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B2497" w14:textId="77777777" w:rsidR="79A52F8C" w:rsidRPr="009736B1" w:rsidRDefault="00AF6A72" w:rsidP="79A52F8C">
      <w:pPr>
        <w:spacing w:after="120" w:line="20" w:lineRule="atLeast"/>
        <w:contextualSpacing/>
        <w:jc w:val="center"/>
        <w:rPr>
          <w:b/>
          <w:bCs/>
          <w:color w:val="00B050"/>
          <w:sz w:val="24"/>
          <w:szCs w:val="24"/>
          <w:lang w:val="en-US"/>
        </w:rPr>
      </w:pPr>
      <w:r>
        <w:rPr>
          <w:b/>
          <w:bCs/>
          <w:noProof/>
          <w:color w:val="00B050"/>
          <w:sz w:val="24"/>
          <w:szCs w:val="24"/>
          <w:lang w:val="en-US"/>
        </w:rPr>
        <w:drawing>
          <wp:inline distT="0" distB="0" distL="0" distR="0" wp14:anchorId="11FDD980" wp14:editId="528DB88C">
            <wp:extent cx="942975" cy="790575"/>
            <wp:effectExtent l="0" t="0" r="0"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2975" cy="790575"/>
                    </a:xfrm>
                    <a:prstGeom prst="rect">
                      <a:avLst/>
                    </a:prstGeom>
                    <a:noFill/>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2275228" w14:textId="77777777" w:rsidR="00617982" w:rsidRPr="00780655" w:rsidRDefault="00617982" w:rsidP="00617982">
          <w:pPr>
            <w:spacing w:after="120" w:line="20" w:lineRule="atLeast"/>
            <w:contextualSpacing/>
            <w:jc w:val="center"/>
            <w:rPr>
              <w:rFonts w:cstheme="minorHAnsi"/>
              <w:color w:val="00B050"/>
              <w:sz w:val="24"/>
              <w:szCs w:val="24"/>
            </w:rPr>
          </w:pPr>
        </w:p>
        <w:tbl>
          <w:tblPr>
            <w:tblW w:w="0" w:type="auto"/>
            <w:tblInd w:w="108" w:type="dxa"/>
            <w:tblLayout w:type="fixed"/>
            <w:tblLook w:val="0000" w:firstRow="0" w:lastRow="0" w:firstColumn="0" w:lastColumn="0" w:noHBand="0" w:noVBand="0"/>
          </w:tblPr>
          <w:tblGrid>
            <w:gridCol w:w="9675"/>
          </w:tblGrid>
          <w:tr w:rsidR="00617982" w:rsidRPr="00780655" w14:paraId="2DCCD758" w14:textId="77777777" w:rsidTr="00EF50CA">
            <w:tc>
              <w:tcPr>
                <w:tcW w:w="9675" w:type="dxa"/>
              </w:tcPr>
              <w:p w14:paraId="09877CD6" w14:textId="77777777" w:rsidR="00617982" w:rsidRPr="001F45C3" w:rsidRDefault="00617982" w:rsidP="00617982">
                <w:pPr>
                  <w:spacing w:after="120" w:line="20" w:lineRule="atLeast"/>
                  <w:contextualSpacing/>
                  <w:jc w:val="center"/>
                  <w:rPr>
                    <w:rFonts w:cstheme="minorHAnsi"/>
                    <w:b/>
                    <w:bCs/>
                    <w:sz w:val="22"/>
                    <w:szCs w:val="22"/>
                  </w:rPr>
                </w:pPr>
                <w:r w:rsidRPr="001F45C3">
                  <w:rPr>
                    <w:rFonts w:cstheme="minorHAnsi"/>
                    <w:b/>
                    <w:bCs/>
                    <w:sz w:val="22"/>
                    <w:szCs w:val="22"/>
                  </w:rPr>
                  <w:t>UAB „</w:t>
                </w:r>
                <w:r w:rsidR="00AF6A72">
                  <w:rPr>
                    <w:rFonts w:cstheme="minorHAnsi"/>
                    <w:b/>
                    <w:bCs/>
                    <w:sz w:val="22"/>
                    <w:szCs w:val="22"/>
                  </w:rPr>
                  <w:t>Mažeikių vandenys</w:t>
                </w:r>
                <w:r w:rsidRPr="001F45C3">
                  <w:rPr>
                    <w:rFonts w:cstheme="minorHAnsi"/>
                    <w:b/>
                    <w:bCs/>
                    <w:sz w:val="22"/>
                    <w:szCs w:val="22"/>
                  </w:rPr>
                  <w:t>“</w:t>
                </w:r>
              </w:p>
            </w:tc>
          </w:tr>
          <w:tr w:rsidR="00617982" w:rsidRPr="00780655" w14:paraId="1929B781" w14:textId="77777777" w:rsidTr="00EF50CA">
            <w:trPr>
              <w:trHeight w:val="78"/>
            </w:trPr>
            <w:tc>
              <w:tcPr>
                <w:tcW w:w="9675" w:type="dxa"/>
                <w:tcBorders>
                  <w:top w:val="single" w:sz="4" w:space="0" w:color="000000"/>
                </w:tcBorders>
              </w:tcPr>
              <w:p w14:paraId="266E2072" w14:textId="77777777" w:rsidR="00617982" w:rsidRPr="001F45C3" w:rsidRDefault="00617982" w:rsidP="00617982">
                <w:pPr>
                  <w:spacing w:after="120" w:line="20" w:lineRule="atLeast"/>
                  <w:contextualSpacing/>
                  <w:jc w:val="center"/>
                  <w:rPr>
                    <w:rFonts w:cstheme="minorHAnsi"/>
                    <w:b/>
                    <w:bCs/>
                    <w:sz w:val="22"/>
                    <w:szCs w:val="22"/>
                  </w:rPr>
                </w:pPr>
                <w:r w:rsidRPr="001F45C3">
                  <w:rPr>
                    <w:rFonts w:cstheme="minorHAnsi"/>
                    <w:b/>
                    <w:bCs/>
                    <w:sz w:val="22"/>
                    <w:szCs w:val="22"/>
                  </w:rPr>
                  <w:t xml:space="preserve">Uždaroji akcinė bendrovė, </w:t>
                </w:r>
                <w:r w:rsidR="00AF6A72" w:rsidRPr="00AF6A72">
                  <w:rPr>
                    <w:rFonts w:cstheme="minorHAnsi"/>
                    <w:b/>
                    <w:bCs/>
                    <w:sz w:val="22"/>
                    <w:szCs w:val="22"/>
                  </w:rPr>
                  <w:t>Skuodo g. 24, Mažeikiai</w:t>
                </w:r>
                <w:r w:rsidRPr="001F45C3">
                  <w:rPr>
                    <w:rFonts w:cstheme="minorHAnsi"/>
                    <w:b/>
                    <w:bCs/>
                    <w:sz w:val="22"/>
                    <w:szCs w:val="22"/>
                  </w:rPr>
                  <w:t>,</w:t>
                </w:r>
              </w:p>
              <w:p w14:paraId="69DF7A6C" w14:textId="77777777" w:rsidR="00617982" w:rsidRPr="001F45C3" w:rsidRDefault="00617982" w:rsidP="00617982">
                <w:pPr>
                  <w:spacing w:after="120" w:line="20" w:lineRule="atLeast"/>
                  <w:contextualSpacing/>
                  <w:jc w:val="center"/>
                  <w:rPr>
                    <w:rFonts w:cstheme="minorHAnsi"/>
                    <w:b/>
                    <w:bCs/>
                    <w:sz w:val="22"/>
                    <w:szCs w:val="22"/>
                  </w:rPr>
                </w:pPr>
                <w:r w:rsidRPr="001F45C3">
                  <w:rPr>
                    <w:rFonts w:cstheme="minorHAnsi"/>
                    <w:b/>
                    <w:bCs/>
                    <w:sz w:val="22"/>
                    <w:szCs w:val="22"/>
                  </w:rPr>
                  <w:t xml:space="preserve">Tel. </w:t>
                </w:r>
                <w:r w:rsidR="00AF6A72">
                  <w:rPr>
                    <w:rFonts w:cstheme="minorHAnsi"/>
                    <w:b/>
                    <w:bCs/>
                    <w:sz w:val="22"/>
                    <w:szCs w:val="22"/>
                  </w:rPr>
                  <w:t>+37065836082</w:t>
                </w:r>
                <w:r w:rsidRPr="001F45C3">
                  <w:rPr>
                    <w:rFonts w:cstheme="minorHAnsi"/>
                    <w:b/>
                    <w:bCs/>
                    <w:sz w:val="22"/>
                    <w:szCs w:val="22"/>
                  </w:rPr>
                  <w:t xml:space="preserve">. El. paštas </w:t>
                </w:r>
                <w:hyperlink r:id="rId12" w:history="1">
                  <w:r w:rsidR="00AF6A72" w:rsidRPr="006135A9">
                    <w:rPr>
                      <w:rStyle w:val="Hipersaitas"/>
                      <w:rFonts w:cstheme="minorHAnsi"/>
                      <w:b/>
                      <w:bCs/>
                      <w:sz w:val="22"/>
                      <w:szCs w:val="22"/>
                    </w:rPr>
                    <w:t>mazvandenys@mvandenys.lt</w:t>
                  </w:r>
                </w:hyperlink>
                <w:r w:rsidR="00AF6A72">
                  <w:rPr>
                    <w:rFonts w:cstheme="minorHAnsi"/>
                    <w:b/>
                    <w:bCs/>
                    <w:sz w:val="22"/>
                    <w:szCs w:val="22"/>
                  </w:rPr>
                  <w:t xml:space="preserve"> </w:t>
                </w:r>
              </w:p>
              <w:p w14:paraId="3D68663D" w14:textId="77777777" w:rsidR="00617982" w:rsidRPr="001F45C3" w:rsidRDefault="00617982" w:rsidP="00617982">
                <w:pPr>
                  <w:spacing w:after="120" w:line="20" w:lineRule="atLeast"/>
                  <w:contextualSpacing/>
                  <w:jc w:val="center"/>
                  <w:rPr>
                    <w:rFonts w:cstheme="minorHAnsi"/>
                    <w:b/>
                    <w:bCs/>
                    <w:sz w:val="22"/>
                    <w:szCs w:val="22"/>
                  </w:rPr>
                </w:pPr>
                <w:r w:rsidRPr="001F45C3">
                  <w:rPr>
                    <w:rFonts w:cstheme="minorHAnsi"/>
                    <w:b/>
                    <w:bCs/>
                    <w:sz w:val="22"/>
                    <w:szCs w:val="22"/>
                  </w:rPr>
                  <w:t xml:space="preserve">Duomenys kaupiami ir saugomi Juridinių asmenų registre, kodas </w:t>
                </w:r>
                <w:r w:rsidR="00AF6A72" w:rsidRPr="00AF6A72">
                  <w:rPr>
                    <w:rFonts w:cstheme="minorHAnsi"/>
                    <w:b/>
                    <w:bCs/>
                    <w:sz w:val="22"/>
                    <w:szCs w:val="22"/>
                  </w:rPr>
                  <w:t>166486116</w:t>
                </w:r>
                <w:r w:rsidR="00AF6A72">
                  <w:rPr>
                    <w:rFonts w:cstheme="minorHAnsi"/>
                    <w:b/>
                    <w:bCs/>
                    <w:sz w:val="22"/>
                    <w:szCs w:val="22"/>
                  </w:rPr>
                  <w:t>,</w:t>
                </w:r>
                <w:r w:rsidRPr="001F45C3">
                  <w:rPr>
                    <w:rFonts w:cstheme="minorHAnsi"/>
                    <w:b/>
                    <w:bCs/>
                    <w:sz w:val="22"/>
                    <w:szCs w:val="22"/>
                  </w:rPr>
                  <w:t xml:space="preserve"> PVM kodas </w:t>
                </w:r>
                <w:r w:rsidR="00AF6A72" w:rsidRPr="00AF6A72">
                  <w:rPr>
                    <w:rFonts w:cstheme="minorHAnsi"/>
                    <w:b/>
                    <w:bCs/>
                    <w:sz w:val="22"/>
                    <w:szCs w:val="22"/>
                  </w:rPr>
                  <w:t>LT664861113</w:t>
                </w:r>
              </w:p>
              <w:p w14:paraId="6927064D" w14:textId="77777777" w:rsidR="00617982" w:rsidRPr="001F45C3" w:rsidRDefault="00617982" w:rsidP="00617982">
                <w:pPr>
                  <w:spacing w:after="120" w:line="20" w:lineRule="atLeast"/>
                  <w:contextualSpacing/>
                  <w:jc w:val="center"/>
                  <w:rPr>
                    <w:rFonts w:cstheme="minorHAnsi"/>
                    <w:b/>
                    <w:bCs/>
                    <w:sz w:val="22"/>
                    <w:szCs w:val="22"/>
                  </w:rPr>
                </w:pPr>
              </w:p>
            </w:tc>
          </w:tr>
        </w:tbl>
        <w:p w14:paraId="7071892E" w14:textId="77777777" w:rsidR="00C32E53" w:rsidRPr="00780655" w:rsidRDefault="00C32E53" w:rsidP="00617982">
          <w:pPr>
            <w:spacing w:after="120" w:line="20" w:lineRule="atLeast"/>
            <w:contextualSpacing/>
            <w:jc w:val="center"/>
            <w:rPr>
              <w:rFonts w:cstheme="minorHAnsi"/>
              <w:color w:val="00B050"/>
              <w:sz w:val="24"/>
              <w:szCs w:val="24"/>
            </w:rPr>
          </w:pPr>
        </w:p>
        <w:p w14:paraId="4EA8A830" w14:textId="77777777" w:rsidR="00C32E53" w:rsidRPr="00780655" w:rsidRDefault="00EB164F" w:rsidP="00DE7037">
          <w:pPr>
            <w:tabs>
              <w:tab w:val="left" w:pos="870"/>
            </w:tabs>
            <w:spacing w:after="120" w:line="20" w:lineRule="atLeast"/>
            <w:contextualSpacing/>
            <w:rPr>
              <w:rFonts w:cstheme="minorHAnsi"/>
              <w:color w:val="00B050"/>
              <w:sz w:val="24"/>
              <w:szCs w:val="24"/>
            </w:rPr>
          </w:pPr>
          <w:r w:rsidRPr="00780655">
            <w:rPr>
              <w:rFonts w:cstheme="minorHAnsi"/>
              <w:color w:val="00B050"/>
              <w:sz w:val="24"/>
              <w:szCs w:val="24"/>
            </w:rPr>
            <w:tab/>
          </w:r>
        </w:p>
        <w:p w14:paraId="37492AA8" w14:textId="77777777" w:rsidR="00D526C8" w:rsidRPr="00780655" w:rsidRDefault="00D526C8" w:rsidP="004E4612">
          <w:pPr>
            <w:spacing w:after="120" w:line="20" w:lineRule="atLeast"/>
            <w:contextualSpacing/>
            <w:jc w:val="center"/>
            <w:rPr>
              <w:rFonts w:cstheme="minorHAnsi"/>
              <w:sz w:val="24"/>
              <w:szCs w:val="24"/>
            </w:rPr>
          </w:pPr>
        </w:p>
        <w:p w14:paraId="0CF6341E" w14:textId="77777777" w:rsidR="00D526C8" w:rsidRPr="00F159D0" w:rsidRDefault="00D526C8" w:rsidP="004E4612">
          <w:pPr>
            <w:spacing w:after="120" w:line="20" w:lineRule="atLeast"/>
            <w:ind w:left="5245"/>
            <w:contextualSpacing/>
            <w:rPr>
              <w:rFonts w:cstheme="minorHAnsi"/>
              <w:sz w:val="24"/>
              <w:szCs w:val="24"/>
            </w:rPr>
          </w:pPr>
          <w:r w:rsidRPr="00F159D0">
            <w:rPr>
              <w:rFonts w:cstheme="minorHAnsi"/>
              <w:sz w:val="24"/>
              <w:szCs w:val="24"/>
            </w:rPr>
            <w:t>PATVIRTINTA</w:t>
          </w:r>
          <w:r w:rsidR="000F4516" w:rsidRPr="00F159D0">
            <w:rPr>
              <w:rFonts w:cstheme="minorHAnsi"/>
              <w:sz w:val="24"/>
              <w:szCs w:val="24"/>
            </w:rPr>
            <w:t>:</w:t>
          </w:r>
          <w:r w:rsidRPr="00F159D0">
            <w:rPr>
              <w:rFonts w:cstheme="minorHAnsi"/>
              <w:sz w:val="24"/>
              <w:szCs w:val="24"/>
            </w:rPr>
            <w:t xml:space="preserve"> </w:t>
          </w:r>
        </w:p>
        <w:p w14:paraId="5C3A2881" w14:textId="4543D2E9" w:rsidR="001C24BC" w:rsidRPr="001728BD" w:rsidRDefault="00AC5BF2" w:rsidP="004E4612">
          <w:pPr>
            <w:spacing w:after="120" w:line="20" w:lineRule="atLeast"/>
            <w:ind w:left="5245"/>
            <w:contextualSpacing/>
            <w:rPr>
              <w:rFonts w:cstheme="minorHAnsi"/>
              <w:sz w:val="24"/>
              <w:szCs w:val="24"/>
            </w:rPr>
          </w:pPr>
          <w:r w:rsidRPr="00F159D0">
            <w:rPr>
              <w:rFonts w:cstheme="minorHAnsi"/>
              <w:sz w:val="24"/>
              <w:szCs w:val="24"/>
            </w:rPr>
            <w:t>Perkančiojo subjekto</w:t>
          </w:r>
          <w:r w:rsidR="001C24BC" w:rsidRPr="00F159D0">
            <w:rPr>
              <w:rFonts w:cstheme="minorHAnsi"/>
              <w:sz w:val="24"/>
              <w:szCs w:val="24"/>
            </w:rPr>
            <w:t xml:space="preserve"> Viešųjų pirkimų komisijos </w:t>
          </w:r>
          <w:r w:rsidR="00052E36" w:rsidRPr="00F159D0">
            <w:rPr>
              <w:rFonts w:cstheme="minorHAnsi"/>
              <w:sz w:val="24"/>
              <w:szCs w:val="24"/>
            </w:rPr>
            <w:t>2025-</w:t>
          </w:r>
          <w:r w:rsidR="003B2AFC">
            <w:rPr>
              <w:rFonts w:cstheme="minorHAnsi"/>
              <w:sz w:val="24"/>
              <w:szCs w:val="24"/>
            </w:rPr>
            <w:t>09-24</w:t>
          </w:r>
          <w:r w:rsidR="00052E36" w:rsidRPr="00F159D0">
            <w:rPr>
              <w:rFonts w:cstheme="minorHAnsi"/>
              <w:sz w:val="24"/>
              <w:szCs w:val="24"/>
            </w:rPr>
            <w:t xml:space="preserve"> </w:t>
          </w:r>
          <w:r w:rsidR="001C24BC" w:rsidRPr="00F159D0">
            <w:rPr>
              <w:rFonts w:cstheme="minorHAnsi"/>
              <w:sz w:val="24"/>
              <w:szCs w:val="24"/>
            </w:rPr>
            <w:t>protokolu Nr.</w:t>
          </w:r>
          <w:r w:rsidR="001C24BC" w:rsidRPr="001728BD">
            <w:rPr>
              <w:rFonts w:cstheme="minorHAnsi"/>
              <w:sz w:val="24"/>
              <w:szCs w:val="24"/>
            </w:rPr>
            <w:t xml:space="preserve"> </w:t>
          </w:r>
          <w:r w:rsidR="009D3F5E">
            <w:rPr>
              <w:rFonts w:cstheme="minorHAnsi"/>
              <w:sz w:val="24"/>
              <w:szCs w:val="24"/>
            </w:rPr>
            <w:t>1</w:t>
          </w:r>
        </w:p>
        <w:p w14:paraId="3E30D340" w14:textId="77777777" w:rsidR="00D53BF4" w:rsidRPr="009A0F53" w:rsidRDefault="00D53BF4" w:rsidP="004E4612">
          <w:pPr>
            <w:spacing w:after="120" w:line="20" w:lineRule="atLeast"/>
            <w:ind w:left="5245"/>
            <w:contextualSpacing/>
            <w:rPr>
              <w:rFonts w:cstheme="minorHAnsi"/>
              <w:sz w:val="24"/>
              <w:szCs w:val="24"/>
            </w:rPr>
          </w:pPr>
          <w:r w:rsidRPr="001D68D2">
            <w:rPr>
              <w:rFonts w:cstheme="minorHAnsi"/>
              <w:sz w:val="24"/>
              <w:szCs w:val="24"/>
            </w:rPr>
            <w:t xml:space="preserve"> </w:t>
          </w:r>
        </w:p>
        <w:p w14:paraId="722517C9" w14:textId="77777777" w:rsidR="00D526C8" w:rsidRPr="00780655" w:rsidRDefault="00D526C8" w:rsidP="004E4612">
          <w:pPr>
            <w:spacing w:after="120" w:line="20" w:lineRule="atLeast"/>
            <w:contextualSpacing/>
            <w:jc w:val="center"/>
            <w:rPr>
              <w:rFonts w:cstheme="minorHAnsi"/>
              <w:sz w:val="24"/>
              <w:szCs w:val="24"/>
            </w:rPr>
          </w:pPr>
        </w:p>
        <w:p w14:paraId="140E7C8C" w14:textId="77777777" w:rsidR="00D526C8" w:rsidRPr="00780655" w:rsidRDefault="00D526C8" w:rsidP="004E4612">
          <w:pPr>
            <w:spacing w:after="120" w:line="20" w:lineRule="atLeast"/>
            <w:contextualSpacing/>
            <w:jc w:val="center"/>
            <w:rPr>
              <w:rFonts w:cstheme="minorHAnsi"/>
              <w:sz w:val="24"/>
              <w:szCs w:val="24"/>
            </w:rPr>
          </w:pPr>
        </w:p>
        <w:p w14:paraId="0ACCCA86" w14:textId="77777777" w:rsidR="00F66A0D" w:rsidRPr="000D1B39" w:rsidRDefault="007A130B" w:rsidP="00F66A0D">
          <w:pPr>
            <w:spacing w:after="120" w:line="20" w:lineRule="atLeast"/>
            <w:contextualSpacing/>
            <w:jc w:val="center"/>
            <w:rPr>
              <w:rFonts w:cstheme="minorHAnsi"/>
              <w:b/>
              <w:bCs/>
              <w:sz w:val="28"/>
              <w:szCs w:val="28"/>
            </w:rPr>
          </w:pPr>
          <w:r w:rsidRPr="001728BD">
            <w:rPr>
              <w:rFonts w:cstheme="minorHAnsi"/>
              <w:b/>
              <w:bCs/>
              <w:sz w:val="28"/>
              <w:szCs w:val="28"/>
            </w:rPr>
            <w:t>SUPAPRASTINTO</w:t>
          </w:r>
          <w:r w:rsidRPr="001D68D2">
            <w:rPr>
              <w:rFonts w:cstheme="minorHAnsi"/>
              <w:b/>
              <w:bCs/>
              <w:sz w:val="28"/>
              <w:szCs w:val="28"/>
            </w:rPr>
            <w:t xml:space="preserve"> </w:t>
          </w:r>
          <w:r w:rsidR="00D526C8" w:rsidRPr="009A0F53">
            <w:rPr>
              <w:rFonts w:cstheme="minorHAnsi"/>
              <w:b/>
              <w:bCs/>
              <w:sz w:val="28"/>
              <w:szCs w:val="28"/>
            </w:rPr>
            <w:t xml:space="preserve">VIEŠOJO </w:t>
          </w:r>
          <w:bookmarkStart w:id="0" w:name="_Hlk197496921"/>
          <w:bookmarkStart w:id="1" w:name="_Hlk198907670"/>
          <w:r w:rsidR="00F66A0D" w:rsidRPr="000D1B39">
            <w:rPr>
              <w:rFonts w:cstheme="minorHAnsi"/>
              <w:b/>
              <w:bCs/>
              <w:sz w:val="28"/>
              <w:szCs w:val="28"/>
            </w:rPr>
            <w:t>„</w:t>
          </w:r>
          <w:bookmarkStart w:id="2" w:name="_Hlk195885333"/>
          <w:bookmarkStart w:id="3" w:name="_Hlk195866913"/>
          <w:r w:rsidR="005E0DE4">
            <w:rPr>
              <w:rFonts w:cstheme="minorHAnsi"/>
              <w:b/>
              <w:bCs/>
              <w:sz w:val="28"/>
              <w:szCs w:val="28"/>
            </w:rPr>
            <w:t xml:space="preserve">BUITINIŲ </w:t>
          </w:r>
          <w:r w:rsidR="00F66A0D">
            <w:rPr>
              <w:rFonts w:cstheme="minorHAnsi"/>
              <w:b/>
              <w:bCs/>
              <w:sz w:val="28"/>
              <w:szCs w:val="28"/>
            </w:rPr>
            <w:t xml:space="preserve">NUOTEKŲ VALYMO ĮRENGINIŲ </w:t>
          </w:r>
          <w:r w:rsidR="005E0DE4">
            <w:rPr>
              <w:rFonts w:cstheme="minorHAnsi"/>
              <w:b/>
              <w:bCs/>
              <w:sz w:val="28"/>
              <w:szCs w:val="28"/>
            </w:rPr>
            <w:t>SEDOS</w:t>
          </w:r>
          <w:r w:rsidR="005E0DE4" w:rsidRPr="000D1B39">
            <w:rPr>
              <w:rFonts w:cstheme="minorHAnsi"/>
              <w:b/>
              <w:bCs/>
              <w:sz w:val="28"/>
              <w:szCs w:val="28"/>
            </w:rPr>
            <w:t xml:space="preserve"> </w:t>
          </w:r>
          <w:r w:rsidR="005E0DE4">
            <w:rPr>
              <w:rFonts w:cstheme="minorHAnsi"/>
              <w:b/>
              <w:bCs/>
              <w:sz w:val="28"/>
              <w:szCs w:val="28"/>
            </w:rPr>
            <w:t xml:space="preserve">M. IR KAPĖNŲ K., MAŽEIKIŲ R.,  PROJEKTAVIMO IR REKONSTRUKCIJOS </w:t>
          </w:r>
          <w:r w:rsidR="00F66A0D">
            <w:rPr>
              <w:rFonts w:cstheme="minorHAnsi"/>
              <w:b/>
              <w:bCs/>
              <w:sz w:val="28"/>
              <w:szCs w:val="28"/>
            </w:rPr>
            <w:t xml:space="preserve"> RANGOS DARBŲ </w:t>
          </w:r>
          <w:bookmarkEnd w:id="2"/>
          <w:r w:rsidR="00F66A0D">
            <w:rPr>
              <w:rFonts w:cstheme="minorHAnsi"/>
              <w:b/>
              <w:bCs/>
              <w:sz w:val="28"/>
              <w:szCs w:val="28"/>
            </w:rPr>
            <w:t>PIRKIM</w:t>
          </w:r>
          <w:bookmarkEnd w:id="3"/>
          <w:r w:rsidR="00871EF7">
            <w:rPr>
              <w:rFonts w:cstheme="minorHAnsi"/>
              <w:b/>
              <w:bCs/>
              <w:sz w:val="28"/>
              <w:szCs w:val="28"/>
            </w:rPr>
            <w:t>O</w:t>
          </w:r>
          <w:r w:rsidR="00F66A0D" w:rsidRPr="000D1B39">
            <w:rPr>
              <w:rFonts w:cstheme="minorHAnsi"/>
              <w:b/>
              <w:bCs/>
              <w:sz w:val="28"/>
              <w:szCs w:val="28"/>
            </w:rPr>
            <w:t>“</w:t>
          </w:r>
          <w:bookmarkEnd w:id="0"/>
        </w:p>
        <w:bookmarkEnd w:id="1"/>
        <w:p w14:paraId="6D822AFA" w14:textId="77777777" w:rsidR="00D526C8" w:rsidRPr="009A0F53" w:rsidRDefault="00D526C8" w:rsidP="004E4612">
          <w:pPr>
            <w:spacing w:after="120" w:line="20" w:lineRule="atLeast"/>
            <w:contextualSpacing/>
            <w:jc w:val="center"/>
            <w:rPr>
              <w:rFonts w:cstheme="minorHAnsi"/>
              <w:b/>
              <w:bCs/>
              <w:sz w:val="28"/>
              <w:szCs w:val="28"/>
            </w:rPr>
          </w:pPr>
        </w:p>
        <w:p w14:paraId="35B7B0C8" w14:textId="77777777" w:rsidR="00D526C8" w:rsidRPr="00780655" w:rsidRDefault="00D526C8" w:rsidP="004E4612">
          <w:pPr>
            <w:spacing w:after="120" w:line="20" w:lineRule="atLeast"/>
            <w:contextualSpacing/>
            <w:jc w:val="center"/>
            <w:rPr>
              <w:rFonts w:cstheme="minorHAnsi"/>
              <w:b/>
              <w:bCs/>
              <w:sz w:val="28"/>
              <w:szCs w:val="28"/>
            </w:rPr>
          </w:pPr>
          <w:r w:rsidRPr="00780655">
            <w:rPr>
              <w:rFonts w:cstheme="minorHAnsi"/>
              <w:b/>
              <w:bCs/>
              <w:sz w:val="28"/>
              <w:szCs w:val="28"/>
            </w:rPr>
            <w:t xml:space="preserve">ATVIRO KONKURSO </w:t>
          </w:r>
          <w:r w:rsidR="00EB164F" w:rsidRPr="00780655">
            <w:rPr>
              <w:rFonts w:cstheme="minorHAnsi"/>
              <w:b/>
              <w:bCs/>
              <w:sz w:val="28"/>
              <w:szCs w:val="28"/>
            </w:rPr>
            <w:t xml:space="preserve">SPECIALIOSIOS </w:t>
          </w:r>
          <w:r w:rsidRPr="00780655">
            <w:rPr>
              <w:rFonts w:cstheme="minorHAnsi"/>
              <w:b/>
              <w:bCs/>
              <w:sz w:val="28"/>
              <w:szCs w:val="28"/>
            </w:rPr>
            <w:t>SĄLYGOS</w:t>
          </w:r>
        </w:p>
        <w:p w14:paraId="6305BB27" w14:textId="36D839F5" w:rsidR="00D53BF4" w:rsidRPr="001728BD" w:rsidRDefault="00D53BF4" w:rsidP="004E4612">
          <w:pPr>
            <w:spacing w:after="120" w:line="20" w:lineRule="atLeast"/>
            <w:contextualSpacing/>
            <w:jc w:val="center"/>
            <w:rPr>
              <w:rFonts w:cstheme="minorHAnsi"/>
              <w:b/>
              <w:bCs/>
              <w:sz w:val="28"/>
              <w:szCs w:val="28"/>
            </w:rPr>
          </w:pPr>
          <w:r w:rsidRPr="00780655">
            <w:rPr>
              <w:rFonts w:cstheme="minorHAnsi"/>
              <w:b/>
              <w:bCs/>
              <w:sz w:val="28"/>
              <w:szCs w:val="28"/>
            </w:rPr>
            <w:t>V</w:t>
          </w:r>
          <w:r w:rsidR="00755F3B" w:rsidRPr="00780655">
            <w:rPr>
              <w:rFonts w:cstheme="minorHAnsi"/>
              <w:b/>
              <w:bCs/>
              <w:sz w:val="28"/>
              <w:szCs w:val="28"/>
            </w:rPr>
            <w:t>ersija</w:t>
          </w:r>
          <w:r w:rsidRPr="00780655">
            <w:rPr>
              <w:rFonts w:cstheme="minorHAnsi"/>
              <w:b/>
              <w:bCs/>
              <w:sz w:val="28"/>
              <w:szCs w:val="28"/>
            </w:rPr>
            <w:t xml:space="preserve"> Nr. </w:t>
          </w:r>
          <w:r w:rsidR="00A807F0">
            <w:rPr>
              <w:rFonts w:cstheme="minorHAnsi"/>
              <w:b/>
              <w:bCs/>
              <w:sz w:val="28"/>
              <w:szCs w:val="28"/>
            </w:rPr>
            <w:t>2</w:t>
          </w:r>
          <w:r w:rsidR="004E650D">
            <w:rPr>
              <w:rFonts w:cstheme="minorHAnsi"/>
              <w:b/>
              <w:bCs/>
              <w:sz w:val="28"/>
              <w:szCs w:val="28"/>
            </w:rPr>
            <w:t xml:space="preserve"> </w:t>
          </w:r>
        </w:p>
        <w:p w14:paraId="6DE9A07B" w14:textId="77777777" w:rsidR="00D526C8" w:rsidRPr="001D68D2" w:rsidRDefault="00D526C8" w:rsidP="0048654D">
          <w:pPr>
            <w:spacing w:after="120" w:line="20" w:lineRule="atLeast"/>
            <w:contextualSpacing/>
            <w:rPr>
              <w:rFonts w:cstheme="minorHAnsi"/>
              <w:sz w:val="28"/>
              <w:szCs w:val="28"/>
            </w:rPr>
          </w:pPr>
        </w:p>
        <w:p w14:paraId="36BE7C4E" w14:textId="77777777" w:rsidR="001C24BC" w:rsidRPr="00FE7F3A" w:rsidRDefault="005F13F0" w:rsidP="004E4612">
          <w:pPr>
            <w:spacing w:after="120" w:line="20" w:lineRule="atLeast"/>
            <w:contextualSpacing/>
            <w:rPr>
              <w:rFonts w:cstheme="minorHAnsi"/>
              <w:lang w:val="en-US"/>
            </w:rPr>
          </w:pPr>
          <w:r w:rsidRPr="009A0F53">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4B38C49" w14:textId="77777777" w:rsidR="001C24BC" w:rsidRPr="009A0F53" w:rsidRDefault="001C24BC" w:rsidP="004E4612">
              <w:pPr>
                <w:pStyle w:val="Turinioantrat"/>
                <w:spacing w:before="0" w:line="20" w:lineRule="atLeast"/>
                <w:ind w:left="432" w:hanging="432"/>
                <w:contextualSpacing/>
                <w:rPr>
                  <w:rFonts w:asciiTheme="minorHAnsi" w:hAnsiTheme="minorHAnsi" w:cstheme="minorHAnsi"/>
                </w:rPr>
              </w:pPr>
              <w:r w:rsidRPr="001D68D2">
                <w:rPr>
                  <w:rFonts w:asciiTheme="minorHAnsi" w:hAnsiTheme="minorHAnsi" w:cstheme="minorHAnsi"/>
                </w:rPr>
                <w:t>TURINYS</w:t>
              </w:r>
            </w:p>
            <w:p w14:paraId="2CF83C7B" w14:textId="2430DE6D" w:rsidR="00362F53" w:rsidRDefault="001C24BC">
              <w:pPr>
                <w:pStyle w:val="Turinys1"/>
                <w:rPr>
                  <w:noProof/>
                  <w:sz w:val="22"/>
                  <w:szCs w:val="22"/>
                  <w:lang w:val="en-US" w:eastAsia="en-US"/>
                </w:rPr>
              </w:pPr>
              <w:r w:rsidRPr="001D68D2">
                <w:rPr>
                  <w:rFonts w:cstheme="minorHAnsi"/>
                  <w:color w:val="2B579A"/>
                  <w:shd w:val="clear" w:color="auto" w:fill="E6E6E6"/>
                </w:rPr>
                <w:fldChar w:fldCharType="begin"/>
              </w:r>
              <w:r w:rsidRPr="00780655">
                <w:rPr>
                  <w:rFonts w:cstheme="minorHAnsi"/>
                </w:rPr>
                <w:instrText xml:space="preserve"> TOC \o "1-3" \h \z \u </w:instrText>
              </w:r>
              <w:r w:rsidRPr="001D68D2">
                <w:rPr>
                  <w:rFonts w:cstheme="minorHAnsi"/>
                  <w:color w:val="2B579A"/>
                  <w:shd w:val="clear" w:color="auto" w:fill="E6E6E6"/>
                </w:rPr>
                <w:fldChar w:fldCharType="separate"/>
              </w:r>
              <w:hyperlink w:anchor="_Toc209450454" w:history="1">
                <w:r w:rsidR="00362F53" w:rsidRPr="009F1A3D">
                  <w:rPr>
                    <w:rStyle w:val="Hipersaitas"/>
                    <w:rFonts w:cstheme="minorHAnsi"/>
                    <w:noProof/>
                  </w:rPr>
                  <w:t>1.</w:t>
                </w:r>
                <w:r w:rsidR="00362F53">
                  <w:rPr>
                    <w:noProof/>
                    <w:sz w:val="22"/>
                    <w:szCs w:val="22"/>
                    <w:lang w:val="en-US" w:eastAsia="en-US"/>
                  </w:rPr>
                  <w:tab/>
                </w:r>
                <w:r w:rsidR="00362F53" w:rsidRPr="009F1A3D">
                  <w:rPr>
                    <w:rStyle w:val="Hipersaitas"/>
                    <w:rFonts w:cstheme="minorHAnsi"/>
                    <w:noProof/>
                  </w:rPr>
                  <w:t>Bendra informacija</w:t>
                </w:r>
                <w:r w:rsidR="00362F53">
                  <w:rPr>
                    <w:noProof/>
                    <w:webHidden/>
                  </w:rPr>
                  <w:tab/>
                </w:r>
                <w:r w:rsidR="00362F53">
                  <w:rPr>
                    <w:noProof/>
                    <w:webHidden/>
                  </w:rPr>
                  <w:fldChar w:fldCharType="begin"/>
                </w:r>
                <w:r w:rsidR="00362F53">
                  <w:rPr>
                    <w:noProof/>
                    <w:webHidden/>
                  </w:rPr>
                  <w:instrText xml:space="preserve"> PAGEREF _Toc209450454 \h </w:instrText>
                </w:r>
                <w:r w:rsidR="00362F53">
                  <w:rPr>
                    <w:noProof/>
                    <w:webHidden/>
                  </w:rPr>
                </w:r>
                <w:r w:rsidR="00362F53">
                  <w:rPr>
                    <w:noProof/>
                    <w:webHidden/>
                  </w:rPr>
                  <w:fldChar w:fldCharType="separate"/>
                </w:r>
                <w:r w:rsidR="00362F53">
                  <w:rPr>
                    <w:noProof/>
                    <w:webHidden/>
                  </w:rPr>
                  <w:t>3</w:t>
                </w:r>
                <w:r w:rsidR="00362F53">
                  <w:rPr>
                    <w:noProof/>
                    <w:webHidden/>
                  </w:rPr>
                  <w:fldChar w:fldCharType="end"/>
                </w:r>
              </w:hyperlink>
            </w:p>
            <w:p w14:paraId="4A34F700" w14:textId="7495502B" w:rsidR="00362F53" w:rsidRDefault="005D6614">
              <w:pPr>
                <w:pStyle w:val="Turinys1"/>
                <w:rPr>
                  <w:noProof/>
                  <w:sz w:val="22"/>
                  <w:szCs w:val="22"/>
                  <w:lang w:val="en-US" w:eastAsia="en-US"/>
                </w:rPr>
              </w:pPr>
              <w:hyperlink w:anchor="_Toc209450455" w:history="1">
                <w:r w:rsidR="00362F53" w:rsidRPr="009F1A3D">
                  <w:rPr>
                    <w:rStyle w:val="Hipersaitas"/>
                    <w:rFonts w:ascii="Calibri" w:hAnsi="Calibri" w:cs="Calibri"/>
                    <w:noProof/>
                  </w:rPr>
                  <w:t>2</w:t>
                </w:r>
                <w:r w:rsidR="00362F53" w:rsidRPr="009F1A3D">
                  <w:rPr>
                    <w:rStyle w:val="Hipersaitas"/>
                    <w:noProof/>
                  </w:rPr>
                  <w:t xml:space="preserve">. </w:t>
                </w:r>
                <w:r w:rsidR="00362F53" w:rsidRPr="009F1A3D">
                  <w:rPr>
                    <w:rStyle w:val="Hipersaitas"/>
                    <w:rFonts w:cstheme="minorHAnsi"/>
                    <w:noProof/>
                  </w:rPr>
                  <w:t>Pirkimo objektas</w:t>
                </w:r>
                <w:r w:rsidR="00362F53">
                  <w:rPr>
                    <w:noProof/>
                    <w:webHidden/>
                  </w:rPr>
                  <w:tab/>
                </w:r>
                <w:r w:rsidR="00362F53">
                  <w:rPr>
                    <w:noProof/>
                    <w:webHidden/>
                  </w:rPr>
                  <w:fldChar w:fldCharType="begin"/>
                </w:r>
                <w:r w:rsidR="00362F53">
                  <w:rPr>
                    <w:noProof/>
                    <w:webHidden/>
                  </w:rPr>
                  <w:instrText xml:space="preserve"> PAGEREF _Toc209450455 \h </w:instrText>
                </w:r>
                <w:r w:rsidR="00362F53">
                  <w:rPr>
                    <w:noProof/>
                    <w:webHidden/>
                  </w:rPr>
                </w:r>
                <w:r w:rsidR="00362F53">
                  <w:rPr>
                    <w:noProof/>
                    <w:webHidden/>
                  </w:rPr>
                  <w:fldChar w:fldCharType="separate"/>
                </w:r>
                <w:r w:rsidR="00362F53">
                  <w:rPr>
                    <w:noProof/>
                    <w:webHidden/>
                  </w:rPr>
                  <w:t>3</w:t>
                </w:r>
                <w:r w:rsidR="00362F53">
                  <w:rPr>
                    <w:noProof/>
                    <w:webHidden/>
                  </w:rPr>
                  <w:fldChar w:fldCharType="end"/>
                </w:r>
              </w:hyperlink>
            </w:p>
            <w:p w14:paraId="6CF49D4E" w14:textId="439DA88F" w:rsidR="00362F53" w:rsidRDefault="005D6614">
              <w:pPr>
                <w:pStyle w:val="Turinys1"/>
                <w:rPr>
                  <w:noProof/>
                  <w:sz w:val="22"/>
                  <w:szCs w:val="22"/>
                  <w:lang w:val="en-US" w:eastAsia="en-US"/>
                </w:rPr>
              </w:pPr>
              <w:hyperlink w:anchor="_Toc209450456" w:history="1">
                <w:r w:rsidR="00362F53" w:rsidRPr="009F1A3D">
                  <w:rPr>
                    <w:rStyle w:val="Hipersaitas"/>
                    <w:rFonts w:cstheme="minorHAnsi"/>
                    <w:noProof/>
                  </w:rPr>
                  <w:t>3. Susitikimai su tiekėjais ir objekto apžiūra</w:t>
                </w:r>
                <w:r w:rsidR="00362F53">
                  <w:rPr>
                    <w:noProof/>
                    <w:webHidden/>
                  </w:rPr>
                  <w:tab/>
                </w:r>
                <w:r w:rsidR="00362F53">
                  <w:rPr>
                    <w:noProof/>
                    <w:webHidden/>
                  </w:rPr>
                  <w:fldChar w:fldCharType="begin"/>
                </w:r>
                <w:r w:rsidR="00362F53">
                  <w:rPr>
                    <w:noProof/>
                    <w:webHidden/>
                  </w:rPr>
                  <w:instrText xml:space="preserve"> PAGEREF _Toc209450456 \h </w:instrText>
                </w:r>
                <w:r w:rsidR="00362F53">
                  <w:rPr>
                    <w:noProof/>
                    <w:webHidden/>
                  </w:rPr>
                </w:r>
                <w:r w:rsidR="00362F53">
                  <w:rPr>
                    <w:noProof/>
                    <w:webHidden/>
                  </w:rPr>
                  <w:fldChar w:fldCharType="separate"/>
                </w:r>
                <w:r w:rsidR="00362F53">
                  <w:rPr>
                    <w:noProof/>
                    <w:webHidden/>
                  </w:rPr>
                  <w:t>4</w:t>
                </w:r>
                <w:r w:rsidR="00362F53">
                  <w:rPr>
                    <w:noProof/>
                    <w:webHidden/>
                  </w:rPr>
                  <w:fldChar w:fldCharType="end"/>
                </w:r>
              </w:hyperlink>
            </w:p>
            <w:p w14:paraId="7F439F29" w14:textId="10BD8046" w:rsidR="00362F53" w:rsidRDefault="005D6614">
              <w:pPr>
                <w:pStyle w:val="Turinys1"/>
                <w:rPr>
                  <w:noProof/>
                  <w:sz w:val="22"/>
                  <w:szCs w:val="22"/>
                  <w:lang w:val="en-US" w:eastAsia="en-US"/>
                </w:rPr>
              </w:pPr>
              <w:hyperlink w:anchor="_Toc209450457" w:history="1">
                <w:r w:rsidR="00362F53" w:rsidRPr="009F1A3D">
                  <w:rPr>
                    <w:rStyle w:val="Hipersaitas"/>
                    <w:rFonts w:cstheme="majorHAnsi"/>
                    <w:noProof/>
                  </w:rPr>
                  <w:t xml:space="preserve">4. </w:t>
                </w:r>
                <w:r w:rsidR="00362F53" w:rsidRPr="009F1A3D">
                  <w:rPr>
                    <w:rStyle w:val="Hipersaitas"/>
                    <w:rFonts w:cstheme="minorHAnsi"/>
                    <w:noProof/>
                  </w:rPr>
                  <w:t>Tiekėjų pašalinimo pagrindai ir kvalifikacijos reikalavimai</w:t>
                </w:r>
                <w:r w:rsidR="00362F53">
                  <w:rPr>
                    <w:noProof/>
                    <w:webHidden/>
                  </w:rPr>
                  <w:tab/>
                </w:r>
                <w:r w:rsidR="00362F53">
                  <w:rPr>
                    <w:noProof/>
                    <w:webHidden/>
                  </w:rPr>
                  <w:fldChar w:fldCharType="begin"/>
                </w:r>
                <w:r w:rsidR="00362F53">
                  <w:rPr>
                    <w:noProof/>
                    <w:webHidden/>
                  </w:rPr>
                  <w:instrText xml:space="preserve"> PAGEREF _Toc209450457 \h </w:instrText>
                </w:r>
                <w:r w:rsidR="00362F53">
                  <w:rPr>
                    <w:noProof/>
                    <w:webHidden/>
                  </w:rPr>
                </w:r>
                <w:r w:rsidR="00362F53">
                  <w:rPr>
                    <w:noProof/>
                    <w:webHidden/>
                  </w:rPr>
                  <w:fldChar w:fldCharType="separate"/>
                </w:r>
                <w:r w:rsidR="00362F53">
                  <w:rPr>
                    <w:noProof/>
                    <w:webHidden/>
                  </w:rPr>
                  <w:t>4</w:t>
                </w:r>
                <w:r w:rsidR="00362F53">
                  <w:rPr>
                    <w:noProof/>
                    <w:webHidden/>
                  </w:rPr>
                  <w:fldChar w:fldCharType="end"/>
                </w:r>
              </w:hyperlink>
            </w:p>
            <w:p w14:paraId="603DE267" w14:textId="6DFF0CDD" w:rsidR="00362F53" w:rsidRDefault="005D6614">
              <w:pPr>
                <w:pStyle w:val="Turinys1"/>
                <w:rPr>
                  <w:noProof/>
                  <w:sz w:val="22"/>
                  <w:szCs w:val="22"/>
                  <w:lang w:val="en-US" w:eastAsia="en-US"/>
                </w:rPr>
              </w:pPr>
              <w:hyperlink w:anchor="_Toc209450458" w:history="1">
                <w:r w:rsidR="00362F53" w:rsidRPr="009F1A3D">
                  <w:rPr>
                    <w:rStyle w:val="Hipersaitas"/>
                    <w:rFonts w:cstheme="minorHAnsi"/>
                    <w:noProof/>
                  </w:rPr>
                  <w:t>5.</w:t>
                </w:r>
                <w:r w:rsidR="00362F53" w:rsidRPr="009F1A3D">
                  <w:rPr>
                    <w:rStyle w:val="Hipersaitas"/>
                    <w:rFonts w:ascii="Calibri" w:hAnsi="Calibri" w:cs="Calibri"/>
                    <w:noProof/>
                  </w:rPr>
                  <w:t>Reikalavimai, susiję su nacionaliniu saugumu</w:t>
                </w:r>
                <w:r w:rsidR="00362F53">
                  <w:rPr>
                    <w:noProof/>
                    <w:webHidden/>
                  </w:rPr>
                  <w:tab/>
                </w:r>
                <w:r w:rsidR="00362F53">
                  <w:rPr>
                    <w:noProof/>
                    <w:webHidden/>
                  </w:rPr>
                  <w:fldChar w:fldCharType="begin"/>
                </w:r>
                <w:r w:rsidR="00362F53">
                  <w:rPr>
                    <w:noProof/>
                    <w:webHidden/>
                  </w:rPr>
                  <w:instrText xml:space="preserve"> PAGEREF _Toc209450458 \h </w:instrText>
                </w:r>
                <w:r w:rsidR="00362F53">
                  <w:rPr>
                    <w:noProof/>
                    <w:webHidden/>
                  </w:rPr>
                </w:r>
                <w:r w:rsidR="00362F53">
                  <w:rPr>
                    <w:noProof/>
                    <w:webHidden/>
                  </w:rPr>
                  <w:fldChar w:fldCharType="separate"/>
                </w:r>
                <w:r w:rsidR="00362F53">
                  <w:rPr>
                    <w:noProof/>
                    <w:webHidden/>
                  </w:rPr>
                  <w:t>5</w:t>
                </w:r>
                <w:r w:rsidR="00362F53">
                  <w:rPr>
                    <w:noProof/>
                    <w:webHidden/>
                  </w:rPr>
                  <w:fldChar w:fldCharType="end"/>
                </w:r>
              </w:hyperlink>
            </w:p>
            <w:p w14:paraId="412362A8" w14:textId="15109F11" w:rsidR="00362F53" w:rsidRDefault="005D6614">
              <w:pPr>
                <w:pStyle w:val="Turinys1"/>
                <w:rPr>
                  <w:noProof/>
                  <w:sz w:val="22"/>
                  <w:szCs w:val="22"/>
                  <w:lang w:val="en-US" w:eastAsia="en-US"/>
                </w:rPr>
              </w:pPr>
              <w:hyperlink w:anchor="_Toc209450459" w:history="1">
                <w:r w:rsidR="00362F53" w:rsidRPr="009F1A3D">
                  <w:rPr>
                    <w:rStyle w:val="Hipersaitas"/>
                    <w:noProof/>
                  </w:rPr>
                  <w:t>6. Specialieji reikalavimai pasiūlymų rengimui ir pateikimui</w:t>
                </w:r>
                <w:r w:rsidR="00362F53">
                  <w:rPr>
                    <w:noProof/>
                    <w:webHidden/>
                  </w:rPr>
                  <w:tab/>
                </w:r>
                <w:r w:rsidR="00362F53">
                  <w:rPr>
                    <w:noProof/>
                    <w:webHidden/>
                  </w:rPr>
                  <w:fldChar w:fldCharType="begin"/>
                </w:r>
                <w:r w:rsidR="00362F53">
                  <w:rPr>
                    <w:noProof/>
                    <w:webHidden/>
                  </w:rPr>
                  <w:instrText xml:space="preserve"> PAGEREF _Toc209450459 \h </w:instrText>
                </w:r>
                <w:r w:rsidR="00362F53">
                  <w:rPr>
                    <w:noProof/>
                    <w:webHidden/>
                  </w:rPr>
                </w:r>
                <w:r w:rsidR="00362F53">
                  <w:rPr>
                    <w:noProof/>
                    <w:webHidden/>
                  </w:rPr>
                  <w:fldChar w:fldCharType="separate"/>
                </w:r>
                <w:r w:rsidR="00362F53">
                  <w:rPr>
                    <w:noProof/>
                    <w:webHidden/>
                  </w:rPr>
                  <w:t>5</w:t>
                </w:r>
                <w:r w:rsidR="00362F53">
                  <w:rPr>
                    <w:noProof/>
                    <w:webHidden/>
                  </w:rPr>
                  <w:fldChar w:fldCharType="end"/>
                </w:r>
              </w:hyperlink>
            </w:p>
            <w:p w14:paraId="058CADB0" w14:textId="40E54E0B" w:rsidR="00362F53" w:rsidRDefault="005D6614">
              <w:pPr>
                <w:pStyle w:val="Turinys1"/>
                <w:rPr>
                  <w:noProof/>
                  <w:sz w:val="22"/>
                  <w:szCs w:val="22"/>
                  <w:lang w:val="en-US" w:eastAsia="en-US"/>
                </w:rPr>
              </w:pPr>
              <w:hyperlink w:anchor="_Toc209450460" w:history="1">
                <w:r w:rsidR="00362F53" w:rsidRPr="009F1A3D">
                  <w:rPr>
                    <w:rStyle w:val="Hipersaitas"/>
                    <w:rFonts w:eastAsia="Calibri" w:cstheme="minorHAnsi"/>
                    <w:noProof/>
                  </w:rPr>
                  <w:t>7.</w:t>
                </w:r>
                <w:r w:rsidR="00362F53">
                  <w:rPr>
                    <w:noProof/>
                    <w:sz w:val="22"/>
                    <w:szCs w:val="22"/>
                    <w:lang w:val="en-US" w:eastAsia="en-US"/>
                  </w:rPr>
                  <w:tab/>
                </w:r>
                <w:r w:rsidR="00362F53" w:rsidRPr="009F1A3D">
                  <w:rPr>
                    <w:rStyle w:val="Hipersaitas"/>
                    <w:rFonts w:cstheme="minorHAnsi"/>
                    <w:noProof/>
                  </w:rPr>
                  <w:t>Pasiūlymo galiojimo užtikrinimas</w:t>
                </w:r>
                <w:r w:rsidR="00362F53">
                  <w:rPr>
                    <w:noProof/>
                    <w:webHidden/>
                  </w:rPr>
                  <w:tab/>
                </w:r>
                <w:r w:rsidR="00362F53">
                  <w:rPr>
                    <w:noProof/>
                    <w:webHidden/>
                  </w:rPr>
                  <w:fldChar w:fldCharType="begin"/>
                </w:r>
                <w:r w:rsidR="00362F53">
                  <w:rPr>
                    <w:noProof/>
                    <w:webHidden/>
                  </w:rPr>
                  <w:instrText xml:space="preserve"> PAGEREF _Toc209450460 \h </w:instrText>
                </w:r>
                <w:r w:rsidR="00362F53">
                  <w:rPr>
                    <w:noProof/>
                    <w:webHidden/>
                  </w:rPr>
                </w:r>
                <w:r w:rsidR="00362F53">
                  <w:rPr>
                    <w:noProof/>
                    <w:webHidden/>
                  </w:rPr>
                  <w:fldChar w:fldCharType="separate"/>
                </w:r>
                <w:r w:rsidR="00362F53">
                  <w:rPr>
                    <w:noProof/>
                    <w:webHidden/>
                  </w:rPr>
                  <w:t>6</w:t>
                </w:r>
                <w:r w:rsidR="00362F53">
                  <w:rPr>
                    <w:noProof/>
                    <w:webHidden/>
                  </w:rPr>
                  <w:fldChar w:fldCharType="end"/>
                </w:r>
              </w:hyperlink>
            </w:p>
            <w:p w14:paraId="00EFE693" w14:textId="50A38206" w:rsidR="00362F53" w:rsidRDefault="005D6614">
              <w:pPr>
                <w:pStyle w:val="Turinys1"/>
                <w:rPr>
                  <w:noProof/>
                  <w:sz w:val="22"/>
                  <w:szCs w:val="22"/>
                  <w:lang w:val="en-US" w:eastAsia="en-US"/>
                </w:rPr>
              </w:pPr>
              <w:hyperlink w:anchor="_Toc209450461" w:history="1">
                <w:r w:rsidR="00362F53" w:rsidRPr="009F1A3D">
                  <w:rPr>
                    <w:rStyle w:val="Hipersaitas"/>
                    <w:rFonts w:cstheme="minorHAnsi"/>
                    <w:noProof/>
                  </w:rPr>
                  <w:t>8.</w:t>
                </w:r>
                <w:r w:rsidR="00362F53">
                  <w:rPr>
                    <w:noProof/>
                    <w:sz w:val="22"/>
                    <w:szCs w:val="22"/>
                    <w:lang w:val="en-US" w:eastAsia="en-US"/>
                  </w:rPr>
                  <w:tab/>
                </w:r>
                <w:r w:rsidR="00362F53" w:rsidRPr="009F1A3D">
                  <w:rPr>
                    <w:rStyle w:val="Hipersaitas"/>
                    <w:rFonts w:cstheme="minorHAnsi"/>
                    <w:noProof/>
                  </w:rPr>
                  <w:t>Elektroninis aukcionas</w:t>
                </w:r>
                <w:r w:rsidR="00362F53">
                  <w:rPr>
                    <w:noProof/>
                    <w:webHidden/>
                  </w:rPr>
                  <w:tab/>
                </w:r>
                <w:r w:rsidR="00362F53">
                  <w:rPr>
                    <w:noProof/>
                    <w:webHidden/>
                  </w:rPr>
                  <w:fldChar w:fldCharType="begin"/>
                </w:r>
                <w:r w:rsidR="00362F53">
                  <w:rPr>
                    <w:noProof/>
                    <w:webHidden/>
                  </w:rPr>
                  <w:instrText xml:space="preserve"> PAGEREF _Toc209450461 \h </w:instrText>
                </w:r>
                <w:r w:rsidR="00362F53">
                  <w:rPr>
                    <w:noProof/>
                    <w:webHidden/>
                  </w:rPr>
                </w:r>
                <w:r w:rsidR="00362F53">
                  <w:rPr>
                    <w:noProof/>
                    <w:webHidden/>
                  </w:rPr>
                  <w:fldChar w:fldCharType="separate"/>
                </w:r>
                <w:r w:rsidR="00362F53">
                  <w:rPr>
                    <w:noProof/>
                    <w:webHidden/>
                  </w:rPr>
                  <w:t>7</w:t>
                </w:r>
                <w:r w:rsidR="00362F53">
                  <w:rPr>
                    <w:noProof/>
                    <w:webHidden/>
                  </w:rPr>
                  <w:fldChar w:fldCharType="end"/>
                </w:r>
              </w:hyperlink>
            </w:p>
            <w:p w14:paraId="0E6D3A45" w14:textId="614A6F90" w:rsidR="00362F53" w:rsidRDefault="005D6614">
              <w:pPr>
                <w:pStyle w:val="Turinys1"/>
                <w:rPr>
                  <w:noProof/>
                  <w:sz w:val="22"/>
                  <w:szCs w:val="22"/>
                  <w:lang w:val="en-US" w:eastAsia="en-US"/>
                </w:rPr>
              </w:pPr>
              <w:hyperlink w:anchor="_Toc209450462" w:history="1">
                <w:r w:rsidR="00362F53" w:rsidRPr="009F1A3D">
                  <w:rPr>
                    <w:rStyle w:val="Hipersaitas"/>
                    <w:rFonts w:cstheme="minorHAnsi"/>
                    <w:noProof/>
                  </w:rPr>
                  <w:t>9.</w:t>
                </w:r>
                <w:r w:rsidR="00362F53">
                  <w:rPr>
                    <w:noProof/>
                    <w:sz w:val="22"/>
                    <w:szCs w:val="22"/>
                    <w:lang w:val="en-US" w:eastAsia="en-US"/>
                  </w:rPr>
                  <w:tab/>
                </w:r>
                <w:r w:rsidR="00362F53" w:rsidRPr="009F1A3D">
                  <w:rPr>
                    <w:rStyle w:val="Hipersaitas"/>
                    <w:rFonts w:cstheme="minorHAnsi"/>
                    <w:noProof/>
                  </w:rPr>
                  <w:t>Pasiūlymų vertinimas</w:t>
                </w:r>
                <w:r w:rsidR="00362F53">
                  <w:rPr>
                    <w:noProof/>
                    <w:webHidden/>
                  </w:rPr>
                  <w:tab/>
                </w:r>
                <w:r w:rsidR="00362F53">
                  <w:rPr>
                    <w:noProof/>
                    <w:webHidden/>
                  </w:rPr>
                  <w:fldChar w:fldCharType="begin"/>
                </w:r>
                <w:r w:rsidR="00362F53">
                  <w:rPr>
                    <w:noProof/>
                    <w:webHidden/>
                  </w:rPr>
                  <w:instrText xml:space="preserve"> PAGEREF _Toc209450462 \h </w:instrText>
                </w:r>
                <w:r w:rsidR="00362F53">
                  <w:rPr>
                    <w:noProof/>
                    <w:webHidden/>
                  </w:rPr>
                </w:r>
                <w:r w:rsidR="00362F53">
                  <w:rPr>
                    <w:noProof/>
                    <w:webHidden/>
                  </w:rPr>
                  <w:fldChar w:fldCharType="separate"/>
                </w:r>
                <w:r w:rsidR="00362F53">
                  <w:rPr>
                    <w:noProof/>
                    <w:webHidden/>
                  </w:rPr>
                  <w:t>7</w:t>
                </w:r>
                <w:r w:rsidR="00362F53">
                  <w:rPr>
                    <w:noProof/>
                    <w:webHidden/>
                  </w:rPr>
                  <w:fldChar w:fldCharType="end"/>
                </w:r>
              </w:hyperlink>
            </w:p>
            <w:p w14:paraId="0F612AA2" w14:textId="73658CF0" w:rsidR="00362F53" w:rsidRDefault="005D6614">
              <w:pPr>
                <w:pStyle w:val="Turinys1"/>
                <w:rPr>
                  <w:noProof/>
                  <w:sz w:val="22"/>
                  <w:szCs w:val="22"/>
                  <w:lang w:val="en-US" w:eastAsia="en-US"/>
                </w:rPr>
              </w:pPr>
              <w:hyperlink w:anchor="_Toc209450463" w:history="1">
                <w:r w:rsidR="00362F53" w:rsidRPr="009F1A3D">
                  <w:rPr>
                    <w:rStyle w:val="Hipersaitas"/>
                    <w:rFonts w:cstheme="minorHAnsi"/>
                    <w:noProof/>
                  </w:rPr>
                  <w:t>10.</w:t>
                </w:r>
                <w:r w:rsidR="00362F53">
                  <w:rPr>
                    <w:noProof/>
                    <w:sz w:val="22"/>
                    <w:szCs w:val="22"/>
                    <w:lang w:val="en-US" w:eastAsia="en-US"/>
                  </w:rPr>
                  <w:tab/>
                </w:r>
                <w:r w:rsidR="00362F53" w:rsidRPr="009F1A3D">
                  <w:rPr>
                    <w:rStyle w:val="Hipersaitas"/>
                    <w:rFonts w:cstheme="minorHAnsi"/>
                    <w:noProof/>
                  </w:rPr>
                  <w:t>Sutarties sudarymas</w:t>
                </w:r>
                <w:r w:rsidR="00362F53">
                  <w:rPr>
                    <w:noProof/>
                    <w:webHidden/>
                  </w:rPr>
                  <w:tab/>
                </w:r>
                <w:r w:rsidR="00362F53">
                  <w:rPr>
                    <w:noProof/>
                    <w:webHidden/>
                  </w:rPr>
                  <w:fldChar w:fldCharType="begin"/>
                </w:r>
                <w:r w:rsidR="00362F53">
                  <w:rPr>
                    <w:noProof/>
                    <w:webHidden/>
                  </w:rPr>
                  <w:instrText xml:space="preserve"> PAGEREF _Toc209450463 \h </w:instrText>
                </w:r>
                <w:r w:rsidR="00362F53">
                  <w:rPr>
                    <w:noProof/>
                    <w:webHidden/>
                  </w:rPr>
                </w:r>
                <w:r w:rsidR="00362F53">
                  <w:rPr>
                    <w:noProof/>
                    <w:webHidden/>
                  </w:rPr>
                  <w:fldChar w:fldCharType="separate"/>
                </w:r>
                <w:r w:rsidR="00362F53">
                  <w:rPr>
                    <w:noProof/>
                    <w:webHidden/>
                  </w:rPr>
                  <w:t>7</w:t>
                </w:r>
                <w:r w:rsidR="00362F53">
                  <w:rPr>
                    <w:noProof/>
                    <w:webHidden/>
                  </w:rPr>
                  <w:fldChar w:fldCharType="end"/>
                </w:r>
              </w:hyperlink>
            </w:p>
            <w:p w14:paraId="1DAD455C" w14:textId="5F3996B1" w:rsidR="00362F53" w:rsidRDefault="005D6614">
              <w:pPr>
                <w:pStyle w:val="Turinys1"/>
                <w:rPr>
                  <w:noProof/>
                  <w:sz w:val="22"/>
                  <w:szCs w:val="22"/>
                  <w:lang w:val="en-US" w:eastAsia="en-US"/>
                </w:rPr>
              </w:pPr>
              <w:hyperlink w:anchor="_Toc209450464" w:history="1">
                <w:r w:rsidR="00362F53" w:rsidRPr="009F1A3D">
                  <w:rPr>
                    <w:rStyle w:val="Hipersaitas"/>
                    <w:rFonts w:cstheme="minorHAnsi"/>
                    <w:noProof/>
                  </w:rPr>
                  <w:t>Pirkimo sąlygų 1 priedas „Terminai“</w:t>
                </w:r>
                <w:r w:rsidR="00362F53">
                  <w:rPr>
                    <w:noProof/>
                    <w:webHidden/>
                  </w:rPr>
                  <w:tab/>
                </w:r>
                <w:r w:rsidR="00362F53">
                  <w:rPr>
                    <w:noProof/>
                    <w:webHidden/>
                  </w:rPr>
                  <w:fldChar w:fldCharType="begin"/>
                </w:r>
                <w:r w:rsidR="00362F53">
                  <w:rPr>
                    <w:noProof/>
                    <w:webHidden/>
                  </w:rPr>
                  <w:instrText xml:space="preserve"> PAGEREF _Toc209450464 \h </w:instrText>
                </w:r>
                <w:r w:rsidR="00362F53">
                  <w:rPr>
                    <w:noProof/>
                    <w:webHidden/>
                  </w:rPr>
                </w:r>
                <w:r w:rsidR="00362F53">
                  <w:rPr>
                    <w:noProof/>
                    <w:webHidden/>
                  </w:rPr>
                  <w:fldChar w:fldCharType="separate"/>
                </w:r>
                <w:r w:rsidR="00362F53">
                  <w:rPr>
                    <w:noProof/>
                    <w:webHidden/>
                  </w:rPr>
                  <w:t>8</w:t>
                </w:r>
                <w:r w:rsidR="00362F53">
                  <w:rPr>
                    <w:noProof/>
                    <w:webHidden/>
                  </w:rPr>
                  <w:fldChar w:fldCharType="end"/>
                </w:r>
              </w:hyperlink>
            </w:p>
            <w:p w14:paraId="1B4A949B" w14:textId="478E2394" w:rsidR="00362F53" w:rsidRDefault="005D6614">
              <w:pPr>
                <w:pStyle w:val="Turinys2"/>
                <w:rPr>
                  <w:noProof/>
                  <w:sz w:val="22"/>
                  <w:szCs w:val="22"/>
                  <w:lang w:val="en-US" w:eastAsia="en-US"/>
                </w:rPr>
              </w:pPr>
              <w:hyperlink w:anchor="_Toc209450465" w:history="1">
                <w:r w:rsidR="00362F53" w:rsidRPr="009F1A3D">
                  <w:rPr>
                    <w:rStyle w:val="Hipersaitas"/>
                    <w:rFonts w:eastAsia="Calibri" w:cstheme="minorHAnsi"/>
                    <w:noProof/>
                  </w:rPr>
                  <w:t>Pirkimo sąlygų 2 priedas „Techninė specifikacija“</w:t>
                </w:r>
                <w:r w:rsidR="00362F53">
                  <w:rPr>
                    <w:noProof/>
                    <w:webHidden/>
                  </w:rPr>
                  <w:tab/>
                </w:r>
                <w:r w:rsidR="00362F53">
                  <w:rPr>
                    <w:noProof/>
                    <w:webHidden/>
                  </w:rPr>
                  <w:fldChar w:fldCharType="begin"/>
                </w:r>
                <w:r w:rsidR="00362F53">
                  <w:rPr>
                    <w:noProof/>
                    <w:webHidden/>
                  </w:rPr>
                  <w:instrText xml:space="preserve"> PAGEREF _Toc209450465 \h </w:instrText>
                </w:r>
                <w:r w:rsidR="00362F53">
                  <w:rPr>
                    <w:noProof/>
                    <w:webHidden/>
                  </w:rPr>
                </w:r>
                <w:r w:rsidR="00362F53">
                  <w:rPr>
                    <w:noProof/>
                    <w:webHidden/>
                  </w:rPr>
                  <w:fldChar w:fldCharType="separate"/>
                </w:r>
                <w:r w:rsidR="00362F53">
                  <w:rPr>
                    <w:noProof/>
                    <w:webHidden/>
                  </w:rPr>
                  <w:t>11</w:t>
                </w:r>
                <w:r w:rsidR="00362F53">
                  <w:rPr>
                    <w:noProof/>
                    <w:webHidden/>
                  </w:rPr>
                  <w:fldChar w:fldCharType="end"/>
                </w:r>
              </w:hyperlink>
            </w:p>
            <w:p w14:paraId="1733C6A8" w14:textId="75D644FD" w:rsidR="00362F53" w:rsidRDefault="005D6614">
              <w:pPr>
                <w:pStyle w:val="Turinys2"/>
                <w:rPr>
                  <w:noProof/>
                  <w:sz w:val="22"/>
                  <w:szCs w:val="22"/>
                  <w:lang w:val="en-US" w:eastAsia="en-US"/>
                </w:rPr>
              </w:pPr>
              <w:hyperlink w:anchor="_Toc209450466" w:history="1">
                <w:r w:rsidR="00362F53" w:rsidRPr="009F1A3D">
                  <w:rPr>
                    <w:rStyle w:val="Hipersaitas"/>
                    <w:rFonts w:eastAsia="Calibri" w:cstheme="minorHAnsi"/>
                    <w:noProof/>
                  </w:rPr>
                  <w:t>Pirkimo sąlygų 3 priedas „Tiekėjų pašalinimo pagrindai“</w:t>
                </w:r>
                <w:r w:rsidR="00362F53">
                  <w:rPr>
                    <w:noProof/>
                    <w:webHidden/>
                  </w:rPr>
                  <w:tab/>
                </w:r>
                <w:r w:rsidR="00362F53">
                  <w:rPr>
                    <w:noProof/>
                    <w:webHidden/>
                  </w:rPr>
                  <w:fldChar w:fldCharType="begin"/>
                </w:r>
                <w:r w:rsidR="00362F53">
                  <w:rPr>
                    <w:noProof/>
                    <w:webHidden/>
                  </w:rPr>
                  <w:instrText xml:space="preserve"> PAGEREF _Toc209450466 \h </w:instrText>
                </w:r>
                <w:r w:rsidR="00362F53">
                  <w:rPr>
                    <w:noProof/>
                    <w:webHidden/>
                  </w:rPr>
                </w:r>
                <w:r w:rsidR="00362F53">
                  <w:rPr>
                    <w:noProof/>
                    <w:webHidden/>
                  </w:rPr>
                  <w:fldChar w:fldCharType="separate"/>
                </w:r>
                <w:r w:rsidR="00362F53">
                  <w:rPr>
                    <w:noProof/>
                    <w:webHidden/>
                  </w:rPr>
                  <w:t>22</w:t>
                </w:r>
                <w:r w:rsidR="00362F53">
                  <w:rPr>
                    <w:noProof/>
                    <w:webHidden/>
                  </w:rPr>
                  <w:fldChar w:fldCharType="end"/>
                </w:r>
              </w:hyperlink>
            </w:p>
            <w:p w14:paraId="3858C9AD" w14:textId="7EB4788E" w:rsidR="00362F53" w:rsidRDefault="005D6614">
              <w:pPr>
                <w:pStyle w:val="Turinys2"/>
                <w:rPr>
                  <w:noProof/>
                  <w:sz w:val="22"/>
                  <w:szCs w:val="22"/>
                  <w:lang w:val="en-US" w:eastAsia="en-US"/>
                </w:rPr>
              </w:pPr>
              <w:hyperlink w:anchor="_Toc209450467" w:history="1">
                <w:r w:rsidR="00362F53" w:rsidRPr="009F1A3D">
                  <w:rPr>
                    <w:rStyle w:val="Hipersaitas"/>
                    <w:rFonts w:eastAsia="Calibri" w:cstheme="minorHAnsi"/>
                    <w:noProof/>
                  </w:rPr>
                  <w:t>Pirkimo sąlygų 4 priedas „Tiekėjų kvalifikacijos reikalavimai ir reikalaujami kokybės bei aplinkos apsaugos vadybos sistemų standartai“</w:t>
                </w:r>
                <w:r w:rsidR="00362F53">
                  <w:rPr>
                    <w:noProof/>
                    <w:webHidden/>
                  </w:rPr>
                  <w:tab/>
                </w:r>
                <w:r w:rsidR="00362F53">
                  <w:rPr>
                    <w:noProof/>
                    <w:webHidden/>
                  </w:rPr>
                  <w:fldChar w:fldCharType="begin"/>
                </w:r>
                <w:r w:rsidR="00362F53">
                  <w:rPr>
                    <w:noProof/>
                    <w:webHidden/>
                  </w:rPr>
                  <w:instrText xml:space="preserve"> PAGEREF _Toc209450467 \h </w:instrText>
                </w:r>
                <w:r w:rsidR="00362F53">
                  <w:rPr>
                    <w:noProof/>
                    <w:webHidden/>
                  </w:rPr>
                </w:r>
                <w:r w:rsidR="00362F53">
                  <w:rPr>
                    <w:noProof/>
                    <w:webHidden/>
                  </w:rPr>
                  <w:fldChar w:fldCharType="separate"/>
                </w:r>
                <w:r w:rsidR="00362F53">
                  <w:rPr>
                    <w:noProof/>
                    <w:webHidden/>
                  </w:rPr>
                  <w:t>23</w:t>
                </w:r>
                <w:r w:rsidR="00362F53">
                  <w:rPr>
                    <w:noProof/>
                    <w:webHidden/>
                  </w:rPr>
                  <w:fldChar w:fldCharType="end"/>
                </w:r>
              </w:hyperlink>
            </w:p>
            <w:p w14:paraId="413DBB3D" w14:textId="4829EE05" w:rsidR="00362F53" w:rsidRDefault="005D6614">
              <w:pPr>
                <w:pStyle w:val="Turinys2"/>
                <w:rPr>
                  <w:noProof/>
                  <w:sz w:val="22"/>
                  <w:szCs w:val="22"/>
                  <w:lang w:val="en-US" w:eastAsia="en-US"/>
                </w:rPr>
              </w:pPr>
              <w:hyperlink w:anchor="_Toc209450468" w:history="1">
                <w:r w:rsidR="00362F53" w:rsidRPr="009F1A3D">
                  <w:rPr>
                    <w:rStyle w:val="Hipersaitas"/>
                    <w:rFonts w:eastAsia="Calibri" w:cstheme="minorHAnsi"/>
                    <w:noProof/>
                  </w:rPr>
                  <w:t>Pirkimo sąlygų 5 priedas „Europos bendrasis viešųjų pirkimų dokumentas“</w:t>
                </w:r>
                <w:r w:rsidR="00362F53">
                  <w:rPr>
                    <w:noProof/>
                    <w:webHidden/>
                  </w:rPr>
                  <w:tab/>
                </w:r>
                <w:r w:rsidR="00362F53">
                  <w:rPr>
                    <w:noProof/>
                    <w:webHidden/>
                  </w:rPr>
                  <w:fldChar w:fldCharType="begin"/>
                </w:r>
                <w:r w:rsidR="00362F53">
                  <w:rPr>
                    <w:noProof/>
                    <w:webHidden/>
                  </w:rPr>
                  <w:instrText xml:space="preserve"> PAGEREF _Toc209450468 \h </w:instrText>
                </w:r>
                <w:r w:rsidR="00362F53">
                  <w:rPr>
                    <w:noProof/>
                    <w:webHidden/>
                  </w:rPr>
                </w:r>
                <w:r w:rsidR="00362F53">
                  <w:rPr>
                    <w:noProof/>
                    <w:webHidden/>
                  </w:rPr>
                  <w:fldChar w:fldCharType="separate"/>
                </w:r>
                <w:r w:rsidR="00362F53">
                  <w:rPr>
                    <w:noProof/>
                    <w:webHidden/>
                  </w:rPr>
                  <w:t>34</w:t>
                </w:r>
                <w:r w:rsidR="00362F53">
                  <w:rPr>
                    <w:noProof/>
                    <w:webHidden/>
                  </w:rPr>
                  <w:fldChar w:fldCharType="end"/>
                </w:r>
              </w:hyperlink>
            </w:p>
            <w:p w14:paraId="7844FCF5" w14:textId="6E4E0857" w:rsidR="00362F53" w:rsidRDefault="005D6614">
              <w:pPr>
                <w:pStyle w:val="Turinys2"/>
                <w:rPr>
                  <w:noProof/>
                  <w:sz w:val="22"/>
                  <w:szCs w:val="22"/>
                  <w:lang w:val="en-US" w:eastAsia="en-US"/>
                </w:rPr>
              </w:pPr>
              <w:hyperlink w:anchor="_Toc209450469" w:history="1">
                <w:r w:rsidR="00362F53" w:rsidRPr="009F1A3D">
                  <w:rPr>
                    <w:rStyle w:val="Hipersaitas"/>
                    <w:rFonts w:eastAsia="Calibri" w:cstheme="minorHAnsi"/>
                    <w:noProof/>
                  </w:rPr>
                  <w:t>Pirkimo sąlygų 6 priedas „Pasiūlymo forma“</w:t>
                </w:r>
                <w:r w:rsidR="00362F53">
                  <w:rPr>
                    <w:noProof/>
                    <w:webHidden/>
                  </w:rPr>
                  <w:tab/>
                </w:r>
                <w:r w:rsidR="00362F53">
                  <w:rPr>
                    <w:noProof/>
                    <w:webHidden/>
                  </w:rPr>
                  <w:fldChar w:fldCharType="begin"/>
                </w:r>
                <w:r w:rsidR="00362F53">
                  <w:rPr>
                    <w:noProof/>
                    <w:webHidden/>
                  </w:rPr>
                  <w:instrText xml:space="preserve"> PAGEREF _Toc209450469 \h </w:instrText>
                </w:r>
                <w:r w:rsidR="00362F53">
                  <w:rPr>
                    <w:noProof/>
                    <w:webHidden/>
                  </w:rPr>
                </w:r>
                <w:r w:rsidR="00362F53">
                  <w:rPr>
                    <w:noProof/>
                    <w:webHidden/>
                  </w:rPr>
                  <w:fldChar w:fldCharType="separate"/>
                </w:r>
                <w:r w:rsidR="00362F53">
                  <w:rPr>
                    <w:noProof/>
                    <w:webHidden/>
                  </w:rPr>
                  <w:t>35</w:t>
                </w:r>
                <w:r w:rsidR="00362F53">
                  <w:rPr>
                    <w:noProof/>
                    <w:webHidden/>
                  </w:rPr>
                  <w:fldChar w:fldCharType="end"/>
                </w:r>
              </w:hyperlink>
            </w:p>
            <w:p w14:paraId="09A92F21" w14:textId="295E68D9" w:rsidR="00362F53" w:rsidRDefault="005D6614">
              <w:pPr>
                <w:pStyle w:val="Turinys2"/>
                <w:rPr>
                  <w:noProof/>
                  <w:sz w:val="22"/>
                  <w:szCs w:val="22"/>
                  <w:lang w:val="en-US" w:eastAsia="en-US"/>
                </w:rPr>
              </w:pPr>
              <w:hyperlink w:anchor="_Toc209450470" w:history="1">
                <w:r w:rsidR="00362F53" w:rsidRPr="009F1A3D">
                  <w:rPr>
                    <w:rStyle w:val="Hipersaitas"/>
                    <w:noProof/>
                  </w:rPr>
                  <w:t>Pirkimo sąlygų 7 priedas „Pasiūlymų vertinimo kriterijai ir sąlygos“</w:t>
                </w:r>
                <w:r w:rsidR="00362F53">
                  <w:rPr>
                    <w:noProof/>
                    <w:webHidden/>
                  </w:rPr>
                  <w:tab/>
                </w:r>
                <w:r w:rsidR="00362F53">
                  <w:rPr>
                    <w:noProof/>
                    <w:webHidden/>
                  </w:rPr>
                  <w:fldChar w:fldCharType="begin"/>
                </w:r>
                <w:r w:rsidR="00362F53">
                  <w:rPr>
                    <w:noProof/>
                    <w:webHidden/>
                  </w:rPr>
                  <w:instrText xml:space="preserve"> PAGEREF _Toc209450470 \h </w:instrText>
                </w:r>
                <w:r w:rsidR="00362F53">
                  <w:rPr>
                    <w:noProof/>
                    <w:webHidden/>
                  </w:rPr>
                </w:r>
                <w:r w:rsidR="00362F53">
                  <w:rPr>
                    <w:noProof/>
                    <w:webHidden/>
                  </w:rPr>
                  <w:fldChar w:fldCharType="separate"/>
                </w:r>
                <w:r w:rsidR="00362F53">
                  <w:rPr>
                    <w:noProof/>
                    <w:webHidden/>
                  </w:rPr>
                  <w:t>36</w:t>
                </w:r>
                <w:r w:rsidR="00362F53">
                  <w:rPr>
                    <w:noProof/>
                    <w:webHidden/>
                  </w:rPr>
                  <w:fldChar w:fldCharType="end"/>
                </w:r>
              </w:hyperlink>
            </w:p>
            <w:p w14:paraId="3A81BCA9" w14:textId="2187BE6C" w:rsidR="00362F53" w:rsidRDefault="005D6614">
              <w:pPr>
                <w:pStyle w:val="Turinys2"/>
                <w:rPr>
                  <w:noProof/>
                  <w:sz w:val="22"/>
                  <w:szCs w:val="22"/>
                  <w:lang w:val="en-US" w:eastAsia="en-US"/>
                </w:rPr>
              </w:pPr>
              <w:hyperlink w:anchor="_Toc209450471" w:history="1">
                <w:r w:rsidR="00362F53" w:rsidRPr="009F1A3D">
                  <w:rPr>
                    <w:rStyle w:val="Hipersaitas"/>
                    <w:noProof/>
                  </w:rPr>
                  <w:t>Pirkimo sąlygų 8 priedas „Rangos sutarties projektas“</w:t>
                </w:r>
                <w:r w:rsidR="00362F53">
                  <w:rPr>
                    <w:noProof/>
                    <w:webHidden/>
                  </w:rPr>
                  <w:tab/>
                </w:r>
                <w:r w:rsidR="00362F53">
                  <w:rPr>
                    <w:noProof/>
                    <w:webHidden/>
                  </w:rPr>
                  <w:fldChar w:fldCharType="begin"/>
                </w:r>
                <w:r w:rsidR="00362F53">
                  <w:rPr>
                    <w:noProof/>
                    <w:webHidden/>
                  </w:rPr>
                  <w:instrText xml:space="preserve"> PAGEREF _Toc209450471 \h </w:instrText>
                </w:r>
                <w:r w:rsidR="00362F53">
                  <w:rPr>
                    <w:noProof/>
                    <w:webHidden/>
                  </w:rPr>
                </w:r>
                <w:r w:rsidR="00362F53">
                  <w:rPr>
                    <w:noProof/>
                    <w:webHidden/>
                  </w:rPr>
                  <w:fldChar w:fldCharType="separate"/>
                </w:r>
                <w:r w:rsidR="00362F53">
                  <w:rPr>
                    <w:noProof/>
                    <w:webHidden/>
                  </w:rPr>
                  <w:t>38</w:t>
                </w:r>
                <w:r w:rsidR="00362F53">
                  <w:rPr>
                    <w:noProof/>
                    <w:webHidden/>
                  </w:rPr>
                  <w:fldChar w:fldCharType="end"/>
                </w:r>
              </w:hyperlink>
            </w:p>
            <w:p w14:paraId="1E2F77AA" w14:textId="1876DAC9" w:rsidR="00362F53" w:rsidRDefault="005D6614">
              <w:pPr>
                <w:pStyle w:val="Turinys2"/>
                <w:rPr>
                  <w:noProof/>
                  <w:sz w:val="22"/>
                  <w:szCs w:val="22"/>
                  <w:lang w:val="en-US" w:eastAsia="en-US"/>
                </w:rPr>
              </w:pPr>
              <w:hyperlink w:anchor="_Toc209450472" w:history="1">
                <w:r w:rsidR="00362F53" w:rsidRPr="009F1A3D">
                  <w:rPr>
                    <w:rStyle w:val="Hipersaitas"/>
                    <w:noProof/>
                  </w:rPr>
                  <w:t xml:space="preserve">Pirkimo sąlygų 9 priedas „Tiekėjo deklaracija dėl atitikties PĮ 58 str. 4 </w:t>
                </w:r>
                <w:r w:rsidR="00362F53" w:rsidRPr="009F1A3D">
                  <w:rPr>
                    <w:rStyle w:val="Hipersaitas"/>
                    <w:noProof/>
                    <w:vertAlign w:val="superscript"/>
                  </w:rPr>
                  <w:t>1</w:t>
                </w:r>
                <w:r w:rsidR="00362F53" w:rsidRPr="009F1A3D">
                  <w:rPr>
                    <w:rStyle w:val="Hipersaitas"/>
                    <w:noProof/>
                  </w:rPr>
                  <w:t xml:space="preserve"> d. nuostatoms“</w:t>
                </w:r>
                <w:r w:rsidR="00362F53">
                  <w:rPr>
                    <w:noProof/>
                    <w:webHidden/>
                  </w:rPr>
                  <w:tab/>
                </w:r>
                <w:r w:rsidR="00362F53">
                  <w:rPr>
                    <w:noProof/>
                    <w:webHidden/>
                  </w:rPr>
                  <w:fldChar w:fldCharType="begin"/>
                </w:r>
                <w:r w:rsidR="00362F53">
                  <w:rPr>
                    <w:noProof/>
                    <w:webHidden/>
                  </w:rPr>
                  <w:instrText xml:space="preserve"> PAGEREF _Toc209450472 \h </w:instrText>
                </w:r>
                <w:r w:rsidR="00362F53">
                  <w:rPr>
                    <w:noProof/>
                    <w:webHidden/>
                  </w:rPr>
                </w:r>
                <w:r w:rsidR="00362F53">
                  <w:rPr>
                    <w:noProof/>
                    <w:webHidden/>
                  </w:rPr>
                  <w:fldChar w:fldCharType="separate"/>
                </w:r>
                <w:r w:rsidR="00362F53">
                  <w:rPr>
                    <w:noProof/>
                    <w:webHidden/>
                  </w:rPr>
                  <w:t>39</w:t>
                </w:r>
                <w:r w:rsidR="00362F53">
                  <w:rPr>
                    <w:noProof/>
                    <w:webHidden/>
                  </w:rPr>
                  <w:fldChar w:fldCharType="end"/>
                </w:r>
              </w:hyperlink>
            </w:p>
            <w:p w14:paraId="1E0E6730" w14:textId="2A435154" w:rsidR="00362F53" w:rsidRDefault="005D6614">
              <w:pPr>
                <w:pStyle w:val="Turinys2"/>
                <w:rPr>
                  <w:noProof/>
                  <w:sz w:val="22"/>
                  <w:szCs w:val="22"/>
                  <w:lang w:val="en-US" w:eastAsia="en-US"/>
                </w:rPr>
              </w:pPr>
              <w:hyperlink w:anchor="_Toc209450473" w:history="1">
                <w:r w:rsidR="00362F53" w:rsidRPr="009F1A3D">
                  <w:rPr>
                    <w:rStyle w:val="Hipersaitas"/>
                    <w:noProof/>
                  </w:rPr>
                  <w:t>Pirkimo sąlygų 10 priedas „Sąnaudos ir eksploatacijos kaštai 1 POD“</w:t>
                </w:r>
                <w:r w:rsidR="00362F53">
                  <w:rPr>
                    <w:noProof/>
                    <w:webHidden/>
                  </w:rPr>
                  <w:tab/>
                </w:r>
                <w:r w:rsidR="00362F53">
                  <w:rPr>
                    <w:noProof/>
                    <w:webHidden/>
                  </w:rPr>
                  <w:fldChar w:fldCharType="begin"/>
                </w:r>
                <w:r w:rsidR="00362F53">
                  <w:rPr>
                    <w:noProof/>
                    <w:webHidden/>
                  </w:rPr>
                  <w:instrText xml:space="preserve"> PAGEREF _Toc209450473 \h </w:instrText>
                </w:r>
                <w:r w:rsidR="00362F53">
                  <w:rPr>
                    <w:noProof/>
                    <w:webHidden/>
                  </w:rPr>
                </w:r>
                <w:r w:rsidR="00362F53">
                  <w:rPr>
                    <w:noProof/>
                    <w:webHidden/>
                  </w:rPr>
                  <w:fldChar w:fldCharType="separate"/>
                </w:r>
                <w:r w:rsidR="00362F53">
                  <w:rPr>
                    <w:noProof/>
                    <w:webHidden/>
                  </w:rPr>
                  <w:t>40</w:t>
                </w:r>
                <w:r w:rsidR="00362F53">
                  <w:rPr>
                    <w:noProof/>
                    <w:webHidden/>
                  </w:rPr>
                  <w:fldChar w:fldCharType="end"/>
                </w:r>
              </w:hyperlink>
            </w:p>
            <w:p w14:paraId="29995948" w14:textId="456EDB49" w:rsidR="00362F53" w:rsidRDefault="005D6614">
              <w:pPr>
                <w:pStyle w:val="Turinys2"/>
                <w:rPr>
                  <w:noProof/>
                  <w:sz w:val="22"/>
                  <w:szCs w:val="22"/>
                  <w:lang w:val="en-US" w:eastAsia="en-US"/>
                </w:rPr>
              </w:pPr>
              <w:hyperlink w:anchor="_Toc209450474" w:history="1">
                <w:r w:rsidR="00362F53" w:rsidRPr="009F1A3D">
                  <w:rPr>
                    <w:rStyle w:val="Hipersaitas"/>
                    <w:noProof/>
                  </w:rPr>
                  <w:t>Pirkimo sąlygų 11 priedas „Sąnaudos ir eksploatacijos kaštai 2 POD“</w:t>
                </w:r>
                <w:r w:rsidR="00362F53">
                  <w:rPr>
                    <w:noProof/>
                    <w:webHidden/>
                  </w:rPr>
                  <w:tab/>
                </w:r>
                <w:r w:rsidR="00362F53">
                  <w:rPr>
                    <w:noProof/>
                    <w:webHidden/>
                  </w:rPr>
                  <w:fldChar w:fldCharType="begin"/>
                </w:r>
                <w:r w:rsidR="00362F53">
                  <w:rPr>
                    <w:noProof/>
                    <w:webHidden/>
                  </w:rPr>
                  <w:instrText xml:space="preserve"> PAGEREF _Toc209450474 \h </w:instrText>
                </w:r>
                <w:r w:rsidR="00362F53">
                  <w:rPr>
                    <w:noProof/>
                    <w:webHidden/>
                  </w:rPr>
                </w:r>
                <w:r w:rsidR="00362F53">
                  <w:rPr>
                    <w:noProof/>
                    <w:webHidden/>
                  </w:rPr>
                  <w:fldChar w:fldCharType="separate"/>
                </w:r>
                <w:r w:rsidR="00362F53">
                  <w:rPr>
                    <w:noProof/>
                    <w:webHidden/>
                  </w:rPr>
                  <w:t>42</w:t>
                </w:r>
                <w:r w:rsidR="00362F53">
                  <w:rPr>
                    <w:noProof/>
                    <w:webHidden/>
                  </w:rPr>
                  <w:fldChar w:fldCharType="end"/>
                </w:r>
              </w:hyperlink>
            </w:p>
            <w:p w14:paraId="7B02E583" w14:textId="2816FDC6" w:rsidR="00362F53" w:rsidRDefault="005D6614">
              <w:pPr>
                <w:pStyle w:val="Turinys2"/>
                <w:rPr>
                  <w:noProof/>
                  <w:sz w:val="22"/>
                  <w:szCs w:val="22"/>
                  <w:lang w:val="en-US" w:eastAsia="en-US"/>
                </w:rPr>
              </w:pPr>
              <w:hyperlink w:anchor="_Toc209450475" w:history="1">
                <w:r w:rsidR="00362F53" w:rsidRPr="009F1A3D">
                  <w:rPr>
                    <w:rStyle w:val="Hipersaitas"/>
                    <w:rFonts w:eastAsia="Calibri" w:cstheme="minorHAnsi"/>
                    <w:noProof/>
                  </w:rPr>
                  <w:t>Pirkimo sąlygų 12 priedas „Reikalavimai rangovo techniniam pasiūlymui“</w:t>
                </w:r>
                <w:r w:rsidR="00362F53">
                  <w:rPr>
                    <w:noProof/>
                    <w:webHidden/>
                  </w:rPr>
                  <w:tab/>
                </w:r>
                <w:r w:rsidR="00362F53">
                  <w:rPr>
                    <w:noProof/>
                    <w:webHidden/>
                  </w:rPr>
                  <w:fldChar w:fldCharType="begin"/>
                </w:r>
                <w:r w:rsidR="00362F53">
                  <w:rPr>
                    <w:noProof/>
                    <w:webHidden/>
                  </w:rPr>
                  <w:instrText xml:space="preserve"> PAGEREF _Toc209450475 \h </w:instrText>
                </w:r>
                <w:r w:rsidR="00362F53">
                  <w:rPr>
                    <w:noProof/>
                    <w:webHidden/>
                  </w:rPr>
                </w:r>
                <w:r w:rsidR="00362F53">
                  <w:rPr>
                    <w:noProof/>
                    <w:webHidden/>
                  </w:rPr>
                  <w:fldChar w:fldCharType="separate"/>
                </w:r>
                <w:r w:rsidR="00362F53">
                  <w:rPr>
                    <w:noProof/>
                    <w:webHidden/>
                  </w:rPr>
                  <w:t>44</w:t>
                </w:r>
                <w:r w:rsidR="00362F53">
                  <w:rPr>
                    <w:noProof/>
                    <w:webHidden/>
                  </w:rPr>
                  <w:fldChar w:fldCharType="end"/>
                </w:r>
              </w:hyperlink>
            </w:p>
            <w:p w14:paraId="392BC1EF" w14:textId="0061074F" w:rsidR="00362F53" w:rsidRDefault="005D6614">
              <w:pPr>
                <w:pStyle w:val="Turinys2"/>
                <w:rPr>
                  <w:noProof/>
                  <w:sz w:val="22"/>
                  <w:szCs w:val="22"/>
                  <w:lang w:val="en-US" w:eastAsia="en-US"/>
                </w:rPr>
              </w:pPr>
              <w:hyperlink w:anchor="_Toc209450476" w:history="1">
                <w:r w:rsidR="00362F53" w:rsidRPr="009F1A3D">
                  <w:rPr>
                    <w:rStyle w:val="Hipersaitas"/>
                    <w:rFonts w:eastAsia="Calibri" w:cstheme="minorHAnsi"/>
                    <w:noProof/>
                  </w:rPr>
                  <w:t>Pirkimo sąlygų 13 priedas „Atliktų svarbiausių statybos darbų sąrašas“</w:t>
                </w:r>
                <w:r w:rsidR="00362F53">
                  <w:rPr>
                    <w:noProof/>
                    <w:webHidden/>
                  </w:rPr>
                  <w:tab/>
                </w:r>
                <w:r w:rsidR="00362F53">
                  <w:rPr>
                    <w:noProof/>
                    <w:webHidden/>
                  </w:rPr>
                  <w:fldChar w:fldCharType="begin"/>
                </w:r>
                <w:r w:rsidR="00362F53">
                  <w:rPr>
                    <w:noProof/>
                    <w:webHidden/>
                  </w:rPr>
                  <w:instrText xml:space="preserve"> PAGEREF _Toc209450476 \h </w:instrText>
                </w:r>
                <w:r w:rsidR="00362F53">
                  <w:rPr>
                    <w:noProof/>
                    <w:webHidden/>
                  </w:rPr>
                </w:r>
                <w:r w:rsidR="00362F53">
                  <w:rPr>
                    <w:noProof/>
                    <w:webHidden/>
                  </w:rPr>
                  <w:fldChar w:fldCharType="separate"/>
                </w:r>
                <w:r w:rsidR="00362F53">
                  <w:rPr>
                    <w:noProof/>
                    <w:webHidden/>
                  </w:rPr>
                  <w:t>49</w:t>
                </w:r>
                <w:r w:rsidR="00362F53">
                  <w:rPr>
                    <w:noProof/>
                    <w:webHidden/>
                  </w:rPr>
                  <w:fldChar w:fldCharType="end"/>
                </w:r>
              </w:hyperlink>
            </w:p>
            <w:p w14:paraId="5EBBC4AA" w14:textId="70C132A2" w:rsidR="00362F53" w:rsidRDefault="005D6614">
              <w:pPr>
                <w:pStyle w:val="Turinys2"/>
                <w:rPr>
                  <w:noProof/>
                  <w:sz w:val="22"/>
                  <w:szCs w:val="22"/>
                  <w:lang w:val="en-US" w:eastAsia="en-US"/>
                </w:rPr>
              </w:pPr>
              <w:hyperlink w:anchor="_Toc209450477" w:history="1">
                <w:r w:rsidR="00362F53" w:rsidRPr="009F1A3D">
                  <w:rPr>
                    <w:rStyle w:val="Hipersaitas"/>
                    <w:rFonts w:eastAsia="Calibri" w:cstheme="minorHAnsi"/>
                    <w:noProof/>
                  </w:rPr>
                  <w:t>Pirkimo sąlygų 14 priedas „Specialistų  sąrašas“</w:t>
                </w:r>
                <w:r w:rsidR="00362F53">
                  <w:rPr>
                    <w:noProof/>
                    <w:webHidden/>
                  </w:rPr>
                  <w:tab/>
                </w:r>
                <w:r w:rsidR="00362F53">
                  <w:rPr>
                    <w:noProof/>
                    <w:webHidden/>
                  </w:rPr>
                  <w:fldChar w:fldCharType="begin"/>
                </w:r>
                <w:r w:rsidR="00362F53">
                  <w:rPr>
                    <w:noProof/>
                    <w:webHidden/>
                  </w:rPr>
                  <w:instrText xml:space="preserve"> PAGEREF _Toc209450477 \h </w:instrText>
                </w:r>
                <w:r w:rsidR="00362F53">
                  <w:rPr>
                    <w:noProof/>
                    <w:webHidden/>
                  </w:rPr>
                </w:r>
                <w:r w:rsidR="00362F53">
                  <w:rPr>
                    <w:noProof/>
                    <w:webHidden/>
                  </w:rPr>
                  <w:fldChar w:fldCharType="separate"/>
                </w:r>
                <w:r w:rsidR="00362F53">
                  <w:rPr>
                    <w:noProof/>
                    <w:webHidden/>
                  </w:rPr>
                  <w:t>50</w:t>
                </w:r>
                <w:r w:rsidR="00362F53">
                  <w:rPr>
                    <w:noProof/>
                    <w:webHidden/>
                  </w:rPr>
                  <w:fldChar w:fldCharType="end"/>
                </w:r>
              </w:hyperlink>
            </w:p>
            <w:p w14:paraId="64749B9A" w14:textId="522AE5D1" w:rsidR="00362F53" w:rsidRDefault="005D6614">
              <w:pPr>
                <w:pStyle w:val="Turinys2"/>
                <w:rPr>
                  <w:noProof/>
                  <w:sz w:val="22"/>
                  <w:szCs w:val="22"/>
                  <w:lang w:val="en-US" w:eastAsia="en-US"/>
                </w:rPr>
              </w:pPr>
              <w:hyperlink w:anchor="_Toc209450478" w:history="1">
                <w:r w:rsidR="00362F53" w:rsidRPr="009F1A3D">
                  <w:rPr>
                    <w:rStyle w:val="Hipersaitas"/>
                    <w:rFonts w:eastAsia="Calibri" w:cstheme="minorHAnsi"/>
                    <w:noProof/>
                  </w:rPr>
                  <w:t>Pirkimo sąlygų 15 priedas „Vartojamos energijos kiekio garantija“</w:t>
                </w:r>
                <w:r w:rsidR="00362F53">
                  <w:rPr>
                    <w:noProof/>
                    <w:webHidden/>
                  </w:rPr>
                  <w:tab/>
                </w:r>
                <w:r w:rsidR="00362F53">
                  <w:rPr>
                    <w:noProof/>
                    <w:webHidden/>
                  </w:rPr>
                  <w:fldChar w:fldCharType="begin"/>
                </w:r>
                <w:r w:rsidR="00362F53">
                  <w:rPr>
                    <w:noProof/>
                    <w:webHidden/>
                  </w:rPr>
                  <w:instrText xml:space="preserve"> PAGEREF _Toc209450478 \h </w:instrText>
                </w:r>
                <w:r w:rsidR="00362F53">
                  <w:rPr>
                    <w:noProof/>
                    <w:webHidden/>
                  </w:rPr>
                </w:r>
                <w:r w:rsidR="00362F53">
                  <w:rPr>
                    <w:noProof/>
                    <w:webHidden/>
                  </w:rPr>
                  <w:fldChar w:fldCharType="separate"/>
                </w:r>
                <w:r w:rsidR="00362F53">
                  <w:rPr>
                    <w:noProof/>
                    <w:webHidden/>
                  </w:rPr>
                  <w:t>51</w:t>
                </w:r>
                <w:r w:rsidR="00362F53">
                  <w:rPr>
                    <w:noProof/>
                    <w:webHidden/>
                  </w:rPr>
                  <w:fldChar w:fldCharType="end"/>
                </w:r>
              </w:hyperlink>
            </w:p>
            <w:p w14:paraId="688247B9" w14:textId="11D5EFAF" w:rsidR="00362F53" w:rsidRDefault="005D6614">
              <w:pPr>
                <w:pStyle w:val="Turinys2"/>
                <w:rPr>
                  <w:noProof/>
                  <w:sz w:val="22"/>
                  <w:szCs w:val="22"/>
                  <w:lang w:val="en-US" w:eastAsia="en-US"/>
                </w:rPr>
              </w:pPr>
              <w:hyperlink w:anchor="_Toc209450479" w:history="1">
                <w:r w:rsidR="00362F53" w:rsidRPr="009F1A3D">
                  <w:rPr>
                    <w:rStyle w:val="Hipersaitas"/>
                    <w:rFonts w:eastAsia="Calibri" w:cstheme="minorHAnsi"/>
                    <w:noProof/>
                  </w:rPr>
                  <w:t>Pirkimo sąlygų 16 priedas „Reagentų kiekio garantija“</w:t>
                </w:r>
                <w:r w:rsidR="00362F53">
                  <w:rPr>
                    <w:noProof/>
                    <w:webHidden/>
                  </w:rPr>
                  <w:tab/>
                </w:r>
                <w:r w:rsidR="00362F53">
                  <w:rPr>
                    <w:noProof/>
                    <w:webHidden/>
                  </w:rPr>
                  <w:fldChar w:fldCharType="begin"/>
                </w:r>
                <w:r w:rsidR="00362F53">
                  <w:rPr>
                    <w:noProof/>
                    <w:webHidden/>
                  </w:rPr>
                  <w:instrText xml:space="preserve"> PAGEREF _Toc209450479 \h </w:instrText>
                </w:r>
                <w:r w:rsidR="00362F53">
                  <w:rPr>
                    <w:noProof/>
                    <w:webHidden/>
                  </w:rPr>
                </w:r>
                <w:r w:rsidR="00362F53">
                  <w:rPr>
                    <w:noProof/>
                    <w:webHidden/>
                  </w:rPr>
                  <w:fldChar w:fldCharType="separate"/>
                </w:r>
                <w:r w:rsidR="00362F53">
                  <w:rPr>
                    <w:noProof/>
                    <w:webHidden/>
                  </w:rPr>
                  <w:t>52</w:t>
                </w:r>
                <w:r w:rsidR="00362F53">
                  <w:rPr>
                    <w:noProof/>
                    <w:webHidden/>
                  </w:rPr>
                  <w:fldChar w:fldCharType="end"/>
                </w:r>
              </w:hyperlink>
            </w:p>
            <w:p w14:paraId="1E78F15C" w14:textId="690669CF" w:rsidR="001C24BC" w:rsidRPr="001D68D2" w:rsidRDefault="001C24BC" w:rsidP="004E4612">
              <w:pPr>
                <w:spacing w:after="120" w:line="20" w:lineRule="atLeast"/>
                <w:contextualSpacing/>
                <w:rPr>
                  <w:rFonts w:cstheme="minorHAnsi"/>
                </w:rPr>
              </w:pPr>
              <w:r w:rsidRPr="001D68D2">
                <w:rPr>
                  <w:rFonts w:cstheme="minorHAnsi"/>
                  <w:b/>
                  <w:bCs/>
                  <w:color w:val="2B579A"/>
                  <w:shd w:val="clear" w:color="auto" w:fill="E6E6E6"/>
                </w:rPr>
                <w:fldChar w:fldCharType="end"/>
              </w:r>
              <w:r w:rsidR="007F6E2E" w:rsidRPr="001D68D2">
                <w:rPr>
                  <w:rFonts w:cstheme="minorHAnsi"/>
                  <w:b/>
                  <w:bCs/>
                  <w:color w:val="2B579A"/>
                  <w:shd w:val="clear" w:color="auto" w:fill="E6E6E6"/>
                </w:rPr>
                <w:t xml:space="preserve"> </w:t>
              </w:r>
            </w:p>
          </w:sdtContent>
        </w:sdt>
        <w:p w14:paraId="153AE147" w14:textId="77777777" w:rsidR="009E5549" w:rsidRDefault="009E5549" w:rsidP="001E4218">
          <w:pPr>
            <w:tabs>
              <w:tab w:val="center" w:pos="5071"/>
            </w:tabs>
            <w:spacing w:after="120" w:line="20" w:lineRule="atLeast"/>
            <w:contextualSpacing/>
            <w:jc w:val="center"/>
            <w:rPr>
              <w:rFonts w:cstheme="minorHAnsi"/>
            </w:rPr>
          </w:pPr>
        </w:p>
        <w:p w14:paraId="20D00CD2" w14:textId="5E664A3D" w:rsidR="005F13F0" w:rsidRPr="001D68D2" w:rsidRDefault="001C24BC" w:rsidP="001E4218">
          <w:pPr>
            <w:tabs>
              <w:tab w:val="center" w:pos="5071"/>
            </w:tabs>
            <w:spacing w:after="120" w:line="20" w:lineRule="atLeast"/>
            <w:contextualSpacing/>
            <w:rPr>
              <w:rFonts w:cstheme="minorHAnsi"/>
            </w:rPr>
          </w:pPr>
          <w:r w:rsidRPr="009E5549">
            <w:rPr>
              <w:rFonts w:cstheme="minorHAnsi"/>
            </w:rPr>
            <w:br w:type="page"/>
          </w:r>
          <w:r w:rsidR="009E5549">
            <w:rPr>
              <w:rFonts w:cstheme="minorHAnsi"/>
            </w:rPr>
            <w:lastRenderedPageBreak/>
            <w:tab/>
          </w:r>
        </w:p>
      </w:sdtContent>
    </w:sdt>
    <w:p w14:paraId="6888A92E" w14:textId="3462B398" w:rsidR="002415C7" w:rsidRPr="001D68D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4" w:name="_Toc209450454"/>
      <w:bookmarkStart w:id="5" w:name="_Toc335201954"/>
      <w:bookmarkStart w:id="6" w:name="_Toc147739116"/>
      <w:r w:rsidRPr="001D68D2">
        <w:rPr>
          <w:rFonts w:asciiTheme="minorHAnsi" w:hAnsiTheme="minorHAnsi" w:cstheme="minorHAnsi"/>
        </w:rPr>
        <w:t>Bendra informacija</w:t>
      </w:r>
      <w:bookmarkEnd w:id="4"/>
      <w:r w:rsidR="0070155B">
        <w:rPr>
          <w:rFonts w:asciiTheme="minorHAnsi" w:hAnsiTheme="minorHAnsi" w:cstheme="minorHAnsi"/>
        </w:rPr>
        <w:t xml:space="preserve"> </w:t>
      </w:r>
    </w:p>
    <w:p w14:paraId="5DCF4232" w14:textId="7B0470E7" w:rsidR="00DA1796" w:rsidRPr="001E4218" w:rsidRDefault="0003139F" w:rsidP="00DA1796">
      <w:pPr>
        <w:pStyle w:val="Sraopastraipa"/>
        <w:numPr>
          <w:ilvl w:val="1"/>
          <w:numId w:val="1"/>
        </w:numPr>
        <w:spacing w:after="0" w:line="20" w:lineRule="atLeast"/>
        <w:ind w:left="0" w:firstLine="567"/>
        <w:jc w:val="both"/>
        <w:rPr>
          <w:rFonts w:cstheme="minorHAnsi"/>
        </w:rPr>
      </w:pPr>
      <w:r w:rsidRPr="00B31F92">
        <w:rPr>
          <w:rFonts w:cstheme="minorHAnsi"/>
        </w:rPr>
        <w:t>Perkantysis subjektas</w:t>
      </w:r>
      <w:r w:rsidR="008272CE" w:rsidRPr="00B31F92">
        <w:rPr>
          <w:rFonts w:cstheme="minorHAnsi"/>
        </w:rPr>
        <w:t xml:space="preserve"> –</w:t>
      </w:r>
      <w:r w:rsidR="000372F4" w:rsidRPr="00B31F92">
        <w:rPr>
          <w:rFonts w:cstheme="minorHAnsi"/>
        </w:rPr>
        <w:t xml:space="preserve"> </w:t>
      </w:r>
      <w:r w:rsidR="00B053AF" w:rsidRPr="002C6750">
        <w:rPr>
          <w:rFonts w:eastAsia="Calibri" w:cstheme="minorHAnsi"/>
          <w:b/>
          <w:bCs/>
        </w:rPr>
        <w:t>UAB „</w:t>
      </w:r>
      <w:r w:rsidR="00AF6A72" w:rsidRPr="002C6750">
        <w:rPr>
          <w:rFonts w:eastAsia="Calibri" w:cstheme="minorHAnsi"/>
          <w:b/>
          <w:bCs/>
        </w:rPr>
        <w:t>Mažeikių vandenys“</w:t>
      </w:r>
      <w:r w:rsidR="00E56BA8" w:rsidRPr="00B31F92">
        <w:rPr>
          <w:rFonts w:eastAsia="Calibri" w:cstheme="minorHAnsi"/>
        </w:rPr>
        <w:t xml:space="preserve">, juridinio asmens kodas </w:t>
      </w:r>
      <w:r w:rsidR="00AF6A72" w:rsidRPr="00AF6A72">
        <w:rPr>
          <w:rFonts w:cstheme="minorHAnsi"/>
        </w:rPr>
        <w:t>166486116</w:t>
      </w:r>
      <w:r w:rsidR="00B053AF" w:rsidRPr="00B31F92">
        <w:rPr>
          <w:rFonts w:cstheme="minorHAnsi"/>
        </w:rPr>
        <w:t xml:space="preserve">, </w:t>
      </w:r>
      <w:r w:rsidR="00E56BA8" w:rsidRPr="00B31F92">
        <w:rPr>
          <w:rFonts w:eastAsia="Calibri" w:cstheme="minorHAnsi"/>
        </w:rPr>
        <w:t xml:space="preserve">adresas </w:t>
      </w:r>
      <w:r w:rsidR="00AF6A72" w:rsidRPr="00AF6A72">
        <w:rPr>
          <w:rFonts w:cstheme="minorHAnsi"/>
        </w:rPr>
        <w:t>Skuodo g. 24, Mažeikiai</w:t>
      </w:r>
      <w:r w:rsidR="00B053AF" w:rsidRPr="00B31F92">
        <w:rPr>
          <w:rFonts w:cstheme="minorHAnsi"/>
        </w:rPr>
        <w:t>,</w:t>
      </w:r>
      <w:r w:rsidR="00B053AF" w:rsidRPr="00B31F92">
        <w:rPr>
          <w:rFonts w:cstheme="minorHAnsi"/>
          <w:b/>
          <w:bCs/>
        </w:rPr>
        <w:t xml:space="preserve"> </w:t>
      </w:r>
      <w:r w:rsidR="008C5433" w:rsidRPr="00B31F92">
        <w:rPr>
          <w:rFonts w:eastAsia="Calibri" w:cstheme="minorHAnsi"/>
        </w:rPr>
        <w:t>darbo laik</w:t>
      </w:r>
      <w:r w:rsidR="00E56BA8" w:rsidRPr="00B31F92">
        <w:rPr>
          <w:rFonts w:eastAsia="Calibri" w:cstheme="minorHAnsi"/>
        </w:rPr>
        <w:t xml:space="preserve">as </w:t>
      </w:r>
      <w:r w:rsidR="00B053AF" w:rsidRPr="00B31F92">
        <w:rPr>
          <w:rFonts w:eastAsia="Calibri" w:cstheme="minorHAnsi"/>
        </w:rPr>
        <w:t>I-IV nuo 8:00 iki 17:00, V nuo 8:00 iki 15:45, pietų pertrauka nuo 12:00 iki 12:45</w:t>
      </w:r>
      <w:r w:rsidR="008C5433" w:rsidRPr="00B31F92">
        <w:rPr>
          <w:rFonts w:eastAsia="Calibri" w:cstheme="minorHAnsi"/>
        </w:rPr>
        <w:t xml:space="preserve"> </w:t>
      </w:r>
      <w:r w:rsidRPr="00B31F92">
        <w:rPr>
          <w:rFonts w:eastAsia="Calibri" w:cstheme="minorHAnsi"/>
        </w:rPr>
        <w:t>Perkantysis subjektas</w:t>
      </w:r>
      <w:r w:rsidR="00D94650" w:rsidRPr="00B31F92">
        <w:rPr>
          <w:rFonts w:eastAsia="Calibri" w:cstheme="minorHAnsi"/>
        </w:rPr>
        <w:t xml:space="preserve"> yra PVM mokėtoja</w:t>
      </w:r>
      <w:r w:rsidR="00F865C3" w:rsidRPr="00B31F92">
        <w:rPr>
          <w:rFonts w:eastAsia="Calibri" w:cstheme="minorHAnsi"/>
        </w:rPr>
        <w:t>s</w:t>
      </w:r>
      <w:r w:rsidR="009C69A4" w:rsidRPr="00B31F92">
        <w:rPr>
          <w:rFonts w:eastAsia="Calibri" w:cstheme="minorHAnsi"/>
        </w:rPr>
        <w:t>.</w:t>
      </w:r>
    </w:p>
    <w:p w14:paraId="746C46A0" w14:textId="2038D824" w:rsidR="003D2D03" w:rsidRPr="003D2D03" w:rsidRDefault="003D2D03" w:rsidP="00DA1796">
      <w:pPr>
        <w:pStyle w:val="Sraopastraipa"/>
        <w:numPr>
          <w:ilvl w:val="1"/>
          <w:numId w:val="1"/>
        </w:numPr>
        <w:spacing w:after="0" w:line="20" w:lineRule="atLeast"/>
        <w:ind w:left="0" w:firstLine="567"/>
        <w:jc w:val="both"/>
        <w:rPr>
          <w:rFonts w:cstheme="minorHAnsi"/>
        </w:rPr>
      </w:pPr>
      <w:r w:rsidRPr="003D2D03">
        <w:rPr>
          <w:color w:val="000000"/>
        </w:rPr>
        <w:t xml:space="preserve">Perkančiojo subjekto darbuotojo, kuris įgaliotas palaikyti tiesioginį ryšį su tiekėjais ir gauti iš jų (ne tarpininkų) pranešimus, susijusius su pirkimų procedūromis: A. </w:t>
      </w:r>
      <w:proofErr w:type="spellStart"/>
      <w:r w:rsidRPr="003D2D03">
        <w:rPr>
          <w:color w:val="000000"/>
        </w:rPr>
        <w:t>Latakienė</w:t>
      </w:r>
      <w:proofErr w:type="spellEnd"/>
      <w:r w:rsidRPr="003D2D03">
        <w:rPr>
          <w:color w:val="000000"/>
        </w:rPr>
        <w:t xml:space="preserve">, UAB „Mažeikių vandenys“ pirkimų specialistė , mob.tel. : </w:t>
      </w:r>
      <w:r w:rsidRPr="001E4218">
        <w:rPr>
          <w:color w:val="000000"/>
        </w:rPr>
        <w:t xml:space="preserve">370 689 37716; </w:t>
      </w:r>
      <w:proofErr w:type="spellStart"/>
      <w:r w:rsidRPr="001E4218">
        <w:rPr>
          <w:color w:val="000000"/>
        </w:rPr>
        <w:t>el.paštas</w:t>
      </w:r>
      <w:proofErr w:type="spellEnd"/>
      <w:r w:rsidRPr="001E4218">
        <w:rPr>
          <w:color w:val="000000"/>
        </w:rPr>
        <w:t xml:space="preserve">: </w:t>
      </w:r>
      <w:proofErr w:type="spellStart"/>
      <w:r w:rsidRPr="001E4218">
        <w:rPr>
          <w:color w:val="000000"/>
        </w:rPr>
        <w:t>a.latakiene@mvandenys.lt</w:t>
      </w:r>
      <w:proofErr w:type="spellEnd"/>
      <w:r w:rsidRPr="001E4218">
        <w:rPr>
          <w:color w:val="000000"/>
        </w:rPr>
        <w:t>.</w:t>
      </w:r>
    </w:p>
    <w:p w14:paraId="732B54FF" w14:textId="77777777" w:rsidR="00DA1796" w:rsidRPr="00B31F92" w:rsidRDefault="007D6857" w:rsidP="00DA1796">
      <w:pPr>
        <w:pStyle w:val="Sraopastraipa"/>
        <w:numPr>
          <w:ilvl w:val="1"/>
          <w:numId w:val="1"/>
        </w:numPr>
        <w:spacing w:after="0" w:line="20" w:lineRule="atLeast"/>
        <w:ind w:left="0" w:firstLine="567"/>
        <w:jc w:val="both"/>
        <w:rPr>
          <w:rFonts w:cstheme="minorHAnsi"/>
        </w:rPr>
      </w:pPr>
      <w:r w:rsidRPr="00B31F92">
        <w:t>Pirkimas</w:t>
      </w:r>
      <w:r w:rsidR="00B37854" w:rsidRPr="00B31F92">
        <w:t xml:space="preserve"> neatlieka</w:t>
      </w:r>
      <w:r w:rsidRPr="00B31F92">
        <w:t>mas</w:t>
      </w:r>
      <w:r w:rsidR="00B37854" w:rsidRPr="00B31F92">
        <w:t xml:space="preserve"> </w:t>
      </w:r>
      <w:r w:rsidR="002F5F8E" w:rsidRPr="00B31F92">
        <w:t xml:space="preserve">naudojantis </w:t>
      </w:r>
      <w:r w:rsidR="005B11B1" w:rsidRPr="00B31F92">
        <w:t xml:space="preserve">centrinės </w:t>
      </w:r>
      <w:r w:rsidR="00AC5BF2" w:rsidRPr="00B31F92">
        <w:t>perkančiosios organizacijos</w:t>
      </w:r>
      <w:r w:rsidR="005B11B1" w:rsidRPr="00B31F92">
        <w:t xml:space="preserve"> </w:t>
      </w:r>
      <w:r w:rsidR="002F5F8E" w:rsidRPr="00B31F92">
        <w:t>centralizuotų pirkimų katalogu</w:t>
      </w:r>
      <w:r w:rsidR="005B11B1" w:rsidRPr="00B31F92">
        <w:t xml:space="preserve"> CPO.LT</w:t>
      </w:r>
      <w:r w:rsidRPr="00B31F92">
        <w:t xml:space="preserve">, nes </w:t>
      </w:r>
      <w:r w:rsidR="005B11B1" w:rsidRPr="00B31F92">
        <w:t>kataloge nėra pirkimo specifikacijos žemiau nurodyt</w:t>
      </w:r>
      <w:r w:rsidR="00C23323">
        <w:t>ų</w:t>
      </w:r>
      <w:r w:rsidR="005B11B1" w:rsidRPr="00B31F92">
        <w:t xml:space="preserve"> objekt</w:t>
      </w:r>
      <w:r w:rsidR="00C23323">
        <w:t>ų</w:t>
      </w:r>
      <w:r w:rsidR="005B11B1" w:rsidRPr="00B31F92">
        <w:t xml:space="preserve"> pirkimui</w:t>
      </w:r>
      <w:r w:rsidR="00DA1796" w:rsidRPr="00B31F92">
        <w:t>.</w:t>
      </w:r>
    </w:p>
    <w:p w14:paraId="6068BCDC" w14:textId="77777777" w:rsidR="00DA1796" w:rsidRPr="00B31F92" w:rsidRDefault="00E32C8E" w:rsidP="00DA1796">
      <w:pPr>
        <w:pStyle w:val="Sraopastraipa"/>
        <w:numPr>
          <w:ilvl w:val="1"/>
          <w:numId w:val="1"/>
        </w:numPr>
        <w:spacing w:after="0" w:line="20" w:lineRule="atLeast"/>
        <w:ind w:left="0" w:firstLine="567"/>
        <w:jc w:val="both"/>
        <w:rPr>
          <w:rFonts w:cstheme="minorHAnsi"/>
        </w:rPr>
      </w:pPr>
      <w:r w:rsidRPr="00B31F92">
        <w:rPr>
          <w:rFonts w:cstheme="minorHAnsi"/>
        </w:rPr>
        <w:t xml:space="preserve">Stebėtojai dalyvauti </w:t>
      </w:r>
      <w:r w:rsidR="008A3C98" w:rsidRPr="00B31F92">
        <w:rPr>
          <w:rFonts w:cstheme="minorHAnsi"/>
        </w:rPr>
        <w:t>K</w:t>
      </w:r>
      <w:r w:rsidRPr="00B31F92">
        <w:rPr>
          <w:rFonts w:cstheme="minorHAnsi"/>
        </w:rPr>
        <w:t>omisijos posėdžiuose nėra kviečiami.</w:t>
      </w:r>
    </w:p>
    <w:p w14:paraId="2D223870" w14:textId="1EFA32FF" w:rsidR="00A33772" w:rsidRPr="00A81B32" w:rsidRDefault="003A502A" w:rsidP="00C203E8">
      <w:pPr>
        <w:pStyle w:val="Sraopastraipa"/>
        <w:numPr>
          <w:ilvl w:val="1"/>
          <w:numId w:val="1"/>
        </w:numPr>
        <w:tabs>
          <w:tab w:val="left" w:pos="851"/>
        </w:tabs>
        <w:spacing w:after="0" w:line="20" w:lineRule="atLeast"/>
        <w:ind w:left="0" w:firstLine="567"/>
        <w:jc w:val="both"/>
        <w:rPr>
          <w:rFonts w:cstheme="minorHAnsi"/>
        </w:rPr>
      </w:pPr>
      <w:r w:rsidRPr="00A81B32">
        <w:rPr>
          <w:rFonts w:cstheme="minorHAnsi"/>
        </w:rPr>
        <w:t>Atliekamas žaliasis pirkimas. Pirkimas vykdomas vadovaujantis Lietuvos Respublikos aplinkos ministro 2011 m. birželio 28 d. įsakymo Nr. D1-508 „</w:t>
      </w:r>
      <w:hyperlink r:id="rId13" w:history="1">
        <w:r w:rsidRPr="00A81B32">
          <w:rPr>
            <w:rStyle w:val="Hipersaitas"/>
            <w:rFonts w:cstheme="minorHAnsi"/>
            <w:u w:val="single"/>
          </w:rPr>
          <w:t>Dėl Aplinkos apsaugos kriterijų taikymo, vykdant žaliuosius pirkimus, tvarkos aprašo patvirtinimo</w:t>
        </w:r>
      </w:hyperlink>
      <w:r w:rsidRPr="00A81B32">
        <w:rPr>
          <w:rFonts w:cstheme="minorHAnsi"/>
        </w:rPr>
        <w:t xml:space="preserve">“ </w:t>
      </w:r>
      <w:r w:rsidR="001E00A1" w:rsidRPr="00A81B32">
        <w:rPr>
          <w:rFonts w:cstheme="minorHAnsi"/>
        </w:rPr>
        <w:t xml:space="preserve"> (toliau- Žaliųjų pirkimų tvarkos aprašas) </w:t>
      </w:r>
      <w:r w:rsidR="000001A6" w:rsidRPr="00A81B32">
        <w:rPr>
          <w:rFonts w:cstheme="minorHAnsi"/>
        </w:rPr>
        <w:t>4.</w:t>
      </w:r>
      <w:r w:rsidR="00422C77" w:rsidRPr="00A81B32">
        <w:rPr>
          <w:rFonts w:cstheme="minorHAnsi"/>
        </w:rPr>
        <w:t>3</w:t>
      </w:r>
      <w:r w:rsidR="000001A6" w:rsidRPr="00A81B32">
        <w:rPr>
          <w:rFonts w:cstheme="minorHAnsi"/>
        </w:rPr>
        <w:t xml:space="preserve"> </w:t>
      </w:r>
      <w:r w:rsidRPr="00A81B32">
        <w:rPr>
          <w:rFonts w:cstheme="minorHAnsi"/>
        </w:rPr>
        <w:t>punktu</w:t>
      </w:r>
      <w:r w:rsidR="00C97CBD" w:rsidRPr="00A81B32">
        <w:rPr>
          <w:rFonts w:cstheme="minorHAnsi"/>
        </w:rPr>
        <w:t xml:space="preserve">, kai nėra produktų sąraše, bet </w:t>
      </w:r>
      <w:r w:rsidR="0007082C" w:rsidRPr="00A81B32">
        <w:rPr>
          <w:rFonts w:cstheme="minorHAnsi"/>
        </w:rPr>
        <w:t>perkam</w:t>
      </w:r>
      <w:r w:rsidR="0007082C">
        <w:rPr>
          <w:rFonts w:cstheme="minorHAnsi"/>
        </w:rPr>
        <w:t>iems</w:t>
      </w:r>
      <w:r w:rsidR="0007082C" w:rsidRPr="00A81B32">
        <w:rPr>
          <w:rFonts w:cstheme="minorHAnsi"/>
        </w:rPr>
        <w:t xml:space="preserve"> </w:t>
      </w:r>
      <w:r w:rsidR="00C97CBD" w:rsidRPr="00A81B32">
        <w:rPr>
          <w:rFonts w:cstheme="minorHAnsi"/>
        </w:rPr>
        <w:t>darb</w:t>
      </w:r>
      <w:r w:rsidR="0007082C">
        <w:rPr>
          <w:rFonts w:cstheme="minorHAnsi"/>
        </w:rPr>
        <w:t>ams</w:t>
      </w:r>
      <w:r w:rsidR="00C97CBD" w:rsidRPr="00A81B32">
        <w:rPr>
          <w:rFonts w:cstheme="minorHAnsi"/>
        </w:rPr>
        <w:t xml:space="preserve">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422C77" w:rsidRPr="00A81B32">
        <w:rPr>
          <w:rFonts w:cstheme="minorHAnsi"/>
        </w:rPr>
        <w:t xml:space="preserve"> ir 4.4.1 papunkčiu, </w:t>
      </w:r>
      <w:r w:rsidR="00C97CBD" w:rsidRPr="00A81B32">
        <w:rPr>
          <w:rFonts w:cstheme="minorHAnsi"/>
        </w:rPr>
        <w:t xml:space="preserve">perkamas aplinkosauginis ir aplinkai palankus produktas, kuris patenka į orientacinį aplinkosauginių ir aplinkai palankių prekių bei paslaugų sąrašą pagal 2015 m. lapkričio 24 d. Komisijos įgyvendinimo </w:t>
      </w:r>
      <w:r w:rsidR="00816AFC" w:rsidRPr="00A81B32">
        <w:rPr>
          <w:rFonts w:cstheme="minorHAnsi"/>
        </w:rPr>
        <w:t>reglament</w:t>
      </w:r>
      <w:r w:rsidR="00816AFC">
        <w:rPr>
          <w:rFonts w:cstheme="minorHAnsi"/>
        </w:rPr>
        <w:t>o</w:t>
      </w:r>
      <w:r w:rsidR="00816AFC" w:rsidRPr="00A81B32">
        <w:rPr>
          <w:rFonts w:cstheme="minorHAnsi"/>
        </w:rPr>
        <w:t xml:space="preserve"> </w:t>
      </w:r>
      <w:r w:rsidR="00C97CBD" w:rsidRPr="00A81B32">
        <w:rPr>
          <w:rFonts w:cstheme="minorHAnsi"/>
        </w:rPr>
        <w:t>(ES)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816AFC">
        <w:rPr>
          <w:rFonts w:cstheme="minorHAnsi"/>
        </w:rPr>
        <w:t xml:space="preserve"> priede nurodytas prekes ir paslaugas: n</w:t>
      </w:r>
      <w:r w:rsidR="00816AFC" w:rsidRPr="00816AFC">
        <w:rPr>
          <w:rFonts w:cstheme="minorHAnsi"/>
        </w:rPr>
        <w:t>uotek</w:t>
      </w:r>
      <w:r w:rsidR="003B2AFC">
        <w:rPr>
          <w:rFonts w:cstheme="minorHAnsi"/>
        </w:rPr>
        <w:t>ų</w:t>
      </w:r>
      <w:r w:rsidR="00816AFC" w:rsidRPr="00816AFC">
        <w:rPr>
          <w:rFonts w:cstheme="minorHAnsi"/>
        </w:rPr>
        <w:t xml:space="preserve"> valymo </w:t>
      </w:r>
      <w:r w:rsidR="003B2AFC">
        <w:rPr>
          <w:rFonts w:cstheme="minorHAnsi"/>
        </w:rPr>
        <w:t>į</w:t>
      </w:r>
      <w:r w:rsidR="00816AFC" w:rsidRPr="00816AFC">
        <w:rPr>
          <w:rFonts w:cstheme="minorHAnsi"/>
        </w:rPr>
        <w:t>renginiams ir vandentvarkai skirti vamzdžiai ir vamzdeliai</w:t>
      </w:r>
      <w:r w:rsidR="00816AFC">
        <w:rPr>
          <w:rFonts w:cstheme="minorHAnsi"/>
        </w:rPr>
        <w:t>; n</w:t>
      </w:r>
      <w:r w:rsidR="00816AFC" w:rsidRPr="00816AFC">
        <w:rPr>
          <w:rFonts w:cstheme="minorHAnsi"/>
        </w:rPr>
        <w:t>uotek</w:t>
      </w:r>
      <w:r w:rsidR="003B2AFC">
        <w:rPr>
          <w:rFonts w:cstheme="minorHAnsi"/>
        </w:rPr>
        <w:t>ų</w:t>
      </w:r>
      <w:r w:rsidR="00816AFC" w:rsidRPr="00816AFC">
        <w:rPr>
          <w:rFonts w:cstheme="minorHAnsi"/>
        </w:rPr>
        <w:t xml:space="preserve"> valymo ir atlieku tvarkymo </w:t>
      </w:r>
      <w:r w:rsidR="003B2AFC">
        <w:rPr>
          <w:rFonts w:cstheme="minorHAnsi"/>
        </w:rPr>
        <w:t>į</w:t>
      </w:r>
      <w:r w:rsidR="00816AFC" w:rsidRPr="00816AFC">
        <w:rPr>
          <w:rFonts w:cstheme="minorHAnsi"/>
        </w:rPr>
        <w:t>renginiai ir kanalizacijos sistemos</w:t>
      </w:r>
      <w:r w:rsidR="00422C77" w:rsidRPr="00A81B32">
        <w:rPr>
          <w:rFonts w:cstheme="minorHAnsi"/>
        </w:rPr>
        <w:t>.</w:t>
      </w:r>
      <w:r w:rsidRPr="00A81B32">
        <w:rPr>
          <w:rFonts w:cstheme="minorHAnsi"/>
        </w:rPr>
        <w:t xml:space="preserve"> Aplinkos ap</w:t>
      </w:r>
      <w:r w:rsidR="00D60C96" w:rsidRPr="00A81B32">
        <w:rPr>
          <w:rFonts w:cstheme="minorHAnsi"/>
        </w:rPr>
        <w:t>s</w:t>
      </w:r>
      <w:r w:rsidRPr="00A81B32">
        <w:rPr>
          <w:rFonts w:cstheme="minorHAnsi"/>
        </w:rPr>
        <w:t xml:space="preserve">augos kriterijai nustatyti </w:t>
      </w:r>
      <w:r w:rsidR="006E6031" w:rsidRPr="00A81B32">
        <w:rPr>
          <w:rFonts w:cstheme="minorHAnsi"/>
          <w:color w:val="0070C0"/>
        </w:rPr>
        <w:t>4</w:t>
      </w:r>
      <w:r w:rsidR="006E6031" w:rsidRPr="00A81B32">
        <w:rPr>
          <w:rFonts w:cstheme="minorHAnsi"/>
        </w:rPr>
        <w:t xml:space="preserve"> </w:t>
      </w:r>
      <w:r w:rsidR="00A33772" w:rsidRPr="00A81B32">
        <w:rPr>
          <w:rFonts w:cstheme="minorHAnsi"/>
          <w:color w:val="0070C0"/>
        </w:rPr>
        <w:t xml:space="preserve">priede Nr. </w:t>
      </w:r>
      <w:r w:rsidR="006E6031" w:rsidRPr="00A81B32">
        <w:rPr>
          <w:color w:val="0070C0"/>
        </w:rPr>
        <w:t>„Tiekėjų kvalifikacijos reikalavimai ir reikalaujami kokybės bei aplinkos apsaugos vadybos sistemų standartai“</w:t>
      </w:r>
      <w:r w:rsidR="00C02ABA">
        <w:rPr>
          <w:color w:val="0070C0"/>
        </w:rPr>
        <w:t>.</w:t>
      </w:r>
    </w:p>
    <w:p w14:paraId="14DBE57A" w14:textId="64416237" w:rsidR="00E32C8E" w:rsidRPr="00B31F92" w:rsidRDefault="00816AFC" w:rsidP="00A33772">
      <w:pPr>
        <w:pStyle w:val="Sraopastraipa"/>
        <w:numPr>
          <w:ilvl w:val="1"/>
          <w:numId w:val="1"/>
        </w:numPr>
        <w:spacing w:after="0" w:line="20" w:lineRule="atLeast"/>
        <w:ind w:left="0" w:firstLine="567"/>
        <w:jc w:val="both"/>
        <w:rPr>
          <w:rFonts w:cstheme="minorHAnsi"/>
        </w:rPr>
      </w:pPr>
      <w:r>
        <w:rPr>
          <w:rFonts w:eastAsia="Arial"/>
        </w:rPr>
        <w:t xml:space="preserve">Reguliarus orientacinis </w:t>
      </w:r>
      <w:r w:rsidRPr="00B31F92">
        <w:rPr>
          <w:rFonts w:eastAsia="Arial"/>
        </w:rPr>
        <w:t xml:space="preserve"> </w:t>
      </w:r>
      <w:r w:rsidR="00E32C8E" w:rsidRPr="00B31F92">
        <w:rPr>
          <w:rFonts w:eastAsia="Arial"/>
        </w:rPr>
        <w:t xml:space="preserve">skelbimas apie </w:t>
      </w:r>
      <w:r w:rsidR="007A68AD" w:rsidRPr="00B31F92">
        <w:rPr>
          <w:rFonts w:eastAsia="Arial"/>
        </w:rPr>
        <w:t>p</w:t>
      </w:r>
      <w:r w:rsidR="00E32C8E" w:rsidRPr="00B31F92">
        <w:rPr>
          <w:rFonts w:eastAsia="Arial"/>
        </w:rPr>
        <w:t xml:space="preserve">irkimą nebuvo paskelbtas. </w:t>
      </w:r>
    </w:p>
    <w:p w14:paraId="52FF230E" w14:textId="77777777" w:rsidR="00AF1430" w:rsidRPr="00B31F92" w:rsidRDefault="00015FC9" w:rsidP="001E4218">
      <w:pPr>
        <w:pStyle w:val="Sraopastraipa"/>
        <w:numPr>
          <w:ilvl w:val="1"/>
          <w:numId w:val="6"/>
        </w:numPr>
        <w:tabs>
          <w:tab w:val="left" w:pos="567"/>
          <w:tab w:val="left" w:pos="851"/>
        </w:tabs>
        <w:spacing w:after="0" w:line="240" w:lineRule="auto"/>
        <w:ind w:firstLine="207"/>
        <w:jc w:val="both"/>
        <w:rPr>
          <w:rFonts w:cstheme="minorHAnsi"/>
        </w:rPr>
      </w:pPr>
      <w:r w:rsidRPr="00B31F92">
        <w:rPr>
          <w:rFonts w:cstheme="minorHAnsi"/>
          <w:lang w:eastAsia="en-US"/>
        </w:rPr>
        <w:t>P</w:t>
      </w:r>
      <w:r w:rsidR="00E32C8E" w:rsidRPr="00B31F92">
        <w:rPr>
          <w:rFonts w:cstheme="minorHAnsi"/>
          <w:lang w:eastAsia="en-US"/>
        </w:rPr>
        <w:t xml:space="preserve">irkime </w:t>
      </w:r>
      <w:r w:rsidR="00E32C8E" w:rsidRPr="00B31F92">
        <w:rPr>
          <w:rFonts w:cstheme="minorHAnsi"/>
        </w:rPr>
        <w:t xml:space="preserve"> </w:t>
      </w:r>
      <w:r w:rsidR="0003139F" w:rsidRPr="00B31F92">
        <w:rPr>
          <w:rFonts w:cstheme="minorHAnsi"/>
        </w:rPr>
        <w:t>Perkantysis subjektas</w:t>
      </w:r>
      <w:r w:rsidR="00E32C8E" w:rsidRPr="00B31F92">
        <w:rPr>
          <w:rFonts w:cstheme="minorHAnsi"/>
          <w:lang w:eastAsia="en-US"/>
        </w:rPr>
        <w:t xml:space="preserve"> nenumato skelbti pranešimo dėl savanoriško </w:t>
      </w:r>
      <w:proofErr w:type="spellStart"/>
      <w:r w:rsidR="00E32C8E" w:rsidRPr="00B31F92">
        <w:rPr>
          <w:rFonts w:cstheme="minorHAnsi"/>
          <w:i/>
          <w:iCs/>
          <w:lang w:eastAsia="en-US"/>
        </w:rPr>
        <w:t>ex</w:t>
      </w:r>
      <w:proofErr w:type="spellEnd"/>
      <w:r w:rsidR="00E32C8E" w:rsidRPr="00B31F92">
        <w:rPr>
          <w:rFonts w:cstheme="minorHAnsi"/>
          <w:i/>
          <w:iCs/>
          <w:lang w:eastAsia="en-US"/>
        </w:rPr>
        <w:t xml:space="preserve"> ante</w:t>
      </w:r>
      <w:r w:rsidR="00E32C8E" w:rsidRPr="00B31F92">
        <w:rPr>
          <w:rFonts w:cstheme="minorHAnsi"/>
          <w:lang w:eastAsia="en-US"/>
        </w:rPr>
        <w:t xml:space="preserve"> skaidrumo.</w:t>
      </w:r>
    </w:p>
    <w:p w14:paraId="20F0B099" w14:textId="77777777" w:rsidR="004D070C" w:rsidRPr="00555672" w:rsidRDefault="007466F8" w:rsidP="00DA384E">
      <w:pPr>
        <w:pStyle w:val="Sraopastraipa"/>
        <w:numPr>
          <w:ilvl w:val="1"/>
          <w:numId w:val="6"/>
        </w:numPr>
        <w:tabs>
          <w:tab w:val="left" w:pos="567"/>
          <w:tab w:val="left" w:pos="851"/>
        </w:tabs>
        <w:spacing w:after="0" w:line="240" w:lineRule="auto"/>
        <w:ind w:left="0" w:firstLine="567"/>
        <w:jc w:val="both"/>
        <w:rPr>
          <w:rFonts w:cstheme="minorHAnsi"/>
        </w:rPr>
      </w:pPr>
      <w:r w:rsidRPr="00B31F92">
        <w:rPr>
          <w:rFonts w:cstheme="minorHAnsi"/>
        </w:rPr>
        <w:t>Pirkime neleidžia</w:t>
      </w:r>
      <w:r w:rsidR="00216820" w:rsidRPr="00B31F92">
        <w:rPr>
          <w:rFonts w:cstheme="minorHAnsi"/>
        </w:rPr>
        <w:t>ma</w:t>
      </w:r>
      <w:r w:rsidRPr="00B31F92">
        <w:rPr>
          <w:rFonts w:cstheme="minorHAnsi"/>
        </w:rPr>
        <w:t xml:space="preserve"> pateikti </w:t>
      </w:r>
      <w:r w:rsidRPr="00555672">
        <w:rPr>
          <w:rFonts w:cstheme="minorHAnsi"/>
        </w:rPr>
        <w:t xml:space="preserve">alternatyvių </w:t>
      </w:r>
      <w:r w:rsidR="00D27E76" w:rsidRPr="00555672">
        <w:rPr>
          <w:rFonts w:cstheme="minorHAnsi"/>
        </w:rPr>
        <w:t>p</w:t>
      </w:r>
      <w:r w:rsidRPr="00555672">
        <w:rPr>
          <w:rFonts w:cstheme="minorHAnsi"/>
        </w:rPr>
        <w:t xml:space="preserve">asiūlymų. </w:t>
      </w:r>
    </w:p>
    <w:p w14:paraId="1F8BC13A" w14:textId="77777777" w:rsidR="00E32C8E" w:rsidRPr="000F4516" w:rsidRDefault="00E32C8E" w:rsidP="00DA384E">
      <w:pPr>
        <w:pStyle w:val="Sraopastraipa"/>
        <w:numPr>
          <w:ilvl w:val="1"/>
          <w:numId w:val="6"/>
        </w:numPr>
        <w:tabs>
          <w:tab w:val="left" w:pos="567"/>
        </w:tabs>
        <w:spacing w:after="0" w:line="240" w:lineRule="auto"/>
        <w:ind w:left="0" w:firstLine="567"/>
        <w:jc w:val="both"/>
        <w:rPr>
          <w:rFonts w:cstheme="minorHAnsi"/>
          <w:sz w:val="20"/>
          <w:szCs w:val="20"/>
        </w:rPr>
      </w:pPr>
      <w:r w:rsidRPr="00B31F92">
        <w:rPr>
          <w:rFonts w:eastAsia="Arial" w:cstheme="minorHAnsi"/>
          <w:color w:val="333333"/>
        </w:rPr>
        <w:t xml:space="preserve">Bendrosios </w:t>
      </w:r>
      <w:r w:rsidR="007E5F55" w:rsidRPr="00B31F92">
        <w:rPr>
          <w:rFonts w:eastAsia="Arial" w:cstheme="minorHAnsi"/>
          <w:color w:val="333333"/>
        </w:rPr>
        <w:t xml:space="preserve">pirkimo </w:t>
      </w:r>
      <w:r w:rsidRPr="00B31F92">
        <w:rPr>
          <w:rFonts w:eastAsia="Arial" w:cstheme="minorHAnsi"/>
          <w:color w:val="333333"/>
        </w:rPr>
        <w:t>sąlygos yra neatskiriama ši</w:t>
      </w:r>
      <w:r w:rsidR="00C07F25" w:rsidRPr="00B31F92">
        <w:rPr>
          <w:rFonts w:eastAsia="Arial" w:cstheme="minorHAnsi"/>
          <w:color w:val="333333"/>
        </w:rPr>
        <w:t>ų</w:t>
      </w:r>
      <w:r w:rsidRPr="00B31F92">
        <w:rPr>
          <w:rFonts w:eastAsia="Arial" w:cstheme="minorHAnsi"/>
          <w:color w:val="333333"/>
        </w:rPr>
        <w:t xml:space="preserve"> </w:t>
      </w:r>
      <w:r w:rsidR="00F4541C" w:rsidRPr="00B31F92">
        <w:rPr>
          <w:rFonts w:eastAsia="Arial" w:cstheme="minorHAnsi"/>
          <w:color w:val="333333"/>
        </w:rPr>
        <w:t>p</w:t>
      </w:r>
      <w:r w:rsidRPr="00B31F92">
        <w:rPr>
          <w:rFonts w:eastAsia="Arial" w:cstheme="minorHAnsi"/>
          <w:color w:val="333333"/>
        </w:rPr>
        <w:t>irkimo sąlygų dalis</w:t>
      </w:r>
      <w:r w:rsidRPr="000F4516">
        <w:rPr>
          <w:rFonts w:eastAsia="Arial" w:cstheme="minorHAnsi"/>
          <w:color w:val="333333"/>
          <w:sz w:val="20"/>
          <w:szCs w:val="20"/>
        </w:rPr>
        <w:t>.</w:t>
      </w:r>
    </w:p>
    <w:p w14:paraId="4F809746" w14:textId="77777777" w:rsidR="00B41C66" w:rsidRPr="00780655" w:rsidRDefault="00507DC9" w:rsidP="00717DCC">
      <w:pPr>
        <w:pStyle w:val="Antrat1"/>
        <w:spacing w:line="20" w:lineRule="atLeast"/>
        <w:contextualSpacing/>
      </w:pPr>
      <w:bookmarkStart w:id="7" w:name="_Ref39426332"/>
      <w:bookmarkStart w:id="8" w:name="_Ref39426338"/>
      <w:bookmarkStart w:id="9" w:name="_Toc209450455"/>
      <w:bookmarkEnd w:id="5"/>
      <w:r w:rsidRPr="00780655">
        <w:rPr>
          <w:rFonts w:ascii="Calibri" w:hAnsi="Calibri" w:cs="Calibri"/>
        </w:rPr>
        <w:t>2</w:t>
      </w:r>
      <w:r w:rsidRPr="00780655">
        <w:t xml:space="preserve">. </w:t>
      </w:r>
      <w:r w:rsidR="00B41C66" w:rsidRPr="00780655">
        <w:rPr>
          <w:rFonts w:asciiTheme="minorHAnsi" w:hAnsiTheme="minorHAnsi" w:cstheme="minorHAnsi"/>
        </w:rPr>
        <w:t>Pirkimo objektas</w:t>
      </w:r>
      <w:bookmarkEnd w:id="7"/>
      <w:bookmarkEnd w:id="8"/>
      <w:bookmarkEnd w:id="9"/>
    </w:p>
    <w:p w14:paraId="13384408" w14:textId="2727C337" w:rsidR="00F66A0D" w:rsidRPr="00F66A0D" w:rsidRDefault="00F66A0D" w:rsidP="00DA384E">
      <w:pPr>
        <w:pStyle w:val="Betarp"/>
        <w:numPr>
          <w:ilvl w:val="1"/>
          <w:numId w:val="4"/>
        </w:numPr>
        <w:ind w:left="0" w:firstLine="567"/>
        <w:contextualSpacing/>
        <w:jc w:val="both"/>
        <w:rPr>
          <w:rFonts w:cstheme="minorHAnsi"/>
          <w:color w:val="FF0000"/>
        </w:rPr>
      </w:pPr>
      <w:r w:rsidRPr="000D1B39">
        <w:rPr>
          <w:rFonts w:eastAsia="Calibri"/>
          <w:color w:val="000000" w:themeColor="text1"/>
        </w:rPr>
        <w:t xml:space="preserve">Perkantysis subjektas numato </w:t>
      </w:r>
      <w:bookmarkStart w:id="10" w:name="_Hlk188251924"/>
      <w:r w:rsidRPr="000D1B39">
        <w:rPr>
          <w:rFonts w:eastAsia="Calibri"/>
          <w:color w:val="000000" w:themeColor="text1"/>
        </w:rPr>
        <w:t xml:space="preserve">įsigyti </w:t>
      </w:r>
      <w:bookmarkStart w:id="11" w:name="_Hlk195885473"/>
      <w:bookmarkStart w:id="12" w:name="_Hlk188208217"/>
      <w:r>
        <w:rPr>
          <w:rFonts w:eastAsia="Calibri"/>
          <w:color w:val="000000" w:themeColor="text1"/>
        </w:rPr>
        <w:t xml:space="preserve">buitinių </w:t>
      </w:r>
      <w:r w:rsidRPr="001911E9">
        <w:rPr>
          <w:rFonts w:eastAsia="Calibri"/>
          <w:b/>
          <w:bCs/>
        </w:rPr>
        <w:t>nuotekų valymo įrenginių</w:t>
      </w:r>
      <w:r w:rsidRPr="000D1B39">
        <w:rPr>
          <w:rFonts w:eastAsia="Calibri"/>
        </w:rPr>
        <w:t xml:space="preserve"> </w:t>
      </w:r>
      <w:bookmarkEnd w:id="11"/>
      <w:r w:rsidR="00CD5C84">
        <w:rPr>
          <w:rFonts w:eastAsia="Calibri"/>
          <w:b/>
          <w:bCs/>
        </w:rPr>
        <w:t xml:space="preserve">Sedos m., Mažeikių r. ir </w:t>
      </w:r>
      <w:proofErr w:type="spellStart"/>
      <w:r w:rsidR="00CD5C84">
        <w:rPr>
          <w:rFonts w:eastAsia="Calibri"/>
          <w:b/>
          <w:bCs/>
        </w:rPr>
        <w:t>Kapėnų</w:t>
      </w:r>
      <w:proofErr w:type="spellEnd"/>
      <w:r w:rsidR="00CD5C84">
        <w:rPr>
          <w:rFonts w:eastAsia="Calibri"/>
          <w:b/>
          <w:bCs/>
        </w:rPr>
        <w:t xml:space="preserve"> k., Mažeikių r.,</w:t>
      </w:r>
      <w:r w:rsidRPr="000D1B39">
        <w:rPr>
          <w:rFonts w:eastAsia="Calibri"/>
        </w:rPr>
        <w:t xml:space="preserve"> </w:t>
      </w:r>
      <w:r w:rsidR="00CD5C84">
        <w:rPr>
          <w:rFonts w:eastAsia="Calibri"/>
        </w:rPr>
        <w:t xml:space="preserve">projektavimo ir rekonstrukcijos </w:t>
      </w:r>
      <w:r w:rsidRPr="000D1B39">
        <w:rPr>
          <w:rFonts w:eastAsia="Calibri"/>
        </w:rPr>
        <w:t>rangos darbus</w:t>
      </w:r>
      <w:bookmarkEnd w:id="10"/>
      <w:bookmarkEnd w:id="12"/>
      <w:r w:rsidRPr="000D1B39">
        <w:rPr>
          <w:rFonts w:eastAsia="Calibri"/>
        </w:rPr>
        <w:t xml:space="preserve">. </w:t>
      </w:r>
      <w:r w:rsidRPr="000D1B39">
        <w:rPr>
          <w:rFonts w:cstheme="minorHAnsi"/>
        </w:rPr>
        <w:t xml:space="preserve">Reikalavimai pirkimo objektui nustatyti specialiųjų pirkimo sąlygų </w:t>
      </w:r>
      <w:r w:rsidRPr="000D1B39">
        <w:rPr>
          <w:rFonts w:cstheme="minorHAnsi"/>
          <w:color w:val="0070C0"/>
        </w:rPr>
        <w:t>2 priede „Techninė specifikacija“.</w:t>
      </w:r>
      <w:r>
        <w:rPr>
          <w:rFonts w:cstheme="minorHAnsi"/>
          <w:color w:val="0070C0"/>
        </w:rPr>
        <w:t xml:space="preserve"> </w:t>
      </w:r>
      <w:r w:rsidR="0034123C" w:rsidRPr="0034123C">
        <w:rPr>
          <w:rFonts w:cstheme="minorHAnsi"/>
        </w:rPr>
        <w:t>Projektavimo ir s</w:t>
      </w:r>
      <w:r w:rsidRPr="0034123C">
        <w:rPr>
          <w:rFonts w:cstheme="minorHAnsi"/>
        </w:rPr>
        <w:t xml:space="preserve">tatybos </w:t>
      </w:r>
      <w:r w:rsidRPr="00943111">
        <w:rPr>
          <w:rFonts w:cstheme="minorHAnsi"/>
        </w:rPr>
        <w:t xml:space="preserve">rangos darbai iš dalies finansuojami Europos Sąjungos </w:t>
      </w:r>
      <w:r w:rsidR="0034123C">
        <w:rPr>
          <w:rFonts w:cstheme="minorHAnsi"/>
        </w:rPr>
        <w:t xml:space="preserve">Sanglaudos </w:t>
      </w:r>
      <w:r w:rsidRPr="00943111">
        <w:rPr>
          <w:rFonts w:cstheme="minorHAnsi"/>
        </w:rPr>
        <w:t>fond</w:t>
      </w:r>
      <w:r w:rsidR="0034123C">
        <w:rPr>
          <w:rFonts w:cstheme="minorHAnsi"/>
        </w:rPr>
        <w:t>o</w:t>
      </w:r>
      <w:r w:rsidRPr="00943111">
        <w:rPr>
          <w:rFonts w:cstheme="minorHAnsi"/>
        </w:rPr>
        <w:t xml:space="preserve"> lėš</w:t>
      </w:r>
      <w:r>
        <w:rPr>
          <w:rFonts w:cstheme="minorHAnsi"/>
        </w:rPr>
        <w:t>o</w:t>
      </w:r>
      <w:r w:rsidRPr="00943111">
        <w:rPr>
          <w:rFonts w:cstheme="minorHAnsi"/>
        </w:rPr>
        <w:t>mis</w:t>
      </w:r>
      <w:r w:rsidR="002D4DB3">
        <w:rPr>
          <w:rFonts w:cstheme="minorHAnsi"/>
        </w:rPr>
        <w:t>.</w:t>
      </w:r>
    </w:p>
    <w:p w14:paraId="70969416" w14:textId="21748187" w:rsidR="00A144CA" w:rsidRPr="00A144CA" w:rsidRDefault="00B41C66" w:rsidP="00DA384E">
      <w:pPr>
        <w:pStyle w:val="Betarp"/>
        <w:numPr>
          <w:ilvl w:val="1"/>
          <w:numId w:val="4"/>
        </w:numPr>
        <w:ind w:left="0" w:firstLine="567"/>
        <w:contextualSpacing/>
        <w:jc w:val="both"/>
        <w:rPr>
          <w:rFonts w:cstheme="minorHAnsi"/>
          <w:color w:val="FF0000"/>
        </w:rPr>
      </w:pPr>
      <w:r w:rsidRPr="00087879">
        <w:rPr>
          <w:rFonts w:cstheme="minorHAnsi"/>
        </w:rPr>
        <w:t>Pirkimo objektas</w:t>
      </w:r>
      <w:r w:rsidR="00CD5C84">
        <w:rPr>
          <w:rFonts w:cstheme="minorHAnsi"/>
        </w:rPr>
        <w:t xml:space="preserve"> skaidomas </w:t>
      </w:r>
      <w:r w:rsidRPr="00087879">
        <w:rPr>
          <w:rFonts w:cstheme="minorHAnsi"/>
        </w:rPr>
        <w:t xml:space="preserve"> į </w:t>
      </w:r>
      <w:r w:rsidR="00CD5C84">
        <w:rPr>
          <w:rFonts w:cstheme="minorHAnsi"/>
        </w:rPr>
        <w:t xml:space="preserve">2 pirkimo objekto </w:t>
      </w:r>
      <w:r w:rsidRPr="00087879">
        <w:rPr>
          <w:rFonts w:cstheme="minorHAnsi"/>
        </w:rPr>
        <w:t>dalis</w:t>
      </w:r>
      <w:r w:rsidR="00CD5C84">
        <w:rPr>
          <w:rFonts w:cstheme="minorHAnsi"/>
        </w:rPr>
        <w:t xml:space="preserve"> (toliau- POD)</w:t>
      </w:r>
      <w:r w:rsidR="00D84BEE">
        <w:rPr>
          <w:rFonts w:cstheme="minorHAnsi"/>
        </w:rPr>
        <w:t xml:space="preserve">, tiekėjas gali pateikti pasiūlymą vienai arba </w:t>
      </w:r>
      <w:proofErr w:type="spellStart"/>
      <w:r w:rsidR="00D84BEE">
        <w:rPr>
          <w:rFonts w:cstheme="minorHAnsi"/>
        </w:rPr>
        <w:t>abiejoms</w:t>
      </w:r>
      <w:proofErr w:type="spellEnd"/>
      <w:r w:rsidR="00D84BEE">
        <w:rPr>
          <w:rFonts w:cstheme="minorHAnsi"/>
        </w:rPr>
        <w:t xml:space="preserve"> POD</w:t>
      </w:r>
      <w:r w:rsidR="00CD5C84">
        <w:rPr>
          <w:rFonts w:cstheme="minorHAnsi"/>
        </w:rPr>
        <w:t xml:space="preserve">: </w:t>
      </w:r>
    </w:p>
    <w:p w14:paraId="5BBBFE23" w14:textId="77777777" w:rsidR="00A144CA" w:rsidRPr="00A144CA" w:rsidRDefault="00CD5C84" w:rsidP="00DA384E">
      <w:pPr>
        <w:pStyle w:val="Betarp"/>
        <w:numPr>
          <w:ilvl w:val="2"/>
          <w:numId w:val="4"/>
        </w:numPr>
        <w:ind w:firstLine="556"/>
        <w:contextualSpacing/>
        <w:jc w:val="both"/>
        <w:rPr>
          <w:rFonts w:cstheme="minorHAnsi"/>
          <w:color w:val="FF0000"/>
        </w:rPr>
      </w:pPr>
      <w:r w:rsidRPr="00CA45EE">
        <w:rPr>
          <w:rFonts w:cstheme="minorHAnsi"/>
          <w:b/>
          <w:bCs/>
        </w:rPr>
        <w:t>1 POD</w:t>
      </w:r>
      <w:r>
        <w:rPr>
          <w:rFonts w:cstheme="minorHAnsi"/>
        </w:rPr>
        <w:t xml:space="preserve">- </w:t>
      </w:r>
      <w:bookmarkStart w:id="13" w:name="_Hlk197497044"/>
      <w:bookmarkStart w:id="14" w:name="_Hlk209699888"/>
      <w:r w:rsidRPr="00CD5C84">
        <w:rPr>
          <w:rFonts w:cstheme="minorHAnsi"/>
        </w:rPr>
        <w:t xml:space="preserve">buitinių nuotekų valymo įrenginių </w:t>
      </w:r>
      <w:r w:rsidRPr="00CD5C84">
        <w:rPr>
          <w:rFonts w:cstheme="minorHAnsi"/>
          <w:b/>
          <w:bCs/>
        </w:rPr>
        <w:t>Sedos m.,</w:t>
      </w:r>
      <w:r w:rsidRPr="00CD5C84">
        <w:rPr>
          <w:rFonts w:cstheme="minorHAnsi"/>
        </w:rPr>
        <w:t xml:space="preserve"> Mažeikių r., projektavimo ir rekonstrukcijos rangos darb</w:t>
      </w:r>
      <w:r w:rsidR="0080071C">
        <w:rPr>
          <w:rFonts w:cstheme="minorHAnsi"/>
        </w:rPr>
        <w:t>ų</w:t>
      </w:r>
      <w:bookmarkEnd w:id="13"/>
      <w:r w:rsidR="0080071C">
        <w:rPr>
          <w:rFonts w:cstheme="minorHAnsi"/>
        </w:rPr>
        <w:t xml:space="preserve"> pirkimas</w:t>
      </w:r>
      <w:bookmarkEnd w:id="14"/>
      <w:r>
        <w:rPr>
          <w:rFonts w:cstheme="minorHAnsi"/>
        </w:rPr>
        <w:t xml:space="preserve">; </w:t>
      </w:r>
    </w:p>
    <w:p w14:paraId="56115F27" w14:textId="0D99DE2E" w:rsidR="001111B1" w:rsidRPr="001E4218" w:rsidRDefault="00CD5C84" w:rsidP="001111B1">
      <w:pPr>
        <w:pStyle w:val="Betarp"/>
        <w:numPr>
          <w:ilvl w:val="2"/>
          <w:numId w:val="4"/>
        </w:numPr>
        <w:ind w:firstLine="556"/>
        <w:contextualSpacing/>
        <w:jc w:val="both"/>
        <w:rPr>
          <w:rFonts w:cstheme="minorHAnsi"/>
          <w:color w:val="FF0000"/>
        </w:rPr>
      </w:pPr>
      <w:r w:rsidRPr="00CA45EE">
        <w:rPr>
          <w:rFonts w:cstheme="minorHAnsi"/>
          <w:b/>
          <w:bCs/>
        </w:rPr>
        <w:t>2 POD</w:t>
      </w:r>
      <w:r>
        <w:rPr>
          <w:rFonts w:cstheme="minorHAnsi"/>
        </w:rPr>
        <w:t>-</w:t>
      </w:r>
      <w:r w:rsidRPr="00CD5C84">
        <w:rPr>
          <w:rFonts w:eastAsia="Calibri"/>
          <w:b/>
          <w:bCs/>
        </w:rPr>
        <w:t xml:space="preserve"> </w:t>
      </w:r>
      <w:bookmarkStart w:id="15" w:name="_Hlk197497691"/>
      <w:bookmarkStart w:id="16" w:name="_Hlk209699973"/>
      <w:r w:rsidR="00592FAB" w:rsidRPr="003B2AFC">
        <w:rPr>
          <w:rFonts w:eastAsia="Calibri"/>
        </w:rPr>
        <w:t xml:space="preserve">buitinių </w:t>
      </w:r>
      <w:r w:rsidRPr="00CD5C84">
        <w:rPr>
          <w:rFonts w:cstheme="minorHAnsi"/>
        </w:rPr>
        <w:t xml:space="preserve">nuotekų valymo įrenginių </w:t>
      </w:r>
      <w:proofErr w:type="spellStart"/>
      <w:r w:rsidRPr="005E0DE4">
        <w:rPr>
          <w:rFonts w:cstheme="minorHAnsi"/>
          <w:b/>
          <w:bCs/>
        </w:rPr>
        <w:t>Kapėnų</w:t>
      </w:r>
      <w:proofErr w:type="spellEnd"/>
      <w:r w:rsidRPr="005E0DE4">
        <w:rPr>
          <w:rFonts w:cstheme="minorHAnsi"/>
          <w:b/>
          <w:bCs/>
        </w:rPr>
        <w:t xml:space="preserve"> k</w:t>
      </w:r>
      <w:r w:rsidRPr="00CD5C84">
        <w:rPr>
          <w:rFonts w:cstheme="minorHAnsi"/>
        </w:rPr>
        <w:t>., Mažeikių r</w:t>
      </w:r>
      <w:r w:rsidRPr="00CD5C84">
        <w:rPr>
          <w:rFonts w:cstheme="minorHAnsi"/>
          <w:b/>
          <w:bCs/>
        </w:rPr>
        <w:t>.,</w:t>
      </w:r>
      <w:r w:rsidRPr="00CD5C84">
        <w:rPr>
          <w:rFonts w:cstheme="minorHAnsi"/>
        </w:rPr>
        <w:t xml:space="preserve"> projektavimo ir rekonstrukcijos rangos darb</w:t>
      </w:r>
      <w:r w:rsidR="0080071C">
        <w:rPr>
          <w:rFonts w:cstheme="minorHAnsi"/>
        </w:rPr>
        <w:t xml:space="preserve">ų </w:t>
      </w:r>
      <w:bookmarkEnd w:id="15"/>
      <w:r w:rsidR="0080071C">
        <w:rPr>
          <w:rFonts w:cstheme="minorHAnsi"/>
        </w:rPr>
        <w:t>pirkimas</w:t>
      </w:r>
      <w:r>
        <w:rPr>
          <w:rFonts w:cstheme="minorHAnsi"/>
        </w:rPr>
        <w:t>.</w:t>
      </w:r>
      <w:r w:rsidR="00B41C66" w:rsidRPr="00087879">
        <w:rPr>
          <w:rFonts w:cstheme="minorHAnsi"/>
        </w:rPr>
        <w:t xml:space="preserve"> </w:t>
      </w:r>
    </w:p>
    <w:bookmarkEnd w:id="16"/>
    <w:p w14:paraId="62ED3EC9" w14:textId="417588F8" w:rsidR="00D84BEE" w:rsidRPr="00D84BEE" w:rsidRDefault="00D84BEE" w:rsidP="001E4218">
      <w:pPr>
        <w:pStyle w:val="Betarp"/>
        <w:ind w:left="1276"/>
        <w:contextualSpacing/>
        <w:jc w:val="both"/>
        <w:rPr>
          <w:rFonts w:cstheme="minorHAnsi"/>
          <w:color w:val="FF0000"/>
        </w:rPr>
      </w:pPr>
      <w:r w:rsidRPr="001E4218">
        <w:rPr>
          <w:rFonts w:cstheme="minorHAnsi"/>
        </w:rPr>
        <w:t>Dėl kiekvienos POD  bus sudaromos atskiros pirkimo sutartys</w:t>
      </w:r>
      <w:r w:rsidRPr="001E4218">
        <w:rPr>
          <w:rFonts w:cstheme="minorHAnsi"/>
          <w:color w:val="FF0000"/>
        </w:rPr>
        <w:t>.</w:t>
      </w:r>
    </w:p>
    <w:p w14:paraId="006BEF7F" w14:textId="5DA87E4B" w:rsidR="001111B1" w:rsidRPr="00A8580A" w:rsidRDefault="00931BCA" w:rsidP="001E4218">
      <w:pPr>
        <w:pStyle w:val="Betarp"/>
        <w:numPr>
          <w:ilvl w:val="1"/>
          <w:numId w:val="4"/>
        </w:numPr>
        <w:ind w:left="567" w:hanging="141"/>
        <w:contextualSpacing/>
        <w:jc w:val="both"/>
        <w:rPr>
          <w:rFonts w:cstheme="minorHAnsi"/>
          <w:color w:val="FF0000"/>
        </w:rPr>
      </w:pPr>
      <w:r w:rsidRPr="00A8580A">
        <w:rPr>
          <w:rFonts w:cstheme="minorHAnsi"/>
        </w:rPr>
        <w:lastRenderedPageBreak/>
        <w:t>Projektavimo ir rangos darbų pirkimas vykdomas kartu, neskaidant į atskiras dalis, kadangi nuotekų valymo įrenginiai yra technologiniai įrenginiai, kurių tinkamas suprojektavimas,  sukomplektavimas, sumontavimas ir išvalytų nuo teršalų iki normatyvinio lygio, nurodyto LR Aplinkos ministro 2007 m. spalio mėn. 8 d. įsakyme Nr. D1-515 „Dėl nuotekų tvarkymo reglamento patvirtinimo</w:t>
      </w:r>
      <w:r w:rsidRPr="00A8580A">
        <w:rPr>
          <w:rFonts w:cstheme="minorHAnsi"/>
          <w:lang w:val="en-US"/>
        </w:rPr>
        <w:t>“</w:t>
      </w:r>
      <w:r w:rsidRPr="00A8580A">
        <w:rPr>
          <w:rFonts w:cstheme="minorHAnsi"/>
        </w:rPr>
        <w:t xml:space="preserve"> nuotekų, kaip valyklos technologinio (gamybos) proceso rezultato gavimas ir bus </w:t>
      </w:r>
      <w:r w:rsidRPr="00A8580A">
        <w:rPr>
          <w:rFonts w:cstheme="minorHAnsi"/>
          <w:i/>
          <w:iCs/>
        </w:rPr>
        <w:t>rangos darbų, kuriuos savo rizika ir atsakomybe atliks viešuoju pirkimu atrinktas rangovas, rezultatas.</w:t>
      </w:r>
      <w:r w:rsidRPr="00A8580A">
        <w:rPr>
          <w:rFonts w:cstheme="minorHAnsi"/>
        </w:rPr>
        <w:t xml:space="preserve"> Svarbu, kad tas pats ūkio subjektas a) parinktų valymo įrenginių technologiją b) suprojektuotų valymo įrenginius ir jų tinkamą pralaidumą c) pagamintų/sukomplektuotų valymo įrenginius c) tinkamai atliktų statybos rangos/montavimo– paleidimo darbus, nes priešingu atveju, valytų nuotekų išleidimo sraute viršijus teršalų (azoto, fosforo ir kt.)  kiekiui nustatytas normas, arba, nuotekų valyklai nespėjant priimti klaidingai suprojektuoto nuotekų srauto, neaišku, </w:t>
      </w:r>
      <w:r w:rsidRPr="00A8580A">
        <w:rPr>
          <w:rFonts w:cstheme="minorHAnsi"/>
          <w:i/>
          <w:iCs/>
        </w:rPr>
        <w:t>kas turėtų prisiimti atsakomybę- projektuotojas ar rangovas</w:t>
      </w:r>
      <w:r w:rsidRPr="00A8580A">
        <w:rPr>
          <w:rFonts w:cstheme="minorHAnsi"/>
        </w:rPr>
        <w:t xml:space="preserve">, ko pasėkoje  gali kilti neapibrėžtumas ir rizika, kad valyklos tinkamų rezultatų/rodiklių </w:t>
      </w:r>
      <w:proofErr w:type="spellStart"/>
      <w:r w:rsidRPr="00A8580A">
        <w:rPr>
          <w:rFonts w:cstheme="minorHAnsi"/>
        </w:rPr>
        <w:t>nepasiekimas</w:t>
      </w:r>
      <w:proofErr w:type="spellEnd"/>
      <w:r w:rsidRPr="00A8580A">
        <w:rPr>
          <w:rFonts w:cstheme="minorHAnsi"/>
        </w:rPr>
        <w:t xml:space="preserve"> gali įtakoti</w:t>
      </w:r>
      <w:r w:rsidR="00F23CE2" w:rsidRPr="00A8580A">
        <w:rPr>
          <w:rFonts w:cstheme="minorHAnsi"/>
        </w:rPr>
        <w:t xml:space="preserve">, </w:t>
      </w:r>
      <w:r w:rsidRPr="00A8580A">
        <w:rPr>
          <w:rFonts w:cstheme="minorHAnsi"/>
        </w:rPr>
        <w:t>nuotekų valyklos pridavimo eksploatacijai vėlavimo terminus</w:t>
      </w:r>
      <w:r w:rsidR="00F23CE2" w:rsidRPr="00A8580A">
        <w:rPr>
          <w:rFonts w:cstheme="minorHAnsi"/>
        </w:rPr>
        <w:t>,</w:t>
      </w:r>
      <w:r w:rsidRPr="00A8580A">
        <w:rPr>
          <w:rFonts w:cstheme="minorHAnsi"/>
        </w:rPr>
        <w:t xml:space="preserve"> padidėjusią aplinkos taršą</w:t>
      </w:r>
      <w:r w:rsidR="00F23CE2" w:rsidRPr="00A8580A">
        <w:rPr>
          <w:rFonts w:cstheme="minorHAnsi"/>
        </w:rPr>
        <w:t>,</w:t>
      </w:r>
      <w:r w:rsidRPr="00A8580A">
        <w:rPr>
          <w:rFonts w:cstheme="minorHAnsi"/>
        </w:rPr>
        <w:t xml:space="preserve"> neracionalų lėšų naudojimą dėl poreikio samdyti nešališkus ekspertus ginčo tarp projektuotojų ir rangovo atveju arba papildomų darbų atlikimą klaidų taisymui.</w:t>
      </w:r>
      <w:r w:rsidR="001111B1" w:rsidRPr="00A8580A">
        <w:rPr>
          <w:rFonts w:cstheme="minorHAnsi"/>
          <w:color w:val="FF0000"/>
        </w:rPr>
        <w:tab/>
      </w:r>
      <w:r w:rsidR="001111B1" w:rsidRPr="00A8580A">
        <w:rPr>
          <w:rFonts w:cstheme="minorHAnsi"/>
          <w:color w:val="FF0000"/>
        </w:rPr>
        <w:tab/>
      </w:r>
      <w:r w:rsidR="001111B1" w:rsidRPr="00A8580A">
        <w:rPr>
          <w:rFonts w:cstheme="minorHAnsi"/>
          <w:color w:val="FF0000"/>
        </w:rPr>
        <w:tab/>
      </w:r>
    </w:p>
    <w:p w14:paraId="47CF8612" w14:textId="77777777" w:rsidR="00CD5C84" w:rsidRPr="00CD5C84" w:rsidRDefault="0080071C" w:rsidP="00DA384E">
      <w:pPr>
        <w:pStyle w:val="Betarp"/>
        <w:numPr>
          <w:ilvl w:val="1"/>
          <w:numId w:val="4"/>
        </w:numPr>
        <w:ind w:firstLine="207"/>
        <w:contextualSpacing/>
        <w:jc w:val="both"/>
        <w:rPr>
          <w:rFonts w:cstheme="minorHAnsi"/>
          <w:color w:val="FF0000"/>
        </w:rPr>
      </w:pPr>
      <w:r w:rsidRPr="0080071C">
        <w:rPr>
          <w:rFonts w:cstheme="minorHAnsi"/>
          <w:bCs/>
        </w:rPr>
        <w:t>Tiekėjas gali pateikti pasiūlymą vienai, arba visoms pirkimo objekto dalims. Dėl kiekvienos pirkimo dalies bus sudaroma atskira pirkimo sutartis</w:t>
      </w:r>
      <w:r>
        <w:rPr>
          <w:rFonts w:cstheme="minorHAnsi"/>
          <w:bCs/>
        </w:rPr>
        <w:t>.</w:t>
      </w:r>
    </w:p>
    <w:p w14:paraId="7F573D73" w14:textId="77777777" w:rsidR="00C70030" w:rsidRPr="00087879" w:rsidRDefault="007554D6" w:rsidP="00DA384E">
      <w:pPr>
        <w:pStyle w:val="Betarp"/>
        <w:numPr>
          <w:ilvl w:val="1"/>
          <w:numId w:val="4"/>
        </w:numPr>
        <w:ind w:left="0" w:firstLine="567"/>
        <w:contextualSpacing/>
        <w:jc w:val="both"/>
        <w:rPr>
          <w:rFonts w:cstheme="minorHAnsi"/>
          <w:color w:val="FF0000"/>
        </w:rPr>
      </w:pPr>
      <w:r w:rsidRPr="00087879">
        <w:rPr>
          <w:rFonts w:cstheme="minorHAnsi"/>
        </w:rPr>
        <w:t xml:space="preserve">Pirkimo apimtys, reikalavimai ir techninė specifikacija apibrėžti </w:t>
      </w:r>
      <w:r w:rsidR="007204DB" w:rsidRPr="00087879">
        <w:rPr>
          <w:rFonts w:cstheme="minorHAnsi"/>
        </w:rPr>
        <w:t xml:space="preserve">specialiųjų </w:t>
      </w:r>
      <w:r w:rsidRPr="00087879">
        <w:rPr>
          <w:rFonts w:cstheme="minorHAnsi"/>
        </w:rPr>
        <w:t xml:space="preserve">pirkimo sąlygų </w:t>
      </w:r>
      <w:r w:rsidR="00C70030" w:rsidRPr="00087879">
        <w:rPr>
          <w:rFonts w:cstheme="minorHAnsi"/>
          <w:color w:val="0070C0"/>
        </w:rPr>
        <w:t xml:space="preserve">2 </w:t>
      </w:r>
      <w:r w:rsidR="00880723" w:rsidRPr="00087879">
        <w:rPr>
          <w:rFonts w:cstheme="minorHAnsi"/>
          <w:color w:val="0070C0"/>
        </w:rPr>
        <w:t xml:space="preserve">priede </w:t>
      </w:r>
      <w:r w:rsidR="00C70030" w:rsidRPr="00087879">
        <w:rPr>
          <w:rFonts w:cstheme="minorHAnsi"/>
          <w:color w:val="0070C0"/>
        </w:rPr>
        <w:t>„Techninė specifikacija</w:t>
      </w:r>
      <w:r w:rsidR="00C70030" w:rsidRPr="00087879">
        <w:rPr>
          <w:rFonts w:cstheme="minorHAnsi"/>
          <w:color w:val="00B050"/>
        </w:rPr>
        <w:t>“</w:t>
      </w:r>
      <w:r w:rsidRPr="00087879">
        <w:rPr>
          <w:rFonts w:cstheme="minorHAnsi"/>
        </w:rPr>
        <w:t>.</w:t>
      </w:r>
      <w:r w:rsidRPr="00087879">
        <w:rPr>
          <w:rFonts w:cstheme="minorHAnsi"/>
          <w:color w:val="00B050"/>
        </w:rPr>
        <w:t xml:space="preserve"> </w:t>
      </w:r>
    </w:p>
    <w:p w14:paraId="50DD5312" w14:textId="77777777" w:rsidR="0050744D" w:rsidRPr="00087879" w:rsidRDefault="00E53E12" w:rsidP="00DA384E">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E36D08">
        <w:rPr>
          <w:rFonts w:cstheme="minorHAnsi"/>
        </w:rPr>
        <w:t xml:space="preserve">ar kituose pirkimo dokumentuose </w:t>
      </w:r>
      <w:r w:rsidRPr="00087879">
        <w:rPr>
          <w:rFonts w:cstheme="minorHAnsi"/>
        </w:rPr>
        <w:t xml:space="preserve">nurodytas konkretus modelis ar tiekimo šaltinis, konkretus procesas, būdingas konkretaus tiekėjo tiekiamoms prekėms ar teikiamoms paslaugoms, ar prekių ženklas, patentas, tipai, konkreti kilmė ar gamyba, </w:t>
      </w:r>
      <w:r w:rsidR="00E36D08">
        <w:rPr>
          <w:rFonts w:cstheme="minorHAnsi"/>
        </w:rPr>
        <w:t xml:space="preserve">sertifikatai, protokolai, </w:t>
      </w:r>
      <w:r w:rsidR="00245655" w:rsidRPr="00087879">
        <w:rPr>
          <w:rFonts w:cstheme="minorHAnsi"/>
        </w:rPr>
        <w:t xml:space="preserve">turi būti </w:t>
      </w:r>
      <w:r w:rsidR="00AE7624" w:rsidRPr="00087879">
        <w:rPr>
          <w:rFonts w:cstheme="minorHAnsi"/>
        </w:rPr>
        <w:t xml:space="preserve">laikoma, kad kiekviena tokia nuoroda yra pateikta su žodžiais „arba lygiavertis“. </w:t>
      </w:r>
    </w:p>
    <w:p w14:paraId="55C8C1C3" w14:textId="77777777" w:rsidR="00004521" w:rsidRPr="00087879" w:rsidRDefault="00004521" w:rsidP="00DA384E">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E36D08">
        <w:rPr>
          <w:rFonts w:cstheme="minorHAnsi"/>
        </w:rPr>
        <w:t xml:space="preserve">ar kituose pirkimo dokumentuose </w:t>
      </w:r>
      <w:r w:rsidRPr="00087879">
        <w:rPr>
          <w:rFonts w:cstheme="minorHAnsi"/>
        </w:rPr>
        <w:t>nurodytas standartas</w:t>
      </w:r>
      <w:r w:rsidR="00245655" w:rsidRPr="00087879">
        <w:rPr>
          <w:rFonts w:cstheme="minorHAnsi"/>
        </w:rPr>
        <w:t xml:space="preserve">, </w:t>
      </w:r>
      <w:r w:rsidR="00245655" w:rsidRPr="00087879">
        <w:rPr>
          <w:color w:val="000000"/>
        </w:rPr>
        <w:t>techninis liudijimas ar bendrosios techninės specifikacijos</w:t>
      </w:r>
      <w:r w:rsidR="00046522" w:rsidRPr="0008787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7879">
        <w:rPr>
          <w:color w:val="000000"/>
        </w:rPr>
        <w:t xml:space="preserve">, </w:t>
      </w:r>
      <w:r w:rsidR="00245655" w:rsidRPr="00087879">
        <w:rPr>
          <w:rFonts w:cstheme="minorHAnsi"/>
        </w:rPr>
        <w:t xml:space="preserve">turi būti laikoma, kad kiekviena tokia nuoroda yra pateikta su žodžiais „arba lygiavertis“. </w:t>
      </w:r>
    </w:p>
    <w:p w14:paraId="11BE4915" w14:textId="77777777" w:rsidR="0083071D" w:rsidRPr="00780655" w:rsidRDefault="0083071D" w:rsidP="00DE7037">
      <w:pPr>
        <w:pStyle w:val="Sraopastraipa"/>
        <w:spacing w:after="0" w:line="240" w:lineRule="auto"/>
        <w:ind w:left="0" w:firstLine="567"/>
        <w:jc w:val="both"/>
        <w:rPr>
          <w:rFonts w:cstheme="minorHAnsi"/>
        </w:rPr>
      </w:pPr>
    </w:p>
    <w:p w14:paraId="4C066C0A" w14:textId="77777777" w:rsidR="00D22226" w:rsidRPr="00780655" w:rsidRDefault="00202323" w:rsidP="00202323">
      <w:pPr>
        <w:pStyle w:val="Antrat1"/>
        <w:spacing w:line="20" w:lineRule="atLeast"/>
        <w:contextualSpacing/>
        <w:rPr>
          <w:rFonts w:asciiTheme="minorHAnsi" w:hAnsiTheme="minorHAnsi" w:cstheme="minorHAnsi"/>
        </w:rPr>
      </w:pPr>
      <w:bookmarkStart w:id="17" w:name="_Toc209450456"/>
      <w:r w:rsidRPr="00780655">
        <w:rPr>
          <w:rFonts w:asciiTheme="minorHAnsi" w:hAnsiTheme="minorHAnsi" w:cstheme="minorHAnsi"/>
        </w:rPr>
        <w:t>3.</w:t>
      </w:r>
      <w:r w:rsidR="00D24970" w:rsidRPr="00780655">
        <w:rPr>
          <w:rFonts w:asciiTheme="minorHAnsi" w:hAnsiTheme="minorHAnsi" w:cstheme="minorHAnsi"/>
        </w:rPr>
        <w:t xml:space="preserve"> </w:t>
      </w:r>
      <w:bookmarkStart w:id="18" w:name="_Ref39427921"/>
      <w:bookmarkStart w:id="19" w:name="_Ref39427927"/>
      <w:bookmarkStart w:id="20" w:name="_Ref39740354"/>
      <w:r w:rsidR="00D22226" w:rsidRPr="00780655">
        <w:rPr>
          <w:rFonts w:asciiTheme="minorHAnsi" w:hAnsiTheme="minorHAnsi" w:cstheme="minorHAnsi"/>
        </w:rPr>
        <w:t>Susitikimai su tiekėjais</w:t>
      </w:r>
      <w:bookmarkEnd w:id="18"/>
      <w:bookmarkEnd w:id="19"/>
      <w:r w:rsidR="003B6924" w:rsidRPr="00780655">
        <w:rPr>
          <w:rFonts w:asciiTheme="minorHAnsi" w:hAnsiTheme="minorHAnsi" w:cstheme="minorHAnsi"/>
        </w:rPr>
        <w:t xml:space="preserve"> ir objekto apžiūra</w:t>
      </w:r>
      <w:bookmarkEnd w:id="17"/>
      <w:bookmarkEnd w:id="20"/>
    </w:p>
    <w:p w14:paraId="2D6BAB6D" w14:textId="77777777" w:rsidR="00164902" w:rsidRPr="00780655" w:rsidRDefault="00862DB8" w:rsidP="00164902">
      <w:pPr>
        <w:pStyle w:val="Sraopastraipa"/>
        <w:spacing w:after="0"/>
        <w:ind w:left="0" w:firstLine="567"/>
        <w:jc w:val="both"/>
        <w:rPr>
          <w:rFonts w:cstheme="minorHAnsi"/>
        </w:rPr>
      </w:pPr>
      <w:r w:rsidRPr="00780655">
        <w:rPr>
          <w:rFonts w:cstheme="minorHAnsi"/>
          <w:iCs/>
        </w:rPr>
        <w:t>3.1.</w:t>
      </w:r>
      <w:r w:rsidRPr="00780655">
        <w:rPr>
          <w:rFonts w:cstheme="minorHAnsi"/>
          <w:i/>
          <w:color w:val="FF0000"/>
        </w:rPr>
        <w:t xml:space="preserve"> </w:t>
      </w:r>
      <w:r w:rsidR="0003139F">
        <w:rPr>
          <w:rFonts w:cstheme="minorHAnsi"/>
        </w:rPr>
        <w:t>Perkantysis subjektas</w:t>
      </w:r>
      <w:r w:rsidR="00B176FD" w:rsidRPr="001D68D2">
        <w:rPr>
          <w:rFonts w:cstheme="minorHAnsi"/>
        </w:rPr>
        <w:t xml:space="preserve"> nerengs susitikimo su tiekėjais dėl pirkimo </w:t>
      </w:r>
      <w:r w:rsidR="004257A5" w:rsidRPr="009A0F53">
        <w:rPr>
          <w:rFonts w:cstheme="minorHAnsi"/>
        </w:rPr>
        <w:t>sąlyg</w:t>
      </w:r>
      <w:r w:rsidR="00B176FD" w:rsidRPr="00780655">
        <w:rPr>
          <w:rFonts w:cstheme="minorHAnsi"/>
        </w:rPr>
        <w:t>ų</w:t>
      </w:r>
      <w:r w:rsidR="00946722" w:rsidRPr="00780655">
        <w:rPr>
          <w:rFonts w:cstheme="minorHAnsi"/>
        </w:rPr>
        <w:t xml:space="preserve"> paaiškinimo</w:t>
      </w:r>
      <w:r w:rsidR="00B176FD" w:rsidRPr="00780655">
        <w:rPr>
          <w:rFonts w:cstheme="minorHAnsi"/>
        </w:rPr>
        <w:t>.</w:t>
      </w:r>
    </w:p>
    <w:p w14:paraId="169C4EBD" w14:textId="30346400" w:rsidR="00BE0587" w:rsidRPr="001E4218" w:rsidRDefault="00164902" w:rsidP="00164902">
      <w:pPr>
        <w:pStyle w:val="Sraopastraipa"/>
        <w:spacing w:after="0"/>
        <w:ind w:left="0" w:firstLine="567"/>
        <w:jc w:val="both"/>
        <w:rPr>
          <w:rFonts w:cstheme="minorHAnsi"/>
          <w:i/>
          <w:color w:val="FF0000"/>
          <w:lang w:val="en-US"/>
        </w:rPr>
      </w:pPr>
      <w:r w:rsidRPr="00780655">
        <w:rPr>
          <w:rFonts w:cstheme="minorHAnsi"/>
        </w:rPr>
        <w:t>3.2.</w:t>
      </w:r>
      <w:r w:rsidR="00A8580A">
        <w:rPr>
          <w:rFonts w:cstheme="minorHAnsi"/>
        </w:rPr>
        <w:t xml:space="preserve"> </w:t>
      </w:r>
      <w:r w:rsidR="00A8580A" w:rsidRPr="00A8580A">
        <w:rPr>
          <w:rFonts w:cstheme="minorHAnsi"/>
        </w:rPr>
        <w:t>Perkan</w:t>
      </w:r>
      <w:r w:rsidR="00A8580A">
        <w:rPr>
          <w:rFonts w:cstheme="minorHAnsi"/>
        </w:rPr>
        <w:t xml:space="preserve">tysis subjektas </w:t>
      </w:r>
      <w:r w:rsidR="00A8580A" w:rsidRPr="00A8580A">
        <w:rPr>
          <w:rFonts w:cstheme="minorHAnsi"/>
        </w:rPr>
        <w:t xml:space="preserve"> suteiks galimybę apžiūrėti objektą (darbų atlikimo vietą</w:t>
      </w:r>
      <w:r w:rsidR="00A8580A">
        <w:rPr>
          <w:rFonts w:cstheme="minorHAnsi"/>
        </w:rPr>
        <w:t xml:space="preserve">). </w:t>
      </w:r>
      <w:r w:rsidR="00A8580A" w:rsidRPr="001E4218">
        <w:rPr>
          <w:rFonts w:cstheme="minorHAnsi"/>
          <w:iCs/>
        </w:rPr>
        <w:t xml:space="preserve">Apie konkrečią apžiūros datą, laiką ir vietą bus paskelbta atskiru pranešimu CVP IS ir išsiųsta tiekėjams CVP IS susirašinėjimo priemonėmis. Tiekėjai, norintys dalyvauti apžiūroje, </w:t>
      </w:r>
      <w:r w:rsidR="00F0655E">
        <w:rPr>
          <w:rFonts w:cstheme="minorHAnsi"/>
          <w:iCs/>
        </w:rPr>
        <w:t xml:space="preserve"> likus 1 dienai </w:t>
      </w:r>
      <w:r w:rsidR="00A8580A" w:rsidRPr="001E4218">
        <w:rPr>
          <w:rFonts w:cstheme="minorHAnsi"/>
          <w:iCs/>
        </w:rPr>
        <w:t xml:space="preserve">iki apžiūros pradžios turi atsiųsti </w:t>
      </w:r>
      <w:r w:rsidR="00F0655E">
        <w:rPr>
          <w:rFonts w:cstheme="minorHAnsi"/>
          <w:iCs/>
        </w:rPr>
        <w:t xml:space="preserve">1.2 p. nurodytu </w:t>
      </w:r>
      <w:proofErr w:type="spellStart"/>
      <w:r w:rsidR="00F0655E">
        <w:rPr>
          <w:rFonts w:cstheme="minorHAnsi"/>
          <w:iCs/>
        </w:rPr>
        <w:t>el.paštu</w:t>
      </w:r>
      <w:proofErr w:type="spellEnd"/>
      <w:r w:rsidR="00F0655E">
        <w:rPr>
          <w:rFonts w:cstheme="minorHAnsi"/>
          <w:iCs/>
        </w:rPr>
        <w:t xml:space="preserve"> </w:t>
      </w:r>
      <w:r w:rsidR="00A8580A" w:rsidRPr="001E4218">
        <w:rPr>
          <w:rFonts w:cstheme="minorHAnsi"/>
          <w:iCs/>
        </w:rPr>
        <w:t>vardus</w:t>
      </w:r>
      <w:r w:rsidR="00F0655E">
        <w:rPr>
          <w:rFonts w:cstheme="minorHAnsi"/>
          <w:iCs/>
        </w:rPr>
        <w:t xml:space="preserve">, </w:t>
      </w:r>
      <w:r w:rsidR="00A8580A" w:rsidRPr="001E4218">
        <w:rPr>
          <w:rFonts w:cstheme="minorHAnsi"/>
          <w:iCs/>
        </w:rPr>
        <w:t xml:space="preserve"> pavardes</w:t>
      </w:r>
      <w:r w:rsidR="00F0655E">
        <w:rPr>
          <w:rFonts w:cstheme="minorHAnsi"/>
          <w:iCs/>
        </w:rPr>
        <w:t>, pareigas</w:t>
      </w:r>
      <w:r w:rsidR="00A8580A" w:rsidRPr="001E4218">
        <w:rPr>
          <w:rFonts w:cstheme="minorHAnsi"/>
          <w:iCs/>
        </w:rPr>
        <w:t xml:space="preserve"> asmenų, ketinančių dalyvauti apžiūroje</w:t>
      </w:r>
      <w:r w:rsidR="00A8580A">
        <w:rPr>
          <w:rFonts w:cstheme="minorHAnsi"/>
          <w:iCs/>
        </w:rPr>
        <w:t xml:space="preserve">. </w:t>
      </w:r>
    </w:p>
    <w:p w14:paraId="05856FD9" w14:textId="77777777" w:rsidR="00C94B9F" w:rsidRPr="00780655" w:rsidRDefault="00AD57B1" w:rsidP="00AD57B1">
      <w:pPr>
        <w:pStyle w:val="Antrat1"/>
        <w:spacing w:line="20" w:lineRule="atLeast"/>
        <w:contextualSpacing/>
        <w:rPr>
          <w:rFonts w:asciiTheme="minorHAnsi" w:hAnsiTheme="minorHAnsi" w:cstheme="minorHAnsi"/>
        </w:rPr>
      </w:pPr>
      <w:bookmarkStart w:id="21" w:name="_Ref39473754"/>
      <w:bookmarkStart w:id="22" w:name="_Ref39473761"/>
      <w:bookmarkStart w:id="23" w:name="_Ref39474188"/>
      <w:bookmarkStart w:id="24" w:name="_Toc209450457"/>
      <w:r w:rsidRPr="00780655">
        <w:rPr>
          <w:rFonts w:cstheme="majorHAnsi"/>
        </w:rPr>
        <w:t xml:space="preserve">4. </w:t>
      </w:r>
      <w:r w:rsidR="00173ACB" w:rsidRPr="00780655">
        <w:rPr>
          <w:rFonts w:asciiTheme="minorHAnsi" w:hAnsiTheme="minorHAnsi" w:cstheme="minorHAnsi"/>
        </w:rPr>
        <w:t>Tiekėjų pašalinimo pagrindai</w:t>
      </w:r>
      <w:bookmarkEnd w:id="21"/>
      <w:bookmarkEnd w:id="22"/>
      <w:bookmarkEnd w:id="23"/>
      <w:r w:rsidR="00975F1F" w:rsidRPr="00780655">
        <w:rPr>
          <w:rFonts w:asciiTheme="minorHAnsi" w:hAnsiTheme="minorHAnsi" w:cstheme="minorHAnsi"/>
        </w:rPr>
        <w:t xml:space="preserve"> ir kvalifikacijos reikalavimai</w:t>
      </w:r>
      <w:bookmarkEnd w:id="24"/>
    </w:p>
    <w:p w14:paraId="6B207A5F" w14:textId="77777777" w:rsidR="002C5249" w:rsidRPr="001728BD" w:rsidRDefault="009D2F13" w:rsidP="127DD6E8">
      <w:pPr>
        <w:pStyle w:val="Sraopastraipa"/>
        <w:spacing w:after="120" w:line="20" w:lineRule="atLeast"/>
        <w:ind w:left="0" w:firstLine="567"/>
        <w:jc w:val="both"/>
        <w:rPr>
          <w:color w:val="0070C0"/>
        </w:rPr>
      </w:pPr>
      <w:r w:rsidRPr="00780655">
        <w:t xml:space="preserve">4.1. </w:t>
      </w:r>
      <w:r w:rsidR="002C5249" w:rsidRPr="00780655">
        <w:t>Reikalavimai dėl tiekėjo ir</w:t>
      </w:r>
      <w:bookmarkStart w:id="25" w:name="_Hlk41039660"/>
      <w:r w:rsidR="00942379" w:rsidRPr="00780655">
        <w:t xml:space="preserve"> </w:t>
      </w:r>
      <w:r w:rsidR="002C5249" w:rsidRPr="00780655">
        <w:t>subtiekėjų</w:t>
      </w:r>
      <w:r w:rsidR="00942379" w:rsidRPr="00780655">
        <w:t xml:space="preserve"> </w:t>
      </w:r>
      <w:r w:rsidR="00953F2B" w:rsidRPr="00780655">
        <w:t xml:space="preserve">, </w:t>
      </w:r>
      <w:r w:rsidR="007F34C7" w:rsidRPr="00780655">
        <w:t>ūkio subjektų, kurių pajėgumais tiekėjas remiasi,</w:t>
      </w:r>
      <w:r w:rsidR="002C5249" w:rsidRPr="00780655">
        <w:t xml:space="preserve"> </w:t>
      </w:r>
      <w:bookmarkEnd w:id="25"/>
      <w:r w:rsidR="002C5249" w:rsidRPr="00780655">
        <w:t xml:space="preserve">pašalinimo pagrindų nebuvimo bei jų nebuvimą patvirtinantys dokumentai nurodyti </w:t>
      </w:r>
      <w:r w:rsidR="006A737F" w:rsidRPr="00780655">
        <w:t xml:space="preserve">specialiųjų </w:t>
      </w:r>
      <w:r w:rsidR="006A737F" w:rsidRPr="00780655">
        <w:rPr>
          <w:rFonts w:eastAsia="Calibri"/>
        </w:rPr>
        <w:t>p</w:t>
      </w:r>
      <w:r w:rsidR="00551FA7" w:rsidRPr="00780655">
        <w:rPr>
          <w:rFonts w:eastAsia="Calibri"/>
        </w:rPr>
        <w:t xml:space="preserve">irkimo </w:t>
      </w:r>
      <w:r w:rsidR="006773B6" w:rsidRPr="00780655">
        <w:rPr>
          <w:rFonts w:eastAsia="Calibri"/>
        </w:rPr>
        <w:t xml:space="preserve">sąlygų </w:t>
      </w:r>
      <w:r w:rsidR="009836AA" w:rsidRPr="001728BD">
        <w:rPr>
          <w:color w:val="0070C0"/>
        </w:rPr>
        <w:t xml:space="preserve">3 </w:t>
      </w:r>
      <w:r w:rsidR="00880723" w:rsidRPr="001728BD">
        <w:rPr>
          <w:color w:val="0070C0"/>
        </w:rPr>
        <w:t xml:space="preserve">priede </w:t>
      </w:r>
      <w:r w:rsidR="009836AA" w:rsidRPr="001728BD">
        <w:rPr>
          <w:color w:val="0070C0"/>
        </w:rPr>
        <w:t>„Tiekėjų pašalinimo pagrindai“.</w:t>
      </w:r>
      <w:r w:rsidR="002C5249" w:rsidRPr="001728BD">
        <w:rPr>
          <w:color w:val="0070C0"/>
        </w:rPr>
        <w:t xml:space="preserve"> </w:t>
      </w:r>
    </w:p>
    <w:p w14:paraId="58038499" w14:textId="77777777" w:rsidR="007B6F6D" w:rsidRDefault="00970624" w:rsidP="00970624">
      <w:pPr>
        <w:pStyle w:val="Sraopastraipa"/>
        <w:tabs>
          <w:tab w:val="left" w:pos="851"/>
        </w:tabs>
        <w:spacing w:after="0" w:line="20" w:lineRule="atLeast"/>
        <w:ind w:left="0" w:firstLine="567"/>
        <w:jc w:val="both"/>
        <w:rPr>
          <w:color w:val="0070C0"/>
        </w:rPr>
      </w:pPr>
      <w:r w:rsidRPr="001D68D2">
        <w:t>4.2.</w:t>
      </w:r>
      <w:r w:rsidR="00990E9B" w:rsidRPr="009A0F53">
        <w:t xml:space="preserve"> </w:t>
      </w:r>
      <w:r w:rsidR="00A6625B" w:rsidRPr="001728BD">
        <w:t xml:space="preserve">Tiekėjams nustatomi kvalifikacijos reikalavimai ir (arba) reikalavimai dėl kokybės vadybos sistemos ir (arba) aplinkos apsaugos vadybos sistemos standartų laikymosi ir jų atitiktį patvirtinantys dokumentai nurodyti </w:t>
      </w:r>
      <w:r w:rsidR="00765189" w:rsidRPr="001728BD">
        <w:t xml:space="preserve">specialiųjų </w:t>
      </w:r>
      <w:r w:rsidR="00765189" w:rsidRPr="001728BD">
        <w:lastRenderedPageBreak/>
        <w:t>p</w:t>
      </w:r>
      <w:r w:rsidR="00551FA7" w:rsidRPr="001728BD">
        <w:t xml:space="preserve">irkimo </w:t>
      </w:r>
      <w:r w:rsidR="00A6625B" w:rsidRPr="001728BD">
        <w:t xml:space="preserve">sąlygų </w:t>
      </w:r>
      <w:r w:rsidR="00AD2F0B" w:rsidRPr="001728BD">
        <w:rPr>
          <w:color w:val="0070C0"/>
        </w:rPr>
        <w:t xml:space="preserve">4 </w:t>
      </w:r>
      <w:r w:rsidR="001D68D2" w:rsidRPr="001D68D2">
        <w:rPr>
          <w:color w:val="0070C0"/>
        </w:rPr>
        <w:t>pried</w:t>
      </w:r>
      <w:r w:rsidR="00B87BF2">
        <w:rPr>
          <w:color w:val="0070C0"/>
        </w:rPr>
        <w:t>e „</w:t>
      </w:r>
      <w:r w:rsidR="00B87BF2" w:rsidRPr="00B87BF2">
        <w:rPr>
          <w:color w:val="0070C0"/>
        </w:rPr>
        <w:t>Tiekėjų kvalifikacijos reikalavimai ir reikalaujami kokybės bei aplinkos apsaugos vadybos sistemų standartai</w:t>
      </w:r>
      <w:r w:rsidR="00B87BF2">
        <w:rPr>
          <w:color w:val="0070C0"/>
        </w:rPr>
        <w:t>“.</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87BF2" w14:paraId="4D54B1CD" w14:textId="77777777" w:rsidTr="00FE0D49">
        <w:trPr>
          <w:trHeight w:val="513"/>
        </w:trPr>
        <w:tc>
          <w:tcPr>
            <w:tcW w:w="10314" w:type="dxa"/>
          </w:tcPr>
          <w:p w14:paraId="1A02C59D" w14:textId="77777777" w:rsidR="00B87BF2" w:rsidRDefault="00B87BF2" w:rsidP="00B87BF2">
            <w:pPr>
              <w:pStyle w:val="Sraopastraipa"/>
              <w:tabs>
                <w:tab w:val="left" w:pos="851"/>
              </w:tabs>
              <w:spacing w:line="20" w:lineRule="atLeast"/>
              <w:ind w:left="0" w:firstLine="567"/>
              <w:jc w:val="both"/>
            </w:pPr>
            <w:r w:rsidRPr="00B87BF2">
              <w:t>4.3.</w:t>
            </w:r>
            <w:r>
              <w:t xml:space="preserve"> </w:t>
            </w:r>
            <w:r w:rsidRPr="00B87BF2">
              <w:t xml:space="preserve">Prieš nustatydamas </w:t>
            </w:r>
            <w:r>
              <w:t>l</w:t>
            </w:r>
            <w:r w:rsidRPr="00B87BF2">
              <w:t>aimėjusį pasiūlymą P</w:t>
            </w:r>
            <w:r>
              <w:t>e</w:t>
            </w:r>
            <w:r w:rsidRPr="00B87BF2">
              <w:t>r</w:t>
            </w:r>
            <w:r>
              <w:t>kantysis subjektas</w:t>
            </w:r>
            <w:r w:rsidRPr="00B87BF2">
              <w:t xml:space="preserve"> reikalaus, kad ekonomiškai naudingiausią pasiūlymą pateikęs Tiekėjas pateiktų aktualius dokumentus, patvirtinančius jo atitiktį </w:t>
            </w:r>
            <w:r w:rsidR="00490684">
              <w:t>k</w:t>
            </w:r>
            <w:r w:rsidRPr="00B87BF2">
              <w:t>valifikacijos reikalavimams  ir reikalavim</w:t>
            </w:r>
            <w:r w:rsidR="00490684">
              <w:t>ams</w:t>
            </w:r>
            <w:r w:rsidRPr="00B87BF2">
              <w:t xml:space="preserve"> dėl kokybės vadybos sistemos ir (arba) aplinkos apsaugos vadybos sistemos standartų laikymosi</w:t>
            </w:r>
            <w:r w:rsidR="00490684">
              <w:t xml:space="preserve">, kurie nurodyti </w:t>
            </w:r>
            <w:r w:rsidR="00490684" w:rsidRPr="00490684">
              <w:rPr>
                <w:color w:val="0070C0"/>
              </w:rPr>
              <w:t>4 priede</w:t>
            </w:r>
            <w:r>
              <w:t>.</w:t>
            </w:r>
          </w:p>
          <w:p w14:paraId="7763DE51" w14:textId="77777777" w:rsidR="00B87BF2" w:rsidRPr="00B87BF2" w:rsidRDefault="00490684" w:rsidP="00490684">
            <w:pPr>
              <w:pStyle w:val="Sraopastraipa"/>
              <w:tabs>
                <w:tab w:val="left" w:pos="851"/>
              </w:tabs>
              <w:spacing w:line="20" w:lineRule="atLeast"/>
              <w:ind w:left="0" w:firstLine="567"/>
              <w:jc w:val="both"/>
              <w:rPr>
                <w:lang w:val="en-US"/>
              </w:rPr>
            </w:pPr>
            <w:r>
              <w:t xml:space="preserve">4.4. Tiekėjui </w:t>
            </w:r>
            <w:r w:rsidRPr="00490684">
              <w:t>pateik</w:t>
            </w:r>
            <w:r>
              <w:t>us</w:t>
            </w:r>
            <w:r w:rsidRPr="00490684">
              <w:t xml:space="preserve"> EBVPD, pažymų, patvirtinančių VPĮ 46 straipsnyje nurodytų tiekėjo pašalinimo pagrindų nebuvimą, nereikalaujama. Pažymų, patvirtinančių tiekėjo pašalinimo pagrindų nebuvimą, </w:t>
            </w:r>
            <w:r>
              <w:t>P</w:t>
            </w:r>
            <w:r w:rsidRPr="00490684">
              <w:t>erkantysis subjektas gali reikalauti iš tiekėjų tik turėdamas pagrįstų abejonių dėl šių tiekėjų patikimumo</w:t>
            </w:r>
            <w:r>
              <w:t xml:space="preserve">. </w:t>
            </w:r>
            <w:r w:rsidRPr="00490684">
              <w:t>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r>
              <w:t>.</w:t>
            </w:r>
          </w:p>
        </w:tc>
      </w:tr>
    </w:tbl>
    <w:p w14:paraId="4535E05C" w14:textId="77777777" w:rsidR="00A000BE" w:rsidRPr="00780655" w:rsidRDefault="00D24970" w:rsidP="0037632B">
      <w:pPr>
        <w:pStyle w:val="Antrat1"/>
        <w:tabs>
          <w:tab w:val="left" w:pos="567"/>
        </w:tabs>
        <w:spacing w:after="0"/>
        <w:contextualSpacing/>
        <w:jc w:val="both"/>
        <w:rPr>
          <w:rFonts w:cstheme="minorBidi"/>
        </w:rPr>
      </w:pPr>
      <w:bookmarkStart w:id="26" w:name="_Toc209450458"/>
      <w:r w:rsidRPr="009A0F53">
        <w:rPr>
          <w:rFonts w:asciiTheme="minorHAnsi" w:hAnsiTheme="minorHAnsi" w:cstheme="minorHAnsi"/>
        </w:rPr>
        <w:t>5</w:t>
      </w:r>
      <w:r w:rsidR="001E3D5A" w:rsidRPr="00780655">
        <w:rPr>
          <w:rFonts w:asciiTheme="minorHAnsi" w:hAnsiTheme="minorHAnsi" w:cstheme="minorHAnsi"/>
        </w:rPr>
        <w:t>.</w:t>
      </w:r>
      <w:r w:rsidR="009743D3" w:rsidRPr="00780655">
        <w:rPr>
          <w:rFonts w:ascii="Calibri" w:hAnsi="Calibri" w:cs="Calibri"/>
        </w:rPr>
        <w:t>Reikalavimai, susiję su nacionaliniu saugumu</w:t>
      </w:r>
      <w:bookmarkEnd w:id="26"/>
      <w:r w:rsidR="009743D3" w:rsidRPr="00780655">
        <w:t xml:space="preserve"> </w:t>
      </w:r>
    </w:p>
    <w:p w14:paraId="79472B63" w14:textId="77777777" w:rsidR="0099084A" w:rsidRDefault="0099084A" w:rsidP="00861A73">
      <w:pPr>
        <w:spacing w:after="0" w:line="240" w:lineRule="auto"/>
        <w:ind w:firstLine="567"/>
        <w:jc w:val="both"/>
        <w:rPr>
          <w:rFonts w:cstheme="minorHAnsi"/>
          <w:color w:val="000000" w:themeColor="text1"/>
        </w:rPr>
      </w:pPr>
    </w:p>
    <w:p w14:paraId="3EED0FED" w14:textId="7791CD24" w:rsidR="007E3A91" w:rsidRPr="00FF42FF" w:rsidRDefault="00D24970" w:rsidP="00861A73">
      <w:pPr>
        <w:spacing w:after="0" w:line="240" w:lineRule="auto"/>
        <w:ind w:firstLine="567"/>
        <w:jc w:val="both"/>
        <w:rPr>
          <w:rFonts w:cstheme="minorHAnsi"/>
          <w:color w:val="000000" w:themeColor="text1"/>
        </w:rPr>
      </w:pPr>
      <w:r w:rsidRPr="00780655">
        <w:rPr>
          <w:rFonts w:cstheme="minorHAnsi"/>
          <w:color w:val="000000" w:themeColor="text1"/>
        </w:rPr>
        <w:t>5</w:t>
      </w:r>
      <w:r w:rsidR="0037632B" w:rsidRPr="00780655">
        <w:rPr>
          <w:rFonts w:cstheme="minorHAnsi"/>
          <w:color w:val="000000" w:themeColor="text1"/>
        </w:rPr>
        <w:t>.1</w:t>
      </w:r>
      <w:r w:rsidR="00A109FD" w:rsidRPr="00780655">
        <w:rPr>
          <w:rFonts w:cstheme="minorHAnsi"/>
          <w:color w:val="000000" w:themeColor="text1"/>
        </w:rPr>
        <w:t xml:space="preserve"> </w:t>
      </w:r>
      <w:r w:rsidR="0003139F" w:rsidRPr="00FF42FF">
        <w:rPr>
          <w:rFonts w:cstheme="minorHAnsi"/>
          <w:iCs/>
        </w:rPr>
        <w:t>Perkantysis subjektas</w:t>
      </w:r>
      <w:r w:rsidR="007E3A91" w:rsidRPr="00FF42FF">
        <w:rPr>
          <w:rFonts w:cstheme="minorHAnsi"/>
          <w:iCs/>
        </w:rPr>
        <w:t xml:space="preserve"> atmes tiekėjo pasiūlymą, jei bus tenkinama bent viena </w:t>
      </w:r>
      <w:r w:rsidR="005B11B1" w:rsidRPr="00FF42FF">
        <w:rPr>
          <w:rFonts w:cstheme="minorHAnsi"/>
          <w:iCs/>
          <w:color w:val="0070C0"/>
        </w:rPr>
        <w:t>Lietuvos Respublikos pirkimų, atliekamų vandentvarkos, energetikos, transporto ar pašto paslaugų srities perkančiųjų subjektų</w:t>
      </w:r>
      <w:r w:rsidR="005B11B1" w:rsidRPr="00FF42FF">
        <w:rPr>
          <w:rFonts w:cstheme="minorHAnsi"/>
          <w:iCs/>
        </w:rPr>
        <w:t>, įstatymo (toliau-PĮ) 58</w:t>
      </w:r>
      <w:r w:rsidR="007E3A91" w:rsidRPr="00FF42FF">
        <w:rPr>
          <w:rFonts w:cstheme="minorHAnsi"/>
          <w:iCs/>
        </w:rPr>
        <w:t xml:space="preserve"> straipsnio </w:t>
      </w:r>
      <w:r w:rsidR="005B11B1" w:rsidRPr="00FF42FF">
        <w:rPr>
          <w:rFonts w:cstheme="minorHAnsi"/>
          <w:iCs/>
        </w:rPr>
        <w:t>4</w:t>
      </w:r>
      <w:r w:rsidR="007E3A91" w:rsidRPr="00FF42FF">
        <w:rPr>
          <w:rFonts w:cstheme="minorHAnsi"/>
          <w:iCs/>
          <w:vertAlign w:val="superscript"/>
        </w:rPr>
        <w:t>1</w:t>
      </w:r>
      <w:r w:rsidR="007E3A91" w:rsidRPr="00FF42FF">
        <w:rPr>
          <w:rFonts w:cstheme="minorHAnsi"/>
          <w:iCs/>
        </w:rPr>
        <w:t xml:space="preserve"> dalies </w:t>
      </w:r>
      <w:r w:rsidR="00AB7DCF">
        <w:rPr>
          <w:rFonts w:cstheme="minorHAnsi"/>
          <w:b/>
          <w:bCs/>
          <w:iCs/>
          <w:color w:val="0070C0"/>
        </w:rPr>
        <w:t>1,2,3</w:t>
      </w:r>
      <w:r w:rsidR="00CC2006">
        <w:rPr>
          <w:rFonts w:cstheme="minorHAnsi"/>
          <w:b/>
          <w:bCs/>
          <w:iCs/>
          <w:color w:val="0070C0"/>
        </w:rPr>
        <w:t>,6</w:t>
      </w:r>
      <w:r w:rsidR="007E3A91" w:rsidRPr="00FF42FF">
        <w:rPr>
          <w:rFonts w:cstheme="minorHAnsi"/>
          <w:iCs/>
          <w:color w:val="0070C0"/>
        </w:rPr>
        <w:t xml:space="preserve"> </w:t>
      </w:r>
      <w:r w:rsidR="007E3A91" w:rsidRPr="00FF42FF">
        <w:rPr>
          <w:rFonts w:cstheme="minorHAnsi"/>
          <w:iCs/>
        </w:rPr>
        <w:t>punktuose nurodytų sąlygų.  Tiekėjas kartu su pasiūlymu turi pateikti laisvos formos atitikties deklaraciją</w:t>
      </w:r>
      <w:r w:rsidR="00EF3DD5" w:rsidRPr="00FF42FF">
        <w:rPr>
          <w:rFonts w:cstheme="minorHAnsi"/>
          <w:iCs/>
        </w:rPr>
        <w:t xml:space="preserve">, užpildant </w:t>
      </w:r>
      <w:r w:rsidR="00EF3DD5" w:rsidRPr="00FF42FF">
        <w:rPr>
          <w:rFonts w:cstheme="minorHAnsi"/>
        </w:rPr>
        <w:t xml:space="preserve">specialiųjų pirkimo sąlygų </w:t>
      </w:r>
      <w:r w:rsidR="00EF3DD5" w:rsidRPr="00FF42FF">
        <w:rPr>
          <w:rFonts w:cstheme="minorHAnsi"/>
          <w:iCs/>
          <w:color w:val="0070C0"/>
        </w:rPr>
        <w:t>11 priedą</w:t>
      </w:r>
      <w:r w:rsidR="00EF3DD5" w:rsidRPr="00FF42FF">
        <w:rPr>
          <w:rFonts w:cstheme="minorHAnsi"/>
          <w:iCs/>
        </w:rPr>
        <w:t xml:space="preserve">, </w:t>
      </w:r>
      <w:r w:rsidR="007E3A91" w:rsidRPr="00FF42FF">
        <w:rPr>
          <w:rFonts w:cstheme="minorHAnsi"/>
          <w:iCs/>
        </w:rPr>
        <w:t xml:space="preserve">dėl atitikties </w:t>
      </w:r>
      <w:r w:rsidR="005B11B1" w:rsidRPr="00FF42FF">
        <w:rPr>
          <w:rFonts w:cstheme="minorHAnsi"/>
          <w:iCs/>
        </w:rPr>
        <w:t>PĮ</w:t>
      </w:r>
      <w:r w:rsidR="007E3A91" w:rsidRPr="00FF42FF">
        <w:rPr>
          <w:rFonts w:cstheme="minorHAnsi"/>
          <w:iCs/>
        </w:rPr>
        <w:t xml:space="preserve"> </w:t>
      </w:r>
      <w:r w:rsidR="005B11B1" w:rsidRPr="00FF42FF">
        <w:rPr>
          <w:rFonts w:cstheme="minorHAnsi"/>
          <w:iCs/>
        </w:rPr>
        <w:t>58</w:t>
      </w:r>
      <w:r w:rsidR="007E3A91" w:rsidRPr="00FF42FF">
        <w:rPr>
          <w:rFonts w:cstheme="minorHAnsi"/>
          <w:iCs/>
        </w:rPr>
        <w:t xml:space="preserve"> straipsnio </w:t>
      </w:r>
      <w:r w:rsidR="005B11B1" w:rsidRPr="00FF42FF">
        <w:rPr>
          <w:rFonts w:cstheme="minorHAnsi"/>
          <w:i/>
        </w:rPr>
        <w:t>4</w:t>
      </w:r>
      <w:r w:rsidR="007E3A91" w:rsidRPr="00FF42FF">
        <w:rPr>
          <w:rFonts w:cstheme="minorHAnsi"/>
          <w:i/>
          <w:vertAlign w:val="superscript"/>
        </w:rPr>
        <w:t>1</w:t>
      </w:r>
      <w:r w:rsidR="007E3A91" w:rsidRPr="00FF42FF">
        <w:rPr>
          <w:rFonts w:cstheme="minorHAnsi"/>
          <w:i/>
        </w:rPr>
        <w:t xml:space="preserve"> dalies 1, 2, 3</w:t>
      </w:r>
      <w:r w:rsidR="00CC2006">
        <w:rPr>
          <w:rFonts w:cstheme="minorHAnsi"/>
          <w:i/>
        </w:rPr>
        <w:t>,6</w:t>
      </w:r>
      <w:r w:rsidR="007E3A91" w:rsidRPr="00FF42FF">
        <w:rPr>
          <w:rFonts w:cstheme="minorHAnsi"/>
          <w:i/>
        </w:rPr>
        <w:t xml:space="preserve"> punktams</w:t>
      </w:r>
      <w:r w:rsidR="007E3A91" w:rsidRPr="00FF42FF">
        <w:rPr>
          <w:rFonts w:cstheme="minorHAnsi"/>
          <w:iCs/>
        </w:rPr>
        <w:t>.</w:t>
      </w:r>
    </w:p>
    <w:p w14:paraId="2788BD28" w14:textId="77777777" w:rsidR="00861A73" w:rsidRPr="00555672" w:rsidRDefault="007E3A91" w:rsidP="00861A73">
      <w:pPr>
        <w:pStyle w:val="Sraopastraipa"/>
        <w:spacing w:after="0" w:line="240" w:lineRule="auto"/>
        <w:ind w:left="0" w:firstLine="567"/>
        <w:jc w:val="both"/>
        <w:rPr>
          <w:rFonts w:cstheme="minorHAnsi"/>
        </w:rPr>
      </w:pPr>
      <w:r w:rsidRPr="00FF42FF">
        <w:rPr>
          <w:rFonts w:cstheme="minorHAnsi"/>
        </w:rPr>
        <w:t>5.</w:t>
      </w:r>
      <w:r w:rsidR="00861A73" w:rsidRPr="00FF42FF">
        <w:rPr>
          <w:rFonts w:cstheme="minorHAnsi"/>
        </w:rPr>
        <w:t>2</w:t>
      </w:r>
      <w:r w:rsidRPr="00FF42FF">
        <w:rPr>
          <w:rFonts w:cstheme="minorHAnsi"/>
        </w:rPr>
        <w:t xml:space="preserve">. </w:t>
      </w:r>
      <w:r w:rsidR="00AC5BF2" w:rsidRPr="00FF42FF">
        <w:rPr>
          <w:rFonts w:cstheme="minorHAnsi"/>
        </w:rPr>
        <w:t>Perkančiajam subjektui</w:t>
      </w:r>
      <w:r w:rsidRPr="00FF42FF">
        <w:rPr>
          <w:rFonts w:cstheme="minorHAnsi"/>
        </w:rPr>
        <w:t xml:space="preserve"> kilus abejonių dėl tiekėjo laisvos formos deklaracijoje nurodytos informacijos teisingumo, ji</w:t>
      </w:r>
      <w:r w:rsidR="004673FD" w:rsidRPr="00FF42FF">
        <w:rPr>
          <w:rFonts w:cstheme="minorHAnsi"/>
        </w:rPr>
        <w:t>s</w:t>
      </w:r>
      <w:r w:rsidRPr="00FF42FF">
        <w:rPr>
          <w:rFonts w:cstheme="minorHAnsi"/>
        </w:rPr>
        <w:t xml:space="preserve"> prašys ekonomiškai naudingiausią  pasiūlymą pateikusio tiekėjo pateikti šioje deklaracijoje nurodytą informaciją patvirtinančius, </w:t>
      </w:r>
      <w:r w:rsidR="00B43830" w:rsidRPr="00FF42FF">
        <w:rPr>
          <w:rFonts w:cstheme="minorHAnsi"/>
          <w:color w:val="0070C0"/>
        </w:rPr>
        <w:t>Viešųjų pirkimų įstatymo (</w:t>
      </w:r>
      <w:r w:rsidR="00B43830" w:rsidRPr="00555672">
        <w:rPr>
          <w:rFonts w:cstheme="minorHAnsi"/>
          <w:color w:val="0070C0"/>
        </w:rPr>
        <w:t xml:space="preserve">toliau – VPĮ) </w:t>
      </w:r>
      <w:r w:rsidRPr="00555672">
        <w:rPr>
          <w:rFonts w:cstheme="minorHAnsi"/>
          <w:color w:val="0070C0"/>
        </w:rPr>
        <w:t xml:space="preserve"> </w:t>
      </w:r>
      <w:r w:rsidRPr="00555672">
        <w:rPr>
          <w:rFonts w:cstheme="minorHAnsi"/>
        </w:rPr>
        <w:t xml:space="preserve">51 straipsnio 12 dalyje nurodytus ar kitus </w:t>
      </w:r>
      <w:r w:rsidR="00AC5BF2" w:rsidRPr="00555672">
        <w:rPr>
          <w:rFonts w:cstheme="minorHAnsi"/>
        </w:rPr>
        <w:t>perkančiajam subjektui</w:t>
      </w:r>
      <w:r w:rsidRPr="00555672">
        <w:rPr>
          <w:rFonts w:cstheme="minorHAnsi"/>
        </w:rPr>
        <w:t xml:space="preserve"> priimtinus dokumentus </w:t>
      </w:r>
      <w:r w:rsidRPr="00555672">
        <w:rPr>
          <w:color w:val="000000"/>
        </w:rPr>
        <w:t>ir (ar) paaiškinimus</w:t>
      </w:r>
      <w:r w:rsidRPr="00555672">
        <w:rPr>
          <w:rFonts w:cstheme="minorHAnsi"/>
        </w:rPr>
        <w:t xml:space="preserve">. Tokių dokumentų </w:t>
      </w:r>
      <w:r w:rsidRPr="00555672">
        <w:rPr>
          <w:color w:val="000000"/>
        </w:rPr>
        <w:t>ir (ar) paaiškinimų</w:t>
      </w:r>
      <w:r w:rsidRPr="00555672">
        <w:rPr>
          <w:rFonts w:cstheme="minorHAnsi"/>
        </w:rPr>
        <w:t xml:space="preserve"> </w:t>
      </w:r>
      <w:r w:rsidR="0003139F" w:rsidRPr="00555672">
        <w:rPr>
          <w:rFonts w:cstheme="minorHAnsi"/>
        </w:rPr>
        <w:t>Perkantysis subjektas</w:t>
      </w:r>
      <w:r w:rsidRPr="00555672">
        <w:rPr>
          <w:rFonts w:cstheme="minorHAnsi"/>
        </w:rPr>
        <w:t xml:space="preserve"> gali prašyti bet kuriuo pirkimo procedūros metu siekdama</w:t>
      </w:r>
      <w:r w:rsidR="004673FD" w:rsidRPr="00555672">
        <w:rPr>
          <w:rFonts w:cstheme="minorHAnsi"/>
        </w:rPr>
        <w:t>s</w:t>
      </w:r>
      <w:r w:rsidRPr="00555672">
        <w:rPr>
          <w:rFonts w:cstheme="minorHAnsi"/>
        </w:rPr>
        <w:t xml:space="preserve"> užtikrinti tinkamą pirkimo procedūros atlikimą.</w:t>
      </w:r>
    </w:p>
    <w:p w14:paraId="234469EB" w14:textId="77777777" w:rsidR="00D44D5E" w:rsidRDefault="00861A73" w:rsidP="00861A73">
      <w:pPr>
        <w:pStyle w:val="Sraopastraipa"/>
        <w:spacing w:after="0" w:line="240" w:lineRule="auto"/>
        <w:ind w:left="0" w:firstLine="567"/>
        <w:jc w:val="both"/>
        <w:rPr>
          <w:shd w:val="clear" w:color="auto" w:fill="FFFFFF"/>
        </w:rPr>
      </w:pPr>
      <w:r w:rsidRPr="00555672">
        <w:rPr>
          <w:rFonts w:cstheme="minorHAnsi"/>
        </w:rPr>
        <w:t>5.3.</w:t>
      </w:r>
      <w:r w:rsidR="005D0CD2" w:rsidRPr="00555672">
        <w:rPr>
          <w:i/>
          <w:iCs/>
          <w:color w:val="FF0000"/>
          <w:shd w:val="clear" w:color="auto" w:fill="FFFFFF"/>
        </w:rPr>
        <w:t xml:space="preserve"> </w:t>
      </w:r>
      <w:r w:rsidR="0003139F" w:rsidRPr="00555672">
        <w:rPr>
          <w:shd w:val="clear" w:color="auto" w:fill="FFFFFF"/>
        </w:rPr>
        <w:t>Perkantysis subjektas</w:t>
      </w:r>
      <w:r w:rsidR="005D0CD2" w:rsidRPr="00555672">
        <w:rPr>
          <w:shd w:val="clear" w:color="auto" w:fill="FFFFFF"/>
        </w:rPr>
        <w:t xml:space="preserve"> laiko, kad tiekėjas </w:t>
      </w:r>
      <w:r w:rsidR="00472054" w:rsidRPr="00555672">
        <w:rPr>
          <w:shd w:val="clear" w:color="auto" w:fill="FFFFFF"/>
        </w:rPr>
        <w:t>kelia</w:t>
      </w:r>
      <w:r w:rsidR="002C6750" w:rsidRPr="00555672">
        <w:rPr>
          <w:shd w:val="clear" w:color="auto" w:fill="FFFFFF"/>
        </w:rPr>
        <w:t xml:space="preserve"> </w:t>
      </w:r>
      <w:r w:rsidR="006B30B8" w:rsidRPr="00555672">
        <w:rPr>
          <w:shd w:val="clear" w:color="auto" w:fill="FFFFFF"/>
        </w:rPr>
        <w:t>grėsmę nacionaliniam saugumui</w:t>
      </w:r>
      <w:r w:rsidR="002C6750" w:rsidRPr="00555672">
        <w:rPr>
          <w:shd w:val="clear" w:color="auto" w:fill="FFFFFF"/>
        </w:rPr>
        <w:t>,</w:t>
      </w:r>
      <w:r w:rsidR="006B30B8" w:rsidRPr="00555672">
        <w:rPr>
          <w:shd w:val="clear" w:color="auto" w:fill="FFFFFF"/>
        </w:rPr>
        <w:t xml:space="preserve"> </w:t>
      </w:r>
      <w:r w:rsidR="00780F8E" w:rsidRPr="00555672">
        <w:rPr>
          <w:color w:val="000000"/>
        </w:rPr>
        <w:t xml:space="preserve">kai sandorio pagrindu susidarytų aplinkybės, nurodytos Nacionaliniam saugumui užtikrinti svarbių objektų apsaugos įstatymo </w:t>
      </w:r>
      <w:r w:rsidR="0057506F" w:rsidRPr="00555672">
        <w:rPr>
          <w:color w:val="000000"/>
        </w:rPr>
        <w:t xml:space="preserve">(toliau- Nacionalinio saugumo įstatymas) </w:t>
      </w:r>
      <w:r w:rsidR="00780F8E" w:rsidRPr="00555672">
        <w:rPr>
          <w:color w:val="000000"/>
        </w:rPr>
        <w:t xml:space="preserve">13 straipsnio </w:t>
      </w:r>
      <w:r w:rsidR="0057506F" w:rsidRPr="00555672">
        <w:rPr>
          <w:color w:val="000000"/>
        </w:rPr>
        <w:t xml:space="preserve"> </w:t>
      </w:r>
      <w:r w:rsidR="00780F8E" w:rsidRPr="00555672">
        <w:rPr>
          <w:color w:val="000000"/>
        </w:rPr>
        <w:t>4 dalies 1 punkte.</w:t>
      </w:r>
      <w:r w:rsidR="0047047D" w:rsidRPr="00555672">
        <w:rPr>
          <w:color w:val="000000"/>
        </w:rPr>
        <w:t xml:space="preserve"> </w:t>
      </w:r>
      <w:r w:rsidR="0047047D" w:rsidRPr="00555672">
        <w:rPr>
          <w:shd w:val="clear" w:color="auto" w:fill="FFFFFF"/>
        </w:rPr>
        <w:t>Nustačius pasiūlymų eilę</w:t>
      </w:r>
      <w:r w:rsidR="0057506F" w:rsidRPr="00555672">
        <w:rPr>
          <w:shd w:val="clear" w:color="auto" w:fill="FFFFFF"/>
        </w:rPr>
        <w:t xml:space="preserve">, esant Nacionalinio saugumo įstatymo </w:t>
      </w:r>
      <w:r w:rsidR="0057506F" w:rsidRPr="00555672">
        <w:rPr>
          <w:color w:val="0070C0"/>
          <w:shd w:val="clear" w:color="auto" w:fill="FFFFFF"/>
        </w:rPr>
        <w:t xml:space="preserve">13 str. </w:t>
      </w:r>
      <w:r w:rsidR="0057506F" w:rsidRPr="00555672">
        <w:rPr>
          <w:color w:val="0070C0"/>
        </w:rPr>
        <w:t xml:space="preserve">1 dalyje nurodytoms aplinkybėms, </w:t>
      </w:r>
      <w:r w:rsidR="0047047D" w:rsidRPr="00555672">
        <w:rPr>
          <w:shd w:val="clear" w:color="auto" w:fill="FFFFFF"/>
        </w:rPr>
        <w:t xml:space="preserve"> </w:t>
      </w:r>
      <w:r w:rsidR="0003139F" w:rsidRPr="00555672">
        <w:rPr>
          <w:shd w:val="clear" w:color="auto" w:fill="FFFFFF"/>
        </w:rPr>
        <w:t>Perkantysis subjektas</w:t>
      </w:r>
      <w:r w:rsidR="0047047D" w:rsidRPr="00555672">
        <w:rPr>
          <w:shd w:val="clear" w:color="auto" w:fill="FFFFFF"/>
        </w:rPr>
        <w:t xml:space="preserve"> kreipsis į Nacionaliniam saugumui užtikrinti svarbių objektų apsaugos koordinavimo komisiją dėl numatomo sudaryti </w:t>
      </w:r>
      <w:r w:rsidR="0047047D" w:rsidRPr="00555672">
        <w:rPr>
          <w:color w:val="000000"/>
          <w:spacing w:val="2"/>
          <w:shd w:val="clear" w:color="auto" w:fill="FFFFFF"/>
        </w:rPr>
        <w:t>sandorio atitikties nacionalinio saugumo interesams</w:t>
      </w:r>
      <w:r w:rsidR="0047047D" w:rsidRPr="00555672">
        <w:rPr>
          <w:shd w:val="clear" w:color="auto" w:fill="FFFFFF"/>
        </w:rPr>
        <w:t>.</w:t>
      </w:r>
      <w:r w:rsidR="00214B9D" w:rsidRPr="00555672">
        <w:rPr>
          <w:shd w:val="clear" w:color="auto" w:fill="FFFFFF"/>
        </w:rPr>
        <w:t xml:space="preserve"> </w:t>
      </w:r>
      <w:r w:rsidR="0003139F" w:rsidRPr="00555672">
        <w:rPr>
          <w:shd w:val="clear" w:color="auto" w:fill="FFFFFF"/>
        </w:rPr>
        <w:t>Perkantysis subjektas</w:t>
      </w:r>
      <w:r w:rsidR="00214B9D" w:rsidRPr="00555672">
        <w:rPr>
          <w:shd w:val="clear" w:color="auto" w:fill="FFFFFF"/>
        </w:rPr>
        <w:t xml:space="preserve"> prašys tiekėjo pateikti</w:t>
      </w:r>
      <w:r w:rsidR="002D4DB3" w:rsidRPr="00555672">
        <w:rPr>
          <w:shd w:val="clear" w:color="auto" w:fill="FFFFFF"/>
        </w:rPr>
        <w:t>/užpildyti</w:t>
      </w:r>
      <w:r w:rsidR="00214B9D" w:rsidRPr="00555672">
        <w:rPr>
          <w:shd w:val="clear" w:color="auto" w:fill="FFFFFF"/>
        </w:rPr>
        <w:t xml:space="preserve"> Nacionaliniam saugumui užtikrinti svarbių objektų apsaugos koordinavimo komisijos prašomus dokumentus. </w:t>
      </w:r>
    </w:p>
    <w:p w14:paraId="43CD7B00" w14:textId="00362E6B" w:rsidR="006B30B8" w:rsidRPr="00780655" w:rsidRDefault="00D44D5E" w:rsidP="00861A73">
      <w:pPr>
        <w:pStyle w:val="Sraopastraipa"/>
        <w:spacing w:after="0" w:line="240" w:lineRule="auto"/>
        <w:ind w:left="0" w:firstLine="567"/>
        <w:jc w:val="both"/>
        <w:rPr>
          <w:rFonts w:cstheme="minorHAnsi"/>
        </w:rPr>
      </w:pPr>
      <w:r>
        <w:rPr>
          <w:shd w:val="clear" w:color="auto" w:fill="FFFFFF"/>
        </w:rPr>
        <w:t>5.4.</w:t>
      </w:r>
      <w:r w:rsidR="00214B9D" w:rsidRPr="00555672">
        <w:rPr>
          <w:shd w:val="clear" w:color="auto" w:fill="FFFFFF"/>
        </w:rPr>
        <w:t xml:space="preserve"> </w:t>
      </w:r>
      <w:r>
        <w:rPr>
          <w:shd w:val="clear" w:color="auto" w:fill="FFFFFF"/>
        </w:rPr>
        <w:t>P</w:t>
      </w:r>
      <w:r w:rsidRPr="00D44D5E">
        <w:rPr>
          <w:shd w:val="clear" w:color="auto" w:fill="FFFFFF"/>
        </w:rPr>
        <w:t>erkantysis subjektas, veikiantis srityse, kurios laikomos nacionaliniam saugumui užtikrinti strategiškai svarbių ūkio sektorių dalimi,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Pr>
          <w:shd w:val="clear" w:color="auto" w:fill="FFFFFF"/>
        </w:rPr>
        <w:t>.</w:t>
      </w:r>
    </w:p>
    <w:p w14:paraId="3CF4962D" w14:textId="77777777" w:rsidR="00AF62E6" w:rsidRPr="00780655" w:rsidRDefault="00245E8F" w:rsidP="00142AB7">
      <w:pPr>
        <w:pStyle w:val="Antrat1"/>
        <w:spacing w:line="20" w:lineRule="atLeast"/>
        <w:contextualSpacing/>
        <w:rPr>
          <w:rFonts w:asciiTheme="minorHAnsi" w:hAnsiTheme="minorHAnsi" w:cstheme="minorBidi"/>
        </w:rPr>
      </w:pPr>
      <w:bookmarkStart w:id="27" w:name="_Ref39666794"/>
      <w:bookmarkStart w:id="28" w:name="_Ref39666796"/>
      <w:bookmarkStart w:id="29" w:name="_Toc209450459"/>
      <w:r w:rsidRPr="00780655">
        <w:rPr>
          <w:rFonts w:asciiTheme="minorHAnsi" w:hAnsiTheme="minorHAnsi" w:cstheme="minorBidi"/>
        </w:rPr>
        <w:t>6</w:t>
      </w:r>
      <w:r w:rsidR="0005396D" w:rsidRPr="00780655">
        <w:rPr>
          <w:rFonts w:asciiTheme="minorHAnsi" w:hAnsiTheme="minorHAnsi" w:cstheme="minorBidi"/>
        </w:rPr>
        <w:t xml:space="preserve">. </w:t>
      </w:r>
      <w:r w:rsidR="00220588" w:rsidRPr="00780655">
        <w:rPr>
          <w:rFonts w:asciiTheme="minorHAnsi" w:hAnsiTheme="minorHAnsi" w:cstheme="minorBidi"/>
        </w:rPr>
        <w:t>Specialieji r</w:t>
      </w:r>
      <w:r w:rsidR="00DF58E2" w:rsidRPr="00780655">
        <w:rPr>
          <w:rFonts w:asciiTheme="minorHAnsi" w:hAnsiTheme="minorHAnsi" w:cstheme="minorBidi"/>
        </w:rPr>
        <w:t>eikalavimai pasiūlymų rengimui ir pateikimui</w:t>
      </w:r>
      <w:bookmarkEnd w:id="27"/>
      <w:bookmarkEnd w:id="28"/>
      <w:bookmarkEnd w:id="29"/>
    </w:p>
    <w:p w14:paraId="0E321AC3" w14:textId="77777777" w:rsidR="00EF5623" w:rsidRPr="00780655" w:rsidRDefault="00192AF9" w:rsidP="00087879">
      <w:pPr>
        <w:spacing w:after="0" w:line="20" w:lineRule="atLeast"/>
        <w:ind w:firstLine="709"/>
        <w:jc w:val="both"/>
        <w:rPr>
          <w:rFonts w:ascii="Calibri" w:hAnsi="Calibri" w:cs="Calibri"/>
          <w:i/>
          <w:iCs/>
          <w:color w:val="7030A0"/>
        </w:rPr>
      </w:pPr>
      <w:r w:rsidRPr="00780655">
        <w:rPr>
          <w:rFonts w:ascii="Calibri" w:hAnsi="Calibri" w:cs="Calibri"/>
        </w:rPr>
        <w:t xml:space="preserve">6.1. </w:t>
      </w:r>
      <w:r w:rsidR="00EF5623" w:rsidRPr="00780655">
        <w:rPr>
          <w:rFonts w:ascii="Calibri" w:hAnsi="Calibri" w:cs="Calibri"/>
        </w:rPr>
        <w:t xml:space="preserve">Tiekėjo </w:t>
      </w:r>
      <w:r w:rsidR="0058726C" w:rsidRPr="00780655">
        <w:rPr>
          <w:rFonts w:ascii="Calibri" w:hAnsi="Calibri" w:cs="Calibri"/>
        </w:rPr>
        <w:t>p</w:t>
      </w:r>
      <w:r w:rsidR="00EF5623" w:rsidRPr="00780655">
        <w:rPr>
          <w:rFonts w:ascii="Calibri" w:hAnsi="Calibri" w:cs="Calibri"/>
        </w:rPr>
        <w:t>asiūlymą sudaro CVP IS pateikiamų ir žemiau nurodytų dokumentų visuma</w:t>
      </w:r>
      <w:r w:rsidR="00FD53CF" w:rsidRPr="00780655">
        <w:rPr>
          <w:rFonts w:ascii="Calibri" w:hAnsi="Calibri" w:cs="Calibri"/>
        </w:rPr>
        <w:t>:</w:t>
      </w:r>
    </w:p>
    <w:p w14:paraId="33395939" w14:textId="77777777" w:rsidR="00FF12F1" w:rsidRPr="00780655" w:rsidRDefault="003F0DA7" w:rsidP="00DA384E">
      <w:pPr>
        <w:pStyle w:val="Sraopastraipa"/>
        <w:numPr>
          <w:ilvl w:val="2"/>
          <w:numId w:val="7"/>
        </w:numPr>
        <w:spacing w:after="0" w:line="240" w:lineRule="auto"/>
        <w:ind w:left="0" w:firstLine="709"/>
        <w:jc w:val="both"/>
        <w:rPr>
          <w:rFonts w:cstheme="minorHAnsi"/>
          <w:u w:val="single"/>
        </w:rPr>
      </w:pPr>
      <w:r w:rsidRPr="00780655">
        <w:t xml:space="preserve">tiekėjo pasirašytas </w:t>
      </w:r>
      <w:r w:rsidR="005A195F" w:rsidRPr="00780655">
        <w:t>p</w:t>
      </w:r>
      <w:r w:rsidRPr="00780655">
        <w:t xml:space="preserve">asiūlymas, parengtas pagal </w:t>
      </w:r>
      <w:r w:rsidR="007C1C57" w:rsidRPr="00780655">
        <w:t>specialiųjų p</w:t>
      </w:r>
      <w:r w:rsidR="00551FA7" w:rsidRPr="00780655">
        <w:t xml:space="preserve">irkimo </w:t>
      </w:r>
      <w:r w:rsidR="00476F8C" w:rsidRPr="00780655">
        <w:t>sąlygų</w:t>
      </w:r>
      <w:r w:rsidR="00DE5F20" w:rsidRPr="00780655">
        <w:t xml:space="preserve"> </w:t>
      </w:r>
      <w:r w:rsidR="00A668DB" w:rsidRPr="001728BD">
        <w:rPr>
          <w:rFonts w:eastAsia="Calibri" w:cstheme="minorHAnsi"/>
          <w:color w:val="0070C0"/>
        </w:rPr>
        <w:t xml:space="preserve">6 </w:t>
      </w:r>
      <w:r w:rsidR="00880723" w:rsidRPr="001728BD">
        <w:rPr>
          <w:rFonts w:eastAsia="Calibri" w:cstheme="minorHAnsi"/>
          <w:color w:val="0070C0"/>
        </w:rPr>
        <w:t xml:space="preserve">priedą </w:t>
      </w:r>
      <w:r w:rsidR="00A668DB" w:rsidRPr="001728BD">
        <w:rPr>
          <w:rFonts w:eastAsia="Calibri" w:cstheme="minorHAnsi"/>
          <w:color w:val="0070C0"/>
        </w:rPr>
        <w:t>„Pasiūlymo forma</w:t>
      </w:r>
      <w:r w:rsidR="00A668DB" w:rsidRPr="001728BD">
        <w:rPr>
          <w:color w:val="0070C0"/>
        </w:rPr>
        <w:t>“</w:t>
      </w:r>
      <w:r w:rsidR="00476F8C" w:rsidRPr="001728BD">
        <w:rPr>
          <w:color w:val="0070C0"/>
        </w:rPr>
        <w:t xml:space="preserve"> </w:t>
      </w:r>
      <w:r w:rsidRPr="001D68D2">
        <w:t xml:space="preserve">pateiktą </w:t>
      </w:r>
      <w:r w:rsidR="00C35C26" w:rsidRPr="009A0F53">
        <w:t>p</w:t>
      </w:r>
      <w:r w:rsidRPr="00780655">
        <w:rPr>
          <w:rFonts w:cstheme="minorHAnsi"/>
        </w:rPr>
        <w:t>asiūlymo formą.</w:t>
      </w:r>
    </w:p>
    <w:p w14:paraId="3A20A3E4" w14:textId="77777777" w:rsidR="009C1155" w:rsidRPr="005310E1" w:rsidRDefault="009C115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užpildytas EBVPD (specialiųjų pirkimo sąlygų </w:t>
      </w:r>
      <w:r w:rsidR="00A668DB" w:rsidRPr="001728BD">
        <w:rPr>
          <w:rFonts w:eastAsia="Calibri" w:cstheme="minorHAnsi"/>
          <w:color w:val="0070C0"/>
        </w:rPr>
        <w:t xml:space="preserve">5 </w:t>
      </w:r>
      <w:r w:rsidR="001D68D2" w:rsidRPr="001D68D2">
        <w:rPr>
          <w:rFonts w:eastAsia="Calibri" w:cstheme="minorHAnsi"/>
          <w:color w:val="0070C0"/>
        </w:rPr>
        <w:t>priedas</w:t>
      </w:r>
      <w:r w:rsidR="00A668DB" w:rsidRPr="001728BD">
        <w:rPr>
          <w:rFonts w:eastAsia="Calibri" w:cstheme="minorHAnsi"/>
          <w:color w:val="0070C0"/>
        </w:rPr>
        <w:t xml:space="preserve"> „EBVPD</w:t>
      </w:r>
      <w:r w:rsidR="00A668DB" w:rsidRPr="001D68D2">
        <w:rPr>
          <w:rFonts w:eastAsia="Calibri" w:cstheme="minorHAnsi"/>
          <w:color w:val="00B050"/>
        </w:rPr>
        <w:t>“</w:t>
      </w:r>
      <w:r w:rsidRPr="009A0F53">
        <w:rPr>
          <w:rFonts w:cstheme="minorHAnsi"/>
        </w:rPr>
        <w:t xml:space="preserve">). Pasirašydamas </w:t>
      </w:r>
      <w:r w:rsidR="00C35C26" w:rsidRPr="00780655">
        <w:rPr>
          <w:rFonts w:cstheme="minorHAnsi"/>
        </w:rPr>
        <w:t>p</w:t>
      </w:r>
      <w:r w:rsidRPr="00780655">
        <w:rPr>
          <w:rFonts w:cstheme="minorHAnsi"/>
        </w:rPr>
        <w:t>asiūlymą, tiekėjas patvirtina ir EBVPD tikrumą;</w:t>
      </w:r>
    </w:p>
    <w:p w14:paraId="113C46E9" w14:textId="09533A17" w:rsidR="005310E1" w:rsidRPr="00087879" w:rsidRDefault="005310E1" w:rsidP="00DA384E">
      <w:pPr>
        <w:pStyle w:val="Sraopastraipa"/>
        <w:numPr>
          <w:ilvl w:val="2"/>
          <w:numId w:val="7"/>
        </w:numPr>
        <w:spacing w:after="0" w:line="240" w:lineRule="auto"/>
        <w:ind w:left="0" w:firstLine="709"/>
        <w:jc w:val="both"/>
        <w:rPr>
          <w:rFonts w:cstheme="minorHAnsi"/>
          <w:u w:val="single"/>
        </w:rPr>
      </w:pPr>
      <w:r>
        <w:rPr>
          <w:rFonts w:cstheme="minorHAnsi"/>
        </w:rPr>
        <w:t xml:space="preserve">specialiųjų pirkimo sąlygų </w:t>
      </w:r>
      <w:r w:rsidRPr="005310E1">
        <w:rPr>
          <w:rFonts w:cstheme="minorHAnsi"/>
          <w:color w:val="0070C0"/>
        </w:rPr>
        <w:t xml:space="preserve">7 priede </w:t>
      </w:r>
      <w:r>
        <w:rPr>
          <w:rFonts w:cstheme="minorHAnsi"/>
        </w:rPr>
        <w:t>„</w:t>
      </w:r>
      <w:r w:rsidRPr="001D68D2">
        <w:rPr>
          <w:color w:val="0070C0"/>
        </w:rPr>
        <w:t xml:space="preserve">Pasiūlymų vertinimo kriterijai ir </w:t>
      </w:r>
      <w:r w:rsidRPr="009A0F53">
        <w:rPr>
          <w:color w:val="0070C0"/>
        </w:rPr>
        <w:t>sąlygos</w:t>
      </w:r>
      <w:r>
        <w:rPr>
          <w:color w:val="0070C0"/>
        </w:rPr>
        <w:t xml:space="preserve">“ </w:t>
      </w:r>
      <w:r w:rsidRPr="005310E1">
        <w:t>nurodyti dokumentai ir užpildyti priedai</w:t>
      </w:r>
      <w:r w:rsidR="00771BD1">
        <w:t>;</w:t>
      </w:r>
    </w:p>
    <w:p w14:paraId="50790D65" w14:textId="77777777" w:rsidR="007C1C57" w:rsidRPr="00780655" w:rsidRDefault="000C55D6" w:rsidP="00DA384E">
      <w:pPr>
        <w:pStyle w:val="Sraopastraipa"/>
        <w:numPr>
          <w:ilvl w:val="2"/>
          <w:numId w:val="7"/>
        </w:numPr>
        <w:spacing w:after="0" w:line="240" w:lineRule="auto"/>
        <w:ind w:left="0" w:firstLine="709"/>
        <w:jc w:val="both"/>
        <w:rPr>
          <w:rFonts w:cstheme="minorHAnsi"/>
          <w:u w:val="single"/>
        </w:rPr>
      </w:pPr>
      <w:r w:rsidRPr="00780655">
        <w:rPr>
          <w:rFonts w:cstheme="minorHAnsi"/>
        </w:rPr>
        <w:lastRenderedPageBreak/>
        <w:t xml:space="preserve">jungtinės veiklos sutarties kopija (jeigu </w:t>
      </w:r>
      <w:r w:rsidR="00C35C26" w:rsidRPr="00780655">
        <w:rPr>
          <w:rFonts w:cstheme="minorHAnsi"/>
        </w:rPr>
        <w:t>p</w:t>
      </w:r>
      <w:r w:rsidRPr="00780655">
        <w:rPr>
          <w:rFonts w:cstheme="minorHAnsi"/>
        </w:rPr>
        <w:t>irkime dalyvauja ūkio subjektų grupė jungtinės veiklos sutarties pagrindu)</w:t>
      </w:r>
      <w:r w:rsidR="007C1C57" w:rsidRPr="00780655">
        <w:rPr>
          <w:rFonts w:cstheme="minorHAnsi"/>
        </w:rPr>
        <w:t>;</w:t>
      </w:r>
    </w:p>
    <w:p w14:paraId="4F03B0BC" w14:textId="77777777" w:rsidR="006D0EC0" w:rsidRPr="00780655" w:rsidRDefault="006D0EC0"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dokumentas, patvirtinantis, kad asmuo, kuris pasirašė </w:t>
      </w:r>
      <w:r w:rsidR="00212F68" w:rsidRPr="00780655">
        <w:rPr>
          <w:rFonts w:cstheme="minorHAnsi"/>
        </w:rPr>
        <w:t>p</w:t>
      </w:r>
      <w:r w:rsidRPr="00780655">
        <w:rPr>
          <w:rFonts w:cstheme="minorHAnsi"/>
        </w:rPr>
        <w:t>asiūlymą (jei jis ne tiekėjo vadovas), turėjo teisę jį pasirašyti;</w:t>
      </w:r>
    </w:p>
    <w:p w14:paraId="5B9FFC5B" w14:textId="77777777" w:rsidR="006D0EC0" w:rsidRPr="00780655" w:rsidRDefault="00212F68" w:rsidP="00DA384E">
      <w:pPr>
        <w:pStyle w:val="Sraopastraipa"/>
        <w:numPr>
          <w:ilvl w:val="2"/>
          <w:numId w:val="7"/>
        </w:numPr>
        <w:tabs>
          <w:tab w:val="left" w:pos="1276"/>
        </w:tabs>
        <w:spacing w:after="0" w:line="240" w:lineRule="auto"/>
        <w:ind w:left="2127" w:hanging="1431"/>
        <w:jc w:val="both"/>
        <w:rPr>
          <w:rFonts w:cstheme="minorHAnsi"/>
          <w:u w:val="single"/>
        </w:rPr>
      </w:pPr>
      <w:r w:rsidRPr="00780655">
        <w:rPr>
          <w:rFonts w:cstheme="minorHAnsi"/>
        </w:rPr>
        <w:t>p</w:t>
      </w:r>
      <w:r w:rsidR="006D0EC0" w:rsidRPr="00780655">
        <w:rPr>
          <w:rFonts w:cstheme="minorHAnsi"/>
        </w:rPr>
        <w:t>asiūlymo galiojimą užtikrinantis dokumentas ;</w:t>
      </w:r>
    </w:p>
    <w:p w14:paraId="23A103A8"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jei tiekėjas pasitelkia ūkio subjektus, kurių pajėgumais remiasi, – įrodymai, kad šie ištekliai bus prieinami per visą sutartinių įsipareigojimų vykdymo laikotarpį;</w:t>
      </w:r>
    </w:p>
    <w:p w14:paraId="7315FA47"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 jei tiekėjas pasitelkia subtiekėjus, subtiekėjo deklaracija ar kitas dokumentas, patvirtinantis jo sutikimą būti subtiekėju </w:t>
      </w:r>
      <w:r w:rsidR="00212F68" w:rsidRPr="00780655">
        <w:rPr>
          <w:rFonts w:cstheme="minorHAnsi"/>
        </w:rPr>
        <w:t>p</w:t>
      </w:r>
      <w:r w:rsidRPr="00780655">
        <w:rPr>
          <w:rFonts w:cstheme="minorHAnsi"/>
        </w:rPr>
        <w:t>irkime;</w:t>
      </w:r>
    </w:p>
    <w:p w14:paraId="2D2F631D" w14:textId="035D920F" w:rsidR="00450415" w:rsidRPr="009A0F53"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7F193D" w:rsidRPr="001D68D2">
        <w:rPr>
          <w:rFonts w:cstheme="minorHAnsi"/>
        </w:rPr>
        <w:t>.</w:t>
      </w:r>
      <w:r w:rsidRPr="009A0F53">
        <w:rPr>
          <w:rFonts w:cstheme="minorHAnsi"/>
          <w:i/>
          <w:iCs/>
          <w:color w:val="FF0000"/>
        </w:rPr>
        <w:t xml:space="preserve"> </w:t>
      </w:r>
    </w:p>
    <w:p w14:paraId="0DFA29FA" w14:textId="77777777" w:rsidR="00FD03FA" w:rsidRPr="009A0F53" w:rsidRDefault="00C7179F" w:rsidP="00984758">
      <w:pPr>
        <w:spacing w:after="0" w:line="240" w:lineRule="auto"/>
        <w:ind w:firstLine="851"/>
        <w:jc w:val="both"/>
        <w:rPr>
          <w:rFonts w:cstheme="minorHAnsi"/>
        </w:rPr>
      </w:pPr>
      <w:r w:rsidRPr="00780655">
        <w:rPr>
          <w:rFonts w:cstheme="minorHAnsi"/>
        </w:rPr>
        <w:t>6.2</w:t>
      </w:r>
      <w:r w:rsidR="00EE3480" w:rsidRPr="00780655">
        <w:rPr>
          <w:rFonts w:cstheme="minorHAnsi"/>
        </w:rPr>
        <w:t>.</w:t>
      </w:r>
      <w:r w:rsidR="00984758" w:rsidRPr="00780655">
        <w:rPr>
          <w:rFonts w:cstheme="minorHAnsi"/>
        </w:rPr>
        <w:t xml:space="preserve"> </w:t>
      </w:r>
      <w:r w:rsidR="00BD41D7" w:rsidRPr="00780655">
        <w:rPr>
          <w:rFonts w:eastAsia="Calibri" w:cstheme="minorHAnsi"/>
        </w:rPr>
        <w:t>P</w:t>
      </w:r>
      <w:r w:rsidR="00FD03FA" w:rsidRPr="00780655">
        <w:rPr>
          <w:rFonts w:eastAsia="Calibri" w:cstheme="minorHAnsi"/>
        </w:rPr>
        <w:t xml:space="preserve">asiūlymas gali būti pasirašytas </w:t>
      </w:r>
      <w:r w:rsidR="00DD138F" w:rsidRPr="00780655">
        <w:rPr>
          <w:rFonts w:eastAsia="Calibri" w:cstheme="minorHAnsi"/>
        </w:rPr>
        <w:t xml:space="preserve">fiziniu parašu arba </w:t>
      </w:r>
      <w:r w:rsidR="00FD03FA" w:rsidRPr="00780655">
        <w:rPr>
          <w:rFonts w:eastAsia="Calibri" w:cstheme="minorHAnsi"/>
        </w:rPr>
        <w:t>kvalifikuotu elektroniniu parašu. Jeigu tiekėjas dokumentus tvirtina naudodamas elektroninį,</w:t>
      </w:r>
      <w:r w:rsidR="00FD03FA" w:rsidRPr="00780655">
        <w:rPr>
          <w:rFonts w:eastAsia="Calibri"/>
        </w:rPr>
        <w:t xml:space="preserve"> o ne fizinį parašą, elektroninis parašas turi atitikti </w:t>
      </w:r>
      <w:r w:rsidR="00FD03FA" w:rsidRPr="00780655">
        <w:rPr>
          <w:rFonts w:eastAsia="Calibri"/>
          <w:color w:val="0070C0"/>
        </w:rPr>
        <w:t xml:space="preserve">PĮ </w:t>
      </w:r>
      <w:r w:rsidR="00B43830" w:rsidRPr="00780655">
        <w:rPr>
          <w:rFonts w:eastAsia="Calibri"/>
          <w:color w:val="0070C0"/>
        </w:rPr>
        <w:t>34</w:t>
      </w:r>
      <w:r w:rsidR="00FD03FA" w:rsidRPr="00780655">
        <w:rPr>
          <w:rFonts w:eastAsia="Calibri"/>
          <w:color w:val="0070C0"/>
        </w:rPr>
        <w:t xml:space="preserve"> straipsnio </w:t>
      </w:r>
      <w:r w:rsidR="00FD03FA" w:rsidRPr="00780655">
        <w:rPr>
          <w:rFonts w:eastAsia="Calibri"/>
        </w:rPr>
        <w:t xml:space="preserve">11 dalies 2 ir 3 punktuose nustatytus reikalavimus. </w:t>
      </w:r>
      <w:r w:rsidR="00AC5BF2">
        <w:t>Perkančiajam subjektui</w:t>
      </w:r>
      <w:r w:rsidR="00FD03FA" w:rsidRPr="001D68D2">
        <w:t xml:space="preserve"> kilus abejonių dėl dokumentų tikrumo, ji</w:t>
      </w:r>
      <w:r w:rsidR="00AC5BF2">
        <w:t>s</w:t>
      </w:r>
      <w:r w:rsidR="00FD03FA" w:rsidRPr="001D68D2">
        <w:t xml:space="preserve"> turi teisę reikalauti pateikti dokumentų originalus.</w:t>
      </w:r>
      <w:r w:rsidR="00FD03FA" w:rsidRPr="009A0F53">
        <w:rPr>
          <w:rFonts w:eastAsia="Calibri"/>
        </w:rPr>
        <w:t xml:space="preserve"> Gali būti:</w:t>
      </w:r>
    </w:p>
    <w:p w14:paraId="51291883" w14:textId="77777777" w:rsidR="00FD03FA" w:rsidRPr="00780655" w:rsidRDefault="00C7179F" w:rsidP="00390B20">
      <w:pPr>
        <w:pStyle w:val="Sraopastraipa"/>
        <w:spacing w:after="0" w:line="240" w:lineRule="auto"/>
        <w:ind w:left="0" w:firstLine="851"/>
        <w:jc w:val="both"/>
        <w:rPr>
          <w:rFonts w:cstheme="minorHAnsi"/>
          <w:bCs/>
          <w:iCs/>
          <w:u w:val="single"/>
        </w:rPr>
      </w:pPr>
      <w:r w:rsidRPr="00780655">
        <w:rPr>
          <w:rFonts w:eastAsia="Calibri" w:cstheme="minorHAnsi"/>
          <w:bCs/>
          <w:iCs/>
        </w:rPr>
        <w:t>6</w:t>
      </w:r>
      <w:r w:rsidR="00390B20" w:rsidRPr="00780655">
        <w:rPr>
          <w:rFonts w:eastAsia="Calibri" w:cstheme="minorHAnsi"/>
          <w:bCs/>
          <w:iCs/>
        </w:rPr>
        <w:t>.</w:t>
      </w:r>
      <w:r w:rsidRPr="00780655">
        <w:rPr>
          <w:rFonts w:eastAsia="Calibri" w:cstheme="minorHAnsi"/>
          <w:bCs/>
          <w:iCs/>
        </w:rPr>
        <w:t>2</w:t>
      </w:r>
      <w:r w:rsidR="00390B20" w:rsidRPr="00780655">
        <w:rPr>
          <w:rFonts w:eastAsia="Calibri" w:cstheme="minorHAnsi"/>
          <w:bCs/>
          <w:iCs/>
        </w:rPr>
        <w:t>.</w:t>
      </w:r>
      <w:r w:rsidR="00EE3480" w:rsidRPr="00780655">
        <w:rPr>
          <w:rFonts w:eastAsia="Calibri" w:cstheme="minorHAnsi"/>
          <w:bCs/>
          <w:iCs/>
        </w:rPr>
        <w:t>1</w:t>
      </w:r>
      <w:r w:rsidR="00FD03FA" w:rsidRPr="00780655">
        <w:rPr>
          <w:rFonts w:eastAsia="Calibri" w:cstheme="minorHAnsi"/>
          <w:bCs/>
          <w:iCs/>
        </w:rPr>
        <w:t xml:space="preserve"> pateikiami kvalifikuotu elektroniniu parašu pasirašyti elektroninėmis priemonėmis suformuoti dokumentai;</w:t>
      </w:r>
    </w:p>
    <w:p w14:paraId="309E3860" w14:textId="77777777" w:rsidR="00FD03FA" w:rsidRPr="00780655" w:rsidRDefault="00FD03FA" w:rsidP="00DA384E">
      <w:pPr>
        <w:pStyle w:val="Sraopastraipa"/>
        <w:numPr>
          <w:ilvl w:val="2"/>
          <w:numId w:val="10"/>
        </w:numPr>
        <w:tabs>
          <w:tab w:val="left" w:pos="1418"/>
        </w:tabs>
        <w:spacing w:after="0" w:line="240" w:lineRule="auto"/>
        <w:ind w:left="0" w:firstLine="851"/>
        <w:jc w:val="both"/>
        <w:rPr>
          <w:rFonts w:cstheme="minorHAnsi"/>
          <w:bCs/>
          <w:iCs/>
        </w:rPr>
      </w:pPr>
      <w:r w:rsidRPr="00780655">
        <w:rPr>
          <w:rFonts w:eastAsia="Calibri" w:cstheme="minorHAnsi"/>
          <w:bCs/>
          <w:iCs/>
        </w:rPr>
        <w:t>skaitmeninės dokumentų kopijos (</w:t>
      </w:r>
      <w:r w:rsidRPr="00780655">
        <w:rPr>
          <w:rFonts w:eastAsia="Calibri" w:cstheme="minorHAnsi"/>
          <w:iCs/>
        </w:rPr>
        <w:t>fiziniu parašu tvirtinami dokumentai turi būti pateikiami pasirašyti ir nuskenuoti)</w:t>
      </w:r>
      <w:r w:rsidRPr="00780655">
        <w:rPr>
          <w:rFonts w:eastAsia="Calibri" w:cstheme="minorHAnsi"/>
          <w:bCs/>
          <w:iCs/>
        </w:rPr>
        <w:t>.</w:t>
      </w:r>
    </w:p>
    <w:p w14:paraId="40E58C19" w14:textId="39225FD1" w:rsidR="0096678C" w:rsidRPr="009A0F53" w:rsidRDefault="0099696F" w:rsidP="00DA384E">
      <w:pPr>
        <w:pStyle w:val="Sraopastraipa"/>
        <w:numPr>
          <w:ilvl w:val="1"/>
          <w:numId w:val="8"/>
        </w:numPr>
        <w:spacing w:line="240" w:lineRule="auto"/>
        <w:ind w:left="0" w:firstLine="851"/>
        <w:jc w:val="both"/>
      </w:pPr>
      <w:r w:rsidRPr="00780655">
        <w:t>P</w:t>
      </w:r>
      <w:r w:rsidR="0048587E" w:rsidRPr="00780655">
        <w:t>asiūlymas turi būti parengtas</w:t>
      </w:r>
      <w:r w:rsidR="00EE44B0" w:rsidRPr="00780655">
        <w:t xml:space="preserve">, </w:t>
      </w:r>
      <w:r w:rsidR="0048587E" w:rsidRPr="00780655">
        <w:t>lietuvių</w:t>
      </w:r>
      <w:r w:rsidR="00771BD1">
        <w:t xml:space="preserve"> kalba</w:t>
      </w:r>
      <w:r w:rsidR="00984758" w:rsidRPr="00780655">
        <w:t xml:space="preserve">. </w:t>
      </w:r>
      <w:r w:rsidR="00F17A1F" w:rsidRPr="00780655">
        <w:rPr>
          <w:rFonts w:eastAsia="Arial"/>
        </w:rPr>
        <w:t>Jei kurie nors su pasiūlymu teikiami dokumentai parengti ne</w:t>
      </w:r>
      <w:r w:rsidR="001427AB" w:rsidRPr="00780655">
        <w:rPr>
          <w:rFonts w:eastAsia="Arial"/>
        </w:rPr>
        <w:t xml:space="preserve"> ta kalba, kuria</w:t>
      </w:r>
      <w:r w:rsidR="00F17A1F" w:rsidRPr="00780655">
        <w:rPr>
          <w:rFonts w:eastAsia="Arial"/>
        </w:rPr>
        <w:t xml:space="preserve"> </w:t>
      </w:r>
      <w:r w:rsidR="0BCA4ED4" w:rsidRPr="00780655">
        <w:rPr>
          <w:rFonts w:eastAsia="Arial"/>
        </w:rPr>
        <w:t>reikalaujama</w:t>
      </w:r>
      <w:r w:rsidR="001427AB" w:rsidRPr="00780655">
        <w:rPr>
          <w:rFonts w:eastAsia="Arial"/>
        </w:rPr>
        <w:t xml:space="preserve">, </w:t>
      </w:r>
      <w:r w:rsidR="003F1D78" w:rsidRPr="00780655">
        <w:rPr>
          <w:rFonts w:eastAsia="Arial"/>
        </w:rPr>
        <w:t xml:space="preserve">turi būti pateiktas tikslus vertimas į </w:t>
      </w:r>
      <w:r w:rsidR="40DC6EFC" w:rsidRPr="00780655">
        <w:rPr>
          <w:rFonts w:eastAsia="Arial"/>
        </w:rPr>
        <w:t>reikalaujamą</w:t>
      </w:r>
      <w:r w:rsidR="001427AB" w:rsidRPr="00780655">
        <w:rPr>
          <w:rFonts w:eastAsia="Arial"/>
        </w:rPr>
        <w:t xml:space="preserve"> </w:t>
      </w:r>
      <w:r w:rsidR="00141BF1" w:rsidRPr="00780655">
        <w:rPr>
          <w:rFonts w:eastAsia="Arial"/>
        </w:rPr>
        <w:t>kalbą</w:t>
      </w:r>
      <w:r w:rsidR="00F17A1F" w:rsidRPr="00780655">
        <w:rPr>
          <w:rFonts w:eastAsia="Arial"/>
        </w:rPr>
        <w:t xml:space="preserve">. </w:t>
      </w:r>
      <w:r w:rsidR="00AC5BF2">
        <w:t>Perkančiajam subjektui</w:t>
      </w:r>
      <w:r w:rsidR="0085364E" w:rsidRPr="001D68D2">
        <w:t xml:space="preserve"> turint įtarimų</w:t>
      </w:r>
      <w:r w:rsidR="0048587E" w:rsidRPr="009A0F53">
        <w:t xml:space="preserve"> dėl pasiūlyme pateikto dokumento vertimo kokybės ir (ar) jo atitikties dokumento originalo turiniui, </w:t>
      </w:r>
      <w:r w:rsidR="0003139F">
        <w:t>Perkantysis subjektas</w:t>
      </w:r>
      <w:r w:rsidR="0048587E" w:rsidRPr="001D68D2">
        <w:t xml:space="preserve"> reikalauja </w:t>
      </w:r>
      <w:r w:rsidR="0048587E" w:rsidRPr="001D68D2">
        <w:rPr>
          <w:color w:val="000000" w:themeColor="text1"/>
        </w:rPr>
        <w:t xml:space="preserve">pateikti vertimą atlikusio asmens parašu ir vertimų biuro antspaudu (jei turi) patvirtintą šio dokumento vertimą. </w:t>
      </w:r>
    </w:p>
    <w:p w14:paraId="413C7106" w14:textId="77777777" w:rsidR="00380B99" w:rsidRPr="00780655" w:rsidRDefault="008D03B2" w:rsidP="00DA384E">
      <w:pPr>
        <w:pStyle w:val="Sraopastraipa"/>
        <w:numPr>
          <w:ilvl w:val="1"/>
          <w:numId w:val="8"/>
        </w:numPr>
        <w:spacing w:line="240" w:lineRule="auto"/>
        <w:ind w:left="0" w:firstLine="710"/>
        <w:jc w:val="both"/>
        <w:rPr>
          <w:rFonts w:cstheme="minorHAnsi"/>
        </w:rPr>
      </w:pPr>
      <w:r w:rsidRPr="009A0F53">
        <w:rPr>
          <w:rFonts w:eastAsia="Arial"/>
        </w:rPr>
        <w:t xml:space="preserve">Bendra </w:t>
      </w:r>
      <w:r w:rsidR="00BA6AB3" w:rsidRPr="00780655">
        <w:rPr>
          <w:rFonts w:eastAsia="Arial"/>
        </w:rPr>
        <w:t>p</w:t>
      </w:r>
      <w:r w:rsidRPr="00780655">
        <w:rPr>
          <w:rFonts w:eastAsia="Arial"/>
        </w:rPr>
        <w:t>asiūlymo kaina</w:t>
      </w:r>
      <w:r w:rsidR="00D247A7" w:rsidRPr="00780655">
        <w:rPr>
          <w:rFonts w:eastAsia="Arial"/>
        </w:rPr>
        <w:t xml:space="preserve"> </w:t>
      </w:r>
      <w:r w:rsidR="008D3752" w:rsidRPr="00780655">
        <w:rPr>
          <w:rFonts w:eastAsia="Arial"/>
        </w:rPr>
        <w:t>(</w:t>
      </w:r>
      <w:r w:rsidR="00D247A7" w:rsidRPr="00780655">
        <w:rPr>
          <w:rFonts w:eastAsia="Arial"/>
        </w:rPr>
        <w:t>sąnaudos</w:t>
      </w:r>
      <w:r w:rsidR="008D3752" w:rsidRPr="00780655">
        <w:rPr>
          <w:rFonts w:eastAsia="Arial"/>
        </w:rPr>
        <w:t>)</w:t>
      </w:r>
      <w:r w:rsidR="00D247A7" w:rsidRPr="00780655">
        <w:rPr>
          <w:rFonts w:eastAsia="Arial"/>
        </w:rPr>
        <w:t xml:space="preserve"> </w:t>
      </w:r>
      <w:r w:rsidR="008D3752" w:rsidRPr="00780655">
        <w:rPr>
          <w:rFonts w:eastAsia="Arial"/>
        </w:rPr>
        <w:t xml:space="preserve">su PVM </w:t>
      </w:r>
      <w:r w:rsidR="000B049C" w:rsidRPr="00780655">
        <w:rPr>
          <w:rFonts w:eastAsia="Arial"/>
        </w:rPr>
        <w:t xml:space="preserve"> turi būti nurodoma </w:t>
      </w:r>
      <w:r w:rsidR="00D247A7" w:rsidRPr="00780655">
        <w:rPr>
          <w:rFonts w:eastAsia="Arial"/>
        </w:rPr>
        <w:t xml:space="preserve">dviejų skaičių po kablelio tikslumu. </w:t>
      </w:r>
      <w:r w:rsidR="00B75F6D" w:rsidRPr="00780655">
        <w:rPr>
          <w:rFonts w:eastAsia="Arial" w:cstheme="minorHAnsi"/>
        </w:rPr>
        <w:t>Šią kainą sudarančios kainos sudedamosios dalys ar įkainiai gali būti išreikštos neribojant skaičių po kablelio kiekio</w:t>
      </w:r>
      <w:r w:rsidR="00B75F6D" w:rsidRPr="00780655">
        <w:rPr>
          <w:rFonts w:ascii="Arial" w:eastAsia="Arial" w:hAnsi="Arial" w:cs="Arial"/>
        </w:rPr>
        <w:t xml:space="preserve">. </w:t>
      </w:r>
    </w:p>
    <w:p w14:paraId="46C8DA22" w14:textId="54EA5C68" w:rsidR="003A0EC0" w:rsidRPr="00780655" w:rsidRDefault="003A0EC0" w:rsidP="00DA384E">
      <w:pPr>
        <w:pStyle w:val="Sraopastraipa"/>
        <w:numPr>
          <w:ilvl w:val="1"/>
          <w:numId w:val="8"/>
        </w:numPr>
        <w:spacing w:line="240" w:lineRule="auto"/>
        <w:ind w:left="0" w:firstLine="710"/>
        <w:jc w:val="both"/>
        <w:rPr>
          <w:rFonts w:cstheme="minorHAnsi"/>
        </w:rPr>
      </w:pPr>
      <w:r w:rsidRPr="00780655">
        <w:rPr>
          <w:rFonts w:eastAsia="Arial"/>
        </w:rPr>
        <w:t xml:space="preserve">Tiekėjų </w:t>
      </w:r>
      <w:r w:rsidR="00A217B2" w:rsidRPr="00780655">
        <w:rPr>
          <w:rFonts w:eastAsia="Arial"/>
        </w:rPr>
        <w:t>p</w:t>
      </w:r>
      <w:r w:rsidRPr="00780655">
        <w:rPr>
          <w:rFonts w:eastAsia="Arial"/>
        </w:rPr>
        <w:t xml:space="preserve">asiūlymuose nurodytos kainos bus vertinamos </w:t>
      </w:r>
      <w:r w:rsidR="00771BD1">
        <w:rPr>
          <w:rFonts w:eastAsia="Arial"/>
        </w:rPr>
        <w:t xml:space="preserve">eurais </w:t>
      </w:r>
      <w:r w:rsidRPr="00780655">
        <w:t>ir lyginamos su visais mokesčiais, įskaitant PVM</w:t>
      </w:r>
      <w:r w:rsidR="006E3394" w:rsidRPr="00780655">
        <w:t>.</w:t>
      </w:r>
      <w:r w:rsidRPr="00780655">
        <w:t xml:space="preserve"> </w:t>
      </w:r>
    </w:p>
    <w:p w14:paraId="226513DC" w14:textId="77777777" w:rsidR="00EE1C85" w:rsidRPr="00780655" w:rsidRDefault="00EE1C85" w:rsidP="00DA384E">
      <w:pPr>
        <w:pStyle w:val="Antrat1"/>
        <w:numPr>
          <w:ilvl w:val="0"/>
          <w:numId w:val="8"/>
        </w:numPr>
        <w:tabs>
          <w:tab w:val="left" w:pos="709"/>
        </w:tabs>
        <w:rPr>
          <w:rFonts w:asciiTheme="minorHAnsi" w:hAnsiTheme="minorHAnsi" w:cstheme="minorHAnsi"/>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209450460"/>
      <w:bookmarkEnd w:id="30"/>
      <w:bookmarkEnd w:id="31"/>
      <w:bookmarkEnd w:id="32"/>
      <w:bookmarkEnd w:id="33"/>
      <w:bookmarkEnd w:id="34"/>
      <w:r w:rsidRPr="00780655">
        <w:rPr>
          <w:rFonts w:asciiTheme="minorHAnsi" w:hAnsiTheme="minorHAnsi" w:cstheme="minorHAnsi"/>
        </w:rPr>
        <w:t>Pasiūlymo galiojimo užtikrinimas</w:t>
      </w:r>
      <w:bookmarkEnd w:id="35"/>
      <w:bookmarkEnd w:id="36"/>
      <w:bookmarkEnd w:id="37"/>
    </w:p>
    <w:p w14:paraId="1AB799AB" w14:textId="77777777" w:rsidR="007F6E2E" w:rsidRPr="009A0F53" w:rsidRDefault="007F6E2E" w:rsidP="00DA384E">
      <w:pPr>
        <w:pStyle w:val="Sraopastraipa"/>
        <w:numPr>
          <w:ilvl w:val="1"/>
          <w:numId w:val="19"/>
        </w:numPr>
        <w:spacing w:after="0" w:line="240" w:lineRule="auto"/>
        <w:jc w:val="both"/>
        <w:rPr>
          <w:rFonts w:ascii="Calibri" w:eastAsia="Times New Roman" w:hAnsi="Calibri" w:cs="Calibri"/>
        </w:rPr>
      </w:pPr>
      <w:r w:rsidRPr="00780655">
        <w:rPr>
          <w:rFonts w:ascii="Calibri" w:eastAsia="Times New Roman" w:hAnsi="Calibri" w:cs="Calibri"/>
        </w:rPr>
        <w:t xml:space="preserve">Tiekėjas kartu su pasiūlymu privalo pateikti </w:t>
      </w:r>
      <w:r w:rsidR="00AC5BF2">
        <w:rPr>
          <w:rFonts w:ascii="Calibri" w:eastAsia="Times New Roman" w:hAnsi="Calibri" w:cs="Calibri"/>
        </w:rPr>
        <w:t>Perkančiajam subjektui</w:t>
      </w:r>
      <w:r w:rsidRPr="001D68D2">
        <w:rPr>
          <w:rFonts w:ascii="Calibri" w:eastAsia="Times New Roman" w:hAnsi="Calibri" w:cs="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108EF82F" w14:textId="722099F7" w:rsidR="007F6E2E" w:rsidRPr="00E3577F" w:rsidRDefault="007F6E2E" w:rsidP="00DA384E">
      <w:pPr>
        <w:pStyle w:val="Sraopastraipa"/>
        <w:numPr>
          <w:ilvl w:val="1"/>
          <w:numId w:val="19"/>
        </w:numPr>
        <w:spacing w:after="0" w:line="240" w:lineRule="auto"/>
        <w:jc w:val="both"/>
        <w:rPr>
          <w:rFonts w:ascii="Calibri" w:eastAsia="Times New Roman" w:hAnsi="Calibri" w:cs="Calibri"/>
        </w:rPr>
      </w:pPr>
      <w:r w:rsidRPr="009A0F53">
        <w:rPr>
          <w:rFonts w:ascii="Calibri" w:eastAsia="Times New Roman" w:hAnsi="Calibri" w:cs="Calibri"/>
        </w:rPr>
        <w:t xml:space="preserve">Pasiūlymo galiojimo užtikrinimo </w:t>
      </w:r>
      <w:r w:rsidRPr="00DA7E40">
        <w:rPr>
          <w:rFonts w:ascii="Calibri" w:eastAsia="Times New Roman" w:hAnsi="Calibri" w:cs="Calibri"/>
        </w:rPr>
        <w:t xml:space="preserve">suma </w:t>
      </w:r>
      <w:r w:rsidR="00933E3F" w:rsidRPr="00DA7E40">
        <w:rPr>
          <w:rFonts w:ascii="Calibri" w:eastAsia="Times New Roman" w:hAnsi="Calibri" w:cs="Calibri"/>
        </w:rPr>
        <w:t xml:space="preserve">: 1 POD- </w:t>
      </w:r>
      <w:r w:rsidR="00771BD1">
        <w:rPr>
          <w:rFonts w:ascii="Calibri" w:eastAsia="Times New Roman" w:hAnsi="Calibri" w:cs="Calibri"/>
        </w:rPr>
        <w:t>1,5 proc. nuo pasiūlymo vertės;</w:t>
      </w:r>
      <w:r w:rsidR="00933E3F" w:rsidRPr="00DA7E40">
        <w:rPr>
          <w:rFonts w:ascii="Calibri" w:eastAsia="Times New Roman" w:hAnsi="Calibri" w:cs="Calibri"/>
        </w:rPr>
        <w:t xml:space="preserve"> 2 POD-</w:t>
      </w:r>
      <w:r w:rsidR="00771BD1">
        <w:rPr>
          <w:rFonts w:ascii="Calibri" w:eastAsia="Times New Roman" w:hAnsi="Calibri" w:cs="Calibri"/>
        </w:rPr>
        <w:t xml:space="preserve"> 1,5 proc. nuo pasiūlymo vertės</w:t>
      </w:r>
      <w:r w:rsidRPr="00DA7E40">
        <w:rPr>
          <w:rFonts w:ascii="Calibri" w:eastAsia="Times New Roman" w:hAnsi="Calibri" w:cs="Calibri"/>
        </w:rPr>
        <w:t>.</w:t>
      </w:r>
      <w:r w:rsidR="00933E3F" w:rsidRPr="00DA7E40">
        <w:rPr>
          <w:rFonts w:ascii="Calibri" w:eastAsia="Times New Roman" w:hAnsi="Calibri" w:cs="Calibri"/>
        </w:rPr>
        <w:t xml:space="preserve"> Teikia</w:t>
      </w:r>
      <w:r w:rsidR="00933E3F" w:rsidRPr="00E3577F">
        <w:rPr>
          <w:rFonts w:ascii="Calibri" w:eastAsia="Times New Roman" w:hAnsi="Calibri" w:cs="Calibri"/>
        </w:rPr>
        <w:t xml:space="preserve">nt pasiūlymą 1 POD ir 2 POD, pasiūlymo užtikrinimo dokumentas </w:t>
      </w:r>
      <w:r w:rsidR="00A94134" w:rsidRPr="00E3577F">
        <w:rPr>
          <w:rFonts w:ascii="Calibri" w:eastAsia="Times New Roman" w:hAnsi="Calibri" w:cs="Calibri"/>
        </w:rPr>
        <w:t xml:space="preserve">su reikalaujamomis užtikrinimo sumomis </w:t>
      </w:r>
      <w:r w:rsidR="00933E3F" w:rsidRPr="00E3577F">
        <w:rPr>
          <w:rFonts w:ascii="Calibri" w:eastAsia="Times New Roman" w:hAnsi="Calibri" w:cs="Calibri"/>
        </w:rPr>
        <w:t xml:space="preserve">gali būti pateiktas </w:t>
      </w:r>
      <w:r w:rsidR="00A94134" w:rsidRPr="00E3577F">
        <w:rPr>
          <w:rFonts w:ascii="Calibri" w:eastAsia="Times New Roman" w:hAnsi="Calibri" w:cs="Calibri"/>
        </w:rPr>
        <w:t>viename dokumente</w:t>
      </w:r>
      <w:r w:rsidR="006C1238">
        <w:rPr>
          <w:rFonts w:ascii="Calibri" w:eastAsia="Times New Roman" w:hAnsi="Calibri" w:cs="Calibri"/>
        </w:rPr>
        <w:t>, aiškiai nurodant atskiras POD ir užtikrinimo sumas.</w:t>
      </w:r>
    </w:p>
    <w:p w14:paraId="57D3EC5A" w14:textId="0EE5379C" w:rsidR="007F6E2E" w:rsidRDefault="00305E34" w:rsidP="00DA384E">
      <w:pPr>
        <w:pStyle w:val="Sraopastraipa"/>
        <w:numPr>
          <w:ilvl w:val="1"/>
          <w:numId w:val="19"/>
        </w:numPr>
        <w:spacing w:after="0" w:line="240" w:lineRule="auto"/>
        <w:jc w:val="both"/>
        <w:rPr>
          <w:rFonts w:ascii="Calibri" w:eastAsia="Times New Roman" w:hAnsi="Calibri" w:cs="Calibri"/>
        </w:rPr>
      </w:pPr>
      <w:r w:rsidRPr="00630E9D">
        <w:rPr>
          <w:rFonts w:ascii="Calibri" w:eastAsia="Times New Roman" w:hAnsi="Calibri" w:cs="Calibri"/>
        </w:rPr>
        <w:t>Tiekėjo pateikiamo pasiūlymo galiojimas gali būti užtikrintas vienu iš žemiau nurodytų būdų</w:t>
      </w:r>
      <w:r>
        <w:rPr>
          <w:rFonts w:ascii="Calibri" w:eastAsia="Times New Roman" w:hAnsi="Calibri" w:cs="Calibri"/>
        </w:rPr>
        <w:t>:</w:t>
      </w:r>
    </w:p>
    <w:p w14:paraId="4CA06939" w14:textId="77777777" w:rsidR="00305E34" w:rsidRDefault="00305E34" w:rsidP="00305E34">
      <w:pPr>
        <w:pStyle w:val="Sraopastraipa"/>
        <w:numPr>
          <w:ilvl w:val="2"/>
          <w:numId w:val="19"/>
        </w:numPr>
        <w:spacing w:after="0" w:line="240" w:lineRule="auto"/>
        <w:jc w:val="both"/>
        <w:rPr>
          <w:rFonts w:ascii="Calibri" w:eastAsia="Times New Roman" w:hAnsi="Calibri" w:cs="Calibri"/>
        </w:rPr>
      </w:pPr>
      <w:r w:rsidRPr="009A0F53">
        <w:rPr>
          <w:rFonts w:ascii="Calibri" w:eastAsia="Times New Roman" w:hAnsi="Calibri" w:cs="Calibri"/>
        </w:rPr>
        <w:t xml:space="preserve">Lietuvos Respublikoje ar užsienyje registruoto banko </w:t>
      </w:r>
      <w:r w:rsidRPr="00780655">
        <w:rPr>
          <w:rFonts w:ascii="Calibri" w:eastAsia="Times New Roman" w:hAnsi="Calibri" w:cs="Calibri"/>
        </w:rPr>
        <w:t>garantija. Garantija</w:t>
      </w:r>
      <w:r>
        <w:rPr>
          <w:rFonts w:ascii="Calibri" w:eastAsia="Times New Roman" w:hAnsi="Calibri" w:cs="Calibri"/>
        </w:rPr>
        <w:t xml:space="preserve"> </w:t>
      </w:r>
      <w:r w:rsidRPr="00780655">
        <w:rPr>
          <w:rFonts w:ascii="Calibri" w:eastAsia="Times New Roman" w:hAnsi="Calibri" w:cs="Calibri"/>
        </w:rPr>
        <w:t>turi būti besąlygin</w:t>
      </w:r>
      <w:r>
        <w:rPr>
          <w:rFonts w:ascii="Calibri" w:eastAsia="Times New Roman" w:hAnsi="Calibri" w:cs="Calibri"/>
        </w:rPr>
        <w:t>ė</w:t>
      </w:r>
      <w:r w:rsidRPr="00780655">
        <w:rPr>
          <w:rFonts w:ascii="Calibri" w:eastAsia="Times New Roman" w:hAnsi="Calibri" w:cs="Calibri"/>
        </w:rPr>
        <w:t xml:space="preserve"> ir neatšaukiama ir negali būti ribojama jokiomis išankstinėmis sąlygomis ar papildomomis prievolėmis Perkančiajam subjektui</w:t>
      </w:r>
      <w:r>
        <w:rPr>
          <w:rFonts w:ascii="Calibri" w:eastAsia="Times New Roman" w:hAnsi="Calibri" w:cs="Calibri"/>
        </w:rPr>
        <w:t xml:space="preserve"> arba</w:t>
      </w:r>
    </w:p>
    <w:p w14:paraId="27D2B9CC" w14:textId="4A4BC560" w:rsidR="00305E34" w:rsidRPr="00780655" w:rsidRDefault="00305E34" w:rsidP="001E4218">
      <w:pPr>
        <w:pStyle w:val="Sraopastraipa"/>
        <w:numPr>
          <w:ilvl w:val="2"/>
          <w:numId w:val="19"/>
        </w:numPr>
        <w:spacing w:after="0" w:line="240" w:lineRule="auto"/>
        <w:jc w:val="both"/>
        <w:rPr>
          <w:rFonts w:ascii="Calibri" w:eastAsia="Times New Roman" w:hAnsi="Calibri" w:cs="Calibri"/>
        </w:rPr>
      </w:pPr>
      <w:r w:rsidRPr="00630E9D">
        <w:rPr>
          <w:rFonts w:ascii="Calibri" w:eastAsia="Times New Roman" w:hAnsi="Calibri" w:cs="Calibri"/>
        </w:rPr>
        <w:t>Užstatu</w:t>
      </w:r>
      <w:bookmarkStart w:id="38" w:name="_Hlk151469531"/>
      <w:r w:rsidRPr="00630E9D">
        <w:rPr>
          <w:rFonts w:ascii="Calibri" w:eastAsia="Times New Roman" w:hAnsi="Calibri" w:cs="Calibri"/>
        </w:rPr>
        <w:t>, kuris iki pasiūlymų pateikimo termino pabaigos turi būti pervestas į UAB „</w:t>
      </w:r>
      <w:r>
        <w:rPr>
          <w:rFonts w:ascii="Calibri" w:eastAsia="Times New Roman" w:hAnsi="Calibri" w:cs="Calibri"/>
        </w:rPr>
        <w:t>Mažeikių vandenys</w:t>
      </w:r>
      <w:r w:rsidRPr="00630E9D">
        <w:rPr>
          <w:rFonts w:ascii="Calibri" w:eastAsia="Times New Roman" w:hAnsi="Calibri" w:cs="Calibri"/>
        </w:rPr>
        <w:t xml:space="preserve">“  sąskaitą </w:t>
      </w:r>
      <w:r w:rsidRPr="006704BE">
        <w:rPr>
          <w:rFonts w:ascii="Calibri" w:eastAsia="Times New Roman" w:hAnsi="Calibri" w:cs="Calibri"/>
        </w:rPr>
        <w:t>Nr.</w:t>
      </w:r>
      <w:r w:rsidR="006704BE" w:rsidRPr="006704BE">
        <w:rPr>
          <w:rFonts w:ascii="Verdana" w:hAnsi="Verdana"/>
          <w:sz w:val="16"/>
          <w:szCs w:val="16"/>
        </w:rPr>
        <w:t xml:space="preserve"> </w:t>
      </w:r>
      <w:r w:rsidR="006704BE" w:rsidRPr="006704BE">
        <w:rPr>
          <w:rFonts w:ascii="Calibri" w:eastAsia="Times New Roman" w:hAnsi="Calibri" w:cs="Calibri"/>
        </w:rPr>
        <w:t>LT04 7300 0101 9298 2745</w:t>
      </w:r>
      <w:r w:rsidRPr="006704BE">
        <w:rPr>
          <w:rFonts w:ascii="Calibri" w:eastAsia="Times New Roman" w:hAnsi="Calibri" w:cs="Calibri"/>
        </w:rPr>
        <w:t xml:space="preserve">, AB </w:t>
      </w:r>
      <w:proofErr w:type="spellStart"/>
      <w:r w:rsidR="006704BE" w:rsidRPr="006704BE">
        <w:rPr>
          <w:rFonts w:ascii="Calibri" w:eastAsia="Times New Roman" w:hAnsi="Calibri" w:cs="Calibri"/>
        </w:rPr>
        <w:t>Swedbankas</w:t>
      </w:r>
      <w:proofErr w:type="spellEnd"/>
      <w:r w:rsidRPr="00630E9D">
        <w:rPr>
          <w:rFonts w:ascii="Calibri" w:eastAsia="Times New Roman" w:hAnsi="Calibri" w:cs="Calibri"/>
        </w:rPr>
        <w:t xml:space="preserve"> (mokėjimo paskirtyje nurodant informaciją apie pirkimo objektą).</w:t>
      </w:r>
      <w:bookmarkEnd w:id="38"/>
      <w:r w:rsidRPr="00630E9D">
        <w:rPr>
          <w:rFonts w:ascii="Calibri" w:eastAsia="Times New Roman" w:hAnsi="Calibri" w:cs="Calibri"/>
        </w:rPr>
        <w:t xml:space="preserve"> Pasiūlymą užtikrinant užstatu, kartu turi būti pateikiama banko</w:t>
      </w:r>
      <w:r>
        <w:rPr>
          <w:rFonts w:ascii="Calibri" w:eastAsia="Times New Roman" w:hAnsi="Calibri" w:cs="Calibri"/>
        </w:rPr>
        <w:t xml:space="preserve"> ar kitos mokėjimus vykdančios įstaigos</w:t>
      </w:r>
      <w:r w:rsidRPr="00630E9D">
        <w:rPr>
          <w:rFonts w:ascii="Calibri" w:eastAsia="Times New Roman" w:hAnsi="Calibri" w:cs="Calibri"/>
        </w:rPr>
        <w:t xml:space="preserve"> išrašo apie įvykdytą pavedimą kopija</w:t>
      </w:r>
      <w:r>
        <w:rPr>
          <w:rFonts w:ascii="Calibri" w:eastAsia="Times New Roman" w:hAnsi="Calibri" w:cs="Calibri"/>
        </w:rPr>
        <w:t>.</w:t>
      </w:r>
    </w:p>
    <w:p w14:paraId="781F2B42" w14:textId="77777777" w:rsidR="004D5277" w:rsidRPr="00780655" w:rsidRDefault="004D5277" w:rsidP="00DA384E">
      <w:pPr>
        <w:pStyle w:val="Sraopastraipa"/>
        <w:numPr>
          <w:ilvl w:val="1"/>
          <w:numId w:val="19"/>
        </w:numPr>
        <w:spacing w:after="0" w:line="240" w:lineRule="auto"/>
        <w:jc w:val="both"/>
        <w:rPr>
          <w:rFonts w:ascii="Calibri" w:eastAsia="Times New Roman" w:hAnsi="Calibri" w:cs="Calibri"/>
        </w:rPr>
      </w:pPr>
      <w:r w:rsidRPr="00780655">
        <w:rPr>
          <w:rFonts w:ascii="Calibri" w:eastAsia="Times New Roman" w:hAnsi="Calibri" w:cs="Calibri"/>
        </w:rPr>
        <w:lastRenderedPageBreak/>
        <w:t>Pasiūlymo galiojimo užtikrinimui keliami šie reikalavimai:</w:t>
      </w:r>
    </w:p>
    <w:p w14:paraId="5ECB78C3"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 xml:space="preserve">Pasiūlymo galiojimo užtikrinimo dokumente turi būti nurodytas jo galiojimo terminas. Garantija turi galioti visą pasiūlymo galiojimo laikotarpį, bet </w:t>
      </w:r>
      <w:r w:rsidRPr="00780655">
        <w:rPr>
          <w:rFonts w:ascii="Calibri" w:eastAsia="Times New Roman" w:hAnsi="Calibri" w:cs="Calibri"/>
          <w:color w:val="000000"/>
        </w:rPr>
        <w:t xml:space="preserve">ne trumpiau nei </w:t>
      </w:r>
      <w:r w:rsidR="00AC3387" w:rsidRPr="00AC3387">
        <w:rPr>
          <w:rFonts w:ascii="Calibri" w:eastAsia="Times New Roman" w:hAnsi="Calibri" w:cs="Calibri"/>
          <w:b/>
          <w:bCs/>
          <w:color w:val="000000"/>
        </w:rPr>
        <w:t>120</w:t>
      </w:r>
      <w:r w:rsidRPr="00AC3387">
        <w:rPr>
          <w:rFonts w:ascii="Calibri" w:eastAsia="Times New Roman" w:hAnsi="Calibri" w:cs="Calibri"/>
          <w:b/>
          <w:bCs/>
          <w:color w:val="000000"/>
        </w:rPr>
        <w:t xml:space="preserve"> dienų</w:t>
      </w:r>
      <w:r w:rsidRPr="00780655">
        <w:rPr>
          <w:rFonts w:ascii="Calibri" w:eastAsia="Times New Roman" w:hAnsi="Calibri" w:cs="Calibri"/>
          <w:color w:val="000000"/>
        </w:rPr>
        <w:t xml:space="preserve"> nuo pasiūlymų pateikimo termino pabaigos;</w:t>
      </w:r>
    </w:p>
    <w:p w14:paraId="3EE4BF5C" w14:textId="77777777" w:rsidR="004D5277" w:rsidRPr="00780655" w:rsidRDefault="004D5277" w:rsidP="00DA384E">
      <w:pPr>
        <w:pStyle w:val="Sraopastraipa"/>
        <w:numPr>
          <w:ilvl w:val="1"/>
          <w:numId w:val="19"/>
        </w:numPr>
        <w:spacing w:after="0" w:line="240" w:lineRule="auto"/>
        <w:ind w:left="0" w:firstLine="0"/>
        <w:jc w:val="both"/>
        <w:rPr>
          <w:rFonts w:ascii="Calibri" w:eastAsia="Times New Roman" w:hAnsi="Calibri" w:cs="Calibri"/>
        </w:rPr>
      </w:pPr>
      <w:r w:rsidRPr="00780655">
        <w:rPr>
          <w:rFonts w:ascii="Calibri" w:eastAsia="Times New Roman" w:hAnsi="Calibri" w:cs="Calibri"/>
          <w:lang w:eastAsia="x-none"/>
        </w:rPr>
        <w:t>Dalyvis netenka pasiūlymo galiojimo užtikrinimo esant bent vienai šių sąlygų:</w:t>
      </w:r>
    </w:p>
    <w:p w14:paraId="688E0330"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iki </w:t>
      </w:r>
      <w:r w:rsidR="00AC5BF2">
        <w:rPr>
          <w:rFonts w:ascii="Calibri" w:eastAsia="Times New Roman" w:hAnsi="Calibri" w:cs="Calibri"/>
          <w:lang w:eastAsia="x-none"/>
        </w:rPr>
        <w:t>perkančiojo subjekto</w:t>
      </w:r>
      <w:r w:rsidRPr="001D68D2">
        <w:rPr>
          <w:rFonts w:ascii="Calibri" w:eastAsia="Times New Roman" w:hAnsi="Calibri" w:cs="Calibri"/>
          <w:lang w:eastAsia="x-none"/>
        </w:rPr>
        <w:t xml:space="preserve"> nurodyto termino pabaigos nepateikia jokios prašomos informacijos dėl pateikto pasiūlymo patikslinimo, papildymo arba paaiškinimo, neįprastai mažos kainos pagrindimo ar aritmetinių klaidų ištaisymo,</w:t>
      </w:r>
      <w:r w:rsidR="00EE0689" w:rsidRPr="009A0F53">
        <w:rPr>
          <w:rFonts w:ascii="Calibri" w:eastAsia="Times New Roman" w:hAnsi="Calibri" w:cs="Calibri"/>
          <w:lang w:eastAsia="x-none"/>
        </w:rPr>
        <w:t>-</w:t>
      </w:r>
      <w:r w:rsidRPr="00780655">
        <w:rPr>
          <w:rFonts w:ascii="Calibri" w:eastAsia="Times New Roman" w:hAnsi="Calibri" w:cs="Calibri"/>
          <w:lang w:eastAsia="x-none"/>
        </w:rPr>
        <w:t xml:space="preserve"> nepateikia informacijos dėl pašalinimo pagrindų nebuvimo ar kvalifikaciją pagrindžiančių dokumentų;</w:t>
      </w:r>
    </w:p>
    <w:p w14:paraId="2B1D2F51"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19ACF8F7" w14:textId="0A931BD0"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laimėjęs viešąjį pirkimą dalyvis atsisako </w:t>
      </w:r>
      <w:r w:rsidRPr="00DA7E40">
        <w:rPr>
          <w:rFonts w:ascii="Calibri" w:eastAsia="Times New Roman" w:hAnsi="Calibri" w:cs="Calibri"/>
          <w:lang w:eastAsia="x-none"/>
        </w:rPr>
        <w:t>pasirašyti pirkimo sutartį</w:t>
      </w:r>
      <w:r w:rsidRPr="00780655">
        <w:rPr>
          <w:rFonts w:ascii="Calibri" w:eastAsia="Times New Roman" w:hAnsi="Calibri" w:cs="Calibri"/>
          <w:lang w:eastAsia="x-none"/>
        </w:rPr>
        <w:t xml:space="preserve"> pagal Pirkimo dokumentuose pateiktą </w:t>
      </w:r>
      <w:r w:rsidR="002E7296">
        <w:rPr>
          <w:rFonts w:ascii="Calibri" w:eastAsia="Times New Roman" w:hAnsi="Calibri" w:cs="Calibri"/>
          <w:lang w:eastAsia="x-none"/>
        </w:rPr>
        <w:t>preliminariosios s</w:t>
      </w:r>
      <w:r w:rsidRPr="00780655">
        <w:rPr>
          <w:rFonts w:ascii="Calibri" w:eastAsia="Times New Roman" w:hAnsi="Calibri" w:cs="Calibri"/>
          <w:lang w:eastAsia="x-none"/>
        </w:rPr>
        <w:t xml:space="preserve">utarties projektą. Jei per nurodytą terminą nepasirašo </w:t>
      </w:r>
      <w:r w:rsidR="002E7296">
        <w:rPr>
          <w:rFonts w:ascii="Calibri" w:eastAsia="Times New Roman" w:hAnsi="Calibri" w:cs="Calibri"/>
          <w:lang w:eastAsia="x-none"/>
        </w:rPr>
        <w:t xml:space="preserve">preliminariosios </w:t>
      </w:r>
      <w:r w:rsidRPr="00780655">
        <w:rPr>
          <w:rFonts w:ascii="Calibri" w:eastAsia="Times New Roman" w:hAnsi="Calibri" w:cs="Calibri"/>
          <w:lang w:eastAsia="x-none"/>
        </w:rPr>
        <w:t xml:space="preserve">pirkimo sutarties, laikoma, kad tiekėjas atsisakė pasirašyti </w:t>
      </w:r>
      <w:r w:rsidR="002E7296">
        <w:rPr>
          <w:rFonts w:ascii="Calibri" w:eastAsia="Times New Roman" w:hAnsi="Calibri" w:cs="Calibri"/>
          <w:lang w:eastAsia="x-none"/>
        </w:rPr>
        <w:t xml:space="preserve">preliminarią </w:t>
      </w:r>
      <w:r w:rsidRPr="00780655">
        <w:rPr>
          <w:rFonts w:ascii="Calibri" w:eastAsia="Times New Roman" w:hAnsi="Calibri" w:cs="Calibri"/>
          <w:lang w:eastAsia="x-none"/>
        </w:rPr>
        <w:t>pirkimo sutartį;</w:t>
      </w:r>
    </w:p>
    <w:p w14:paraId="1BD7DA99" w14:textId="489EC09F" w:rsidR="007F6E2E"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kurio pasiūlymas laimėjo viešąjį pirkimą, per 10 darbo dienų nuo </w:t>
      </w:r>
      <w:r w:rsidR="002E7296">
        <w:rPr>
          <w:rFonts w:ascii="Calibri" w:eastAsia="Times New Roman" w:hAnsi="Calibri" w:cs="Calibri"/>
          <w:lang w:eastAsia="x-none"/>
        </w:rPr>
        <w:t>preliminarios p</w:t>
      </w:r>
      <w:r w:rsidRPr="00780655">
        <w:rPr>
          <w:rFonts w:ascii="Calibri" w:eastAsia="Times New Roman" w:hAnsi="Calibri" w:cs="Calibri"/>
          <w:lang w:eastAsia="x-none"/>
        </w:rPr>
        <w:t xml:space="preserve">irkimo sutarties sudarymo dienos nepateikia </w:t>
      </w:r>
      <w:r w:rsidR="002E7296">
        <w:rPr>
          <w:rFonts w:ascii="Calibri" w:eastAsia="Times New Roman" w:hAnsi="Calibri" w:cs="Calibri"/>
          <w:lang w:eastAsia="x-none"/>
        </w:rPr>
        <w:t>p</w:t>
      </w:r>
      <w:r w:rsidRPr="00780655">
        <w:rPr>
          <w:rFonts w:ascii="Calibri" w:eastAsia="Times New Roman" w:hAnsi="Calibri" w:cs="Calibri"/>
          <w:lang w:eastAsia="x-none"/>
        </w:rPr>
        <w:t>irkimo sutarties įvykdymo užtikrinimo.</w:t>
      </w:r>
    </w:p>
    <w:p w14:paraId="42E9E245" w14:textId="77777777" w:rsidR="004D5277" w:rsidRPr="00780655" w:rsidRDefault="004D5277" w:rsidP="00DA384E">
      <w:pPr>
        <w:pStyle w:val="Sraopastraipa"/>
        <w:numPr>
          <w:ilvl w:val="1"/>
          <w:numId w:val="19"/>
        </w:numPr>
        <w:spacing w:after="0" w:line="240" w:lineRule="auto"/>
        <w:ind w:left="0" w:firstLine="0"/>
        <w:jc w:val="both"/>
        <w:rPr>
          <w:rFonts w:ascii="Calibri" w:eastAsia="Times New Roman" w:hAnsi="Calibri" w:cs="Calibri"/>
        </w:rPr>
      </w:pPr>
      <w:r w:rsidRPr="00780655">
        <w:rPr>
          <w:rFonts w:ascii="Calibri" w:eastAsia="Times New Roman" w:hAnsi="Calibri" w:cs="Calibri"/>
        </w:rPr>
        <w:t>Pasiūlymo galiojimo užtikrinimas dalyviui grąžinamas gavus rašytinį tiekėjo prašymą per 5 (penkias) darbo dienas esant bent vienai iš šių sąlygų:</w:t>
      </w:r>
    </w:p>
    <w:p w14:paraId="219A3DDF"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pasibaigia pasiūlymų užtikrinimo galiojimo laikas;</w:t>
      </w:r>
    </w:p>
    <w:p w14:paraId="35444E75"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įsigalioja Pirkimo sutartis;</w:t>
      </w:r>
    </w:p>
    <w:p w14:paraId="1882AC0F" w14:textId="77777777" w:rsidR="004D5277" w:rsidRPr="00780655" w:rsidRDefault="004D5277" w:rsidP="00826CC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nutraukiamos pirkimo procedūros</w:t>
      </w:r>
      <w:r w:rsidR="009936F7">
        <w:rPr>
          <w:rFonts w:ascii="Calibri" w:eastAsia="Times New Roman" w:hAnsi="Calibri" w:cs="Calibri"/>
        </w:rPr>
        <w:t>.</w:t>
      </w:r>
    </w:p>
    <w:p w14:paraId="680F6ED9" w14:textId="77777777" w:rsidR="007F6E2E" w:rsidRPr="00780655" w:rsidRDefault="007F6E2E" w:rsidP="00826CCE">
      <w:pPr>
        <w:pStyle w:val="Sraopastraipa"/>
        <w:tabs>
          <w:tab w:val="left" w:pos="0"/>
          <w:tab w:val="left" w:pos="993"/>
          <w:tab w:val="left" w:pos="1276"/>
        </w:tabs>
        <w:spacing w:after="0" w:line="240" w:lineRule="auto"/>
        <w:ind w:left="504"/>
        <w:jc w:val="both"/>
        <w:rPr>
          <w:rFonts w:ascii="Times New Roman" w:eastAsia="Times New Roman" w:hAnsi="Times New Roman" w:cs="Times New Roman"/>
          <w:lang w:eastAsia="x-none"/>
        </w:rPr>
      </w:pPr>
    </w:p>
    <w:p w14:paraId="331C6BE6" w14:textId="77777777" w:rsidR="00040C0F" w:rsidRPr="00780655" w:rsidRDefault="00040C0F" w:rsidP="001E4218">
      <w:pPr>
        <w:pStyle w:val="Antrat1"/>
        <w:numPr>
          <w:ilvl w:val="0"/>
          <w:numId w:val="12"/>
        </w:numPr>
        <w:tabs>
          <w:tab w:val="left" w:pos="709"/>
        </w:tabs>
        <w:spacing w:before="0" w:after="0" w:line="20" w:lineRule="atLeast"/>
        <w:contextualSpacing/>
        <w:rPr>
          <w:rFonts w:asciiTheme="minorHAnsi" w:hAnsiTheme="minorHAnsi" w:cstheme="minorHAnsi"/>
        </w:rPr>
      </w:pPr>
      <w:bookmarkStart w:id="39" w:name="_Ref39658218"/>
      <w:bookmarkStart w:id="40" w:name="_Ref39658226"/>
      <w:bookmarkStart w:id="41" w:name="_Ref39658248"/>
      <w:bookmarkStart w:id="42" w:name="_Ref39658251"/>
      <w:bookmarkStart w:id="43" w:name="_Toc209450461"/>
      <w:bookmarkStart w:id="44" w:name="_Ref39485250"/>
      <w:bookmarkStart w:id="45" w:name="_Ref39485258"/>
      <w:r w:rsidRPr="00780655">
        <w:rPr>
          <w:rFonts w:asciiTheme="minorHAnsi" w:hAnsiTheme="minorHAnsi" w:cstheme="minorHAnsi"/>
        </w:rPr>
        <w:t>Elektroninis aukcionas</w:t>
      </w:r>
      <w:bookmarkEnd w:id="39"/>
      <w:bookmarkEnd w:id="40"/>
      <w:bookmarkEnd w:id="41"/>
      <w:bookmarkEnd w:id="42"/>
      <w:bookmarkEnd w:id="43"/>
    </w:p>
    <w:p w14:paraId="64643410" w14:textId="77777777" w:rsidR="00040C0F" w:rsidRPr="00780655" w:rsidRDefault="004506CD" w:rsidP="00826CCE">
      <w:pPr>
        <w:spacing w:after="0" w:line="240" w:lineRule="auto"/>
        <w:jc w:val="both"/>
        <w:rPr>
          <w:rFonts w:cstheme="minorHAnsi"/>
          <w:i/>
          <w:iCs/>
          <w:color w:val="7030A0"/>
        </w:rPr>
      </w:pPr>
      <w:r w:rsidRPr="00780655">
        <w:rPr>
          <w:rFonts w:cstheme="minorHAnsi"/>
          <w:i/>
          <w:iCs/>
          <w:color w:val="7030A0"/>
        </w:rPr>
        <w:t xml:space="preserve"> </w:t>
      </w:r>
    </w:p>
    <w:p w14:paraId="732E3E06" w14:textId="77777777" w:rsidR="00040C0F" w:rsidRPr="009A0F53" w:rsidRDefault="002827E4" w:rsidP="00826CCE">
      <w:pPr>
        <w:spacing w:after="0" w:line="240" w:lineRule="auto"/>
        <w:rPr>
          <w:rFonts w:cstheme="minorHAnsi"/>
        </w:rPr>
      </w:pPr>
      <w:r w:rsidRPr="00780655">
        <w:rPr>
          <w:rFonts w:cstheme="minorHAnsi"/>
        </w:rPr>
        <w:t xml:space="preserve">8.1. </w:t>
      </w:r>
      <w:r w:rsidR="0003139F">
        <w:rPr>
          <w:rFonts w:cstheme="minorHAnsi"/>
        </w:rPr>
        <w:t>Perkantysis subjektas</w:t>
      </w:r>
      <w:r w:rsidR="00040C0F" w:rsidRPr="001D68D2">
        <w:rPr>
          <w:rFonts w:cstheme="minorHAnsi"/>
        </w:rPr>
        <w:t xml:space="preserve"> pirkime netaikys elektroninio aukciono.</w:t>
      </w:r>
    </w:p>
    <w:p w14:paraId="500E61D1" w14:textId="77777777" w:rsidR="009D0DC5" w:rsidRPr="00780655" w:rsidRDefault="00EA001C" w:rsidP="001E4218">
      <w:pPr>
        <w:pStyle w:val="Antrat1"/>
        <w:numPr>
          <w:ilvl w:val="0"/>
          <w:numId w:val="12"/>
        </w:numPr>
        <w:tabs>
          <w:tab w:val="left" w:pos="709"/>
        </w:tabs>
        <w:spacing w:before="0" w:after="0" w:line="20" w:lineRule="atLeast"/>
        <w:contextualSpacing/>
        <w:rPr>
          <w:rFonts w:asciiTheme="minorHAnsi" w:hAnsiTheme="minorHAnsi" w:cstheme="minorHAnsi"/>
        </w:rPr>
      </w:pPr>
      <w:bookmarkStart w:id="46" w:name="_Ref39667303"/>
      <w:bookmarkStart w:id="47" w:name="_Ref39667308"/>
      <w:bookmarkStart w:id="48" w:name="_Toc209450462"/>
      <w:r w:rsidRPr="009A0F53">
        <w:rPr>
          <w:rFonts w:asciiTheme="minorHAnsi" w:hAnsiTheme="minorHAnsi" w:cstheme="minorHAnsi"/>
        </w:rPr>
        <w:t>P</w:t>
      </w:r>
      <w:r w:rsidR="00014A61" w:rsidRPr="00780655">
        <w:rPr>
          <w:rFonts w:asciiTheme="minorHAnsi" w:hAnsiTheme="minorHAnsi" w:cstheme="minorHAnsi"/>
        </w:rPr>
        <w:t>asiūlymų vertinimas</w:t>
      </w:r>
      <w:bookmarkEnd w:id="44"/>
      <w:bookmarkEnd w:id="45"/>
      <w:bookmarkEnd w:id="46"/>
      <w:bookmarkEnd w:id="47"/>
      <w:bookmarkEnd w:id="48"/>
    </w:p>
    <w:p w14:paraId="52CB6FA8" w14:textId="77777777" w:rsidR="0012527F" w:rsidRPr="00780655" w:rsidRDefault="002D470F" w:rsidP="00826CCE">
      <w:pPr>
        <w:spacing w:after="0" w:line="240" w:lineRule="auto"/>
        <w:ind w:firstLine="180"/>
        <w:jc w:val="both"/>
        <w:rPr>
          <w:rFonts w:eastAsia="Calibri" w:cstheme="minorHAnsi"/>
          <w:color w:val="7030A0"/>
        </w:rPr>
      </w:pPr>
      <w:r w:rsidRPr="00780655">
        <w:rPr>
          <w:rFonts w:cstheme="minorHAnsi"/>
        </w:rPr>
        <w:t xml:space="preserve">9.1. </w:t>
      </w:r>
      <w:r w:rsidR="0003139F">
        <w:rPr>
          <w:rFonts w:eastAsia="Calibri" w:cstheme="minorHAnsi"/>
        </w:rPr>
        <w:t>Perkantysis subjektas</w:t>
      </w:r>
      <w:r w:rsidR="004E71CB" w:rsidRPr="001D68D2">
        <w:rPr>
          <w:rFonts w:eastAsia="Calibri" w:cstheme="minorHAnsi"/>
        </w:rPr>
        <w:t xml:space="preserve"> ekonomiškai naudingiausią pasiūlymą išrenka pagal </w:t>
      </w:r>
      <w:r w:rsidR="00003A3F" w:rsidRPr="001D68D2">
        <w:rPr>
          <w:rFonts w:eastAsia="Calibri" w:cstheme="minorHAnsi"/>
        </w:rPr>
        <w:t>kain</w:t>
      </w:r>
      <w:r w:rsidR="00102BDE" w:rsidRPr="009A0F53">
        <w:rPr>
          <w:rFonts w:eastAsia="Calibri" w:cstheme="minorHAnsi"/>
        </w:rPr>
        <w:t xml:space="preserve">os </w:t>
      </w:r>
      <w:r w:rsidR="00977593">
        <w:rPr>
          <w:rFonts w:eastAsia="Calibri" w:cstheme="minorHAnsi"/>
        </w:rPr>
        <w:t xml:space="preserve">ar sąnaudų </w:t>
      </w:r>
      <w:r w:rsidR="00102BDE" w:rsidRPr="009A0F53">
        <w:rPr>
          <w:rFonts w:eastAsia="Calibri" w:cstheme="minorHAnsi"/>
        </w:rPr>
        <w:t xml:space="preserve">ir kokybės santykį. </w:t>
      </w:r>
      <w:r w:rsidR="006F51B9" w:rsidRPr="009A0F53">
        <w:rPr>
          <w:rFonts w:eastAsia="Calibri"/>
        </w:rPr>
        <w:t xml:space="preserve">Duomenys, kuriuos savo pasiūlyme turi pateikti </w:t>
      </w:r>
      <w:r w:rsidR="006F51B9" w:rsidRPr="00780655">
        <w:rPr>
          <w:rFonts w:eastAsia="Calibri"/>
        </w:rPr>
        <w:t>rangovas, vertinimo kriterijai ir tvarka, pagal kuri</w:t>
      </w:r>
      <w:r w:rsidR="00E2394E" w:rsidRPr="00780655">
        <w:rPr>
          <w:rFonts w:eastAsia="Calibri"/>
        </w:rPr>
        <w:t>ą</w:t>
      </w:r>
      <w:r w:rsidR="006F51B9" w:rsidRPr="00780655">
        <w:rPr>
          <w:rFonts w:eastAsia="Calibri"/>
        </w:rPr>
        <w:t xml:space="preserve"> vertinami tiekėjo pateikti duomenys, pateikiama specialiųjų pirkimo sąlygų </w:t>
      </w:r>
      <w:r w:rsidR="006F51B9" w:rsidRPr="00780655">
        <w:rPr>
          <w:rFonts w:eastAsia="Calibri"/>
          <w:color w:val="0070C0"/>
        </w:rPr>
        <w:t>7</w:t>
      </w:r>
      <w:r w:rsidR="00E2394E" w:rsidRPr="00780655">
        <w:rPr>
          <w:rFonts w:eastAsia="Calibri"/>
          <w:color w:val="0070C0"/>
        </w:rPr>
        <w:t xml:space="preserve"> priede „Pasiūlymų vertinimo kriterijai ir sąlygos“</w:t>
      </w:r>
      <w:r w:rsidR="006F51B9" w:rsidRPr="00780655">
        <w:rPr>
          <w:rFonts w:eastAsia="Calibri"/>
          <w:color w:val="0070C0"/>
        </w:rPr>
        <w:t xml:space="preserve">.  </w:t>
      </w:r>
    </w:p>
    <w:p w14:paraId="61876CFA" w14:textId="0EF0ED15" w:rsidR="00C8691C" w:rsidRDefault="0012527F" w:rsidP="00826CCE">
      <w:pPr>
        <w:spacing w:after="0" w:line="240" w:lineRule="auto"/>
        <w:ind w:firstLine="90"/>
        <w:jc w:val="both"/>
        <w:rPr>
          <w:rFonts w:cstheme="minorHAnsi"/>
          <w:color w:val="000000" w:themeColor="text1"/>
        </w:rPr>
      </w:pPr>
      <w:r w:rsidRPr="00780655">
        <w:rPr>
          <w:rFonts w:cstheme="minorHAnsi"/>
        </w:rPr>
        <w:t>9.</w:t>
      </w:r>
      <w:r w:rsidRPr="00780655">
        <w:rPr>
          <w:rFonts w:cstheme="minorHAnsi"/>
          <w:color w:val="000000" w:themeColor="text1"/>
        </w:rPr>
        <w:t xml:space="preserve">2. </w:t>
      </w:r>
      <w:r w:rsidR="002C6750">
        <w:rPr>
          <w:rFonts w:cstheme="minorHAnsi"/>
          <w:color w:val="000000" w:themeColor="text1"/>
        </w:rPr>
        <w:t>Vienai POD l</w:t>
      </w:r>
      <w:r w:rsidR="00D734C6" w:rsidRPr="00780655">
        <w:rPr>
          <w:rFonts w:cstheme="minorHAnsi"/>
          <w:color w:val="000000" w:themeColor="text1"/>
        </w:rPr>
        <w:t xml:space="preserve">aimėjusiu </w:t>
      </w:r>
      <w:r w:rsidR="005D7D8C" w:rsidRPr="00780655">
        <w:rPr>
          <w:rFonts w:cstheme="minorHAnsi"/>
          <w:color w:val="000000" w:themeColor="text1"/>
        </w:rPr>
        <w:t>pasiūlymu</w:t>
      </w:r>
      <w:r w:rsidR="00D734C6" w:rsidRPr="00780655">
        <w:rPr>
          <w:rFonts w:cstheme="minorHAnsi"/>
          <w:color w:val="000000" w:themeColor="text1"/>
        </w:rPr>
        <w:t xml:space="preserve"> galės būti pripažintas tik 1 (vienas) </w:t>
      </w:r>
      <w:r w:rsidR="005D7D8C" w:rsidRPr="00780655">
        <w:rPr>
          <w:rFonts w:cstheme="minorHAnsi"/>
          <w:color w:val="000000" w:themeColor="text1"/>
        </w:rPr>
        <w:t>ekonomiškai naudingiausias pasiūlymas, esantis pasiūlymų eilės pirmojoje vietoje</w:t>
      </w:r>
      <w:r w:rsidR="00D734C6" w:rsidRPr="00780655">
        <w:rPr>
          <w:rFonts w:cstheme="minorHAnsi"/>
          <w:color w:val="000000" w:themeColor="text1"/>
        </w:rPr>
        <w:t xml:space="preserve">. </w:t>
      </w:r>
    </w:p>
    <w:p w14:paraId="4BC3EE22" w14:textId="77777777" w:rsidR="000B2EAB" w:rsidRPr="00780655" w:rsidRDefault="000B2EAB" w:rsidP="00826CCE">
      <w:pPr>
        <w:spacing w:after="0" w:line="240" w:lineRule="auto"/>
        <w:ind w:firstLine="90"/>
        <w:jc w:val="both"/>
        <w:rPr>
          <w:rFonts w:cstheme="minorHAnsi"/>
          <w:color w:val="000000" w:themeColor="text1"/>
        </w:rPr>
      </w:pPr>
    </w:p>
    <w:p w14:paraId="236C90B5" w14:textId="77777777" w:rsidR="00FE7908" w:rsidRPr="00780655" w:rsidRDefault="00FE7908" w:rsidP="001E4218">
      <w:pPr>
        <w:pStyle w:val="Antrat1"/>
        <w:numPr>
          <w:ilvl w:val="0"/>
          <w:numId w:val="12"/>
        </w:numPr>
        <w:tabs>
          <w:tab w:val="left" w:pos="567"/>
        </w:tabs>
        <w:spacing w:before="0" w:after="0" w:line="20" w:lineRule="atLeast"/>
        <w:contextualSpacing/>
        <w:rPr>
          <w:rFonts w:asciiTheme="minorHAnsi" w:hAnsiTheme="minorHAnsi" w:cstheme="minorHAnsi"/>
        </w:rPr>
      </w:pPr>
      <w:bookmarkStart w:id="49" w:name="_Ref39425999"/>
      <w:bookmarkStart w:id="50" w:name="_Ref39426005"/>
      <w:bookmarkStart w:id="51" w:name="_Toc209450463"/>
      <w:r w:rsidRPr="001D68D2">
        <w:rPr>
          <w:rFonts w:asciiTheme="minorHAnsi" w:hAnsiTheme="minorHAnsi" w:cstheme="minorHAnsi"/>
        </w:rPr>
        <w:t>S</w:t>
      </w:r>
      <w:r w:rsidR="00281735" w:rsidRPr="009A0F53">
        <w:rPr>
          <w:rFonts w:asciiTheme="minorHAnsi" w:hAnsiTheme="minorHAnsi" w:cstheme="minorHAnsi"/>
        </w:rPr>
        <w:t>utarties sudarymas</w:t>
      </w:r>
      <w:bookmarkEnd w:id="49"/>
      <w:bookmarkEnd w:id="50"/>
      <w:bookmarkEnd w:id="51"/>
    </w:p>
    <w:p w14:paraId="16F83A16" w14:textId="0D50673C" w:rsidR="002C6750" w:rsidRPr="00DC134B" w:rsidRDefault="002C6750" w:rsidP="00DA384E">
      <w:pPr>
        <w:pStyle w:val="Sraopastraipa"/>
        <w:numPr>
          <w:ilvl w:val="1"/>
          <w:numId w:val="11"/>
        </w:numPr>
        <w:tabs>
          <w:tab w:val="left" w:pos="360"/>
          <w:tab w:val="left" w:pos="450"/>
          <w:tab w:val="left" w:pos="720"/>
        </w:tabs>
        <w:spacing w:after="0" w:line="240" w:lineRule="auto"/>
        <w:ind w:left="0" w:firstLine="123"/>
        <w:jc w:val="both"/>
        <w:rPr>
          <w:rFonts w:cstheme="minorHAnsi"/>
        </w:rPr>
      </w:pPr>
      <w:r w:rsidRPr="00F51498">
        <w:rPr>
          <w:rFonts w:cstheme="minorHAnsi"/>
        </w:rPr>
        <w:t xml:space="preserve">Ši pirkimo procedūra atliekama siekiant sudaryti sutartį su tiekėju, kurio pasiūlymas, vadovaujantis pirkimo sąlygose nustatyta tvarka, bus pripažintas laimėjęs, o </w:t>
      </w:r>
      <w:r>
        <w:rPr>
          <w:rFonts w:cstheme="minorHAnsi"/>
        </w:rPr>
        <w:t>kai</w:t>
      </w:r>
      <w:r w:rsidRPr="00F51498">
        <w:rPr>
          <w:rFonts w:cstheme="minorHAnsi"/>
        </w:rPr>
        <w:t xml:space="preserve"> pirkimas skaidomas į dalis – su tiekėjais, kurių pasiūlymai bus pripažinti laimėję. </w:t>
      </w:r>
      <w:r w:rsidRPr="00DC134B">
        <w:rPr>
          <w:rFonts w:cstheme="minorHAnsi"/>
        </w:rPr>
        <w:t xml:space="preserve">Sutarties sąlygos pateikiamos Sutarties sąlygos pateikiamos specialiųjų pirkimo sąlygų </w:t>
      </w:r>
      <w:r w:rsidR="006A2FD5">
        <w:rPr>
          <w:rFonts w:cstheme="minorHAnsi"/>
          <w:color w:val="0070C0"/>
        </w:rPr>
        <w:t>8</w:t>
      </w:r>
      <w:r w:rsidR="006A2FD5" w:rsidRPr="00DC134B">
        <w:rPr>
          <w:rFonts w:cstheme="minorHAnsi"/>
          <w:color w:val="0070C0"/>
        </w:rPr>
        <w:t xml:space="preserve"> </w:t>
      </w:r>
      <w:r w:rsidRPr="00DC134B">
        <w:rPr>
          <w:rFonts w:cstheme="minorHAnsi"/>
          <w:color w:val="0070C0"/>
        </w:rPr>
        <w:t>priede  „Rangos sutarties projektas“</w:t>
      </w:r>
      <w:r w:rsidRPr="00DC134B">
        <w:rPr>
          <w:rFonts w:cstheme="minorHAnsi"/>
        </w:rPr>
        <w:t>.</w:t>
      </w:r>
    </w:p>
    <w:p w14:paraId="4BD918A9" w14:textId="307BFD09" w:rsidR="00716C8D" w:rsidRPr="00DC134B" w:rsidRDefault="002C6750" w:rsidP="00DA384E">
      <w:pPr>
        <w:pStyle w:val="Sraopastraipa"/>
        <w:numPr>
          <w:ilvl w:val="1"/>
          <w:numId w:val="11"/>
        </w:numPr>
        <w:tabs>
          <w:tab w:val="left" w:pos="360"/>
          <w:tab w:val="left" w:pos="450"/>
          <w:tab w:val="left" w:pos="720"/>
        </w:tabs>
        <w:spacing w:after="0" w:line="240" w:lineRule="auto"/>
        <w:ind w:left="0" w:firstLine="123"/>
        <w:jc w:val="both"/>
        <w:rPr>
          <w:rFonts w:cstheme="minorHAnsi"/>
        </w:rPr>
        <w:sectPr w:rsidR="00716C8D" w:rsidRPr="00DC134B" w:rsidSect="001728BD">
          <w:headerReference w:type="default" r:id="rId14"/>
          <w:footerReference w:type="default" r:id="rId15"/>
          <w:headerReference w:type="first" r:id="rId16"/>
          <w:footerReference w:type="first" r:id="rId17"/>
          <w:pgSz w:w="12240" w:h="15840"/>
          <w:pgMar w:top="944" w:right="567" w:bottom="1134" w:left="1530" w:header="720" w:footer="720" w:gutter="0"/>
          <w:pgNumType w:start="1"/>
          <w:cols w:space="720"/>
          <w:titlePg/>
          <w:docGrid w:linePitch="360"/>
        </w:sectPr>
      </w:pPr>
      <w:r w:rsidRPr="00DC134B">
        <w:rPr>
          <w:rFonts w:ascii="Times New Roman" w:hAnsi="Times New Roman"/>
        </w:rPr>
        <w:t xml:space="preserve">Pirkimo sutarties </w:t>
      </w:r>
      <w:r w:rsidR="006A2FD5">
        <w:rPr>
          <w:rFonts w:ascii="Times New Roman" w:hAnsi="Times New Roman"/>
        </w:rPr>
        <w:t xml:space="preserve">galiojimo </w:t>
      </w:r>
      <w:r w:rsidRPr="00DC134B">
        <w:rPr>
          <w:rFonts w:ascii="Times New Roman" w:hAnsi="Times New Roman"/>
        </w:rPr>
        <w:t>terminas</w:t>
      </w:r>
      <w:r w:rsidR="007C1A4B">
        <w:rPr>
          <w:rFonts w:ascii="Times New Roman" w:hAnsi="Times New Roman"/>
        </w:rPr>
        <w:t>, įskaitant pratęsimą:</w:t>
      </w:r>
      <w:r w:rsidRPr="00DC134B">
        <w:rPr>
          <w:rFonts w:ascii="Times New Roman" w:hAnsi="Times New Roman"/>
        </w:rPr>
        <w:t xml:space="preserve"> </w:t>
      </w:r>
      <w:r w:rsidR="008F3619">
        <w:rPr>
          <w:rFonts w:ascii="Times New Roman" w:hAnsi="Times New Roman"/>
        </w:rPr>
        <w:t>2</w:t>
      </w:r>
      <w:r w:rsidR="00F93E1D">
        <w:rPr>
          <w:rFonts w:ascii="Times New Roman" w:hAnsi="Times New Roman"/>
        </w:rPr>
        <w:t>4</w:t>
      </w:r>
      <w:r w:rsidR="00A001D0" w:rsidRPr="00DC134B">
        <w:rPr>
          <w:rFonts w:ascii="Times New Roman" w:hAnsi="Times New Roman"/>
        </w:rPr>
        <w:t xml:space="preserve"> </w:t>
      </w:r>
      <w:r w:rsidRPr="00DC134B">
        <w:rPr>
          <w:rFonts w:ascii="Times New Roman" w:hAnsi="Times New Roman"/>
        </w:rPr>
        <w:t>mėn</w:t>
      </w:r>
      <w:bookmarkEnd w:id="6"/>
      <w:r w:rsidRPr="00DC134B">
        <w:rPr>
          <w:rFonts w:ascii="Times New Roman" w:hAnsi="Times New Roman"/>
        </w:rPr>
        <w:t>.</w:t>
      </w:r>
    </w:p>
    <w:p w14:paraId="6293EDD9" w14:textId="77777777" w:rsidR="00774AA5" w:rsidRPr="009A0F53" w:rsidRDefault="000631F1" w:rsidP="005C1E12">
      <w:pPr>
        <w:pStyle w:val="Antrat1"/>
        <w:jc w:val="right"/>
        <w:rPr>
          <w:rFonts w:asciiTheme="minorHAnsi" w:hAnsiTheme="minorHAnsi" w:cstheme="minorHAnsi"/>
          <w:sz w:val="21"/>
          <w:szCs w:val="21"/>
        </w:rPr>
      </w:pPr>
      <w:bookmarkStart w:id="52" w:name="_Toc209450464"/>
      <w:r w:rsidRPr="001D68D2">
        <w:rPr>
          <w:rFonts w:asciiTheme="minorHAnsi" w:hAnsiTheme="minorHAnsi" w:cstheme="minorHAnsi"/>
          <w:color w:val="0070C0"/>
          <w:sz w:val="21"/>
          <w:szCs w:val="21"/>
        </w:rPr>
        <w:lastRenderedPageBreak/>
        <w:t>P</w:t>
      </w:r>
      <w:r w:rsidR="008F59C5" w:rsidRPr="009A0F53">
        <w:rPr>
          <w:rFonts w:asciiTheme="minorHAnsi" w:hAnsiTheme="minorHAnsi" w:cstheme="minorHAnsi"/>
          <w:color w:val="0070C0"/>
          <w:sz w:val="21"/>
          <w:szCs w:val="21"/>
        </w:rPr>
        <w:t xml:space="preserve">irkimo sąlygų 1 </w:t>
      </w:r>
      <w:r w:rsidR="001D68D2" w:rsidRPr="001D68D2">
        <w:rPr>
          <w:rFonts w:asciiTheme="minorHAnsi" w:hAnsiTheme="minorHAnsi" w:cstheme="minorHAnsi"/>
          <w:color w:val="0070C0"/>
          <w:sz w:val="21"/>
          <w:szCs w:val="21"/>
        </w:rPr>
        <w:t>priedas</w:t>
      </w:r>
      <w:r w:rsidR="008F59C5" w:rsidRPr="001D68D2">
        <w:rPr>
          <w:rFonts w:asciiTheme="minorHAnsi" w:hAnsiTheme="minorHAnsi" w:cstheme="minorHAnsi"/>
          <w:color w:val="0070C0"/>
          <w:sz w:val="21"/>
          <w:szCs w:val="21"/>
        </w:rPr>
        <w:t xml:space="preserve"> „Terminai“</w:t>
      </w:r>
      <w:bookmarkEnd w:id="52"/>
    </w:p>
    <w:p w14:paraId="60189198" w14:textId="77777777" w:rsidR="00A53BAE" w:rsidRPr="0078065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99"/>
        <w:gridCol w:w="3569"/>
        <w:gridCol w:w="2886"/>
      </w:tblGrid>
      <w:tr w:rsidR="00774AA5" w:rsidRPr="00780655" w14:paraId="05DD0D5C"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9966669" w14:textId="77777777" w:rsidR="00774AA5" w:rsidRPr="00780655" w:rsidRDefault="009F4FBE" w:rsidP="004B3551">
            <w:pPr>
              <w:jc w:val="center"/>
              <w:rPr>
                <w:rFonts w:cstheme="minorHAnsi"/>
                <w:b/>
                <w:bCs/>
              </w:rPr>
            </w:pPr>
            <w:proofErr w:type="spellStart"/>
            <w:r w:rsidRPr="00780655">
              <w:rPr>
                <w:rFonts w:cstheme="minorHAnsi"/>
                <w:b/>
                <w:bCs/>
              </w:rPr>
              <w:t>Eil.Nr</w:t>
            </w:r>
            <w:proofErr w:type="spellEnd"/>
            <w:r w:rsidRPr="00780655">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09E39D18" w14:textId="77777777" w:rsidR="00774AA5" w:rsidRPr="00780655" w:rsidRDefault="004B3551" w:rsidP="004B3551">
            <w:pPr>
              <w:jc w:val="center"/>
              <w:rPr>
                <w:rFonts w:cstheme="minorHAnsi"/>
                <w:b/>
                <w:bCs/>
              </w:rPr>
            </w:pPr>
            <w:r w:rsidRPr="0078065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7C0E581D" w14:textId="77777777" w:rsidR="00774AA5" w:rsidRPr="00780655" w:rsidRDefault="00774AA5" w:rsidP="004B3551">
            <w:pPr>
              <w:spacing w:after="0"/>
              <w:jc w:val="center"/>
              <w:rPr>
                <w:rFonts w:cstheme="minorHAnsi"/>
                <w:b/>
              </w:rPr>
            </w:pPr>
            <w:r w:rsidRPr="00780655">
              <w:rPr>
                <w:rFonts w:cstheme="minorHAnsi"/>
                <w:b/>
              </w:rPr>
              <w:t>DATA/DIENŲ SKAIČIUS/ LAIKAS</w:t>
            </w:r>
          </w:p>
          <w:p w14:paraId="4D574BCB" w14:textId="77777777" w:rsidR="00774AA5" w:rsidRPr="00780655" w:rsidRDefault="00774AA5" w:rsidP="004B3551">
            <w:pPr>
              <w:spacing w:after="0"/>
              <w:jc w:val="center"/>
              <w:rPr>
                <w:rFonts w:cstheme="minorHAnsi"/>
              </w:rPr>
            </w:pPr>
            <w:r w:rsidRPr="0078065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9037CF2" w14:textId="77777777" w:rsidR="00774AA5" w:rsidRPr="00780655" w:rsidRDefault="00774AA5" w:rsidP="004B3551">
            <w:pPr>
              <w:jc w:val="center"/>
              <w:rPr>
                <w:rFonts w:cstheme="minorHAnsi"/>
                <w:b/>
              </w:rPr>
            </w:pPr>
            <w:r w:rsidRPr="00780655">
              <w:rPr>
                <w:rFonts w:cstheme="minorHAnsi"/>
                <w:b/>
              </w:rPr>
              <w:t>PASTABOS</w:t>
            </w:r>
          </w:p>
        </w:tc>
      </w:tr>
      <w:tr w:rsidR="00774AA5" w:rsidRPr="00780655" w14:paraId="688E4B23" w14:textId="77777777" w:rsidTr="127DD6E8">
        <w:trPr>
          <w:trHeight w:val="20"/>
        </w:trPr>
        <w:tc>
          <w:tcPr>
            <w:tcW w:w="726" w:type="dxa"/>
            <w:tcMar>
              <w:top w:w="0" w:type="dxa"/>
              <w:left w:w="108" w:type="dxa"/>
              <w:bottom w:w="0" w:type="dxa"/>
              <w:right w:w="108" w:type="dxa"/>
            </w:tcMar>
          </w:tcPr>
          <w:p w14:paraId="0C5633CE" w14:textId="77777777" w:rsidR="00774AA5" w:rsidRPr="00780655" w:rsidRDefault="006932C2" w:rsidP="006932C2">
            <w:pPr>
              <w:keepNext/>
              <w:spacing w:after="0" w:line="240" w:lineRule="auto"/>
              <w:rPr>
                <w:rFonts w:cstheme="minorHAnsi"/>
                <w:bCs/>
              </w:rPr>
            </w:pPr>
            <w:r w:rsidRPr="00780655">
              <w:rPr>
                <w:rFonts w:cstheme="minorHAnsi"/>
                <w:bCs/>
              </w:rPr>
              <w:t>1.</w:t>
            </w:r>
          </w:p>
        </w:tc>
        <w:tc>
          <w:tcPr>
            <w:tcW w:w="2531" w:type="dxa"/>
            <w:tcMar>
              <w:top w:w="0" w:type="dxa"/>
              <w:left w:w="108" w:type="dxa"/>
              <w:bottom w:w="0" w:type="dxa"/>
              <w:right w:w="108" w:type="dxa"/>
            </w:tcMar>
          </w:tcPr>
          <w:p w14:paraId="620E0DD9" w14:textId="77777777" w:rsidR="00774AA5" w:rsidRPr="00780655" w:rsidRDefault="00774AA5" w:rsidP="0003169B">
            <w:pPr>
              <w:keepNext/>
              <w:spacing w:after="0" w:line="240" w:lineRule="auto"/>
              <w:rPr>
                <w:rFonts w:cstheme="minorHAnsi"/>
                <w:sz w:val="22"/>
                <w:szCs w:val="22"/>
              </w:rPr>
            </w:pPr>
            <w:r w:rsidRPr="00780655">
              <w:rPr>
                <w:rFonts w:cstheme="minorHAnsi"/>
                <w:bCs/>
              </w:rPr>
              <w:t>Pasiūlymų pateikimo terminas</w:t>
            </w:r>
          </w:p>
        </w:tc>
        <w:tc>
          <w:tcPr>
            <w:tcW w:w="3643" w:type="dxa"/>
            <w:tcMar>
              <w:top w:w="0" w:type="dxa"/>
              <w:left w:w="108" w:type="dxa"/>
              <w:bottom w:w="0" w:type="dxa"/>
              <w:right w:w="108" w:type="dxa"/>
            </w:tcMar>
          </w:tcPr>
          <w:p w14:paraId="50361785" w14:textId="77777777" w:rsidR="00774AA5" w:rsidRPr="00780655" w:rsidRDefault="00774AA5" w:rsidP="0003169B">
            <w:pPr>
              <w:spacing w:after="0" w:line="240" w:lineRule="auto"/>
              <w:rPr>
                <w:rFonts w:cstheme="minorHAnsi"/>
              </w:rPr>
            </w:pPr>
            <w:r w:rsidRPr="00780655">
              <w:rPr>
                <w:rFonts w:cs="Times New Roman"/>
              </w:rPr>
              <w:t xml:space="preserve">nurodytas </w:t>
            </w:r>
            <w:r w:rsidR="00C47599" w:rsidRPr="00780655">
              <w:rPr>
                <w:rFonts w:cs="Times New Roman"/>
              </w:rPr>
              <w:t>s</w:t>
            </w:r>
            <w:r w:rsidRPr="00780655">
              <w:rPr>
                <w:rFonts w:cs="Times New Roman"/>
              </w:rPr>
              <w:t xml:space="preserve">kelbime </w:t>
            </w:r>
          </w:p>
        </w:tc>
        <w:tc>
          <w:tcPr>
            <w:tcW w:w="2954" w:type="dxa"/>
            <w:tcMar>
              <w:top w:w="0" w:type="dxa"/>
              <w:left w:w="108" w:type="dxa"/>
              <w:bottom w:w="0" w:type="dxa"/>
              <w:right w:w="108" w:type="dxa"/>
            </w:tcMar>
          </w:tcPr>
          <w:p w14:paraId="4631336A" w14:textId="77777777" w:rsidR="00774AA5" w:rsidRPr="009A0F53" w:rsidRDefault="0003139F" w:rsidP="00593F3E">
            <w:pPr>
              <w:spacing w:after="0" w:line="240" w:lineRule="auto"/>
              <w:rPr>
                <w:rFonts w:cstheme="minorHAnsi"/>
                <w:iCs/>
              </w:rPr>
            </w:pPr>
            <w:r>
              <w:rPr>
                <w:rFonts w:cstheme="minorHAnsi"/>
              </w:rPr>
              <w:t>Perkantysis subjektas</w:t>
            </w:r>
            <w:r w:rsidR="00774AA5" w:rsidRPr="001D68D2">
              <w:rPr>
                <w:rFonts w:cstheme="minorHAnsi"/>
              </w:rPr>
              <w:t xml:space="preserve"> turi teisę pratęsti pasiūlymų pateikimo terminą.</w:t>
            </w:r>
          </w:p>
        </w:tc>
      </w:tr>
      <w:tr w:rsidR="00774AA5" w:rsidRPr="00780655" w14:paraId="6B8ED8AB" w14:textId="77777777" w:rsidTr="127DD6E8">
        <w:trPr>
          <w:trHeight w:val="20"/>
        </w:trPr>
        <w:tc>
          <w:tcPr>
            <w:tcW w:w="726" w:type="dxa"/>
            <w:tcMar>
              <w:top w:w="0" w:type="dxa"/>
              <w:left w:w="108" w:type="dxa"/>
              <w:bottom w:w="0" w:type="dxa"/>
              <w:right w:w="108" w:type="dxa"/>
            </w:tcMar>
          </w:tcPr>
          <w:p w14:paraId="35E5718E" w14:textId="77777777" w:rsidR="00774AA5" w:rsidRPr="00780655" w:rsidRDefault="006932C2" w:rsidP="006932C2">
            <w:pPr>
              <w:keepNext/>
              <w:spacing w:after="0" w:line="240" w:lineRule="auto"/>
              <w:rPr>
                <w:rFonts w:cstheme="minorHAnsi"/>
                <w:bCs/>
              </w:rPr>
            </w:pPr>
            <w:r w:rsidRPr="00780655">
              <w:rPr>
                <w:rFonts w:cstheme="minorHAnsi"/>
                <w:bCs/>
              </w:rPr>
              <w:t>2.</w:t>
            </w:r>
          </w:p>
        </w:tc>
        <w:tc>
          <w:tcPr>
            <w:tcW w:w="2531" w:type="dxa"/>
            <w:tcMar>
              <w:top w:w="0" w:type="dxa"/>
              <w:left w:w="108" w:type="dxa"/>
              <w:bottom w:w="0" w:type="dxa"/>
              <w:right w:w="108" w:type="dxa"/>
            </w:tcMar>
          </w:tcPr>
          <w:p w14:paraId="3E422762" w14:textId="77777777" w:rsidR="00774AA5" w:rsidRPr="00780655" w:rsidRDefault="00774AA5" w:rsidP="0003169B">
            <w:pPr>
              <w:keepNext/>
              <w:spacing w:after="0" w:line="240" w:lineRule="auto"/>
              <w:rPr>
                <w:rFonts w:cstheme="minorHAnsi"/>
                <w:sz w:val="22"/>
                <w:szCs w:val="22"/>
              </w:rPr>
            </w:pPr>
            <w:r w:rsidRPr="0078065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AEDA96E" w14:textId="77777777" w:rsidR="00774AA5" w:rsidRPr="00780655" w:rsidRDefault="00774AA5" w:rsidP="0003169B">
            <w:pPr>
              <w:spacing w:after="0" w:line="240" w:lineRule="auto"/>
              <w:rPr>
                <w:rFonts w:cstheme="minorHAnsi"/>
              </w:rPr>
            </w:pPr>
            <w:r w:rsidRPr="00780655">
              <w:rPr>
                <w:rFonts w:cstheme="minorHAnsi"/>
              </w:rPr>
              <w:t xml:space="preserve">Pradedamas ne anksčiau nei </w:t>
            </w:r>
            <w:r w:rsidRPr="00780655">
              <w:rPr>
                <w:rFonts w:cstheme="minorHAnsi"/>
                <w:color w:val="000000" w:themeColor="text1"/>
              </w:rPr>
              <w:t xml:space="preserve">po </w:t>
            </w:r>
            <w:r w:rsidR="00E36D08">
              <w:rPr>
                <w:rFonts w:cstheme="minorHAnsi"/>
                <w:color w:val="000000" w:themeColor="text1"/>
              </w:rPr>
              <w:t>30</w:t>
            </w:r>
            <w:r w:rsidR="00E36D08" w:rsidRPr="00780655">
              <w:rPr>
                <w:rFonts w:cstheme="minorHAnsi"/>
                <w:color w:val="000000" w:themeColor="text1"/>
              </w:rPr>
              <w:t xml:space="preserve"> </w:t>
            </w:r>
            <w:r w:rsidRPr="00780655">
              <w:rPr>
                <w:rFonts w:cstheme="minorHAnsi"/>
                <w:color w:val="000000" w:themeColor="text1"/>
              </w:rPr>
              <w:t>minučių</w:t>
            </w:r>
            <w:r w:rsidRPr="00780655">
              <w:rPr>
                <w:rFonts w:cstheme="minorHAnsi"/>
              </w:rPr>
              <w:t xml:space="preserve"> po pasiūlymų pateikimo termino pabaigos</w:t>
            </w:r>
          </w:p>
        </w:tc>
        <w:tc>
          <w:tcPr>
            <w:tcW w:w="2954" w:type="dxa"/>
            <w:tcMar>
              <w:top w:w="0" w:type="dxa"/>
              <w:left w:w="108" w:type="dxa"/>
              <w:bottom w:w="0" w:type="dxa"/>
              <w:right w:w="108" w:type="dxa"/>
            </w:tcMar>
          </w:tcPr>
          <w:p w14:paraId="5A8997BB" w14:textId="77777777" w:rsidR="00774AA5" w:rsidRPr="00780655" w:rsidRDefault="00774AA5" w:rsidP="0003169B">
            <w:pPr>
              <w:spacing w:after="0" w:line="240" w:lineRule="auto"/>
              <w:rPr>
                <w:rFonts w:cstheme="minorHAnsi"/>
                <w:iCs/>
              </w:rPr>
            </w:pPr>
          </w:p>
        </w:tc>
      </w:tr>
      <w:tr w:rsidR="00774AA5" w:rsidRPr="00780655" w14:paraId="54EADE2E" w14:textId="77777777" w:rsidTr="127DD6E8">
        <w:trPr>
          <w:trHeight w:val="20"/>
        </w:trPr>
        <w:tc>
          <w:tcPr>
            <w:tcW w:w="726" w:type="dxa"/>
            <w:tcMar>
              <w:top w:w="0" w:type="dxa"/>
              <w:left w:w="108" w:type="dxa"/>
              <w:bottom w:w="0" w:type="dxa"/>
              <w:right w:w="108" w:type="dxa"/>
            </w:tcMar>
          </w:tcPr>
          <w:p w14:paraId="621AFC00" w14:textId="77777777" w:rsidR="00774AA5" w:rsidRPr="00780655" w:rsidRDefault="006932C2" w:rsidP="006932C2">
            <w:pPr>
              <w:keepNext/>
              <w:spacing w:after="0" w:line="240" w:lineRule="auto"/>
              <w:rPr>
                <w:rFonts w:cstheme="minorHAnsi"/>
                <w:bCs/>
              </w:rPr>
            </w:pPr>
            <w:r w:rsidRPr="00780655">
              <w:rPr>
                <w:rFonts w:cstheme="minorHAnsi"/>
                <w:bCs/>
              </w:rPr>
              <w:t>3.</w:t>
            </w:r>
          </w:p>
        </w:tc>
        <w:tc>
          <w:tcPr>
            <w:tcW w:w="2531" w:type="dxa"/>
            <w:tcMar>
              <w:top w:w="0" w:type="dxa"/>
              <w:left w:w="108" w:type="dxa"/>
              <w:bottom w:w="0" w:type="dxa"/>
              <w:right w:w="108" w:type="dxa"/>
            </w:tcMar>
          </w:tcPr>
          <w:p w14:paraId="40426AC9" w14:textId="77777777" w:rsidR="00774AA5" w:rsidRPr="00780655" w:rsidRDefault="00774AA5" w:rsidP="0003169B">
            <w:pPr>
              <w:keepNext/>
              <w:spacing w:after="0" w:line="240" w:lineRule="auto"/>
              <w:rPr>
                <w:rFonts w:cstheme="minorHAnsi"/>
                <w:bCs/>
              </w:rPr>
            </w:pPr>
            <w:r w:rsidRPr="00780655">
              <w:rPr>
                <w:rFonts w:cstheme="minorHAnsi"/>
              </w:rPr>
              <w:t xml:space="preserve">Prašymą paaiškinti, patikslinti pirkimo </w:t>
            </w:r>
            <w:r w:rsidR="00EF5E21" w:rsidRPr="00780655">
              <w:rPr>
                <w:rFonts w:cstheme="minorHAnsi"/>
              </w:rPr>
              <w:t>sąlygas</w:t>
            </w:r>
            <w:r w:rsidRPr="00780655">
              <w:rPr>
                <w:rFonts w:cstheme="minorHAnsi"/>
              </w:rPr>
              <w:t xml:space="preserve"> tiekėjas turi pateikti ne vėliau kaip:</w:t>
            </w:r>
          </w:p>
        </w:tc>
        <w:tc>
          <w:tcPr>
            <w:tcW w:w="3643" w:type="dxa"/>
            <w:tcMar>
              <w:top w:w="0" w:type="dxa"/>
              <w:left w:w="108" w:type="dxa"/>
              <w:bottom w:w="0" w:type="dxa"/>
              <w:right w:w="108" w:type="dxa"/>
            </w:tcMar>
          </w:tcPr>
          <w:p w14:paraId="4F07723E" w14:textId="77777777" w:rsidR="00774AA5" w:rsidRPr="00B708E5" w:rsidRDefault="00B25867" w:rsidP="0003169B">
            <w:pPr>
              <w:spacing w:after="0" w:line="240" w:lineRule="auto"/>
              <w:rPr>
                <w:rFonts w:cstheme="minorHAnsi"/>
              </w:rPr>
            </w:pPr>
            <w:r w:rsidRPr="00B708E5">
              <w:rPr>
                <w:rFonts w:cstheme="minorHAnsi"/>
                <w:sz w:val="22"/>
                <w:szCs w:val="22"/>
              </w:rPr>
              <w:t xml:space="preserve">6 (šešios) </w:t>
            </w:r>
            <w:r w:rsidR="005F17E7" w:rsidRPr="00B708E5">
              <w:rPr>
                <w:rFonts w:cstheme="minorHAnsi"/>
              </w:rPr>
              <w:t>dien</w:t>
            </w:r>
            <w:r w:rsidRPr="00B708E5">
              <w:rPr>
                <w:rFonts w:cstheme="minorHAnsi"/>
              </w:rPr>
              <w:t>os</w:t>
            </w:r>
            <w:r w:rsidR="005F17E7" w:rsidRPr="00B708E5">
              <w:rPr>
                <w:rFonts w:cstheme="minorHAnsi"/>
              </w:rPr>
              <w:t xml:space="preserve"> iki pasiūlymų pateikimo termino dienos</w:t>
            </w:r>
          </w:p>
        </w:tc>
        <w:tc>
          <w:tcPr>
            <w:tcW w:w="2954" w:type="dxa"/>
            <w:tcMar>
              <w:top w:w="0" w:type="dxa"/>
              <w:left w:w="108" w:type="dxa"/>
              <w:bottom w:w="0" w:type="dxa"/>
              <w:right w:w="108" w:type="dxa"/>
            </w:tcMar>
          </w:tcPr>
          <w:p w14:paraId="6BB68A77" w14:textId="77777777" w:rsidR="00774AA5" w:rsidRPr="00780655" w:rsidRDefault="00774AA5" w:rsidP="00424668">
            <w:pPr>
              <w:spacing w:after="0" w:line="240" w:lineRule="auto"/>
              <w:rPr>
                <w:rFonts w:cstheme="minorHAnsi"/>
                <w:iCs/>
                <w:color w:val="7030A0"/>
              </w:rPr>
            </w:pPr>
          </w:p>
        </w:tc>
      </w:tr>
      <w:tr w:rsidR="00774AA5" w:rsidRPr="00780655" w14:paraId="23AE2609" w14:textId="77777777" w:rsidTr="127DD6E8">
        <w:trPr>
          <w:trHeight w:val="20"/>
        </w:trPr>
        <w:tc>
          <w:tcPr>
            <w:tcW w:w="726" w:type="dxa"/>
            <w:tcMar>
              <w:top w:w="0" w:type="dxa"/>
              <w:left w:w="108" w:type="dxa"/>
              <w:bottom w:w="0" w:type="dxa"/>
              <w:right w:w="108" w:type="dxa"/>
            </w:tcMar>
          </w:tcPr>
          <w:p w14:paraId="515A7ABA" w14:textId="77777777" w:rsidR="00774AA5" w:rsidRPr="00780655" w:rsidRDefault="00774AA5" w:rsidP="00411D4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723209E" w14:textId="77777777" w:rsidR="00774AA5" w:rsidRPr="00780655" w:rsidRDefault="0003139F" w:rsidP="0003169B">
            <w:pPr>
              <w:spacing w:after="0" w:line="240" w:lineRule="auto"/>
              <w:rPr>
                <w:rFonts w:cstheme="minorHAnsi"/>
              </w:rPr>
            </w:pPr>
            <w:r>
              <w:rPr>
                <w:rFonts w:cstheme="minorHAnsi"/>
                <w:sz w:val="22"/>
                <w:szCs w:val="22"/>
              </w:rPr>
              <w:t>Perkantysis subjektas</w:t>
            </w:r>
            <w:r w:rsidR="00774AA5" w:rsidRPr="001D68D2">
              <w:rPr>
                <w:rFonts w:cstheme="minorHAnsi"/>
                <w:sz w:val="22"/>
                <w:szCs w:val="22"/>
              </w:rPr>
              <w:t xml:space="preserve"> </w:t>
            </w:r>
            <w:r w:rsidR="009B3AF8" w:rsidRPr="009A0F53">
              <w:rPr>
                <w:rFonts w:cstheme="minorHAnsi"/>
                <w:sz w:val="22"/>
                <w:szCs w:val="22"/>
              </w:rPr>
              <w:t>p</w:t>
            </w:r>
            <w:r w:rsidR="00774AA5" w:rsidRPr="00780655">
              <w:rPr>
                <w:rFonts w:cstheme="minorHAnsi"/>
                <w:sz w:val="22"/>
                <w:szCs w:val="22"/>
              </w:rPr>
              <w:t xml:space="preserve">irkimo </w:t>
            </w:r>
            <w:r w:rsidR="00EF5E21" w:rsidRPr="00780655">
              <w:rPr>
                <w:rFonts w:cstheme="minorHAnsi"/>
                <w:sz w:val="22"/>
                <w:szCs w:val="22"/>
              </w:rPr>
              <w:t>sąlygų</w:t>
            </w:r>
            <w:r w:rsidR="00774AA5" w:rsidRPr="00780655">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39A70838" w14:textId="77777777" w:rsidR="00774AA5" w:rsidRPr="00B708E5" w:rsidRDefault="00B25867" w:rsidP="0003169B">
            <w:pPr>
              <w:spacing w:after="0" w:line="240" w:lineRule="auto"/>
              <w:rPr>
                <w:rFonts w:cstheme="minorHAnsi"/>
              </w:rPr>
            </w:pPr>
            <w:r w:rsidRPr="00B708E5">
              <w:rPr>
                <w:rFonts w:cstheme="minorHAnsi"/>
                <w:sz w:val="22"/>
                <w:szCs w:val="22"/>
              </w:rPr>
              <w:t xml:space="preserve">4 (keturios) </w:t>
            </w:r>
            <w:r w:rsidR="00CE1F13" w:rsidRPr="00B708E5">
              <w:rPr>
                <w:rFonts w:cstheme="minorHAnsi"/>
              </w:rPr>
              <w:t>dienų iki pasiūlymų pateikimo termino dienos</w:t>
            </w:r>
          </w:p>
        </w:tc>
        <w:tc>
          <w:tcPr>
            <w:tcW w:w="2954" w:type="dxa"/>
            <w:tcMar>
              <w:top w:w="0" w:type="dxa"/>
              <w:left w:w="108" w:type="dxa"/>
              <w:bottom w:w="0" w:type="dxa"/>
              <w:right w:w="108" w:type="dxa"/>
            </w:tcMar>
          </w:tcPr>
          <w:p w14:paraId="57F3165F" w14:textId="77777777" w:rsidR="00774AA5" w:rsidRPr="00780655" w:rsidRDefault="00774AA5" w:rsidP="00CE1F13">
            <w:pPr>
              <w:spacing w:after="0" w:line="240" w:lineRule="auto"/>
              <w:rPr>
                <w:rFonts w:cstheme="minorHAnsi"/>
              </w:rPr>
            </w:pPr>
          </w:p>
        </w:tc>
      </w:tr>
      <w:tr w:rsidR="00774AA5" w:rsidRPr="00780655" w14:paraId="1831DC02" w14:textId="77777777" w:rsidTr="127DD6E8">
        <w:trPr>
          <w:trHeight w:val="20"/>
        </w:trPr>
        <w:tc>
          <w:tcPr>
            <w:tcW w:w="726" w:type="dxa"/>
            <w:tcMar>
              <w:top w:w="0" w:type="dxa"/>
              <w:left w:w="108" w:type="dxa"/>
              <w:bottom w:w="0" w:type="dxa"/>
              <w:right w:w="108" w:type="dxa"/>
            </w:tcMar>
          </w:tcPr>
          <w:p w14:paraId="6AF5F3D8"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89897BB" w14:textId="77777777" w:rsidR="00774AA5" w:rsidRPr="00780655" w:rsidRDefault="00455131" w:rsidP="0003169B">
            <w:pPr>
              <w:spacing w:after="0" w:line="240" w:lineRule="auto"/>
              <w:rPr>
                <w:rFonts w:cstheme="minorHAnsi"/>
                <w:sz w:val="22"/>
                <w:szCs w:val="22"/>
              </w:rPr>
            </w:pPr>
            <w:r w:rsidRPr="00780655">
              <w:rPr>
                <w:rFonts w:cstheme="minorHAnsi"/>
                <w:sz w:val="22"/>
                <w:szCs w:val="22"/>
              </w:rPr>
              <w:t>O</w:t>
            </w:r>
            <w:r w:rsidR="00774AA5" w:rsidRPr="00780655">
              <w:rPr>
                <w:rFonts w:cstheme="minorHAnsi"/>
                <w:sz w:val="22"/>
                <w:szCs w:val="22"/>
              </w:rPr>
              <w:t>bjekto apžiūra bus vykdoma:</w:t>
            </w:r>
          </w:p>
        </w:tc>
        <w:tc>
          <w:tcPr>
            <w:tcW w:w="3643" w:type="dxa"/>
            <w:tcMar>
              <w:top w:w="0" w:type="dxa"/>
              <w:left w:w="108" w:type="dxa"/>
              <w:bottom w:w="0" w:type="dxa"/>
              <w:right w:w="108" w:type="dxa"/>
            </w:tcMar>
          </w:tcPr>
          <w:p w14:paraId="1101E14A" w14:textId="500CDF7A" w:rsidR="00774AA5" w:rsidRPr="00B708E5" w:rsidRDefault="00A001D0" w:rsidP="0003169B">
            <w:pPr>
              <w:spacing w:after="0" w:line="240" w:lineRule="auto"/>
              <w:rPr>
                <w:rFonts w:cstheme="minorHAnsi"/>
                <w:iCs/>
              </w:rPr>
            </w:pPr>
            <w:r w:rsidRPr="00881B15">
              <w:rPr>
                <w:rFonts w:cstheme="minorHAnsi"/>
                <w:iCs/>
              </w:rPr>
              <w:t>Apie konkrečią apžiūros datą, laiką ir vietą bus paskelbta atskiru pranešimu CVP IS ir išsiųsta tiekėjams CVP IS susirašinėjimo priemonėmis</w:t>
            </w:r>
          </w:p>
        </w:tc>
        <w:tc>
          <w:tcPr>
            <w:tcW w:w="2954" w:type="dxa"/>
            <w:tcMar>
              <w:top w:w="0" w:type="dxa"/>
              <w:left w:w="108" w:type="dxa"/>
              <w:bottom w:w="0" w:type="dxa"/>
              <w:right w:w="108" w:type="dxa"/>
            </w:tcMar>
          </w:tcPr>
          <w:p w14:paraId="102C8D35" w14:textId="77777777" w:rsidR="00774AA5" w:rsidRPr="00780655" w:rsidRDefault="00774AA5" w:rsidP="0003169B">
            <w:pPr>
              <w:spacing w:after="0" w:line="240" w:lineRule="auto"/>
              <w:rPr>
                <w:rFonts w:cstheme="minorHAnsi"/>
              </w:rPr>
            </w:pPr>
          </w:p>
        </w:tc>
      </w:tr>
      <w:tr w:rsidR="00774AA5" w:rsidRPr="00780655" w14:paraId="11458C48" w14:textId="77777777" w:rsidTr="127DD6E8">
        <w:trPr>
          <w:trHeight w:val="20"/>
        </w:trPr>
        <w:tc>
          <w:tcPr>
            <w:tcW w:w="726" w:type="dxa"/>
            <w:tcMar>
              <w:top w:w="0" w:type="dxa"/>
              <w:left w:w="108" w:type="dxa"/>
              <w:bottom w:w="0" w:type="dxa"/>
              <w:right w:w="108" w:type="dxa"/>
            </w:tcMar>
          </w:tcPr>
          <w:p w14:paraId="4BD20394"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52E03036" w14:textId="77777777" w:rsidR="00774AA5" w:rsidRPr="00780655"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rengs susitikimus su tiekėjais dėl pirkimo </w:t>
            </w:r>
            <w:r w:rsidR="006932C2" w:rsidRPr="009A0F53">
              <w:rPr>
                <w:rFonts w:cstheme="minorHAnsi"/>
              </w:rPr>
              <w:t>sąlygų</w:t>
            </w:r>
            <w:r w:rsidR="00774AA5" w:rsidRPr="00780655">
              <w:rPr>
                <w:rFonts w:cstheme="minorHAnsi"/>
              </w:rPr>
              <w:t xml:space="preserve"> paaiškinimo</w:t>
            </w:r>
          </w:p>
        </w:tc>
        <w:tc>
          <w:tcPr>
            <w:tcW w:w="3643" w:type="dxa"/>
            <w:tcMar>
              <w:top w:w="0" w:type="dxa"/>
              <w:left w:w="108" w:type="dxa"/>
              <w:bottom w:w="0" w:type="dxa"/>
              <w:right w:w="108" w:type="dxa"/>
            </w:tcMar>
          </w:tcPr>
          <w:p w14:paraId="7DA67396" w14:textId="77777777" w:rsidR="00774AA5" w:rsidRPr="00B708E5" w:rsidRDefault="00774AA5" w:rsidP="0003169B">
            <w:pPr>
              <w:spacing w:after="0" w:line="240" w:lineRule="auto"/>
              <w:rPr>
                <w:rFonts w:cstheme="minorHAnsi"/>
                <w:iCs/>
              </w:rPr>
            </w:pPr>
            <w:r w:rsidRPr="00B708E5">
              <w:rPr>
                <w:rFonts w:cstheme="minorHAnsi"/>
                <w:iCs/>
              </w:rPr>
              <w:t>NETAIKOMA</w:t>
            </w:r>
          </w:p>
        </w:tc>
        <w:tc>
          <w:tcPr>
            <w:tcW w:w="2954" w:type="dxa"/>
            <w:tcMar>
              <w:top w:w="0" w:type="dxa"/>
              <w:left w:w="108" w:type="dxa"/>
              <w:bottom w:w="0" w:type="dxa"/>
              <w:right w:w="108" w:type="dxa"/>
            </w:tcMar>
          </w:tcPr>
          <w:p w14:paraId="75AD37E0" w14:textId="77777777" w:rsidR="00774AA5" w:rsidRPr="00780655" w:rsidRDefault="00774AA5" w:rsidP="0003169B">
            <w:pPr>
              <w:spacing w:after="0" w:line="240" w:lineRule="auto"/>
              <w:rPr>
                <w:rFonts w:cstheme="minorHAnsi"/>
              </w:rPr>
            </w:pPr>
          </w:p>
        </w:tc>
      </w:tr>
      <w:tr w:rsidR="00774AA5" w:rsidRPr="00780655" w14:paraId="32CD44FD" w14:textId="77777777" w:rsidTr="127DD6E8">
        <w:trPr>
          <w:trHeight w:val="20"/>
        </w:trPr>
        <w:tc>
          <w:tcPr>
            <w:tcW w:w="726" w:type="dxa"/>
            <w:tcMar>
              <w:top w:w="0" w:type="dxa"/>
              <w:left w:w="108" w:type="dxa"/>
              <w:bottom w:w="0" w:type="dxa"/>
              <w:right w:w="108" w:type="dxa"/>
            </w:tcMar>
          </w:tcPr>
          <w:p w14:paraId="34235C08"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B8E6962" w14:textId="77777777" w:rsidR="00774AA5" w:rsidRPr="00780655" w:rsidRDefault="00774AA5" w:rsidP="0003169B">
            <w:pPr>
              <w:spacing w:after="0" w:line="240" w:lineRule="auto"/>
            </w:pPr>
            <w:r w:rsidRPr="00780655">
              <w:t>Tiekėjai turi pateikti prekių pavyzdžius</w:t>
            </w:r>
          </w:p>
        </w:tc>
        <w:tc>
          <w:tcPr>
            <w:tcW w:w="3643" w:type="dxa"/>
            <w:tcMar>
              <w:top w:w="0" w:type="dxa"/>
              <w:left w:w="108" w:type="dxa"/>
              <w:bottom w:w="0" w:type="dxa"/>
              <w:right w:w="108" w:type="dxa"/>
            </w:tcMar>
          </w:tcPr>
          <w:p w14:paraId="316DC392" w14:textId="77777777" w:rsidR="00774AA5" w:rsidRPr="00B708E5" w:rsidRDefault="00774AA5" w:rsidP="0003169B">
            <w:pPr>
              <w:pStyle w:val="Body2"/>
              <w:spacing w:after="0"/>
              <w:rPr>
                <w:rFonts w:asciiTheme="minorHAnsi" w:hAnsiTheme="minorHAnsi" w:cstheme="minorHAnsi"/>
                <w:color w:val="auto"/>
                <w:lang w:val="lt-LT"/>
              </w:rPr>
            </w:pPr>
            <w:r w:rsidRPr="00B708E5">
              <w:rPr>
                <w:rFonts w:asciiTheme="minorHAnsi" w:hAnsiTheme="minorHAnsi" w:cstheme="minorHAnsi"/>
                <w:color w:val="auto"/>
                <w:lang w:val="lt-LT"/>
              </w:rPr>
              <w:t>NETAIKOMA</w:t>
            </w:r>
          </w:p>
          <w:p w14:paraId="5AF49240" w14:textId="77777777" w:rsidR="00774AA5" w:rsidRPr="00B708E5" w:rsidRDefault="00955067" w:rsidP="0003169B">
            <w:pPr>
              <w:spacing w:after="0" w:line="240" w:lineRule="auto"/>
              <w:rPr>
                <w:rFonts w:cstheme="minorHAnsi"/>
                <w:iCs/>
              </w:rPr>
            </w:pPr>
            <w:r w:rsidRPr="00B708E5">
              <w:rPr>
                <w:rFonts w:cstheme="minorHAnsi"/>
                <w:i/>
                <w:iCs/>
              </w:rPr>
              <w:t xml:space="preserve"> </w:t>
            </w:r>
          </w:p>
        </w:tc>
        <w:tc>
          <w:tcPr>
            <w:tcW w:w="2954" w:type="dxa"/>
            <w:tcMar>
              <w:top w:w="0" w:type="dxa"/>
              <w:left w:w="108" w:type="dxa"/>
              <w:bottom w:w="0" w:type="dxa"/>
              <w:right w:w="108" w:type="dxa"/>
            </w:tcMar>
          </w:tcPr>
          <w:p w14:paraId="739B95C3" w14:textId="77777777" w:rsidR="00774AA5" w:rsidRPr="00780655" w:rsidRDefault="00774AA5" w:rsidP="0003169B">
            <w:pPr>
              <w:spacing w:after="0" w:line="240" w:lineRule="auto"/>
              <w:rPr>
                <w:rFonts w:cstheme="minorHAnsi"/>
              </w:rPr>
            </w:pPr>
          </w:p>
        </w:tc>
      </w:tr>
      <w:tr w:rsidR="00774AA5" w:rsidRPr="00780655" w14:paraId="4714A337" w14:textId="77777777" w:rsidTr="127DD6E8">
        <w:trPr>
          <w:trHeight w:val="20"/>
        </w:trPr>
        <w:tc>
          <w:tcPr>
            <w:tcW w:w="726" w:type="dxa"/>
            <w:tcMar>
              <w:top w:w="0" w:type="dxa"/>
              <w:left w:w="108" w:type="dxa"/>
              <w:bottom w:w="0" w:type="dxa"/>
              <w:right w:w="108" w:type="dxa"/>
            </w:tcMar>
          </w:tcPr>
          <w:p w14:paraId="07DC6E2A"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E7AE2FA" w14:textId="77777777" w:rsidR="00774AA5" w:rsidRPr="00780655" w:rsidRDefault="00774AA5" w:rsidP="0003169B">
            <w:pPr>
              <w:spacing w:after="0" w:line="240" w:lineRule="auto"/>
              <w:rPr>
                <w:rFonts w:cstheme="minorHAnsi"/>
                <w:bCs/>
              </w:rPr>
            </w:pPr>
            <w:r w:rsidRPr="0078065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3B62609F" w14:textId="77777777" w:rsidR="00774AA5" w:rsidRPr="00B708E5" w:rsidRDefault="00AC3387" w:rsidP="0003169B">
            <w:pPr>
              <w:spacing w:after="0" w:line="240" w:lineRule="auto"/>
              <w:rPr>
                <w:rFonts w:cstheme="minorHAnsi"/>
                <w:iCs/>
              </w:rPr>
            </w:pPr>
            <w:r w:rsidRPr="00AC3387">
              <w:rPr>
                <w:rFonts w:cstheme="minorHAnsi"/>
                <w:b/>
                <w:bCs/>
                <w:iCs/>
              </w:rPr>
              <w:t>120</w:t>
            </w:r>
            <w:r w:rsidR="00774AA5" w:rsidRPr="00AC3387">
              <w:rPr>
                <w:rFonts w:cstheme="minorHAnsi"/>
                <w:b/>
                <w:bCs/>
                <w:iCs/>
              </w:rPr>
              <w:t xml:space="preserve"> (</w:t>
            </w:r>
            <w:r w:rsidRPr="00AC3387">
              <w:rPr>
                <w:rFonts w:cstheme="minorHAnsi"/>
                <w:b/>
                <w:bCs/>
                <w:iCs/>
              </w:rPr>
              <w:t>šimtas dvidešimt</w:t>
            </w:r>
            <w:r w:rsidR="00774AA5" w:rsidRPr="00AC3387">
              <w:rPr>
                <w:rFonts w:cstheme="minorHAnsi"/>
                <w:b/>
                <w:bCs/>
                <w:iCs/>
              </w:rPr>
              <w:t>)</w:t>
            </w:r>
            <w:r w:rsidR="00774AA5" w:rsidRPr="00B708E5">
              <w:rPr>
                <w:rFonts w:cstheme="minorHAnsi"/>
                <w:iCs/>
              </w:rPr>
              <w:t xml:space="preserve"> dienų nuo pasiūlymų pateikimo galutinio termino pabaigos</w:t>
            </w:r>
          </w:p>
        </w:tc>
        <w:tc>
          <w:tcPr>
            <w:tcW w:w="2954" w:type="dxa"/>
            <w:tcMar>
              <w:top w:w="0" w:type="dxa"/>
              <w:left w:w="108" w:type="dxa"/>
              <w:bottom w:w="0" w:type="dxa"/>
              <w:right w:w="108" w:type="dxa"/>
            </w:tcMar>
          </w:tcPr>
          <w:p w14:paraId="48217865" w14:textId="77777777" w:rsidR="00774AA5" w:rsidRPr="00780655" w:rsidRDefault="00774AA5" w:rsidP="0003169B">
            <w:pPr>
              <w:spacing w:after="0" w:line="240" w:lineRule="auto"/>
              <w:rPr>
                <w:rFonts w:cstheme="minorHAnsi"/>
              </w:rPr>
            </w:pPr>
          </w:p>
        </w:tc>
      </w:tr>
      <w:tr w:rsidR="00774AA5" w:rsidRPr="00780655" w14:paraId="1F5B7801" w14:textId="77777777" w:rsidTr="127DD6E8">
        <w:trPr>
          <w:trHeight w:val="20"/>
        </w:trPr>
        <w:tc>
          <w:tcPr>
            <w:tcW w:w="726" w:type="dxa"/>
            <w:tcMar>
              <w:top w:w="0" w:type="dxa"/>
              <w:left w:w="108" w:type="dxa"/>
              <w:bottom w:w="0" w:type="dxa"/>
              <w:right w:w="108" w:type="dxa"/>
            </w:tcMar>
          </w:tcPr>
          <w:p w14:paraId="7DC65DBA" w14:textId="77777777" w:rsidR="00774AA5" w:rsidRPr="00780655" w:rsidRDefault="00774AA5" w:rsidP="00DA384E">
            <w:pPr>
              <w:pStyle w:val="Sraopastraipa"/>
              <w:numPr>
                <w:ilvl w:val="0"/>
                <w:numId w:val="5"/>
              </w:numPr>
              <w:spacing w:after="0" w:line="240" w:lineRule="auto"/>
            </w:pPr>
          </w:p>
        </w:tc>
        <w:tc>
          <w:tcPr>
            <w:tcW w:w="2531" w:type="dxa"/>
            <w:tcMar>
              <w:top w:w="0" w:type="dxa"/>
              <w:left w:w="108" w:type="dxa"/>
              <w:bottom w:w="0" w:type="dxa"/>
              <w:right w:w="108" w:type="dxa"/>
            </w:tcMar>
          </w:tcPr>
          <w:p w14:paraId="3E06A63A" w14:textId="77777777" w:rsidR="00774AA5" w:rsidRPr="009A0F53" w:rsidRDefault="0003139F" w:rsidP="0003169B">
            <w:pPr>
              <w:spacing w:after="0" w:line="240" w:lineRule="auto"/>
              <w:rPr>
                <w:rFonts w:cstheme="minorHAnsi"/>
                <w:bCs/>
              </w:rPr>
            </w:pPr>
            <w:r>
              <w:rPr>
                <w:rFonts w:cstheme="minorHAnsi"/>
              </w:rPr>
              <w:t>Perkantysis subjektas</w:t>
            </w:r>
            <w:r w:rsidR="00774AA5" w:rsidRPr="001D68D2">
              <w:rPr>
                <w:rFonts w:cstheme="minorHAnsi"/>
              </w:rPr>
              <w:t xml:space="preserve">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023CA13" w14:textId="77777777" w:rsidR="00EF6436" w:rsidRPr="001F45C3" w:rsidRDefault="00774AA5" w:rsidP="0003169B">
            <w:pPr>
              <w:spacing w:after="0" w:line="240" w:lineRule="auto"/>
              <w:rPr>
                <w:rFonts w:cstheme="minorHAnsi"/>
              </w:rPr>
            </w:pPr>
            <w:r w:rsidRPr="001F45C3">
              <w:rPr>
                <w:rFonts w:cstheme="minorHAnsi"/>
                <w:iCs/>
              </w:rPr>
              <w:t xml:space="preserve">3 (tris) darbo dienas </w:t>
            </w:r>
            <w:r w:rsidRPr="001F45C3">
              <w:rPr>
                <w:rFonts w:cstheme="minorHAnsi"/>
              </w:rPr>
              <w:t>nuo prašymo gavimo dienos</w:t>
            </w:r>
          </w:p>
          <w:p w14:paraId="180C0DED" w14:textId="77777777" w:rsidR="00774AA5" w:rsidRPr="001F45C3"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217EFA77" w14:textId="77777777" w:rsidR="00774AA5" w:rsidRPr="00780655" w:rsidRDefault="00774AA5" w:rsidP="127DD6E8">
            <w:pPr>
              <w:spacing w:after="0" w:line="240" w:lineRule="auto"/>
            </w:pPr>
          </w:p>
        </w:tc>
      </w:tr>
      <w:tr w:rsidR="00774AA5" w:rsidRPr="00780655" w14:paraId="4E2C7050" w14:textId="77777777" w:rsidTr="127DD6E8">
        <w:trPr>
          <w:trHeight w:val="20"/>
        </w:trPr>
        <w:tc>
          <w:tcPr>
            <w:tcW w:w="726" w:type="dxa"/>
            <w:tcMar>
              <w:top w:w="0" w:type="dxa"/>
              <w:left w:w="108" w:type="dxa"/>
              <w:bottom w:w="0" w:type="dxa"/>
              <w:right w:w="108" w:type="dxa"/>
            </w:tcMar>
          </w:tcPr>
          <w:p w14:paraId="131790DD"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A1D213D" w14:textId="77777777" w:rsidR="00774AA5" w:rsidRPr="00780655" w:rsidRDefault="00774AA5" w:rsidP="0003169B">
            <w:pPr>
              <w:spacing w:after="0" w:line="240" w:lineRule="auto"/>
              <w:rPr>
                <w:rFonts w:cstheme="minorHAnsi"/>
                <w:bCs/>
              </w:rPr>
            </w:pPr>
            <w:r w:rsidRPr="0078065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A90E86B" w14:textId="77777777" w:rsidR="006E5188" w:rsidRPr="001F45C3" w:rsidRDefault="00774AA5" w:rsidP="006E5188">
            <w:pPr>
              <w:spacing w:after="0" w:line="240" w:lineRule="auto"/>
              <w:jc w:val="both"/>
              <w:rPr>
                <w:rFonts w:cstheme="minorHAnsi"/>
              </w:rPr>
            </w:pPr>
            <w:r w:rsidRPr="001F45C3">
              <w:rPr>
                <w:rFonts w:cstheme="minorHAnsi"/>
              </w:rPr>
              <w:t>5 (penkias) darbo dienas</w:t>
            </w:r>
            <w:r w:rsidR="006E5188" w:rsidRPr="001F45C3">
              <w:rPr>
                <w:rFonts w:cstheme="minorHAnsi"/>
              </w:rPr>
              <w:t xml:space="preserve"> nuo prašymo gavimo dienos</w:t>
            </w:r>
          </w:p>
          <w:p w14:paraId="443120BF" w14:textId="77777777" w:rsidR="00774AA5" w:rsidRPr="001F45C3"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2BC20AFE" w14:textId="77777777" w:rsidR="00774AA5" w:rsidRPr="00780655" w:rsidRDefault="00774AA5" w:rsidP="0003169B">
            <w:pPr>
              <w:spacing w:after="0" w:line="240" w:lineRule="auto"/>
            </w:pPr>
          </w:p>
        </w:tc>
      </w:tr>
      <w:tr w:rsidR="00774AA5" w:rsidRPr="00780655" w14:paraId="20020191" w14:textId="77777777" w:rsidTr="127DD6E8">
        <w:trPr>
          <w:trHeight w:val="20"/>
        </w:trPr>
        <w:tc>
          <w:tcPr>
            <w:tcW w:w="726" w:type="dxa"/>
            <w:tcMar>
              <w:top w:w="0" w:type="dxa"/>
              <w:left w:w="108" w:type="dxa"/>
              <w:bottom w:w="0" w:type="dxa"/>
              <w:right w:w="108" w:type="dxa"/>
            </w:tcMar>
          </w:tcPr>
          <w:p w14:paraId="19DD9631"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4D78335" w14:textId="77777777" w:rsidR="00774AA5" w:rsidRPr="009A0F53"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informuoja pirkimo </w:t>
            </w:r>
            <w:r w:rsidR="00774AA5" w:rsidRPr="001D68D2">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3AD164F1" w14:textId="77777777" w:rsidR="00774AA5" w:rsidRPr="00780655" w:rsidRDefault="00774AA5" w:rsidP="0003169B">
            <w:pPr>
              <w:spacing w:after="0" w:line="240" w:lineRule="auto"/>
              <w:rPr>
                <w:rFonts w:cstheme="minorHAnsi"/>
                <w:bCs/>
              </w:rPr>
            </w:pPr>
            <w:r w:rsidRPr="00780655">
              <w:rPr>
                <w:rFonts w:cstheme="minorHAnsi"/>
                <w:bCs/>
              </w:rPr>
              <w:lastRenderedPageBreak/>
              <w:t>3 (tris) darbo dienas nuo sprendimo priėmimo dienos</w:t>
            </w:r>
          </w:p>
        </w:tc>
        <w:tc>
          <w:tcPr>
            <w:tcW w:w="2954" w:type="dxa"/>
            <w:tcMar>
              <w:top w:w="0" w:type="dxa"/>
              <w:left w:w="108" w:type="dxa"/>
              <w:bottom w:w="0" w:type="dxa"/>
              <w:right w:w="108" w:type="dxa"/>
            </w:tcMar>
          </w:tcPr>
          <w:p w14:paraId="0E1A3F7B" w14:textId="77777777" w:rsidR="00774AA5" w:rsidRPr="00780655" w:rsidRDefault="00774AA5" w:rsidP="0003169B">
            <w:pPr>
              <w:spacing w:after="0" w:line="240" w:lineRule="auto"/>
              <w:rPr>
                <w:rFonts w:cstheme="minorHAnsi"/>
                <w:bCs/>
              </w:rPr>
            </w:pPr>
          </w:p>
        </w:tc>
      </w:tr>
      <w:tr w:rsidR="00774AA5" w:rsidRPr="00780655" w14:paraId="52B64C74" w14:textId="77777777" w:rsidTr="127DD6E8">
        <w:trPr>
          <w:trHeight w:val="20"/>
        </w:trPr>
        <w:tc>
          <w:tcPr>
            <w:tcW w:w="726" w:type="dxa"/>
            <w:tcMar>
              <w:top w:w="0" w:type="dxa"/>
              <w:left w:w="108" w:type="dxa"/>
              <w:bottom w:w="0" w:type="dxa"/>
              <w:right w:w="108" w:type="dxa"/>
            </w:tcMar>
          </w:tcPr>
          <w:p w14:paraId="0802CDC7"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E9D0450" w14:textId="77777777" w:rsidR="00774AA5" w:rsidRPr="00780655"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pirkimo dalyviams praneša apie priimtą sprendimą nustatyti laimėjusį pasiūlymą, </w:t>
            </w:r>
            <w:r w:rsidR="00774AA5" w:rsidRPr="009A0F53">
              <w:rPr>
                <w:rFonts w:cstheme="minorHAnsi"/>
              </w:rPr>
              <w:t>dėl kurio bus sudaroma</w:t>
            </w:r>
            <w:r w:rsidR="00774AA5" w:rsidRPr="00780655">
              <w:rPr>
                <w:rFonts w:cstheme="minorHAnsi"/>
                <w:bCs/>
              </w:rPr>
              <w:t xml:space="preserve"> sutartis ne vėliau kaip per</w:t>
            </w:r>
          </w:p>
        </w:tc>
        <w:tc>
          <w:tcPr>
            <w:tcW w:w="3643" w:type="dxa"/>
            <w:tcMar>
              <w:top w:w="0" w:type="dxa"/>
              <w:left w:w="108" w:type="dxa"/>
              <w:bottom w:w="0" w:type="dxa"/>
              <w:right w:w="108" w:type="dxa"/>
            </w:tcMar>
          </w:tcPr>
          <w:p w14:paraId="18BB53AC" w14:textId="77777777" w:rsidR="00774AA5" w:rsidRPr="00780655" w:rsidRDefault="00CC70B1" w:rsidP="0003169B">
            <w:pPr>
              <w:spacing w:after="0" w:line="240" w:lineRule="auto"/>
              <w:rPr>
                <w:rFonts w:cstheme="minorHAnsi"/>
                <w:bCs/>
              </w:rPr>
            </w:pPr>
            <w:r w:rsidRPr="00780655">
              <w:rPr>
                <w:rFonts w:cstheme="minorHAnsi"/>
                <w:bCs/>
              </w:rPr>
              <w:t>3</w:t>
            </w:r>
            <w:r w:rsidR="00774AA5" w:rsidRPr="00780655">
              <w:rPr>
                <w:rFonts w:cstheme="minorHAnsi"/>
                <w:bCs/>
              </w:rPr>
              <w:t xml:space="preserve"> (</w:t>
            </w:r>
            <w:r w:rsidR="00D707AB" w:rsidRPr="00780655">
              <w:rPr>
                <w:rFonts w:cstheme="minorHAnsi"/>
                <w:bCs/>
              </w:rPr>
              <w:t>tris</w:t>
            </w:r>
            <w:r w:rsidR="00774AA5" w:rsidRPr="00780655">
              <w:rPr>
                <w:rFonts w:cstheme="minorHAnsi"/>
                <w:bCs/>
              </w:rPr>
              <w:t>) darbo dienas nuo sprendimo priėmimo dienos</w:t>
            </w:r>
          </w:p>
        </w:tc>
        <w:tc>
          <w:tcPr>
            <w:tcW w:w="2954" w:type="dxa"/>
            <w:tcMar>
              <w:top w:w="0" w:type="dxa"/>
              <w:left w:w="108" w:type="dxa"/>
              <w:bottom w:w="0" w:type="dxa"/>
              <w:right w:w="108" w:type="dxa"/>
            </w:tcMar>
          </w:tcPr>
          <w:p w14:paraId="6585A275" w14:textId="77777777" w:rsidR="00774AA5" w:rsidRPr="00780655" w:rsidRDefault="000E11FA" w:rsidP="0003169B">
            <w:pPr>
              <w:spacing w:after="0" w:line="240" w:lineRule="auto"/>
              <w:rPr>
                <w:rFonts w:cstheme="minorHAnsi"/>
              </w:rPr>
            </w:pPr>
            <w:r>
              <w:rPr>
                <w:rFonts w:cstheme="minorHAnsi"/>
              </w:rPr>
              <w:t xml:space="preserve"> </w:t>
            </w:r>
          </w:p>
        </w:tc>
      </w:tr>
      <w:tr w:rsidR="00774AA5" w:rsidRPr="00780655" w14:paraId="6E14A381" w14:textId="77777777" w:rsidTr="127DD6E8">
        <w:trPr>
          <w:trHeight w:val="20"/>
        </w:trPr>
        <w:tc>
          <w:tcPr>
            <w:tcW w:w="726" w:type="dxa"/>
            <w:tcMar>
              <w:top w:w="0" w:type="dxa"/>
              <w:left w:w="108" w:type="dxa"/>
              <w:bottom w:w="0" w:type="dxa"/>
              <w:right w:w="108" w:type="dxa"/>
            </w:tcMar>
          </w:tcPr>
          <w:p w14:paraId="369FD1D6"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C41D476" w14:textId="5317C5F1" w:rsidR="00774AA5" w:rsidRPr="009A0F53"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pirkimo dalyviui raštu paprašius, jam pateikia PĮ </w:t>
            </w:r>
            <w:r w:rsidR="00A001D0">
              <w:rPr>
                <w:rFonts w:cstheme="minorHAnsi"/>
                <w:bCs/>
              </w:rPr>
              <w:t>6</w:t>
            </w:r>
            <w:r w:rsidR="00774AA5" w:rsidRPr="001D68D2">
              <w:rPr>
                <w:rFonts w:cstheme="minorHAnsi"/>
                <w:bCs/>
              </w:rPr>
              <w:t>8 straipsnio 2 dalyje nustatytą informaciją ne vėliau kaip per</w:t>
            </w:r>
          </w:p>
        </w:tc>
        <w:tc>
          <w:tcPr>
            <w:tcW w:w="3643" w:type="dxa"/>
            <w:tcMar>
              <w:top w:w="0" w:type="dxa"/>
              <w:left w:w="108" w:type="dxa"/>
              <w:bottom w:w="0" w:type="dxa"/>
              <w:right w:w="108" w:type="dxa"/>
            </w:tcMar>
          </w:tcPr>
          <w:p w14:paraId="748084E9" w14:textId="77777777" w:rsidR="00774AA5" w:rsidRPr="00780655" w:rsidRDefault="00774AA5" w:rsidP="0003169B">
            <w:pPr>
              <w:spacing w:after="0" w:line="240" w:lineRule="auto"/>
              <w:rPr>
                <w:rFonts w:cstheme="minorHAnsi"/>
                <w:bCs/>
              </w:rPr>
            </w:pPr>
            <w:r w:rsidRPr="0078065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0177DAE1" w14:textId="77777777" w:rsidR="00774AA5" w:rsidRPr="0078065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80655" w14:paraId="67C0EAB0" w14:textId="77777777" w:rsidTr="127DD6E8">
        <w:trPr>
          <w:trHeight w:val="20"/>
        </w:trPr>
        <w:tc>
          <w:tcPr>
            <w:tcW w:w="726" w:type="dxa"/>
            <w:tcMar>
              <w:top w:w="0" w:type="dxa"/>
              <w:left w:w="108" w:type="dxa"/>
              <w:bottom w:w="0" w:type="dxa"/>
              <w:right w:w="108" w:type="dxa"/>
            </w:tcMar>
          </w:tcPr>
          <w:p w14:paraId="28D18DCB"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A39626A" w14:textId="77777777" w:rsidR="00774AA5" w:rsidRPr="00780655" w:rsidRDefault="00774AA5" w:rsidP="0003169B">
            <w:pPr>
              <w:spacing w:after="0" w:line="240" w:lineRule="auto"/>
              <w:rPr>
                <w:rFonts w:cstheme="minorHAnsi"/>
                <w:bCs/>
              </w:rPr>
            </w:pPr>
            <w:r w:rsidRPr="00780655">
              <w:rPr>
                <w:rFonts w:cstheme="minorHAnsi"/>
                <w:color w:val="000000"/>
                <w:shd w:val="clear" w:color="auto" w:fill="FFFFFF"/>
              </w:rPr>
              <w:t xml:space="preserve">Tiekėjas turi teisę pateikti pretenziją </w:t>
            </w:r>
            <w:r w:rsidR="00AC5BF2">
              <w:rPr>
                <w:rFonts w:cstheme="minorHAnsi"/>
                <w:color w:val="000000"/>
                <w:shd w:val="clear" w:color="auto" w:fill="FFFFFF"/>
              </w:rPr>
              <w:t>perkančiajam subjektui</w:t>
            </w:r>
            <w:r w:rsidRPr="001D68D2">
              <w:rPr>
                <w:rFonts w:cstheme="minorHAnsi"/>
                <w:color w:val="000000"/>
                <w:shd w:val="clear" w:color="auto" w:fill="FFFFFF"/>
              </w:rPr>
              <w:t xml:space="preserve">, pateikti prašymą ar pareikšti ieškinį teismui </w:t>
            </w:r>
            <w:r w:rsidRPr="009A0F53">
              <w:rPr>
                <w:rFonts w:cstheme="minorHAnsi"/>
                <w:bCs/>
              </w:rPr>
              <w:t>ne vėliau kaip per</w:t>
            </w:r>
          </w:p>
        </w:tc>
        <w:tc>
          <w:tcPr>
            <w:tcW w:w="3643" w:type="dxa"/>
            <w:tcMar>
              <w:top w:w="0" w:type="dxa"/>
              <w:left w:w="108" w:type="dxa"/>
              <w:bottom w:w="0" w:type="dxa"/>
              <w:right w:w="108" w:type="dxa"/>
            </w:tcMar>
          </w:tcPr>
          <w:p w14:paraId="568142CA" w14:textId="70D75E6E" w:rsidR="00CE7FDF" w:rsidRPr="00780655" w:rsidRDefault="00774AA5" w:rsidP="00CE7FDF">
            <w:pPr>
              <w:spacing w:after="0" w:line="240" w:lineRule="auto"/>
              <w:rPr>
                <w:rFonts w:cstheme="minorHAnsi"/>
              </w:rPr>
            </w:pPr>
            <w:r w:rsidRPr="00780655">
              <w:rPr>
                <w:rFonts w:cstheme="minorHAnsi"/>
              </w:rPr>
              <w:t xml:space="preserve">5 (penkias) </w:t>
            </w:r>
            <w:r w:rsidR="007A5905" w:rsidRPr="00780655">
              <w:rPr>
                <w:rFonts w:cstheme="minorHAnsi"/>
              </w:rPr>
              <w:t xml:space="preserve">darbo </w:t>
            </w:r>
            <w:r w:rsidRPr="00780655">
              <w:rPr>
                <w:rFonts w:cstheme="minorHAnsi"/>
              </w:rPr>
              <w:t>dienas</w:t>
            </w:r>
            <w:r w:rsidR="00A001D0">
              <w:rPr>
                <w:rFonts w:cstheme="minorHAnsi"/>
              </w:rPr>
              <w:t xml:space="preserve"> (išskyrus PĮ 108 str. 3-4 d.)</w:t>
            </w:r>
          </w:p>
          <w:p w14:paraId="37EC27C2" w14:textId="77777777" w:rsidR="00D65C16" w:rsidRPr="00780655" w:rsidRDefault="00D65C16" w:rsidP="00CE7FDF">
            <w:pPr>
              <w:spacing w:after="0" w:line="240" w:lineRule="auto"/>
              <w:rPr>
                <w:rFonts w:cstheme="minorHAnsi"/>
              </w:rPr>
            </w:pPr>
          </w:p>
          <w:p w14:paraId="79BE1849" w14:textId="52118AA3" w:rsidR="006C7941" w:rsidRPr="00780655" w:rsidRDefault="00D65C16" w:rsidP="006C7941">
            <w:pPr>
              <w:spacing w:after="0" w:line="240" w:lineRule="auto"/>
              <w:jc w:val="both"/>
              <w:rPr>
                <w:rFonts w:cstheme="minorHAnsi"/>
              </w:rPr>
            </w:pPr>
            <w:r w:rsidRPr="00780655">
              <w:rPr>
                <w:rFonts w:cstheme="minorHAnsi"/>
              </w:rPr>
              <w:t xml:space="preserve">nuo </w:t>
            </w:r>
            <w:r w:rsidR="00AC5BF2">
              <w:rPr>
                <w:rFonts w:eastAsia="Arial" w:cstheme="minorHAnsi"/>
              </w:rPr>
              <w:t>perkančiojo subjekto</w:t>
            </w:r>
            <w:r w:rsidRPr="001D68D2">
              <w:rPr>
                <w:rFonts w:cstheme="minorHAnsi"/>
              </w:rPr>
              <w:t xml:space="preserve"> pranešimo raštu apie jos priimtą sprendimą išsiuntimo tiekėjams dienos arba nuo paskelbimo apie </w:t>
            </w:r>
            <w:r w:rsidR="00AC5BF2">
              <w:rPr>
                <w:rFonts w:eastAsia="Arial" w:cstheme="minorHAnsi"/>
              </w:rPr>
              <w:t>perkančiojo subjekto</w:t>
            </w:r>
            <w:r w:rsidRPr="001D68D2">
              <w:rPr>
                <w:rFonts w:cstheme="minorHAnsi"/>
              </w:rPr>
              <w:t xml:space="preserve"> priimtus sprendimus dienos, jei PĮ nenumato reikalavimo raštu informuoti tiekėjus apie </w:t>
            </w:r>
            <w:r w:rsidRPr="009A0F53">
              <w:rPr>
                <w:rFonts w:eastAsia="Arial" w:cstheme="minorHAnsi"/>
              </w:rPr>
              <w:t xml:space="preserve"> </w:t>
            </w:r>
            <w:r w:rsidR="00AC5BF2">
              <w:rPr>
                <w:rFonts w:eastAsia="Arial" w:cstheme="minorHAnsi"/>
              </w:rPr>
              <w:t>perkančiojo subjekto</w:t>
            </w:r>
            <w:r w:rsidRPr="001D68D2">
              <w:rPr>
                <w:rFonts w:cstheme="minorHAnsi"/>
              </w:rPr>
              <w:t xml:space="preserve"> priimtus spren</w:t>
            </w:r>
            <w:r w:rsidRPr="009A0F53">
              <w:rPr>
                <w:rFonts w:cstheme="minorHAnsi"/>
              </w:rPr>
              <w:t>dimus;</w:t>
            </w:r>
          </w:p>
          <w:p w14:paraId="0CB6AE6B" w14:textId="77777777" w:rsidR="00774AA5" w:rsidRPr="00780655" w:rsidRDefault="00D65C16" w:rsidP="006C7941">
            <w:pPr>
              <w:spacing w:after="0" w:line="240" w:lineRule="auto"/>
              <w:jc w:val="both"/>
              <w:rPr>
                <w:rFonts w:cstheme="minorHAnsi"/>
              </w:rPr>
            </w:pPr>
            <w:r w:rsidRPr="00780655">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74E0920" w14:textId="77777777" w:rsidR="00774AA5" w:rsidRPr="00780655" w:rsidRDefault="00774AA5" w:rsidP="0003169B">
            <w:pPr>
              <w:spacing w:after="0" w:line="240" w:lineRule="auto"/>
              <w:rPr>
                <w:rFonts w:cstheme="minorHAnsi"/>
                <w:bCs/>
              </w:rPr>
            </w:pPr>
          </w:p>
        </w:tc>
      </w:tr>
      <w:tr w:rsidR="00774AA5" w:rsidRPr="00780655" w14:paraId="0439320C" w14:textId="77777777" w:rsidTr="127DD6E8">
        <w:trPr>
          <w:trHeight w:val="20"/>
        </w:trPr>
        <w:tc>
          <w:tcPr>
            <w:tcW w:w="726" w:type="dxa"/>
            <w:tcMar>
              <w:top w:w="0" w:type="dxa"/>
              <w:left w:w="108" w:type="dxa"/>
              <w:bottom w:w="0" w:type="dxa"/>
              <w:right w:w="108" w:type="dxa"/>
            </w:tcMar>
          </w:tcPr>
          <w:p w14:paraId="6EF84883" w14:textId="77777777" w:rsidR="00774AA5" w:rsidRPr="00780655" w:rsidRDefault="00774AA5"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4602BCFB" w14:textId="77777777" w:rsidR="00774AA5" w:rsidRPr="009A0F53"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privalo išnagrinėti tiekėjo pretenziją priimti motyvuotą sprendimą ir apie jį, taip </w:t>
            </w:r>
            <w:r w:rsidR="00774AA5" w:rsidRPr="009A0F53">
              <w:rPr>
                <w:rFonts w:cstheme="minorHAnsi"/>
              </w:rPr>
              <w:t>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218B888" w14:textId="77777777" w:rsidR="00774AA5" w:rsidRPr="00780655" w:rsidRDefault="00774AA5" w:rsidP="0003169B">
            <w:pPr>
              <w:spacing w:after="0" w:line="240" w:lineRule="auto"/>
              <w:rPr>
                <w:rFonts w:cstheme="minorHAnsi"/>
              </w:rPr>
            </w:pPr>
            <w:r w:rsidRPr="00780655">
              <w:rPr>
                <w:rFonts w:cstheme="minorHAnsi"/>
              </w:rPr>
              <w:t>6 (šešias) darbo dienas nuo pretenzijos gavimo dienos</w:t>
            </w:r>
          </w:p>
        </w:tc>
        <w:tc>
          <w:tcPr>
            <w:tcW w:w="2954" w:type="dxa"/>
            <w:tcMar>
              <w:top w:w="0" w:type="dxa"/>
              <w:left w:w="108" w:type="dxa"/>
              <w:bottom w:w="0" w:type="dxa"/>
              <w:right w:w="108" w:type="dxa"/>
            </w:tcMar>
          </w:tcPr>
          <w:p w14:paraId="396C20F5" w14:textId="77777777" w:rsidR="00774AA5" w:rsidRPr="00780655" w:rsidRDefault="00774AA5" w:rsidP="0003169B">
            <w:pPr>
              <w:spacing w:after="0" w:line="240" w:lineRule="auto"/>
              <w:rPr>
                <w:rFonts w:cstheme="minorHAnsi"/>
              </w:rPr>
            </w:pPr>
          </w:p>
        </w:tc>
      </w:tr>
      <w:tr w:rsidR="00774AA5" w:rsidRPr="00780655" w14:paraId="5760FB7A" w14:textId="77777777" w:rsidTr="127DD6E8">
        <w:trPr>
          <w:trHeight w:val="20"/>
        </w:trPr>
        <w:tc>
          <w:tcPr>
            <w:tcW w:w="726" w:type="dxa"/>
            <w:tcMar>
              <w:top w:w="0" w:type="dxa"/>
              <w:left w:w="108" w:type="dxa"/>
              <w:bottom w:w="0" w:type="dxa"/>
              <w:right w:w="108" w:type="dxa"/>
            </w:tcMar>
          </w:tcPr>
          <w:p w14:paraId="21419E13"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D59FCB7" w14:textId="13DE2169" w:rsidR="00774AA5" w:rsidRPr="009A0F53" w:rsidRDefault="00774AA5" w:rsidP="0003169B">
            <w:pPr>
              <w:spacing w:after="0" w:line="240" w:lineRule="auto"/>
              <w:rPr>
                <w:rFonts w:cstheme="minorHAnsi"/>
                <w:bCs/>
              </w:rPr>
            </w:pPr>
            <w:r w:rsidRPr="00780655">
              <w:rPr>
                <w:rFonts w:cstheme="minorHAnsi"/>
              </w:rPr>
              <w:t xml:space="preserve">Jeigu </w:t>
            </w:r>
            <w:r w:rsidR="0003139F">
              <w:rPr>
                <w:rFonts w:cstheme="minorHAnsi"/>
              </w:rPr>
              <w:t>Perkantysis subjektas</w:t>
            </w:r>
            <w:r w:rsidRPr="001D68D2">
              <w:rPr>
                <w:rFonts w:cstheme="minorHAnsi"/>
              </w:rPr>
              <w:t xml:space="preserve"> per nustatytą terminą neišnagrinėja jai pateiktos pretenzijos, tiekėjas turi teisę pateikti </w:t>
            </w:r>
            <w:r w:rsidRPr="001D68D2">
              <w:rPr>
                <w:rFonts w:cstheme="minorHAnsi"/>
              </w:rPr>
              <w:lastRenderedPageBreak/>
              <w:t xml:space="preserve">prašymą ar pareikšti ieškinį teismui </w:t>
            </w:r>
          </w:p>
        </w:tc>
        <w:tc>
          <w:tcPr>
            <w:tcW w:w="3643" w:type="dxa"/>
            <w:tcMar>
              <w:top w:w="0" w:type="dxa"/>
              <w:left w:w="108" w:type="dxa"/>
              <w:bottom w:w="0" w:type="dxa"/>
              <w:right w:w="108" w:type="dxa"/>
            </w:tcMar>
          </w:tcPr>
          <w:p w14:paraId="3040F310" w14:textId="77777777" w:rsidR="00774AA5" w:rsidRPr="001D68D2" w:rsidRDefault="00774AA5" w:rsidP="0003169B">
            <w:pPr>
              <w:spacing w:after="0" w:line="240" w:lineRule="auto"/>
              <w:rPr>
                <w:rFonts w:cstheme="minorHAnsi"/>
              </w:rPr>
            </w:pPr>
            <w:r w:rsidRPr="009A0F53">
              <w:rPr>
                <w:rFonts w:cstheme="minorHAnsi"/>
              </w:rPr>
              <w:lastRenderedPageBreak/>
              <w:t xml:space="preserve">per 15 (penkiolika) dienų nuo dienos, kurią </w:t>
            </w:r>
            <w:r w:rsidR="0003139F">
              <w:rPr>
                <w:rFonts w:cstheme="minorHAnsi"/>
              </w:rPr>
              <w:t>Perkantysis subjektas</w:t>
            </w:r>
            <w:r w:rsidRPr="001D68D2">
              <w:rPr>
                <w:rFonts w:cstheme="minorHAnsi"/>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46B98CF2" w14:textId="77777777" w:rsidR="00774AA5" w:rsidRPr="009A0F53" w:rsidRDefault="00774AA5" w:rsidP="0003169B">
            <w:pPr>
              <w:spacing w:after="0" w:line="240" w:lineRule="auto"/>
              <w:rPr>
                <w:rFonts w:cstheme="minorHAnsi"/>
              </w:rPr>
            </w:pPr>
          </w:p>
        </w:tc>
      </w:tr>
      <w:tr w:rsidR="00774AA5" w:rsidRPr="00780655" w14:paraId="3CEAEB88" w14:textId="77777777" w:rsidTr="127DD6E8">
        <w:trPr>
          <w:trHeight w:val="20"/>
        </w:trPr>
        <w:tc>
          <w:tcPr>
            <w:tcW w:w="726" w:type="dxa"/>
            <w:tcMar>
              <w:top w:w="0" w:type="dxa"/>
              <w:left w:w="108" w:type="dxa"/>
              <w:bottom w:w="0" w:type="dxa"/>
              <w:right w:w="108" w:type="dxa"/>
            </w:tcMar>
          </w:tcPr>
          <w:p w14:paraId="3E9C4FD0" w14:textId="77777777" w:rsidR="00774AA5" w:rsidRPr="00780655" w:rsidRDefault="00774AA5"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0DAEA5E6" w14:textId="77777777" w:rsidR="00774AA5" w:rsidRPr="001D68D2"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negali sudaryti sutarties anksčiau kaip po</w:t>
            </w:r>
          </w:p>
        </w:tc>
        <w:tc>
          <w:tcPr>
            <w:tcW w:w="3643" w:type="dxa"/>
            <w:tcMar>
              <w:top w:w="0" w:type="dxa"/>
              <w:left w:w="108" w:type="dxa"/>
              <w:bottom w:w="0" w:type="dxa"/>
              <w:right w:w="108" w:type="dxa"/>
            </w:tcMar>
          </w:tcPr>
          <w:p w14:paraId="001F190A" w14:textId="77777777" w:rsidR="00C07F4D" w:rsidRPr="00780655" w:rsidRDefault="00774AA5" w:rsidP="0069234F">
            <w:pPr>
              <w:spacing w:after="0" w:line="240" w:lineRule="auto"/>
              <w:jc w:val="both"/>
              <w:rPr>
                <w:rFonts w:cstheme="minorHAnsi"/>
                <w:b/>
                <w:bCs/>
                <w:i/>
                <w:iCs/>
              </w:rPr>
            </w:pPr>
            <w:r w:rsidRPr="009A0F53">
              <w:rPr>
                <w:rFonts w:cstheme="minorHAnsi"/>
                <w:bCs/>
              </w:rPr>
              <w:t xml:space="preserve">5 (penkių) </w:t>
            </w:r>
            <w:r w:rsidR="00024DB9" w:rsidRPr="009A0F53">
              <w:rPr>
                <w:rFonts w:cstheme="minorHAnsi"/>
                <w:bCs/>
              </w:rPr>
              <w:t xml:space="preserve">darbo </w:t>
            </w:r>
            <w:r w:rsidRPr="00780655">
              <w:rPr>
                <w:rFonts w:cstheme="minorHAnsi"/>
                <w:bCs/>
              </w:rPr>
              <w:t>dienų,</w:t>
            </w:r>
            <w:r w:rsidRPr="00780655">
              <w:rPr>
                <w:rFonts w:cstheme="minorHAnsi"/>
              </w:rPr>
              <w:t xml:space="preserve"> nuo pranešimo apie </w:t>
            </w:r>
            <w:r w:rsidR="00E36D08" w:rsidRPr="00E36D08">
              <w:rPr>
                <w:rFonts w:cstheme="minorHAnsi"/>
              </w:rPr>
              <w:t>sprendimą nustatyti laimėjusį pirkimo pasiūlymą</w:t>
            </w:r>
            <w:r w:rsidR="00E36D08" w:rsidRPr="00E36D08" w:rsidDel="00E36D08">
              <w:rPr>
                <w:rFonts w:cstheme="minorHAnsi"/>
              </w:rPr>
              <w:t xml:space="preserve"> </w:t>
            </w:r>
            <w:r w:rsidRPr="00780655">
              <w:rPr>
                <w:rFonts w:cstheme="minorHAnsi"/>
              </w:rPr>
              <w:t xml:space="preserve">(o jei buvau gauta pretenzija – </w:t>
            </w:r>
            <w:r w:rsidRPr="00780655">
              <w:t>nuo pranešimo raštu apie jos priimtą sprendimą</w:t>
            </w:r>
            <w:r w:rsidRPr="00780655">
              <w:rPr>
                <w:rFonts w:cstheme="minorHAnsi"/>
              </w:rPr>
              <w:t xml:space="preserve"> dėl pretenzijos) išsiuntimo iš </w:t>
            </w:r>
            <w:r w:rsidR="00AC5BF2">
              <w:rPr>
                <w:rFonts w:cstheme="minorHAnsi"/>
              </w:rPr>
              <w:t>perkančiojo subjekto</w:t>
            </w:r>
            <w:r w:rsidRPr="001D68D2">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41035C0" w14:textId="77777777" w:rsidR="00774AA5" w:rsidRPr="001728BD" w:rsidRDefault="00774AA5" w:rsidP="0003169B">
            <w:pPr>
              <w:spacing w:after="0" w:line="240" w:lineRule="auto"/>
              <w:rPr>
                <w:rFonts w:cstheme="minorHAnsi"/>
              </w:rPr>
            </w:pPr>
          </w:p>
        </w:tc>
      </w:tr>
      <w:tr w:rsidR="00451AF7" w:rsidRPr="00780655" w14:paraId="52C53F5C" w14:textId="77777777" w:rsidTr="54A44937">
        <w:trPr>
          <w:trHeight w:val="20"/>
        </w:trPr>
        <w:tc>
          <w:tcPr>
            <w:tcW w:w="726" w:type="dxa"/>
            <w:tcMar>
              <w:top w:w="0" w:type="dxa"/>
              <w:left w:w="108" w:type="dxa"/>
              <w:bottom w:w="0" w:type="dxa"/>
              <w:right w:w="108" w:type="dxa"/>
            </w:tcMar>
          </w:tcPr>
          <w:p w14:paraId="1B5A8E09" w14:textId="77777777" w:rsidR="00F50C57" w:rsidRPr="00780655" w:rsidRDefault="00F50C57"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7C07A9A3" w14:textId="77777777" w:rsidR="00F50C57" w:rsidRPr="009A0F53" w:rsidRDefault="00F50C57" w:rsidP="0003169B">
            <w:pPr>
              <w:spacing w:after="0" w:line="240" w:lineRule="auto"/>
              <w:rPr>
                <w:rFonts w:cstheme="minorHAnsi"/>
              </w:rPr>
            </w:pPr>
            <w:r w:rsidRPr="00780655">
              <w:rPr>
                <w:rFonts w:cstheme="minorHAnsi"/>
              </w:rPr>
              <w:t xml:space="preserve">Jeigu </w:t>
            </w:r>
            <w:r w:rsidR="00F46E88" w:rsidRPr="00780655">
              <w:rPr>
                <w:iCs/>
              </w:rPr>
              <w:t xml:space="preserve">suinteresuotas dalyvis paprašys </w:t>
            </w:r>
            <w:r w:rsidR="00AC5BF2">
              <w:rPr>
                <w:iCs/>
              </w:rPr>
              <w:t>perkančiojo subjekto</w:t>
            </w:r>
            <w:r w:rsidR="00F46E88" w:rsidRPr="001D68D2">
              <w:rPr>
                <w:iCs/>
              </w:rPr>
              <w:t xml:space="preserve"> pateikti laimėjusį pasiūlymą</w:t>
            </w:r>
          </w:p>
        </w:tc>
        <w:tc>
          <w:tcPr>
            <w:tcW w:w="3643" w:type="dxa"/>
            <w:tcMar>
              <w:top w:w="0" w:type="dxa"/>
              <w:left w:w="108" w:type="dxa"/>
              <w:bottom w:w="0" w:type="dxa"/>
              <w:right w:w="108" w:type="dxa"/>
            </w:tcMar>
          </w:tcPr>
          <w:p w14:paraId="4D03BF29" w14:textId="77777777" w:rsidR="001B1895" w:rsidRPr="00780655" w:rsidRDefault="000B4E01" w:rsidP="00451AF7">
            <w:pPr>
              <w:spacing w:after="0" w:line="240" w:lineRule="auto"/>
              <w:jc w:val="both"/>
              <w:rPr>
                <w:rFonts w:cstheme="minorHAnsi"/>
                <w:i/>
                <w:iCs/>
                <w:color w:val="FF0000"/>
              </w:rPr>
            </w:pPr>
            <w:r w:rsidRPr="00780655">
              <w:rPr>
                <w:rFonts w:cstheme="minorHAnsi"/>
                <w:i/>
                <w:iCs/>
              </w:rPr>
              <w:t xml:space="preserve">PĮ </w:t>
            </w:r>
            <w:r w:rsidR="0067421F" w:rsidRPr="00780655">
              <w:rPr>
                <w:rFonts w:cstheme="minorHAnsi"/>
                <w:i/>
                <w:iCs/>
              </w:rPr>
              <w:t>10</w:t>
            </w:r>
            <w:r w:rsidR="0067421F">
              <w:rPr>
                <w:rFonts w:cstheme="minorHAnsi"/>
                <w:i/>
                <w:iCs/>
              </w:rPr>
              <w:t>8</w:t>
            </w:r>
            <w:r w:rsidR="0067421F" w:rsidRPr="00780655">
              <w:rPr>
                <w:rFonts w:cstheme="minorHAnsi"/>
                <w:i/>
                <w:iCs/>
              </w:rPr>
              <w:t xml:space="preserve"> </w:t>
            </w:r>
            <w:r w:rsidRPr="00780655">
              <w:rPr>
                <w:rFonts w:cstheme="minorHAnsi"/>
                <w:i/>
                <w:iCs/>
              </w:rPr>
              <w:t xml:space="preserve">straipsnio 1 dalyje nustatytas terminas ir atidėjimo terminas pratęsiami papildomam terminui, jį skaičiuojant nuo suinteresuoto dalyvio prašymo pateikti laimėjusį pasiūlymą pateikimo </w:t>
            </w:r>
            <w:r w:rsidR="00AC5BF2">
              <w:rPr>
                <w:rFonts w:cstheme="minorHAnsi"/>
                <w:i/>
                <w:iCs/>
              </w:rPr>
              <w:t>perkančiajam subjektui</w:t>
            </w:r>
            <w:r w:rsidRPr="001D68D2">
              <w:rPr>
                <w:rFonts w:cstheme="minorHAnsi"/>
                <w:i/>
                <w:iCs/>
              </w:rPr>
              <w:t xml:space="preserve"> dienos iki tol, kol suinteresuotam dalyviui bus pateiktas minėtas pasiūlymas. Jeigu laimėjusio dalyvio pasiūlymas pateikiamas tą pačią dieną, kai buvo paprašyta, PĮ </w:t>
            </w:r>
            <w:r w:rsidR="0067421F" w:rsidRPr="001D68D2">
              <w:rPr>
                <w:rFonts w:cstheme="minorHAnsi"/>
                <w:i/>
                <w:iCs/>
              </w:rPr>
              <w:t>10</w:t>
            </w:r>
            <w:r w:rsidR="0067421F">
              <w:rPr>
                <w:rFonts w:cstheme="minorHAnsi"/>
                <w:i/>
                <w:iCs/>
              </w:rPr>
              <w:t>8</w:t>
            </w:r>
            <w:r w:rsidR="0067421F" w:rsidRPr="001D68D2">
              <w:rPr>
                <w:rFonts w:cstheme="minorHAnsi"/>
                <w:i/>
                <w:iCs/>
              </w:rPr>
              <w:t xml:space="preserve"> </w:t>
            </w:r>
            <w:r w:rsidRPr="001D68D2">
              <w:rPr>
                <w:rFonts w:cstheme="minorHAnsi"/>
                <w:i/>
                <w:iCs/>
              </w:rPr>
              <w:t>straipsnio 1 dalyje nustatytas terminas ir atidėjimo terminas pratę</w:t>
            </w:r>
            <w:r w:rsidRPr="009A0F53">
              <w:rPr>
                <w:rFonts w:cstheme="minorHAnsi"/>
                <w:i/>
                <w:iCs/>
              </w:rPr>
              <w:t>siami vienai darbo dienai</w:t>
            </w:r>
            <w:r w:rsidRPr="00780655">
              <w:rPr>
                <w:rFonts w:cstheme="minorHAnsi"/>
                <w:i/>
                <w:iCs/>
                <w:color w:val="FF0000"/>
              </w:rPr>
              <w:t xml:space="preserve">. </w:t>
            </w:r>
          </w:p>
          <w:p w14:paraId="23C965EE" w14:textId="77777777" w:rsidR="00ED5B78" w:rsidRPr="00780655"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005833BB" w14:textId="77777777" w:rsidR="00F50C57" w:rsidRPr="00780655" w:rsidRDefault="00F50C57" w:rsidP="0003169B">
            <w:pPr>
              <w:spacing w:after="0" w:line="240" w:lineRule="auto"/>
              <w:rPr>
                <w:rFonts w:cstheme="minorHAnsi"/>
              </w:rPr>
            </w:pPr>
          </w:p>
        </w:tc>
      </w:tr>
    </w:tbl>
    <w:p w14:paraId="741C8FA0" w14:textId="77777777" w:rsidR="008F59C5" w:rsidRPr="00780655" w:rsidRDefault="008F59C5" w:rsidP="008D704D">
      <w:pPr>
        <w:tabs>
          <w:tab w:val="left" w:pos="2977"/>
        </w:tabs>
        <w:spacing w:after="120" w:line="20" w:lineRule="atLeast"/>
        <w:jc w:val="center"/>
        <w:rPr>
          <w:rFonts w:eastAsia="Calibri" w:cstheme="minorHAnsi"/>
        </w:rPr>
      </w:pPr>
    </w:p>
    <w:p w14:paraId="06BEE83C" w14:textId="77777777" w:rsidR="00A4599F" w:rsidRPr="00780655" w:rsidRDefault="008F59C5" w:rsidP="009F0698">
      <w:pPr>
        <w:rPr>
          <w:rFonts w:eastAsia="Calibri" w:cstheme="minorHAnsi"/>
        </w:rPr>
      </w:pPr>
      <w:r w:rsidRPr="00780655">
        <w:rPr>
          <w:rFonts w:eastAsia="Calibri" w:cstheme="minorHAnsi"/>
        </w:rPr>
        <w:br w:type="page"/>
      </w:r>
    </w:p>
    <w:p w14:paraId="64E00A0E"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3" w:name="_Ref38539939"/>
      <w:bookmarkStart w:id="54" w:name="_Ref38541068"/>
      <w:bookmarkStart w:id="55" w:name="_Ref38885053"/>
      <w:bookmarkStart w:id="56" w:name="_Ref38899023"/>
      <w:bookmarkStart w:id="57" w:name="_Toc209450465"/>
      <w:bookmarkStart w:id="58" w:name="_Hlk183695839"/>
      <w:r w:rsidRPr="00780655">
        <w:rPr>
          <w:rFonts w:asciiTheme="minorHAnsi" w:eastAsia="Calibri" w:hAnsiTheme="minorHAnsi" w:cstheme="minorHAnsi"/>
          <w:color w:val="0070C0"/>
          <w:sz w:val="21"/>
          <w:szCs w:val="21"/>
        </w:rPr>
        <w:lastRenderedPageBreak/>
        <w:t xml:space="preserve">Pirkimo sąlygų </w:t>
      </w:r>
      <w:r w:rsidR="005F0B78" w:rsidRPr="00780655">
        <w:rPr>
          <w:rFonts w:asciiTheme="minorHAnsi" w:eastAsia="Calibri" w:hAnsiTheme="minorHAnsi" w:cstheme="minorHAnsi"/>
          <w:color w:val="0070C0"/>
          <w:sz w:val="21"/>
          <w:szCs w:val="21"/>
        </w:rPr>
        <w:t>2</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„Techninė specifikacija“</w:t>
      </w:r>
      <w:bookmarkEnd w:id="53"/>
      <w:bookmarkEnd w:id="54"/>
      <w:bookmarkEnd w:id="55"/>
      <w:bookmarkEnd w:id="56"/>
      <w:bookmarkEnd w:id="57"/>
    </w:p>
    <w:bookmarkEnd w:id="58"/>
    <w:p w14:paraId="01EEA723" w14:textId="77777777" w:rsidR="00281735" w:rsidRPr="009A0F53" w:rsidRDefault="00281735" w:rsidP="00281735">
      <w:pPr>
        <w:jc w:val="center"/>
        <w:rPr>
          <w:rFonts w:cstheme="minorHAnsi"/>
          <w:b/>
          <w:bCs/>
        </w:rPr>
      </w:pPr>
    </w:p>
    <w:p w14:paraId="3B8E9A58" w14:textId="77777777" w:rsidR="00F66A0D" w:rsidRPr="00813A32" w:rsidRDefault="00CF5F78" w:rsidP="00F66A0D">
      <w:pPr>
        <w:jc w:val="center"/>
        <w:rPr>
          <w:rFonts w:cstheme="minorHAnsi"/>
          <w:b/>
          <w:color w:val="000000"/>
          <w:sz w:val="24"/>
          <w:szCs w:val="24"/>
        </w:rPr>
      </w:pPr>
      <w:r>
        <w:rPr>
          <w:rFonts w:cstheme="minorHAnsi"/>
          <w:b/>
          <w:color w:val="000000"/>
          <w:sz w:val="24"/>
          <w:szCs w:val="24"/>
        </w:rPr>
        <w:t>1</w:t>
      </w:r>
      <w:r w:rsidR="00F23CE2">
        <w:rPr>
          <w:rFonts w:cstheme="minorHAnsi"/>
          <w:b/>
          <w:color w:val="000000"/>
          <w:sz w:val="24"/>
          <w:szCs w:val="24"/>
        </w:rPr>
        <w:t xml:space="preserve"> </w:t>
      </w:r>
      <w:r>
        <w:rPr>
          <w:rFonts w:cstheme="minorHAnsi"/>
          <w:b/>
          <w:color w:val="000000"/>
          <w:sz w:val="24"/>
          <w:szCs w:val="24"/>
        </w:rPr>
        <w:t xml:space="preserve">POD </w:t>
      </w:r>
      <w:r w:rsidR="0080071C">
        <w:rPr>
          <w:rFonts w:cstheme="minorHAnsi"/>
          <w:b/>
          <w:color w:val="000000"/>
          <w:sz w:val="24"/>
          <w:szCs w:val="24"/>
        </w:rPr>
        <w:t xml:space="preserve">BUITINIŲ </w:t>
      </w:r>
      <w:r w:rsidR="00F66A0D">
        <w:rPr>
          <w:rFonts w:cstheme="minorHAnsi"/>
          <w:b/>
          <w:color w:val="000000"/>
          <w:sz w:val="24"/>
          <w:szCs w:val="24"/>
        </w:rPr>
        <w:t>NUOTEKŲ VALYMO ĮRENGINIŲ</w:t>
      </w:r>
      <w:r w:rsidR="00F66A0D" w:rsidRPr="00813A32">
        <w:rPr>
          <w:rFonts w:cstheme="minorHAnsi"/>
          <w:b/>
          <w:color w:val="000000"/>
          <w:sz w:val="24"/>
          <w:szCs w:val="24"/>
        </w:rPr>
        <w:t xml:space="preserve"> </w:t>
      </w:r>
      <w:r w:rsidR="0080071C">
        <w:rPr>
          <w:rFonts w:cstheme="minorHAnsi"/>
          <w:b/>
          <w:color w:val="000000"/>
          <w:sz w:val="24"/>
          <w:szCs w:val="24"/>
        </w:rPr>
        <w:t>SEDOS</w:t>
      </w:r>
      <w:r w:rsidR="00F66A0D" w:rsidRPr="00813A32">
        <w:rPr>
          <w:rFonts w:cstheme="minorHAnsi"/>
          <w:b/>
          <w:color w:val="000000"/>
          <w:sz w:val="24"/>
          <w:szCs w:val="24"/>
        </w:rPr>
        <w:t xml:space="preserve"> M</w:t>
      </w:r>
      <w:r w:rsidR="00993C23">
        <w:rPr>
          <w:rFonts w:cstheme="minorHAnsi"/>
          <w:b/>
          <w:color w:val="000000"/>
          <w:sz w:val="24"/>
          <w:szCs w:val="24"/>
        </w:rPr>
        <w:t>.</w:t>
      </w:r>
      <w:r w:rsidR="00F66A0D" w:rsidRPr="00813A32">
        <w:rPr>
          <w:rFonts w:cstheme="minorHAnsi"/>
          <w:b/>
          <w:color w:val="000000"/>
          <w:sz w:val="24"/>
          <w:szCs w:val="24"/>
        </w:rPr>
        <w:t xml:space="preserve">, </w:t>
      </w:r>
      <w:r w:rsidR="00993C23">
        <w:rPr>
          <w:rFonts w:cstheme="minorHAnsi"/>
          <w:b/>
          <w:color w:val="000000"/>
          <w:sz w:val="24"/>
          <w:szCs w:val="24"/>
        </w:rPr>
        <w:t>MAŽEIKIŲ</w:t>
      </w:r>
      <w:r w:rsidR="00F66A0D" w:rsidRPr="00813A32">
        <w:rPr>
          <w:rFonts w:cstheme="minorHAnsi"/>
          <w:b/>
          <w:color w:val="000000"/>
          <w:sz w:val="24"/>
          <w:szCs w:val="24"/>
        </w:rPr>
        <w:t xml:space="preserve"> R. SAVIVALDYBĖJE  </w:t>
      </w:r>
      <w:r w:rsidR="00993C23">
        <w:rPr>
          <w:rFonts w:cstheme="minorHAnsi"/>
          <w:b/>
          <w:color w:val="000000"/>
          <w:sz w:val="24"/>
          <w:szCs w:val="24"/>
        </w:rPr>
        <w:t xml:space="preserve">PROJEKTAVIMO IR REKONSTRUKCIJOS </w:t>
      </w:r>
      <w:r w:rsidR="00F66A0D" w:rsidRPr="00813A32">
        <w:rPr>
          <w:rFonts w:cstheme="minorHAnsi"/>
          <w:b/>
          <w:color w:val="000000"/>
          <w:sz w:val="24"/>
          <w:szCs w:val="24"/>
        </w:rPr>
        <w:t xml:space="preserve"> RANGOS DARBŲ</w:t>
      </w:r>
    </w:p>
    <w:p w14:paraId="68C3F763" w14:textId="66BD1EA5" w:rsidR="00F66A0D" w:rsidRPr="00813A32" w:rsidRDefault="00F66A0D" w:rsidP="00F66A0D">
      <w:pPr>
        <w:spacing w:after="0" w:line="240" w:lineRule="auto"/>
        <w:jc w:val="center"/>
        <w:rPr>
          <w:rFonts w:ascii="Calibri Light" w:hAnsi="Calibri Light" w:cs="Calibri Light"/>
          <w:b/>
          <w:sz w:val="24"/>
          <w:szCs w:val="24"/>
          <w:u w:val="single"/>
        </w:rPr>
      </w:pPr>
      <w:r w:rsidRPr="00813A32">
        <w:rPr>
          <w:rFonts w:ascii="Calibri Light" w:hAnsi="Calibri Light" w:cs="Calibri Light"/>
          <w:b/>
          <w:sz w:val="24"/>
          <w:szCs w:val="24"/>
          <w:u w:val="single"/>
        </w:rPr>
        <w:t>TECHNINĖ SPECIFIKACIJA</w:t>
      </w:r>
      <w:r>
        <w:rPr>
          <w:rFonts w:ascii="Calibri Light" w:hAnsi="Calibri Light" w:cs="Calibri Light"/>
          <w:b/>
          <w:sz w:val="24"/>
          <w:szCs w:val="24"/>
          <w:u w:val="single"/>
        </w:rPr>
        <w:t xml:space="preserve"> /UŽSAKOVO REIKALAVIMAI/</w:t>
      </w:r>
    </w:p>
    <w:p w14:paraId="40F68481" w14:textId="77777777" w:rsidR="00F66A0D" w:rsidRDefault="00F66A0D" w:rsidP="00F66A0D">
      <w:pPr>
        <w:spacing w:after="0" w:line="240" w:lineRule="auto"/>
        <w:jc w:val="center"/>
        <w:rPr>
          <w:rFonts w:ascii="Calibri Light" w:hAnsi="Calibri Light" w:cs="Calibri Light"/>
          <w:b/>
          <w:bCs/>
          <w:sz w:val="24"/>
          <w:szCs w:val="24"/>
          <w:u w:val="single"/>
        </w:rPr>
      </w:pPr>
    </w:p>
    <w:p w14:paraId="4C462626" w14:textId="1A63BAC2" w:rsidR="00CF5F78" w:rsidRDefault="00CF5F78" w:rsidP="00DA384E">
      <w:pPr>
        <w:pStyle w:val="Sraopastraipa"/>
        <w:numPr>
          <w:ilvl w:val="0"/>
          <w:numId w:val="13"/>
        </w:numPr>
        <w:tabs>
          <w:tab w:val="left" w:pos="450"/>
          <w:tab w:val="left" w:pos="990"/>
        </w:tabs>
        <w:spacing w:after="0" w:line="240" w:lineRule="auto"/>
        <w:ind w:left="0" w:firstLine="0"/>
        <w:jc w:val="both"/>
        <w:rPr>
          <w:rFonts w:eastAsia="Calibri" w:cstheme="minorHAnsi"/>
          <w:i/>
          <w:iCs/>
          <w:sz w:val="22"/>
          <w:szCs w:val="22"/>
        </w:rPr>
      </w:pPr>
      <w:bookmarkStart w:id="59" w:name="_Hlk204612721"/>
      <w:r w:rsidRPr="00780655">
        <w:rPr>
          <w:rFonts w:eastAsia="Calibri" w:cstheme="minorHAnsi"/>
          <w:i/>
          <w:iCs/>
          <w:sz w:val="22"/>
          <w:szCs w:val="22"/>
        </w:rPr>
        <w:t xml:space="preserve">Rangovas privalo parengti sklypo topografinį planą, </w:t>
      </w:r>
      <w:r>
        <w:rPr>
          <w:rFonts w:eastAsia="Calibri" w:cstheme="minorHAnsi"/>
          <w:i/>
          <w:iCs/>
          <w:sz w:val="22"/>
          <w:szCs w:val="22"/>
        </w:rPr>
        <w:t xml:space="preserve">atlikti geologinius tyrimus (jei būtina techninio darbo projekto parengimui), parengti </w:t>
      </w:r>
      <w:r w:rsidR="00312E93">
        <w:rPr>
          <w:rFonts w:eastAsia="Calibri" w:cstheme="minorHAnsi"/>
          <w:i/>
          <w:iCs/>
          <w:sz w:val="22"/>
          <w:szCs w:val="22"/>
        </w:rPr>
        <w:t xml:space="preserve">buitinių </w:t>
      </w:r>
      <w:r w:rsidRPr="00780655">
        <w:rPr>
          <w:rFonts w:eastAsia="Calibri" w:cstheme="minorHAnsi"/>
          <w:i/>
          <w:iCs/>
          <w:sz w:val="22"/>
          <w:szCs w:val="22"/>
        </w:rPr>
        <w:t>nuotekų valym</w:t>
      </w:r>
      <w:r>
        <w:rPr>
          <w:rFonts w:eastAsia="Calibri" w:cstheme="minorHAnsi"/>
          <w:i/>
          <w:iCs/>
          <w:sz w:val="22"/>
          <w:szCs w:val="22"/>
        </w:rPr>
        <w:t>o</w:t>
      </w:r>
      <w:r w:rsidRPr="00780655">
        <w:rPr>
          <w:rFonts w:eastAsia="Calibri" w:cstheme="minorHAnsi"/>
          <w:i/>
          <w:iCs/>
          <w:sz w:val="22"/>
          <w:szCs w:val="22"/>
        </w:rPr>
        <w:t xml:space="preserve"> įrenginių (toliau-NVĮ)  </w:t>
      </w:r>
      <w:bookmarkStart w:id="60" w:name="_Hlk190028248"/>
      <w:bookmarkStart w:id="61" w:name="_Hlk190031267"/>
      <w:r w:rsidR="00453128" w:rsidRPr="00453128">
        <w:rPr>
          <w:rFonts w:eastAsia="Calibri" w:cstheme="minorHAnsi"/>
          <w:b/>
          <w:bCs/>
          <w:i/>
          <w:iCs/>
          <w:sz w:val="22"/>
          <w:szCs w:val="22"/>
        </w:rPr>
        <w:t>Vaclovo Bartusevičiaus g. 2, Sedos m., Mažeikių r. sav</w:t>
      </w:r>
      <w:r w:rsidR="00453128">
        <w:rPr>
          <w:rFonts w:eastAsia="Calibri" w:cstheme="minorHAnsi"/>
          <w:i/>
          <w:iCs/>
          <w:sz w:val="22"/>
          <w:szCs w:val="22"/>
        </w:rPr>
        <w:t>.,</w:t>
      </w:r>
      <w:bookmarkEnd w:id="60"/>
      <w:r w:rsidRPr="000F4516">
        <w:rPr>
          <w:rFonts w:eastAsia="Calibri" w:cstheme="minorHAnsi"/>
          <w:b/>
          <w:bCs/>
          <w:i/>
          <w:iCs/>
          <w:sz w:val="22"/>
          <w:szCs w:val="22"/>
        </w:rPr>
        <w:t xml:space="preserve"> </w:t>
      </w:r>
      <w:r w:rsidRPr="00780655">
        <w:rPr>
          <w:rFonts w:eastAsia="Calibri" w:cstheme="minorHAnsi"/>
          <w:i/>
          <w:iCs/>
          <w:sz w:val="22"/>
          <w:szCs w:val="22"/>
        </w:rPr>
        <w:t xml:space="preserve"> </w:t>
      </w:r>
      <w:bookmarkEnd w:id="61"/>
      <w:r w:rsidRPr="00780655">
        <w:rPr>
          <w:rFonts w:eastAsia="Calibri" w:cstheme="minorHAnsi"/>
          <w:i/>
          <w:iCs/>
          <w:sz w:val="22"/>
          <w:szCs w:val="22"/>
        </w:rPr>
        <w:t xml:space="preserve">projektinius pasiūlymus, gauti statybą leidžiantį dokumentą, </w:t>
      </w:r>
      <w:r w:rsidR="003D15E2">
        <w:rPr>
          <w:rFonts w:eastAsia="Calibri" w:cstheme="minorHAnsi"/>
          <w:i/>
          <w:iCs/>
          <w:sz w:val="22"/>
          <w:szCs w:val="22"/>
        </w:rPr>
        <w:t xml:space="preserve">gauti </w:t>
      </w:r>
      <w:r w:rsidR="003D15E2" w:rsidRPr="003D15E2">
        <w:rPr>
          <w:rFonts w:eastAsia="Calibri" w:cstheme="minorHAnsi"/>
          <w:i/>
          <w:iCs/>
          <w:sz w:val="22"/>
          <w:szCs w:val="22"/>
        </w:rPr>
        <w:t>prisijungimo technin</w:t>
      </w:r>
      <w:r w:rsidR="003D15E2">
        <w:rPr>
          <w:rFonts w:eastAsia="Calibri" w:cstheme="minorHAnsi"/>
          <w:i/>
          <w:iCs/>
          <w:sz w:val="22"/>
          <w:szCs w:val="22"/>
        </w:rPr>
        <w:t>es</w:t>
      </w:r>
      <w:r w:rsidR="003D15E2" w:rsidRPr="003D15E2">
        <w:rPr>
          <w:rFonts w:eastAsia="Calibri" w:cstheme="minorHAnsi"/>
          <w:i/>
          <w:iCs/>
          <w:sz w:val="22"/>
          <w:szCs w:val="22"/>
        </w:rPr>
        <w:t xml:space="preserve"> sąlyg</w:t>
      </w:r>
      <w:r w:rsidR="003D15E2">
        <w:rPr>
          <w:rFonts w:eastAsia="Calibri" w:cstheme="minorHAnsi"/>
          <w:i/>
          <w:iCs/>
          <w:sz w:val="22"/>
          <w:szCs w:val="22"/>
        </w:rPr>
        <w:t>as, parengti</w:t>
      </w:r>
      <w:r w:rsidR="003D15E2" w:rsidRPr="003D15E2">
        <w:rPr>
          <w:rFonts w:eastAsia="Calibri" w:cstheme="minorHAnsi"/>
          <w:i/>
          <w:iCs/>
          <w:sz w:val="22"/>
          <w:szCs w:val="22"/>
        </w:rPr>
        <w:t xml:space="preserve"> paraiškos specialiųjų sąlygų gavimui</w:t>
      </w:r>
      <w:r w:rsidR="003D15E2">
        <w:rPr>
          <w:rFonts w:eastAsia="Calibri" w:cstheme="minorHAnsi"/>
          <w:i/>
          <w:iCs/>
          <w:sz w:val="22"/>
          <w:szCs w:val="22"/>
        </w:rPr>
        <w:t xml:space="preserve"> (jei reikalinga),</w:t>
      </w:r>
      <w:r w:rsidR="003D15E2" w:rsidRPr="003D15E2">
        <w:rPr>
          <w:rFonts w:eastAsia="Calibri" w:cstheme="minorHAnsi"/>
          <w:i/>
          <w:iCs/>
          <w:sz w:val="22"/>
          <w:szCs w:val="22"/>
        </w:rPr>
        <w:t xml:space="preserve"> </w:t>
      </w:r>
      <w:r w:rsidRPr="00780655">
        <w:rPr>
          <w:rFonts w:eastAsia="Calibri" w:cstheme="minorHAnsi"/>
          <w:i/>
          <w:iCs/>
          <w:sz w:val="22"/>
          <w:szCs w:val="22"/>
        </w:rPr>
        <w:t>parengti rekonstrukcijos techninį darbo projektą</w:t>
      </w:r>
      <w:r>
        <w:rPr>
          <w:rFonts w:eastAsia="Calibri" w:cstheme="minorHAnsi"/>
          <w:i/>
          <w:iCs/>
          <w:sz w:val="22"/>
          <w:szCs w:val="22"/>
        </w:rPr>
        <w:t xml:space="preserve"> (toliau- TDP)</w:t>
      </w:r>
      <w:r w:rsidR="00453128">
        <w:rPr>
          <w:rFonts w:eastAsia="Calibri" w:cstheme="minorHAnsi"/>
          <w:i/>
          <w:iCs/>
          <w:sz w:val="22"/>
          <w:szCs w:val="22"/>
        </w:rPr>
        <w:t xml:space="preserve">, numatant NVĮ pajėgumą padidinti iki 255 m3/d, </w:t>
      </w:r>
      <w:r w:rsidRPr="00780655">
        <w:rPr>
          <w:rFonts w:eastAsia="Calibri" w:cstheme="minorHAnsi"/>
          <w:i/>
          <w:iCs/>
          <w:sz w:val="22"/>
          <w:szCs w:val="22"/>
        </w:rPr>
        <w:t xml:space="preserve"> ir atlikti </w:t>
      </w:r>
      <w:r>
        <w:rPr>
          <w:rFonts w:eastAsia="Calibri" w:cstheme="minorHAnsi"/>
          <w:i/>
          <w:iCs/>
          <w:sz w:val="22"/>
          <w:szCs w:val="22"/>
        </w:rPr>
        <w:t>suprojektuotus</w:t>
      </w:r>
      <w:r w:rsidRPr="00780655">
        <w:rPr>
          <w:rFonts w:eastAsia="Calibri" w:cstheme="minorHAnsi"/>
          <w:i/>
          <w:iCs/>
          <w:sz w:val="22"/>
          <w:szCs w:val="22"/>
        </w:rPr>
        <w:t xml:space="preserve"> statybos darbus</w:t>
      </w:r>
      <w:r>
        <w:rPr>
          <w:rFonts w:eastAsia="Calibri" w:cstheme="minorHAnsi"/>
          <w:i/>
          <w:iCs/>
          <w:sz w:val="22"/>
          <w:szCs w:val="22"/>
        </w:rPr>
        <w:t>, dalyvauti statybos užbaigimo procedūroje, įskaitant techninės ir kitos dokumentacijos elektroniniu būdu įkėlimą į informacinę sistemą „</w:t>
      </w:r>
      <w:proofErr w:type="spellStart"/>
      <w:r>
        <w:rPr>
          <w:rFonts w:eastAsia="Calibri" w:cstheme="minorHAnsi"/>
          <w:i/>
          <w:iCs/>
          <w:sz w:val="22"/>
          <w:szCs w:val="22"/>
        </w:rPr>
        <w:t>Infostatyba</w:t>
      </w:r>
      <w:proofErr w:type="spellEnd"/>
      <w:r>
        <w:rPr>
          <w:rFonts w:eastAsia="Calibri" w:cstheme="minorHAnsi"/>
          <w:i/>
          <w:iCs/>
          <w:sz w:val="22"/>
          <w:szCs w:val="22"/>
        </w:rPr>
        <w:t xml:space="preserve">“; parengti išpildomuosius brėžinius, atlikti geodezinius matavimus, atlikti statinių kadastrinius matavimus, parengti kadastrinių matavimų bylas ir jas Užsakovo vardu </w:t>
      </w:r>
      <w:r w:rsidR="00A44EB5">
        <w:rPr>
          <w:rFonts w:eastAsia="Calibri" w:cstheme="minorHAnsi"/>
          <w:i/>
          <w:iCs/>
          <w:sz w:val="22"/>
          <w:szCs w:val="22"/>
        </w:rPr>
        <w:t xml:space="preserve">suderinti su </w:t>
      </w:r>
      <w:r>
        <w:rPr>
          <w:rFonts w:eastAsia="Calibri" w:cstheme="minorHAnsi"/>
          <w:i/>
          <w:iCs/>
          <w:sz w:val="22"/>
          <w:szCs w:val="22"/>
        </w:rPr>
        <w:t xml:space="preserve">VĮ Registrų </w:t>
      </w:r>
      <w:r w:rsidR="00A44EB5">
        <w:rPr>
          <w:rFonts w:eastAsia="Calibri" w:cstheme="minorHAnsi"/>
          <w:i/>
          <w:iCs/>
          <w:sz w:val="22"/>
          <w:szCs w:val="22"/>
        </w:rPr>
        <w:t>centru</w:t>
      </w:r>
      <w:r>
        <w:rPr>
          <w:rFonts w:eastAsia="Calibri" w:cstheme="minorHAnsi"/>
          <w:i/>
          <w:iCs/>
          <w:sz w:val="22"/>
          <w:szCs w:val="22"/>
        </w:rPr>
        <w:t>.</w:t>
      </w:r>
      <w:r w:rsidRPr="00780655">
        <w:rPr>
          <w:rFonts w:eastAsia="Calibri" w:cstheme="minorHAnsi"/>
          <w:i/>
          <w:iCs/>
          <w:sz w:val="22"/>
          <w:szCs w:val="22"/>
        </w:rPr>
        <w:t xml:space="preserve"> Užsakovas suteiks įgaliojimus rangovui </w:t>
      </w:r>
      <w:bookmarkStart w:id="62" w:name="_Hlk185412299"/>
      <w:r>
        <w:rPr>
          <w:rFonts w:eastAsia="Calibri" w:cstheme="minorHAnsi"/>
          <w:i/>
          <w:iCs/>
          <w:sz w:val="22"/>
          <w:szCs w:val="22"/>
        </w:rPr>
        <w:t xml:space="preserve">parengti paraiškas ir </w:t>
      </w:r>
      <w:r w:rsidRPr="009A0F53">
        <w:rPr>
          <w:rFonts w:eastAsia="Calibri" w:cstheme="minorHAnsi"/>
          <w:i/>
          <w:iCs/>
          <w:sz w:val="22"/>
          <w:szCs w:val="22"/>
        </w:rPr>
        <w:t xml:space="preserve">gauti specialiąsias sąlygas, prisijungimo </w:t>
      </w:r>
      <w:r w:rsidRPr="00780655">
        <w:rPr>
          <w:rFonts w:eastAsia="Calibri" w:cstheme="minorHAnsi"/>
          <w:i/>
          <w:iCs/>
          <w:sz w:val="22"/>
          <w:szCs w:val="22"/>
        </w:rPr>
        <w:t>prie inžinerinių tinklų</w:t>
      </w:r>
      <w:r>
        <w:rPr>
          <w:rFonts w:eastAsia="Calibri" w:cstheme="minorHAnsi"/>
          <w:i/>
          <w:iCs/>
          <w:sz w:val="22"/>
          <w:szCs w:val="22"/>
        </w:rPr>
        <w:t>/susisiekimo komunikacijų</w:t>
      </w:r>
      <w:r w:rsidRPr="00780655">
        <w:rPr>
          <w:rFonts w:eastAsia="Calibri" w:cstheme="minorHAnsi"/>
          <w:i/>
          <w:iCs/>
          <w:sz w:val="22"/>
          <w:szCs w:val="22"/>
        </w:rPr>
        <w:t xml:space="preserve"> technines sąlygas</w:t>
      </w:r>
      <w:bookmarkEnd w:id="62"/>
      <w:r w:rsidRPr="00780655">
        <w:rPr>
          <w:rFonts w:eastAsia="Calibri" w:cstheme="minorHAnsi"/>
          <w:i/>
          <w:iCs/>
          <w:sz w:val="22"/>
          <w:szCs w:val="22"/>
        </w:rPr>
        <w:t>. Esant poreikiui,</w:t>
      </w:r>
      <w:r>
        <w:rPr>
          <w:rFonts w:eastAsia="Calibri" w:cstheme="minorHAnsi"/>
          <w:i/>
          <w:iCs/>
          <w:sz w:val="22"/>
          <w:szCs w:val="22"/>
        </w:rPr>
        <w:t xml:space="preserve"> rengiant NVĮ TDP, </w:t>
      </w:r>
      <w:r w:rsidRPr="009A0F53">
        <w:rPr>
          <w:rFonts w:eastAsia="Calibri" w:cstheme="minorHAnsi"/>
          <w:i/>
          <w:iCs/>
          <w:sz w:val="22"/>
          <w:szCs w:val="22"/>
        </w:rPr>
        <w:t xml:space="preserve"> rangovas privalės įsivertinti ir nusimaty</w:t>
      </w:r>
      <w:r w:rsidRPr="00780655">
        <w:rPr>
          <w:rFonts w:eastAsia="Calibri" w:cstheme="minorHAnsi"/>
          <w:i/>
          <w:iCs/>
          <w:sz w:val="22"/>
          <w:szCs w:val="22"/>
        </w:rPr>
        <w:t>ti išlaidas ir laiko sąnaudas geologinių tyrimų atlikimui.</w:t>
      </w:r>
      <w:r>
        <w:rPr>
          <w:rFonts w:eastAsia="Calibri" w:cstheme="minorHAnsi"/>
          <w:i/>
          <w:iCs/>
          <w:sz w:val="22"/>
          <w:szCs w:val="22"/>
        </w:rPr>
        <w:t xml:space="preserve"> Rangovas bus </w:t>
      </w:r>
      <w:r w:rsidRPr="00484BA1">
        <w:rPr>
          <w:rFonts w:eastAsia="Calibri" w:cstheme="minorHAnsi"/>
          <w:i/>
          <w:iCs/>
          <w:sz w:val="22"/>
          <w:szCs w:val="22"/>
        </w:rPr>
        <w:t xml:space="preserve">atsakingas už </w:t>
      </w:r>
      <w:r w:rsidR="00C13066">
        <w:rPr>
          <w:rFonts w:eastAsia="Calibri" w:cstheme="minorHAnsi"/>
          <w:i/>
          <w:iCs/>
          <w:sz w:val="22"/>
          <w:szCs w:val="22"/>
        </w:rPr>
        <w:t>elektroninio statybos darbų žurnalo</w:t>
      </w:r>
      <w:r w:rsidR="00C13066" w:rsidRPr="00484BA1">
        <w:rPr>
          <w:rFonts w:eastAsia="Calibri" w:cstheme="minorHAnsi"/>
          <w:i/>
          <w:iCs/>
          <w:sz w:val="22"/>
          <w:szCs w:val="22"/>
        </w:rPr>
        <w:t xml:space="preserve"> </w:t>
      </w:r>
      <w:r w:rsidRPr="00484BA1">
        <w:rPr>
          <w:rFonts w:eastAsia="Calibri" w:cstheme="minorHAnsi"/>
          <w:i/>
          <w:iCs/>
          <w:sz w:val="22"/>
          <w:szCs w:val="22"/>
        </w:rPr>
        <w:t>pildymą ir  prieinamumą visiems statybos dalyviams, bei statybos priežiūrą kontroliuojančioms institucijoms</w:t>
      </w:r>
      <w:r>
        <w:rPr>
          <w:rFonts w:eastAsia="Calibri" w:cstheme="minorHAnsi"/>
          <w:i/>
          <w:iCs/>
          <w:sz w:val="22"/>
          <w:szCs w:val="22"/>
        </w:rPr>
        <w:t>.</w:t>
      </w:r>
    </w:p>
    <w:p w14:paraId="3A325F1D" w14:textId="77777777" w:rsidR="00CF5F78" w:rsidRDefault="00CF5F78" w:rsidP="000A5B61">
      <w:pPr>
        <w:pStyle w:val="Sraopastraipa"/>
        <w:numPr>
          <w:ilvl w:val="0"/>
          <w:numId w:val="13"/>
        </w:numPr>
        <w:tabs>
          <w:tab w:val="left" w:pos="450"/>
          <w:tab w:val="left" w:pos="990"/>
        </w:tabs>
        <w:spacing w:after="0" w:line="240" w:lineRule="auto"/>
        <w:ind w:left="0" w:firstLine="0"/>
        <w:jc w:val="both"/>
        <w:rPr>
          <w:rFonts w:eastAsia="Calibri" w:cstheme="minorHAnsi"/>
          <w:i/>
          <w:iCs/>
          <w:sz w:val="22"/>
          <w:szCs w:val="22"/>
        </w:rPr>
      </w:pPr>
      <w:r>
        <w:rPr>
          <w:rFonts w:eastAsia="Calibri" w:cstheme="minorHAnsi"/>
          <w:i/>
          <w:iCs/>
          <w:sz w:val="22"/>
          <w:szCs w:val="22"/>
        </w:rPr>
        <w:t>Atliekant NVĮ rekonstrukcijos darbus, numatoma:</w:t>
      </w:r>
    </w:p>
    <w:p w14:paraId="3977B72C" w14:textId="4F01062C" w:rsidR="00CF5F78" w:rsidRDefault="00CF5F78" w:rsidP="00817AFE">
      <w:pPr>
        <w:pStyle w:val="Sraopastraipa"/>
        <w:numPr>
          <w:ilvl w:val="0"/>
          <w:numId w:val="21"/>
        </w:numPr>
        <w:tabs>
          <w:tab w:val="left" w:pos="450"/>
          <w:tab w:val="left" w:pos="990"/>
        </w:tabs>
        <w:spacing w:after="0" w:line="240" w:lineRule="auto"/>
        <w:ind w:left="426" w:hanging="66"/>
        <w:jc w:val="both"/>
        <w:rPr>
          <w:rFonts w:eastAsia="Calibri" w:cstheme="minorHAnsi"/>
          <w:i/>
          <w:iCs/>
          <w:sz w:val="22"/>
          <w:szCs w:val="22"/>
        </w:rPr>
      </w:pPr>
      <w:r w:rsidRPr="00086DF2">
        <w:rPr>
          <w:rFonts w:eastAsia="Calibri" w:cstheme="minorHAnsi"/>
          <w:i/>
          <w:iCs/>
          <w:sz w:val="22"/>
          <w:szCs w:val="22"/>
        </w:rPr>
        <w:t>Esam</w:t>
      </w:r>
      <w:r>
        <w:rPr>
          <w:rFonts w:eastAsia="Calibri" w:cstheme="minorHAnsi"/>
          <w:i/>
          <w:iCs/>
          <w:sz w:val="22"/>
          <w:szCs w:val="22"/>
        </w:rPr>
        <w:t>us</w:t>
      </w:r>
      <w:r w:rsidRPr="00086DF2">
        <w:rPr>
          <w:rFonts w:eastAsia="Calibri" w:cstheme="minorHAnsi"/>
          <w:i/>
          <w:iCs/>
          <w:sz w:val="22"/>
          <w:szCs w:val="22"/>
        </w:rPr>
        <w:t xml:space="preserve"> NVĮ  statini</w:t>
      </w:r>
      <w:r>
        <w:rPr>
          <w:rFonts w:eastAsia="Calibri" w:cstheme="minorHAnsi"/>
          <w:i/>
          <w:iCs/>
          <w:sz w:val="22"/>
          <w:szCs w:val="22"/>
        </w:rPr>
        <w:t>us</w:t>
      </w:r>
      <w:r w:rsidRPr="00086DF2">
        <w:rPr>
          <w:rFonts w:eastAsia="Calibri" w:cstheme="minorHAnsi"/>
          <w:i/>
          <w:iCs/>
          <w:sz w:val="22"/>
          <w:szCs w:val="22"/>
        </w:rPr>
        <w:t xml:space="preserve"> (</w:t>
      </w:r>
      <w:r w:rsidR="00453128">
        <w:rPr>
          <w:rFonts w:eastAsia="Calibri" w:cstheme="minorHAnsi"/>
          <w:i/>
          <w:iCs/>
          <w:sz w:val="22"/>
          <w:szCs w:val="22"/>
        </w:rPr>
        <w:t xml:space="preserve">techninio aptarnavimo namelį su </w:t>
      </w:r>
      <w:r w:rsidRPr="00086DF2">
        <w:rPr>
          <w:rFonts w:eastAsia="Calibri" w:cstheme="minorHAnsi"/>
          <w:i/>
          <w:iCs/>
          <w:sz w:val="22"/>
          <w:szCs w:val="22"/>
        </w:rPr>
        <w:t>orapūt</w:t>
      </w:r>
      <w:r w:rsidR="00453128">
        <w:rPr>
          <w:rFonts w:eastAsia="Calibri" w:cstheme="minorHAnsi"/>
          <w:i/>
          <w:iCs/>
          <w:sz w:val="22"/>
          <w:szCs w:val="22"/>
        </w:rPr>
        <w:t>ėmis</w:t>
      </w:r>
      <w:r w:rsidRPr="00086DF2">
        <w:rPr>
          <w:rFonts w:eastAsia="Calibri" w:cstheme="minorHAnsi"/>
          <w:i/>
          <w:iCs/>
          <w:sz w:val="22"/>
          <w:szCs w:val="22"/>
        </w:rPr>
        <w:t>,</w:t>
      </w:r>
      <w:r w:rsidR="00CE5562">
        <w:rPr>
          <w:rFonts w:eastAsia="Calibri" w:cstheme="minorHAnsi"/>
          <w:i/>
          <w:iCs/>
          <w:sz w:val="22"/>
          <w:szCs w:val="22"/>
        </w:rPr>
        <w:t xml:space="preserve"> kurio pažymėjimas plane 1H1</w:t>
      </w:r>
      <w:r w:rsidR="00385DAC">
        <w:rPr>
          <w:rFonts w:eastAsia="Calibri" w:cstheme="minorHAnsi"/>
          <w:i/>
          <w:iCs/>
          <w:sz w:val="22"/>
          <w:szCs w:val="22"/>
        </w:rPr>
        <w:t>/</w:t>
      </w:r>
      <w:r w:rsidR="00CE5562">
        <w:rPr>
          <w:rFonts w:eastAsia="Calibri" w:cstheme="minorHAnsi"/>
          <w:i/>
          <w:iCs/>
          <w:sz w:val="22"/>
          <w:szCs w:val="22"/>
        </w:rPr>
        <w:t xml:space="preserve">g; </w:t>
      </w:r>
      <w:r w:rsidRPr="00086DF2">
        <w:rPr>
          <w:rFonts w:eastAsia="Calibri" w:cstheme="minorHAnsi"/>
          <w:i/>
          <w:iCs/>
          <w:sz w:val="22"/>
          <w:szCs w:val="22"/>
        </w:rPr>
        <w:t xml:space="preserve"> </w:t>
      </w:r>
      <w:r w:rsidR="00CE5562">
        <w:rPr>
          <w:rFonts w:eastAsia="Calibri" w:cstheme="minorHAnsi"/>
          <w:i/>
          <w:iCs/>
          <w:sz w:val="22"/>
          <w:szCs w:val="22"/>
        </w:rPr>
        <w:t xml:space="preserve">buitinių patalpų namelį, kurio pažymėjimas plane </w:t>
      </w:r>
      <w:r w:rsidR="00817AFE">
        <w:rPr>
          <w:rFonts w:eastAsia="Calibri" w:cstheme="minorHAnsi"/>
          <w:i/>
          <w:iCs/>
          <w:sz w:val="22"/>
          <w:szCs w:val="22"/>
        </w:rPr>
        <w:t xml:space="preserve">2H1/g, </w:t>
      </w:r>
      <w:r w:rsidR="00385DAC">
        <w:rPr>
          <w:rFonts w:eastAsia="Calibri" w:cstheme="minorHAnsi"/>
          <w:i/>
          <w:iCs/>
          <w:sz w:val="22"/>
          <w:szCs w:val="22"/>
        </w:rPr>
        <w:t xml:space="preserve">kitus inžinerinius statinius (esamus nuotekų valymo įrenginius, </w:t>
      </w:r>
      <w:r w:rsidRPr="00086DF2">
        <w:rPr>
          <w:rFonts w:eastAsia="Calibri" w:cstheme="minorHAnsi"/>
          <w:i/>
          <w:iCs/>
          <w:sz w:val="22"/>
          <w:szCs w:val="22"/>
        </w:rPr>
        <w:t>slėgio gesinimo šulin</w:t>
      </w:r>
      <w:r w:rsidR="00453128">
        <w:rPr>
          <w:rFonts w:eastAsia="Calibri" w:cstheme="minorHAnsi"/>
          <w:i/>
          <w:iCs/>
          <w:sz w:val="22"/>
          <w:szCs w:val="22"/>
        </w:rPr>
        <w:t>į</w:t>
      </w:r>
      <w:r w:rsidRPr="00086DF2">
        <w:rPr>
          <w:rFonts w:eastAsia="Calibri" w:cstheme="minorHAnsi"/>
          <w:i/>
          <w:iCs/>
          <w:sz w:val="22"/>
          <w:szCs w:val="22"/>
        </w:rPr>
        <w:t xml:space="preserve">, </w:t>
      </w:r>
      <w:proofErr w:type="spellStart"/>
      <w:r w:rsidRPr="00086DF2">
        <w:rPr>
          <w:rFonts w:eastAsia="Calibri" w:cstheme="minorHAnsi"/>
          <w:i/>
          <w:iCs/>
          <w:sz w:val="22"/>
          <w:szCs w:val="22"/>
        </w:rPr>
        <w:t>aerotank</w:t>
      </w:r>
      <w:r w:rsidR="00453128">
        <w:rPr>
          <w:rFonts w:eastAsia="Calibri" w:cstheme="minorHAnsi"/>
          <w:i/>
          <w:iCs/>
          <w:sz w:val="22"/>
          <w:szCs w:val="22"/>
        </w:rPr>
        <w:t>ą</w:t>
      </w:r>
      <w:proofErr w:type="spellEnd"/>
      <w:r w:rsidRPr="00086DF2">
        <w:rPr>
          <w:rFonts w:eastAsia="Calibri" w:cstheme="minorHAnsi"/>
          <w:i/>
          <w:iCs/>
          <w:sz w:val="22"/>
          <w:szCs w:val="22"/>
        </w:rPr>
        <w:t>, debito matavimo šulin</w:t>
      </w:r>
      <w:r w:rsidR="00453128">
        <w:rPr>
          <w:rFonts w:eastAsia="Calibri" w:cstheme="minorHAnsi"/>
          <w:i/>
          <w:iCs/>
          <w:sz w:val="22"/>
          <w:szCs w:val="22"/>
        </w:rPr>
        <w:t>į</w:t>
      </w:r>
      <w:r w:rsidRPr="00086DF2">
        <w:rPr>
          <w:rFonts w:eastAsia="Calibri" w:cstheme="minorHAnsi"/>
          <w:i/>
          <w:iCs/>
          <w:sz w:val="22"/>
          <w:szCs w:val="22"/>
        </w:rPr>
        <w:t>, nereikaling</w:t>
      </w:r>
      <w:r w:rsidR="00DD163E">
        <w:rPr>
          <w:rFonts w:eastAsia="Calibri" w:cstheme="minorHAnsi"/>
          <w:i/>
          <w:iCs/>
          <w:sz w:val="22"/>
          <w:szCs w:val="22"/>
        </w:rPr>
        <w:t xml:space="preserve">us </w:t>
      </w:r>
      <w:r w:rsidRPr="00086DF2">
        <w:rPr>
          <w:rFonts w:eastAsia="Calibri" w:cstheme="minorHAnsi"/>
          <w:i/>
          <w:iCs/>
          <w:sz w:val="22"/>
          <w:szCs w:val="22"/>
        </w:rPr>
        <w:t>nuotekų šulini</w:t>
      </w:r>
      <w:r w:rsidR="00453128">
        <w:rPr>
          <w:rFonts w:eastAsia="Calibri" w:cstheme="minorHAnsi"/>
          <w:i/>
          <w:iCs/>
          <w:sz w:val="22"/>
          <w:szCs w:val="22"/>
        </w:rPr>
        <w:t>us</w:t>
      </w:r>
      <w:r w:rsidR="00934D05">
        <w:rPr>
          <w:rFonts w:eastAsia="Calibri" w:cstheme="minorHAnsi"/>
          <w:i/>
          <w:iCs/>
          <w:sz w:val="22"/>
          <w:szCs w:val="22"/>
        </w:rPr>
        <w:t>, išleidimo kamerą, dumblo aikštelę</w:t>
      </w:r>
      <w:r w:rsidRPr="00086DF2">
        <w:rPr>
          <w:rFonts w:eastAsia="Calibri" w:cstheme="minorHAnsi"/>
          <w:i/>
          <w:iCs/>
          <w:sz w:val="22"/>
          <w:szCs w:val="22"/>
        </w:rPr>
        <w:t>),  kurie trukdo naujų statinių statybai ir eksploatacijai, demontuo</w:t>
      </w:r>
      <w:r>
        <w:rPr>
          <w:rFonts w:eastAsia="Calibri" w:cstheme="minorHAnsi"/>
          <w:i/>
          <w:iCs/>
          <w:sz w:val="22"/>
          <w:szCs w:val="22"/>
        </w:rPr>
        <w:t>ti</w:t>
      </w:r>
      <w:r w:rsidR="00385DAC">
        <w:rPr>
          <w:rFonts w:eastAsia="Calibri" w:cstheme="minorHAnsi"/>
          <w:i/>
          <w:iCs/>
          <w:sz w:val="22"/>
          <w:szCs w:val="22"/>
        </w:rPr>
        <w:t>. Demontavimo laiką rangovas nustato, atsižvelgdamas į 8 p. nurodytą sąlygą užtikrinti nepertraukiamą nuotekų valymo procesą statybos darbų metu.</w:t>
      </w:r>
    </w:p>
    <w:p w14:paraId="40BAF271" w14:textId="77777777" w:rsidR="00CF5F78" w:rsidRDefault="00CF5F78" w:rsidP="000A5B61">
      <w:pPr>
        <w:tabs>
          <w:tab w:val="left" w:pos="450"/>
          <w:tab w:val="left" w:pos="990"/>
        </w:tabs>
        <w:spacing w:after="0" w:line="240" w:lineRule="auto"/>
        <w:ind w:left="360"/>
        <w:jc w:val="both"/>
        <w:rPr>
          <w:rFonts w:eastAsia="Calibri" w:cstheme="minorHAnsi"/>
          <w:i/>
          <w:iCs/>
          <w:sz w:val="22"/>
          <w:szCs w:val="22"/>
        </w:rPr>
      </w:pPr>
      <w:r>
        <w:rPr>
          <w:rFonts w:eastAsia="Calibri" w:cstheme="minorHAnsi"/>
          <w:i/>
          <w:iCs/>
          <w:sz w:val="22"/>
          <w:szCs w:val="22"/>
        </w:rPr>
        <w:t>2.2 Įrengti naujų NVĮ darbui reikalingus inžinerinius tinklus;</w:t>
      </w:r>
    </w:p>
    <w:p w14:paraId="5EF3C2A0" w14:textId="53A2BA4D" w:rsidR="00CF5F78" w:rsidRPr="00840F0C" w:rsidRDefault="00CF5F78" w:rsidP="000A5B61">
      <w:pPr>
        <w:tabs>
          <w:tab w:val="left" w:pos="450"/>
          <w:tab w:val="left" w:pos="990"/>
        </w:tabs>
        <w:spacing w:after="0" w:line="240" w:lineRule="auto"/>
        <w:ind w:left="360"/>
        <w:jc w:val="both"/>
        <w:rPr>
          <w:rFonts w:eastAsia="Calibri" w:cstheme="minorHAnsi"/>
          <w:i/>
          <w:iCs/>
          <w:sz w:val="22"/>
          <w:szCs w:val="22"/>
          <w:lang w:val="en-US"/>
        </w:rPr>
      </w:pPr>
      <w:r>
        <w:rPr>
          <w:rFonts w:eastAsia="Calibri" w:cstheme="minorHAnsi"/>
          <w:i/>
          <w:iCs/>
          <w:sz w:val="22"/>
          <w:szCs w:val="22"/>
        </w:rPr>
        <w:t>2.3 Pastatyti naują lengvų konstrukcijų, apšiltintą „</w:t>
      </w:r>
      <w:proofErr w:type="spellStart"/>
      <w:r>
        <w:rPr>
          <w:rFonts w:eastAsia="Calibri" w:cstheme="minorHAnsi"/>
          <w:i/>
          <w:iCs/>
          <w:sz w:val="22"/>
          <w:szCs w:val="22"/>
        </w:rPr>
        <w:t>Sandwich</w:t>
      </w:r>
      <w:proofErr w:type="spellEnd"/>
      <w:r>
        <w:rPr>
          <w:rFonts w:eastAsia="Calibri" w:cstheme="minorHAnsi"/>
          <w:i/>
          <w:iCs/>
          <w:sz w:val="22"/>
          <w:szCs w:val="22"/>
        </w:rPr>
        <w:t>“ tipo (arba lygiavertėmis) plokštėmis su poliuretanu</w:t>
      </w:r>
      <w:r w:rsidR="00927D80">
        <w:rPr>
          <w:rFonts w:eastAsia="Calibri" w:cstheme="minorHAnsi"/>
          <w:i/>
          <w:iCs/>
          <w:sz w:val="22"/>
          <w:szCs w:val="22"/>
        </w:rPr>
        <w:t xml:space="preserve"> (arba lygiaverte medžiaga)</w:t>
      </w:r>
      <w:r>
        <w:rPr>
          <w:rFonts w:eastAsia="Calibri" w:cstheme="minorHAnsi"/>
          <w:i/>
          <w:iCs/>
          <w:sz w:val="22"/>
          <w:szCs w:val="22"/>
        </w:rPr>
        <w:t>, apdaila, NVĮ technologinį pastatą, kuriame,  bus montuojama</w:t>
      </w:r>
      <w:r w:rsidR="00873B0A">
        <w:rPr>
          <w:rFonts w:eastAsia="Calibri" w:cstheme="minorHAnsi"/>
          <w:i/>
          <w:iCs/>
          <w:sz w:val="22"/>
          <w:szCs w:val="22"/>
        </w:rPr>
        <w:t xml:space="preserve">s </w:t>
      </w:r>
      <w:r>
        <w:rPr>
          <w:rFonts w:eastAsia="Calibri" w:cstheme="minorHAnsi"/>
          <w:i/>
          <w:iCs/>
          <w:sz w:val="22"/>
          <w:szCs w:val="22"/>
        </w:rPr>
        <w:t>gesinimo kamera,</w:t>
      </w:r>
      <w:r w:rsidR="009D13B9">
        <w:rPr>
          <w:rFonts w:eastAsia="Calibri" w:cstheme="minorHAnsi"/>
          <w:i/>
          <w:iCs/>
          <w:sz w:val="22"/>
          <w:szCs w:val="22"/>
        </w:rPr>
        <w:t xml:space="preserve"> debito matavimo prietaisas,</w:t>
      </w:r>
      <w:r>
        <w:rPr>
          <w:rFonts w:eastAsia="Calibri" w:cstheme="minorHAnsi"/>
          <w:i/>
          <w:iCs/>
          <w:sz w:val="22"/>
          <w:szCs w:val="22"/>
        </w:rPr>
        <w:t xml:space="preserve"> </w:t>
      </w:r>
      <w:r w:rsidRPr="00C04CCE">
        <w:rPr>
          <w:rFonts w:eastAsia="Calibri" w:cstheme="minorHAnsi"/>
          <w:i/>
          <w:iCs/>
          <w:sz w:val="22"/>
          <w:szCs w:val="22"/>
        </w:rPr>
        <w:t xml:space="preserve">mechaninio valymo įranga </w:t>
      </w:r>
      <w:r w:rsidRPr="0086172C">
        <w:rPr>
          <w:rFonts w:eastAsia="Calibri" w:cstheme="minorHAnsi"/>
          <w:i/>
          <w:iCs/>
          <w:sz w:val="22"/>
          <w:szCs w:val="22"/>
        </w:rPr>
        <w:t>(</w:t>
      </w:r>
      <w:r w:rsidR="00A6422E" w:rsidRPr="0086172C">
        <w:rPr>
          <w:rFonts w:eastAsia="Calibri" w:cstheme="minorHAnsi"/>
          <w:i/>
          <w:iCs/>
          <w:sz w:val="22"/>
          <w:szCs w:val="22"/>
        </w:rPr>
        <w:t xml:space="preserve">su integruotomis automatinėmis grotomis, su </w:t>
      </w:r>
      <w:proofErr w:type="spellStart"/>
      <w:r w:rsidR="00A6422E" w:rsidRPr="0086172C">
        <w:rPr>
          <w:rFonts w:eastAsia="Calibri" w:cstheme="minorHAnsi"/>
          <w:i/>
          <w:iCs/>
          <w:sz w:val="22"/>
          <w:szCs w:val="22"/>
        </w:rPr>
        <w:t>smėliagaude</w:t>
      </w:r>
      <w:proofErr w:type="spellEnd"/>
      <w:r w:rsidR="00A6422E" w:rsidRPr="0086172C">
        <w:rPr>
          <w:rFonts w:eastAsia="Calibri" w:cstheme="minorHAnsi"/>
          <w:i/>
          <w:iCs/>
          <w:sz w:val="22"/>
          <w:szCs w:val="22"/>
        </w:rPr>
        <w:t xml:space="preserve"> ir riebalų šalinimu</w:t>
      </w:r>
      <w:r w:rsidRPr="0086172C">
        <w:rPr>
          <w:rFonts w:eastAsia="Calibri" w:cstheme="minorHAnsi"/>
          <w:i/>
          <w:iCs/>
          <w:sz w:val="22"/>
          <w:szCs w:val="22"/>
        </w:rPr>
        <w:t>),</w:t>
      </w:r>
      <w:r w:rsidRPr="00C04CCE">
        <w:rPr>
          <w:rFonts w:eastAsia="Calibri" w:cstheme="minorHAnsi"/>
          <w:i/>
          <w:iCs/>
          <w:sz w:val="22"/>
          <w:szCs w:val="22"/>
        </w:rPr>
        <w:t xml:space="preserve"> </w:t>
      </w:r>
      <w:r w:rsidR="00A6422E">
        <w:rPr>
          <w:rFonts w:eastAsia="Calibri" w:cstheme="minorHAnsi"/>
          <w:i/>
          <w:iCs/>
          <w:sz w:val="22"/>
          <w:szCs w:val="22"/>
        </w:rPr>
        <w:t>dozavimo įranga</w:t>
      </w:r>
      <w:r w:rsidRPr="00C04CCE">
        <w:rPr>
          <w:rFonts w:eastAsia="Calibri" w:cstheme="minorHAnsi"/>
          <w:i/>
          <w:iCs/>
          <w:sz w:val="22"/>
          <w:szCs w:val="22"/>
        </w:rPr>
        <w:t xml:space="preserve"> fosforo šalinim</w:t>
      </w:r>
      <w:r w:rsidR="00E3577F">
        <w:rPr>
          <w:rFonts w:eastAsia="Calibri" w:cstheme="minorHAnsi"/>
          <w:i/>
          <w:iCs/>
          <w:sz w:val="22"/>
          <w:szCs w:val="22"/>
        </w:rPr>
        <w:t>ui</w:t>
      </w:r>
      <w:r w:rsidRPr="00C04CCE">
        <w:rPr>
          <w:rFonts w:eastAsia="Calibri" w:cstheme="minorHAnsi"/>
          <w:i/>
          <w:iCs/>
          <w:sz w:val="22"/>
          <w:szCs w:val="22"/>
        </w:rPr>
        <w:t xml:space="preserve">, </w:t>
      </w:r>
      <w:r w:rsidR="00A6422E">
        <w:rPr>
          <w:rFonts w:eastAsia="Calibri" w:cstheme="minorHAnsi"/>
          <w:i/>
          <w:iCs/>
          <w:sz w:val="22"/>
          <w:szCs w:val="22"/>
        </w:rPr>
        <w:t xml:space="preserve">vieta </w:t>
      </w:r>
      <w:r w:rsidR="00650A4E">
        <w:rPr>
          <w:rFonts w:eastAsia="Calibri" w:cstheme="minorHAnsi"/>
          <w:i/>
          <w:iCs/>
          <w:sz w:val="22"/>
          <w:szCs w:val="22"/>
        </w:rPr>
        <w:t xml:space="preserve">ir įranga </w:t>
      </w:r>
      <w:r w:rsidRPr="00C04CCE">
        <w:rPr>
          <w:rFonts w:eastAsia="Calibri" w:cstheme="minorHAnsi"/>
          <w:i/>
          <w:iCs/>
          <w:sz w:val="22"/>
          <w:szCs w:val="22"/>
        </w:rPr>
        <w:t>anglies šaltinio dozavimui, orapūčių patalpa</w:t>
      </w:r>
      <w:r>
        <w:rPr>
          <w:rFonts w:eastAsia="Calibri" w:cstheme="minorHAnsi"/>
          <w:i/>
          <w:iCs/>
          <w:sz w:val="22"/>
          <w:szCs w:val="22"/>
        </w:rPr>
        <w:t xml:space="preserve"> su orapūtėmis</w:t>
      </w:r>
      <w:r w:rsidRPr="00C04CCE">
        <w:rPr>
          <w:rFonts w:eastAsia="Calibri" w:cstheme="minorHAnsi"/>
          <w:i/>
          <w:iCs/>
          <w:sz w:val="22"/>
          <w:szCs w:val="22"/>
        </w:rPr>
        <w:t>,</w:t>
      </w:r>
      <w:r>
        <w:rPr>
          <w:rFonts w:eastAsia="Calibri" w:cstheme="minorHAnsi"/>
          <w:i/>
          <w:iCs/>
          <w:sz w:val="22"/>
          <w:szCs w:val="22"/>
        </w:rPr>
        <w:t xml:space="preserve"> </w:t>
      </w:r>
      <w:r w:rsidRPr="00C04CCE">
        <w:rPr>
          <w:rFonts w:eastAsia="Calibri" w:cstheme="minorHAnsi"/>
          <w:i/>
          <w:iCs/>
          <w:sz w:val="22"/>
          <w:szCs w:val="22"/>
        </w:rPr>
        <w:t xml:space="preserve"> el. skydinė, valdymo skyda</w:t>
      </w:r>
      <w:r>
        <w:rPr>
          <w:rFonts w:eastAsia="Calibri" w:cstheme="minorHAnsi"/>
          <w:i/>
          <w:iCs/>
          <w:sz w:val="22"/>
          <w:szCs w:val="22"/>
        </w:rPr>
        <w:t>s. Pastate turės būti numatyta: natūralios traukos vėdinimo sistema; v</w:t>
      </w:r>
      <w:r w:rsidRPr="00635787">
        <w:rPr>
          <w:rFonts w:eastAsia="Calibri" w:cstheme="minorHAnsi"/>
          <w:i/>
          <w:iCs/>
          <w:sz w:val="22"/>
          <w:szCs w:val="22"/>
        </w:rPr>
        <w:t xml:space="preserve">andentiekio ir nuotekų tinklai mechaninio valymo įrangai, </w:t>
      </w:r>
      <w:r w:rsidR="0086172C" w:rsidRPr="0086172C">
        <w:rPr>
          <w:rFonts w:eastAsia="Calibri" w:cstheme="minorHAnsi"/>
          <w:i/>
          <w:iCs/>
          <w:sz w:val="22"/>
          <w:szCs w:val="22"/>
        </w:rPr>
        <w:t>vietos fosforo šalinimo ir anglies šaltinio dozavimo įrangai</w:t>
      </w:r>
      <w:r>
        <w:rPr>
          <w:rFonts w:eastAsia="Calibri" w:cstheme="minorHAnsi"/>
          <w:i/>
          <w:iCs/>
          <w:sz w:val="22"/>
          <w:szCs w:val="22"/>
        </w:rPr>
        <w:t xml:space="preserve">; patalpų apšvietimui numatomi energiją taupantys LED technologijos šviestuvai; įrengiamos gaisrinė ir apsauginė signalizacijos. Pastato išorėje </w:t>
      </w:r>
      <w:r w:rsidRPr="00442D7C">
        <w:rPr>
          <w:rFonts w:eastAsia="Calibri" w:cstheme="minorHAnsi"/>
          <w:i/>
          <w:iCs/>
          <w:sz w:val="22"/>
          <w:szCs w:val="22"/>
        </w:rPr>
        <w:t xml:space="preserve">numatyti </w:t>
      </w:r>
      <w:r>
        <w:rPr>
          <w:rFonts w:eastAsia="Calibri" w:cstheme="minorHAnsi"/>
          <w:i/>
          <w:iCs/>
          <w:sz w:val="22"/>
          <w:szCs w:val="22"/>
        </w:rPr>
        <w:t xml:space="preserve">LED tipo prožektorius su judesio davikliais; </w:t>
      </w:r>
      <w:r w:rsidR="00A001D0">
        <w:rPr>
          <w:rFonts w:eastAsia="Calibri" w:cstheme="minorHAnsi"/>
          <w:i/>
          <w:iCs/>
          <w:sz w:val="22"/>
          <w:szCs w:val="22"/>
        </w:rPr>
        <w:t xml:space="preserve">ne mažiau kaip </w:t>
      </w:r>
      <w:r>
        <w:rPr>
          <w:rFonts w:eastAsia="Calibri" w:cstheme="minorHAnsi"/>
          <w:i/>
          <w:iCs/>
          <w:sz w:val="22"/>
          <w:szCs w:val="22"/>
        </w:rPr>
        <w:t xml:space="preserve">1 vnt. </w:t>
      </w:r>
      <w:r w:rsidR="00A001D0">
        <w:rPr>
          <w:rFonts w:eastAsia="Calibri" w:cstheme="minorHAnsi"/>
          <w:i/>
          <w:iCs/>
          <w:sz w:val="22"/>
          <w:szCs w:val="22"/>
        </w:rPr>
        <w:t xml:space="preserve">spalvoto </w:t>
      </w:r>
      <w:r>
        <w:rPr>
          <w:rFonts w:eastAsia="Calibri" w:cstheme="minorHAnsi"/>
          <w:i/>
          <w:iCs/>
          <w:sz w:val="22"/>
          <w:szCs w:val="22"/>
        </w:rPr>
        <w:t>vaizdo</w:t>
      </w:r>
      <w:r w:rsidR="00A001D0">
        <w:rPr>
          <w:rFonts w:eastAsia="Calibri" w:cstheme="minorHAnsi"/>
          <w:i/>
          <w:iCs/>
          <w:sz w:val="22"/>
          <w:szCs w:val="22"/>
        </w:rPr>
        <w:t xml:space="preserve">, reguliuojamo stebėjimo kampo </w:t>
      </w:r>
      <w:r>
        <w:rPr>
          <w:rFonts w:eastAsia="Calibri" w:cstheme="minorHAnsi"/>
          <w:i/>
          <w:iCs/>
          <w:sz w:val="22"/>
          <w:szCs w:val="22"/>
        </w:rPr>
        <w:t xml:space="preserve"> kamerą, užtikrinančią kokybišką dieninį/naktinį vaizdo stebėjimą ir įrašymą</w:t>
      </w:r>
      <w:r w:rsidRPr="00442D7C">
        <w:rPr>
          <w:rFonts w:eastAsia="Calibri" w:cstheme="minorHAnsi"/>
          <w:i/>
          <w:iCs/>
          <w:sz w:val="22"/>
          <w:szCs w:val="22"/>
        </w:rPr>
        <w:t>,  su vidiniu pakraunamu akumuliatoriumi, užtikrinančiu autonominį veikimą iki 8 val.,  ir v</w:t>
      </w:r>
      <w:r>
        <w:rPr>
          <w:rFonts w:eastAsia="Calibri" w:cstheme="minorHAnsi"/>
          <w:i/>
          <w:iCs/>
          <w:sz w:val="22"/>
          <w:szCs w:val="22"/>
        </w:rPr>
        <w:t xml:space="preserve">aizdo perdavimu GSM ryšiu į </w:t>
      </w:r>
      <w:r w:rsidR="002050CB" w:rsidRPr="002050CB">
        <w:rPr>
          <w:rFonts w:ascii="Calibri" w:eastAsia="Calibri" w:hAnsi="Calibri" w:cs="Calibri"/>
          <w:i/>
          <w:iCs/>
          <w:lang w:eastAsia="en-US"/>
        </w:rPr>
        <w:t xml:space="preserve">pagrindinių nuotekų valymo įrenginių </w:t>
      </w:r>
      <w:proofErr w:type="spellStart"/>
      <w:r w:rsidR="002050CB" w:rsidRPr="002050CB">
        <w:rPr>
          <w:rFonts w:ascii="Calibri" w:eastAsia="Calibri" w:hAnsi="Calibri" w:cs="Calibri"/>
          <w:i/>
          <w:iCs/>
          <w:lang w:eastAsia="en-US"/>
        </w:rPr>
        <w:t>operatorinę</w:t>
      </w:r>
      <w:proofErr w:type="spellEnd"/>
      <w:r w:rsidR="002050CB" w:rsidRPr="002050CB">
        <w:rPr>
          <w:rFonts w:ascii="Calibri" w:eastAsia="Calibri" w:hAnsi="Calibri" w:cs="Calibri"/>
          <w:i/>
          <w:iCs/>
          <w:lang w:eastAsia="en-US"/>
        </w:rPr>
        <w:t xml:space="preserve"> </w:t>
      </w:r>
      <w:r w:rsidR="00DD163E" w:rsidRPr="002050CB">
        <w:rPr>
          <w:rFonts w:ascii="Calibri" w:eastAsia="Calibri" w:hAnsi="Calibri" w:cs="Calibri"/>
          <w:i/>
          <w:iCs/>
          <w:lang w:eastAsia="en-US"/>
        </w:rPr>
        <w:t>adresu Skuodo g. 46, Troškučių k.</w:t>
      </w:r>
      <w:r w:rsidRPr="00DD163E">
        <w:rPr>
          <w:rFonts w:eastAsia="Calibri" w:cstheme="minorHAnsi"/>
          <w:i/>
          <w:iCs/>
          <w:sz w:val="22"/>
          <w:szCs w:val="22"/>
        </w:rPr>
        <w:t>;</w:t>
      </w:r>
      <w:r>
        <w:rPr>
          <w:rFonts w:eastAsia="Calibri" w:cstheme="minorHAnsi"/>
          <w:i/>
          <w:iCs/>
          <w:sz w:val="22"/>
          <w:szCs w:val="22"/>
        </w:rPr>
        <w:t xml:space="preserve"> virš lauko įėjimo durų apsauginį stogelį. Numatyti pastato žaibosaugą;</w:t>
      </w:r>
    </w:p>
    <w:p w14:paraId="487E4B57" w14:textId="2926E797" w:rsidR="00CF5F78" w:rsidRDefault="00CF5F78" w:rsidP="000A5B61">
      <w:pPr>
        <w:tabs>
          <w:tab w:val="left" w:pos="450"/>
          <w:tab w:val="left" w:pos="990"/>
        </w:tabs>
        <w:spacing w:after="0" w:line="240" w:lineRule="auto"/>
        <w:ind w:left="360"/>
        <w:jc w:val="both"/>
        <w:rPr>
          <w:rFonts w:eastAsia="Calibri" w:cstheme="minorHAnsi"/>
          <w:i/>
          <w:iCs/>
          <w:sz w:val="22"/>
          <w:szCs w:val="22"/>
        </w:rPr>
      </w:pPr>
      <w:r>
        <w:rPr>
          <w:rFonts w:eastAsia="Calibri" w:cstheme="minorHAnsi"/>
          <w:i/>
          <w:iCs/>
          <w:sz w:val="22"/>
          <w:szCs w:val="22"/>
        </w:rPr>
        <w:t xml:space="preserve">2.4 Įrengti/sumontuoti nuotekų išlyginimo talpą, anaerobines kameras, sekos bioreaktorius </w:t>
      </w:r>
      <w:r w:rsidR="005D3E07">
        <w:rPr>
          <w:rFonts w:eastAsia="Calibri" w:cstheme="minorHAnsi"/>
          <w:i/>
          <w:iCs/>
          <w:sz w:val="22"/>
          <w:szCs w:val="22"/>
        </w:rPr>
        <w:t xml:space="preserve">ne mažiau </w:t>
      </w:r>
      <w:r>
        <w:rPr>
          <w:rFonts w:eastAsia="Calibri" w:cstheme="minorHAnsi"/>
          <w:i/>
          <w:iCs/>
          <w:sz w:val="22"/>
          <w:szCs w:val="22"/>
        </w:rPr>
        <w:t>2 vnt., dumblo talpą, mėginių ėmimo/debito matavimo talpą</w:t>
      </w:r>
      <w:r w:rsidR="00DD163E">
        <w:rPr>
          <w:rFonts w:eastAsia="Calibri" w:cstheme="minorHAnsi"/>
          <w:i/>
          <w:iCs/>
          <w:sz w:val="22"/>
          <w:szCs w:val="22"/>
        </w:rPr>
        <w:t>.</w:t>
      </w:r>
      <w:r w:rsidR="00DD163E" w:rsidRPr="00DD163E">
        <w:rPr>
          <w:rFonts w:eastAsia="Calibri" w:cstheme="minorHAnsi"/>
          <w:i/>
          <w:iCs/>
          <w:sz w:val="22"/>
          <w:szCs w:val="22"/>
        </w:rPr>
        <w:t xml:space="preserve"> Talpos ir rezervuarai turi būti gelžbetoniniai</w:t>
      </w:r>
      <w:r w:rsidR="00DD163E">
        <w:rPr>
          <w:rFonts w:eastAsia="Calibri" w:cstheme="minorHAnsi"/>
          <w:i/>
          <w:iCs/>
          <w:sz w:val="22"/>
          <w:szCs w:val="22"/>
        </w:rPr>
        <w:t xml:space="preserve"> </w:t>
      </w:r>
      <w:r w:rsidR="009D34F9">
        <w:rPr>
          <w:rFonts w:eastAsia="Calibri" w:cstheme="minorHAnsi"/>
          <w:i/>
          <w:iCs/>
          <w:sz w:val="22"/>
          <w:szCs w:val="22"/>
        </w:rPr>
        <w:t>arba lygiavertės medžiagos</w:t>
      </w:r>
      <w:r>
        <w:rPr>
          <w:rFonts w:eastAsia="Calibri" w:cstheme="minorHAnsi"/>
          <w:i/>
          <w:iCs/>
          <w:sz w:val="22"/>
          <w:szCs w:val="22"/>
        </w:rPr>
        <w:t>;</w:t>
      </w:r>
    </w:p>
    <w:p w14:paraId="6B37A4A2" w14:textId="1C90C485" w:rsidR="00CF5F78" w:rsidRDefault="00CF5F78" w:rsidP="000A5B61">
      <w:pPr>
        <w:tabs>
          <w:tab w:val="left" w:pos="450"/>
          <w:tab w:val="left" w:pos="990"/>
        </w:tabs>
        <w:spacing w:after="0" w:line="240" w:lineRule="auto"/>
        <w:ind w:left="360"/>
        <w:jc w:val="both"/>
        <w:rPr>
          <w:rFonts w:eastAsia="Calibri" w:cstheme="minorHAnsi"/>
          <w:i/>
          <w:iCs/>
          <w:sz w:val="22"/>
          <w:szCs w:val="22"/>
        </w:rPr>
      </w:pPr>
      <w:r>
        <w:rPr>
          <w:rFonts w:eastAsia="Calibri" w:cstheme="minorHAnsi"/>
          <w:i/>
          <w:iCs/>
          <w:sz w:val="22"/>
          <w:szCs w:val="22"/>
        </w:rPr>
        <w:t>2.</w:t>
      </w:r>
      <w:r w:rsidR="006C49B3">
        <w:rPr>
          <w:rFonts w:eastAsia="Calibri" w:cstheme="minorHAnsi"/>
          <w:i/>
          <w:iCs/>
          <w:sz w:val="22"/>
          <w:szCs w:val="22"/>
        </w:rPr>
        <w:t>5</w:t>
      </w:r>
      <w:r>
        <w:rPr>
          <w:rFonts w:eastAsia="Calibri" w:cstheme="minorHAnsi"/>
          <w:i/>
          <w:iCs/>
          <w:sz w:val="22"/>
          <w:szCs w:val="22"/>
        </w:rPr>
        <w:t xml:space="preserve"> </w:t>
      </w:r>
      <w:r w:rsidRPr="00BC45F4">
        <w:rPr>
          <w:rFonts w:eastAsia="Calibri" w:cstheme="minorHAnsi"/>
          <w:i/>
          <w:iCs/>
          <w:sz w:val="22"/>
          <w:szCs w:val="22"/>
        </w:rPr>
        <w:t xml:space="preserve">Privaloma suprojektuoti ir įrengti (prijungti)  laisvai pastatomą dyzelinį elektros generatorių su pastoge. Generatoriaus galingumas parenkamas pagal suprojektuotų NVĮ </w:t>
      </w:r>
      <w:r>
        <w:rPr>
          <w:rFonts w:eastAsia="Calibri" w:cstheme="minorHAnsi"/>
          <w:i/>
          <w:iCs/>
          <w:sz w:val="22"/>
          <w:szCs w:val="22"/>
        </w:rPr>
        <w:t xml:space="preserve">įrenginių elektros energijos </w:t>
      </w:r>
      <w:r w:rsidRPr="00BC45F4">
        <w:rPr>
          <w:rFonts w:eastAsia="Calibri" w:cstheme="minorHAnsi"/>
          <w:i/>
          <w:iCs/>
          <w:sz w:val="22"/>
          <w:szCs w:val="22"/>
        </w:rPr>
        <w:t>poreikį, įskaitant teritorijos apšvietimą.</w:t>
      </w:r>
      <w:r>
        <w:rPr>
          <w:rFonts w:eastAsia="Calibri" w:cstheme="minorHAnsi"/>
          <w:i/>
          <w:iCs/>
          <w:sz w:val="22"/>
          <w:szCs w:val="22"/>
        </w:rPr>
        <w:t xml:space="preserve"> </w:t>
      </w:r>
      <w:r w:rsidRPr="00442D7C">
        <w:rPr>
          <w:rFonts w:eastAsia="Calibri" w:cstheme="minorHAnsi"/>
          <w:i/>
          <w:iCs/>
          <w:sz w:val="22"/>
          <w:szCs w:val="22"/>
        </w:rPr>
        <w:t xml:space="preserve">Dyzelinis generatorius turi užtikrinti </w:t>
      </w:r>
      <w:r>
        <w:rPr>
          <w:rFonts w:eastAsia="Calibri" w:cstheme="minorHAnsi"/>
          <w:i/>
          <w:iCs/>
          <w:sz w:val="22"/>
          <w:szCs w:val="22"/>
        </w:rPr>
        <w:t xml:space="preserve">ne mažiau, kaip </w:t>
      </w:r>
      <w:r w:rsidRPr="00442D7C">
        <w:rPr>
          <w:rFonts w:eastAsia="Calibri" w:cstheme="minorHAnsi"/>
          <w:i/>
          <w:iCs/>
          <w:sz w:val="22"/>
          <w:szCs w:val="22"/>
        </w:rPr>
        <w:t xml:space="preserve">48 val. autonominį NVĮ </w:t>
      </w:r>
      <w:r w:rsidRPr="00442D7C">
        <w:rPr>
          <w:rFonts w:eastAsia="Calibri" w:cstheme="minorHAnsi"/>
          <w:i/>
          <w:iCs/>
          <w:sz w:val="22"/>
          <w:szCs w:val="22"/>
        </w:rPr>
        <w:lastRenderedPageBreak/>
        <w:t>veikimą, nutraukus elektros energijos tiekimą ESO tinkl</w:t>
      </w:r>
      <w:r>
        <w:rPr>
          <w:rFonts w:eastAsia="Calibri" w:cstheme="minorHAnsi"/>
          <w:i/>
          <w:iCs/>
          <w:sz w:val="22"/>
          <w:szCs w:val="22"/>
        </w:rPr>
        <w:t>u</w:t>
      </w:r>
      <w:r w:rsidRPr="00442D7C">
        <w:rPr>
          <w:rFonts w:eastAsia="Calibri" w:cstheme="minorHAnsi"/>
          <w:i/>
          <w:iCs/>
          <w:sz w:val="22"/>
          <w:szCs w:val="22"/>
        </w:rPr>
        <w:t xml:space="preserve">. </w:t>
      </w:r>
      <w:r>
        <w:rPr>
          <w:rFonts w:eastAsia="Calibri" w:cstheme="minorHAnsi"/>
          <w:i/>
          <w:iCs/>
          <w:sz w:val="22"/>
          <w:szCs w:val="22"/>
        </w:rPr>
        <w:t>G</w:t>
      </w:r>
      <w:r w:rsidRPr="00442D7C">
        <w:rPr>
          <w:rFonts w:eastAsia="Calibri" w:cstheme="minorHAnsi"/>
          <w:i/>
          <w:iCs/>
          <w:sz w:val="22"/>
          <w:szCs w:val="22"/>
        </w:rPr>
        <w:t>eneratorius turi automatiškai įsijungti, dingus elektrai</w:t>
      </w:r>
      <w:r>
        <w:rPr>
          <w:rFonts w:eastAsia="Calibri" w:cstheme="minorHAnsi"/>
          <w:i/>
          <w:iCs/>
          <w:sz w:val="22"/>
          <w:szCs w:val="22"/>
        </w:rPr>
        <w:t>,</w:t>
      </w:r>
      <w:r w:rsidRPr="00442D7C">
        <w:rPr>
          <w:rFonts w:eastAsia="Calibri" w:cstheme="minorHAnsi"/>
          <w:i/>
          <w:iCs/>
          <w:sz w:val="22"/>
          <w:szCs w:val="22"/>
        </w:rPr>
        <w:t xml:space="preserve"> ir išsijungti, atstačius elektros tiekimo iš ESO</w:t>
      </w:r>
      <w:r>
        <w:rPr>
          <w:rFonts w:eastAsia="Calibri" w:cstheme="minorHAnsi"/>
          <w:i/>
          <w:iCs/>
          <w:sz w:val="22"/>
          <w:szCs w:val="22"/>
        </w:rPr>
        <w:t xml:space="preserve"> tinklo</w:t>
      </w:r>
      <w:r w:rsidRPr="00442D7C">
        <w:rPr>
          <w:rFonts w:eastAsia="Calibri" w:cstheme="minorHAnsi"/>
          <w:i/>
          <w:iCs/>
          <w:sz w:val="22"/>
          <w:szCs w:val="22"/>
        </w:rPr>
        <w:t>, rankinio įjungimo/išjungimo galimybė,  turi būti numatyta nuotolinio parametrų (įtampa, srovė, kuro likutis)</w:t>
      </w:r>
      <w:r>
        <w:rPr>
          <w:rFonts w:eastAsia="Calibri" w:cstheme="minorHAnsi"/>
          <w:i/>
          <w:iCs/>
          <w:sz w:val="22"/>
          <w:szCs w:val="22"/>
        </w:rPr>
        <w:t xml:space="preserve"> stebėjimo galimybė</w:t>
      </w:r>
      <w:r w:rsidR="00DD163E">
        <w:rPr>
          <w:rFonts w:eastAsia="Calibri" w:cstheme="minorHAnsi"/>
          <w:i/>
          <w:iCs/>
          <w:sz w:val="22"/>
          <w:szCs w:val="22"/>
        </w:rPr>
        <w:t xml:space="preserve"> </w:t>
      </w:r>
      <w:bookmarkStart w:id="63" w:name="_Hlk205975507"/>
      <w:r w:rsidR="00DD163E">
        <w:rPr>
          <w:rFonts w:eastAsia="Calibri" w:cstheme="minorHAnsi"/>
          <w:i/>
          <w:iCs/>
          <w:sz w:val="22"/>
          <w:szCs w:val="22"/>
        </w:rPr>
        <w:t>n</w:t>
      </w:r>
      <w:r w:rsidR="00DD163E" w:rsidRPr="00DD163E">
        <w:rPr>
          <w:rFonts w:eastAsia="Calibri" w:cstheme="minorHAnsi"/>
          <w:i/>
          <w:iCs/>
          <w:sz w:val="22"/>
          <w:szCs w:val="22"/>
        </w:rPr>
        <w:t>uotėkų infrastruktūros dispečerinėje</w:t>
      </w:r>
      <w:r w:rsidR="00DD163E">
        <w:rPr>
          <w:rFonts w:eastAsia="Calibri" w:cstheme="minorHAnsi"/>
          <w:i/>
          <w:iCs/>
          <w:sz w:val="22"/>
          <w:szCs w:val="22"/>
        </w:rPr>
        <w:t>,</w:t>
      </w:r>
      <w:r w:rsidR="00DD163E" w:rsidRPr="00DD163E">
        <w:rPr>
          <w:rFonts w:eastAsia="Calibri" w:cstheme="minorHAnsi"/>
          <w:i/>
          <w:iCs/>
          <w:sz w:val="22"/>
          <w:szCs w:val="22"/>
        </w:rPr>
        <w:t xml:space="preserve"> esamoje SCADOJE  „Ametistas“  adresu Skuodo g. 46, Troškučių k</w:t>
      </w:r>
      <w:bookmarkEnd w:id="63"/>
      <w:r>
        <w:rPr>
          <w:rFonts w:eastAsia="Calibri" w:cstheme="minorHAnsi"/>
          <w:i/>
          <w:iCs/>
          <w:sz w:val="22"/>
          <w:szCs w:val="22"/>
        </w:rPr>
        <w:t>.</w:t>
      </w:r>
      <w:r w:rsidRPr="00442D7C">
        <w:rPr>
          <w:rFonts w:eastAsia="Calibri" w:cstheme="minorHAnsi"/>
          <w:i/>
          <w:iCs/>
          <w:sz w:val="22"/>
          <w:szCs w:val="22"/>
        </w:rPr>
        <w:t> Generatoriaus aptarnavimui, kuro užpylimui turi būti suprojektuotas ir įrengtas privažiavimo kelias autocisternai su skaldos danga</w:t>
      </w:r>
      <w:r>
        <w:rPr>
          <w:rFonts w:eastAsia="Calibri" w:cstheme="minorHAnsi"/>
          <w:i/>
          <w:iCs/>
          <w:sz w:val="22"/>
          <w:szCs w:val="22"/>
        </w:rPr>
        <w:t>;</w:t>
      </w:r>
    </w:p>
    <w:p w14:paraId="50B3C254" w14:textId="5BEFD463" w:rsidR="00CF5F78" w:rsidRPr="00D95D4C" w:rsidRDefault="00CF5F78" w:rsidP="000A5B61">
      <w:pPr>
        <w:tabs>
          <w:tab w:val="left" w:pos="450"/>
          <w:tab w:val="left" w:pos="990"/>
        </w:tabs>
        <w:spacing w:after="0" w:line="240" w:lineRule="auto"/>
        <w:ind w:left="360"/>
        <w:jc w:val="both"/>
        <w:rPr>
          <w:rFonts w:eastAsia="Calibri" w:cstheme="minorHAnsi"/>
          <w:bCs/>
          <w:i/>
          <w:iCs/>
          <w:sz w:val="22"/>
          <w:szCs w:val="22"/>
        </w:rPr>
      </w:pPr>
      <w:r>
        <w:rPr>
          <w:rFonts w:eastAsia="Calibri" w:cstheme="minorHAnsi"/>
          <w:i/>
          <w:iCs/>
          <w:sz w:val="22"/>
          <w:szCs w:val="22"/>
        </w:rPr>
        <w:t>2.</w:t>
      </w:r>
      <w:r w:rsidR="006C49B3">
        <w:rPr>
          <w:rFonts w:eastAsia="Calibri" w:cstheme="minorHAnsi"/>
          <w:i/>
          <w:iCs/>
          <w:sz w:val="22"/>
          <w:szCs w:val="22"/>
        </w:rPr>
        <w:t>6</w:t>
      </w:r>
      <w:r>
        <w:rPr>
          <w:rFonts w:eastAsia="Calibri" w:cstheme="minorHAnsi"/>
          <w:i/>
          <w:iCs/>
          <w:sz w:val="22"/>
          <w:szCs w:val="22"/>
        </w:rPr>
        <w:t xml:space="preserve"> </w:t>
      </w:r>
      <w:r w:rsidR="006C300C">
        <w:rPr>
          <w:rFonts w:eastAsia="Calibri" w:cstheme="minorHAnsi"/>
          <w:i/>
          <w:iCs/>
          <w:sz w:val="22"/>
          <w:szCs w:val="22"/>
        </w:rPr>
        <w:t xml:space="preserve">Vadovaujantis </w:t>
      </w:r>
      <w:r w:rsidR="006C300C" w:rsidRPr="006C300C">
        <w:rPr>
          <w:rFonts w:eastAsia="Calibri" w:cstheme="minorHAnsi"/>
          <w:i/>
          <w:iCs/>
          <w:sz w:val="22"/>
          <w:szCs w:val="22"/>
        </w:rPr>
        <w:t>2004 m. spalio 19 d. įsakymu Nr. D1-543 (Lietuvos Respublikos aplinkos ministro 2024 m. gruodžio 3 d. įsakymo Nr. D1-423 redakcija) patvirtint</w:t>
      </w:r>
      <w:r w:rsidR="006C300C">
        <w:rPr>
          <w:rFonts w:eastAsia="Calibri" w:cstheme="minorHAnsi"/>
          <w:i/>
          <w:iCs/>
          <w:sz w:val="22"/>
          <w:szCs w:val="22"/>
        </w:rPr>
        <w:t>o</w:t>
      </w:r>
      <w:r w:rsidR="006C300C" w:rsidRPr="006C300C">
        <w:rPr>
          <w:rFonts w:eastAsia="Calibri" w:cstheme="minorHAnsi"/>
          <w:i/>
          <w:iCs/>
          <w:sz w:val="22"/>
          <w:szCs w:val="22"/>
        </w:rPr>
        <w:t xml:space="preserve">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reikalavimai</w:t>
      </w:r>
      <w:r w:rsidR="006C300C">
        <w:rPr>
          <w:rFonts w:eastAsia="Calibri" w:cstheme="minorHAnsi"/>
          <w:i/>
          <w:iCs/>
          <w:sz w:val="22"/>
          <w:szCs w:val="22"/>
        </w:rPr>
        <w:t xml:space="preserve">s, </w:t>
      </w:r>
      <w:r w:rsidR="006C300C">
        <w:rPr>
          <w:rFonts w:eastAsia="Calibri" w:cstheme="minorHAnsi"/>
          <w:bCs/>
          <w:i/>
          <w:iCs/>
          <w:sz w:val="22"/>
          <w:szCs w:val="22"/>
        </w:rPr>
        <w:t>suprojektuoti ir a</w:t>
      </w:r>
      <w:r w:rsidRPr="00BC45F4">
        <w:rPr>
          <w:rFonts w:eastAsia="Calibri" w:cstheme="minorHAnsi"/>
          <w:bCs/>
          <w:i/>
          <w:iCs/>
          <w:sz w:val="22"/>
          <w:szCs w:val="22"/>
        </w:rPr>
        <w:t xml:space="preserve">ptverti </w:t>
      </w:r>
      <w:r>
        <w:rPr>
          <w:rFonts w:eastAsia="Calibri" w:cstheme="minorHAnsi"/>
          <w:bCs/>
          <w:i/>
          <w:iCs/>
          <w:sz w:val="22"/>
          <w:szCs w:val="22"/>
        </w:rPr>
        <w:t xml:space="preserve">NVĮ </w:t>
      </w:r>
      <w:r w:rsidRPr="00BC45F4">
        <w:rPr>
          <w:rFonts w:eastAsia="Calibri" w:cstheme="minorHAnsi"/>
          <w:bCs/>
          <w:i/>
          <w:iCs/>
          <w:sz w:val="22"/>
          <w:szCs w:val="22"/>
        </w:rPr>
        <w:t xml:space="preserve"> teritoriją ne žemesne kaip 2,50 m. aukščio tvora, kuri turi būti sudaryta iš metalinių cinkuotų ir milteliniu dažymu padengtų stulpelių </w:t>
      </w:r>
      <w:r w:rsidR="006C49B3">
        <w:rPr>
          <w:rFonts w:eastAsia="Calibri" w:cstheme="minorHAnsi"/>
          <w:bCs/>
          <w:i/>
          <w:iCs/>
          <w:sz w:val="22"/>
          <w:szCs w:val="22"/>
        </w:rPr>
        <w:t>(arba lygiaverčių)</w:t>
      </w:r>
      <w:r w:rsidR="006C49B3" w:rsidRPr="00BC45F4">
        <w:rPr>
          <w:rFonts w:eastAsia="Calibri" w:cstheme="minorHAnsi"/>
          <w:bCs/>
          <w:i/>
          <w:iCs/>
          <w:sz w:val="22"/>
          <w:szCs w:val="22"/>
        </w:rPr>
        <w:t xml:space="preserve"> </w:t>
      </w:r>
      <w:r w:rsidRPr="00BC45F4">
        <w:rPr>
          <w:rFonts w:eastAsia="Calibri" w:cstheme="minorHAnsi"/>
          <w:bCs/>
          <w:i/>
          <w:iCs/>
          <w:sz w:val="22"/>
          <w:szCs w:val="22"/>
        </w:rPr>
        <w:t xml:space="preserve">ir tarp jų montuojamų tvoros segmentų. Įrengti dvivėrius ne mažesnius nei 3,8 m. pločio vartus ir vartelius (plotis – 0,9-1,0 m). </w:t>
      </w:r>
      <w:r w:rsidRPr="0085599F">
        <w:rPr>
          <w:rFonts w:eastAsia="Calibri" w:cstheme="minorHAnsi"/>
          <w:bCs/>
          <w:i/>
          <w:iCs/>
          <w:sz w:val="22"/>
          <w:szCs w:val="22"/>
        </w:rPr>
        <w:t xml:space="preserve">NVĮ teritorijos kampuose turi būti įrengtas apšvietimas su LED </w:t>
      </w:r>
      <w:r w:rsidR="00FA780B">
        <w:rPr>
          <w:rFonts w:eastAsia="Calibri" w:cstheme="minorHAnsi"/>
          <w:bCs/>
          <w:i/>
          <w:iCs/>
          <w:sz w:val="22"/>
          <w:szCs w:val="22"/>
        </w:rPr>
        <w:t xml:space="preserve">tipo </w:t>
      </w:r>
      <w:r w:rsidRPr="0085599F">
        <w:rPr>
          <w:rFonts w:eastAsia="Calibri" w:cstheme="minorHAnsi"/>
          <w:bCs/>
          <w:i/>
          <w:iCs/>
          <w:sz w:val="22"/>
          <w:szCs w:val="22"/>
        </w:rPr>
        <w:t xml:space="preserve">lauko šviestuvais,   ant stulpų su judesio davikliais. Montuojami šviestuvai ne mažiau nei 40 W galios, su LED </w:t>
      </w:r>
      <w:r w:rsidR="00FA780B">
        <w:rPr>
          <w:rFonts w:eastAsia="Calibri" w:cstheme="minorHAnsi"/>
          <w:bCs/>
          <w:i/>
          <w:iCs/>
          <w:sz w:val="22"/>
          <w:szCs w:val="22"/>
        </w:rPr>
        <w:t xml:space="preserve">tipo </w:t>
      </w:r>
      <w:r w:rsidR="009D34F9" w:rsidRPr="0085599F">
        <w:rPr>
          <w:rFonts w:eastAsia="Calibri" w:cstheme="minorHAnsi"/>
          <w:bCs/>
          <w:i/>
          <w:iCs/>
          <w:sz w:val="22"/>
          <w:szCs w:val="22"/>
        </w:rPr>
        <w:t>lemp</w:t>
      </w:r>
      <w:r w:rsidR="009D34F9">
        <w:rPr>
          <w:rFonts w:eastAsia="Calibri" w:cstheme="minorHAnsi"/>
          <w:bCs/>
          <w:i/>
          <w:iCs/>
          <w:sz w:val="22"/>
          <w:szCs w:val="22"/>
        </w:rPr>
        <w:t>omis</w:t>
      </w:r>
      <w:r w:rsidRPr="0085599F">
        <w:rPr>
          <w:rFonts w:eastAsia="Calibri" w:cstheme="minorHAnsi"/>
          <w:bCs/>
          <w:i/>
          <w:iCs/>
          <w:sz w:val="22"/>
          <w:szCs w:val="22"/>
        </w:rPr>
        <w:t>, maitinama 230 V , montuojamais</w:t>
      </w:r>
      <w:r w:rsidRPr="00D95D4C">
        <w:rPr>
          <w:rFonts w:eastAsia="Calibri" w:cstheme="minorHAnsi"/>
          <w:bCs/>
          <w:i/>
          <w:iCs/>
          <w:sz w:val="22"/>
          <w:szCs w:val="22"/>
        </w:rPr>
        <w:t xml:space="preserve"> stulpe. Šviestuvai  būtų įjungiami rankiniu arba automatiniu režimu tamsiu paros metu – valdomi astronominiu laikrodžiu</w:t>
      </w:r>
      <w:r>
        <w:rPr>
          <w:rFonts w:eastAsia="Calibri" w:cstheme="minorHAnsi"/>
          <w:bCs/>
          <w:i/>
          <w:iCs/>
          <w:sz w:val="22"/>
          <w:szCs w:val="22"/>
        </w:rPr>
        <w:t xml:space="preserve">. Numatyti teritorijos </w:t>
      </w:r>
      <w:r w:rsidRPr="00442D7C">
        <w:rPr>
          <w:rFonts w:eastAsia="Calibri" w:cstheme="minorHAnsi"/>
          <w:i/>
          <w:iCs/>
          <w:sz w:val="22"/>
          <w:szCs w:val="22"/>
        </w:rPr>
        <w:t>perimetro apsauginę signalizaciją</w:t>
      </w:r>
      <w:r>
        <w:rPr>
          <w:rFonts w:eastAsia="Calibri" w:cstheme="minorHAnsi"/>
          <w:bCs/>
          <w:i/>
          <w:iCs/>
          <w:sz w:val="22"/>
          <w:szCs w:val="22"/>
        </w:rPr>
        <w:t>;</w:t>
      </w:r>
    </w:p>
    <w:p w14:paraId="1B32E483" w14:textId="7B78B255" w:rsidR="00CF5F78" w:rsidRDefault="00CF5F78" w:rsidP="000A5B61">
      <w:pPr>
        <w:tabs>
          <w:tab w:val="left" w:pos="450"/>
          <w:tab w:val="left" w:pos="990"/>
        </w:tabs>
        <w:spacing w:after="0" w:line="240" w:lineRule="auto"/>
        <w:ind w:left="360"/>
        <w:jc w:val="both"/>
        <w:rPr>
          <w:rFonts w:eastAsia="Calibri" w:cstheme="minorHAnsi"/>
          <w:bCs/>
          <w:i/>
          <w:iCs/>
          <w:sz w:val="22"/>
          <w:szCs w:val="22"/>
        </w:rPr>
      </w:pPr>
      <w:r>
        <w:rPr>
          <w:rFonts w:eastAsia="Calibri" w:cstheme="minorHAnsi"/>
          <w:bCs/>
          <w:i/>
          <w:iCs/>
          <w:sz w:val="22"/>
          <w:szCs w:val="22"/>
        </w:rPr>
        <w:t>2.</w:t>
      </w:r>
      <w:r w:rsidR="006C49B3">
        <w:rPr>
          <w:rFonts w:eastAsia="Calibri" w:cstheme="minorHAnsi"/>
          <w:bCs/>
          <w:i/>
          <w:iCs/>
          <w:sz w:val="22"/>
          <w:szCs w:val="22"/>
        </w:rPr>
        <w:t>7</w:t>
      </w:r>
      <w:r>
        <w:rPr>
          <w:rFonts w:eastAsia="Calibri" w:cstheme="minorHAnsi"/>
          <w:bCs/>
          <w:i/>
          <w:iCs/>
          <w:sz w:val="22"/>
          <w:szCs w:val="22"/>
        </w:rPr>
        <w:t xml:space="preserve"> </w:t>
      </w:r>
      <w:r w:rsidR="002050CB">
        <w:rPr>
          <w:rFonts w:eastAsia="Calibri" w:cstheme="minorHAnsi"/>
          <w:bCs/>
          <w:i/>
          <w:iCs/>
          <w:sz w:val="22"/>
          <w:szCs w:val="22"/>
        </w:rPr>
        <w:t>NVĮ</w:t>
      </w:r>
      <w:r w:rsidR="002050CB" w:rsidRPr="00BC45F4">
        <w:rPr>
          <w:rFonts w:eastAsia="Calibri" w:cstheme="minorHAnsi"/>
          <w:bCs/>
          <w:i/>
          <w:iCs/>
          <w:sz w:val="22"/>
          <w:szCs w:val="22"/>
        </w:rPr>
        <w:t xml:space="preserve"> teritorija turi būti  </w:t>
      </w:r>
      <w:proofErr w:type="spellStart"/>
      <w:r w:rsidR="002050CB" w:rsidRPr="00BC45F4">
        <w:rPr>
          <w:rFonts w:eastAsia="Calibri" w:cstheme="minorHAnsi"/>
          <w:bCs/>
          <w:i/>
          <w:iCs/>
          <w:sz w:val="22"/>
          <w:szCs w:val="22"/>
        </w:rPr>
        <w:t>planiruota</w:t>
      </w:r>
      <w:proofErr w:type="spellEnd"/>
      <w:r w:rsidR="002050CB" w:rsidRPr="00BC45F4">
        <w:rPr>
          <w:rFonts w:eastAsia="Calibri" w:cstheme="minorHAnsi"/>
          <w:bCs/>
          <w:i/>
          <w:iCs/>
          <w:sz w:val="22"/>
          <w:szCs w:val="22"/>
        </w:rPr>
        <w:t xml:space="preserve"> ir apželdinta. Rangovas privalės atstatyti vis</w:t>
      </w:r>
      <w:r w:rsidR="002050CB">
        <w:rPr>
          <w:rFonts w:eastAsia="Calibri" w:cstheme="minorHAnsi"/>
          <w:bCs/>
          <w:i/>
          <w:iCs/>
          <w:sz w:val="22"/>
          <w:szCs w:val="22"/>
        </w:rPr>
        <w:t>a</w:t>
      </w:r>
      <w:r w:rsidR="002050CB" w:rsidRPr="00BC45F4">
        <w:rPr>
          <w:rFonts w:eastAsia="Calibri" w:cstheme="minorHAnsi"/>
          <w:bCs/>
          <w:i/>
          <w:iCs/>
          <w:sz w:val="22"/>
          <w:szCs w:val="22"/>
        </w:rPr>
        <w:t>s statybos laikotarpiu sugadint</w:t>
      </w:r>
      <w:r w:rsidR="002050CB">
        <w:rPr>
          <w:rFonts w:eastAsia="Calibri" w:cstheme="minorHAnsi"/>
          <w:bCs/>
          <w:i/>
          <w:iCs/>
          <w:sz w:val="22"/>
          <w:szCs w:val="22"/>
        </w:rPr>
        <w:t>as</w:t>
      </w:r>
      <w:r w:rsidR="002050CB" w:rsidRPr="00BC45F4">
        <w:rPr>
          <w:rFonts w:eastAsia="Calibri" w:cstheme="minorHAnsi"/>
          <w:bCs/>
          <w:i/>
          <w:iCs/>
          <w:sz w:val="22"/>
          <w:szCs w:val="22"/>
        </w:rPr>
        <w:t xml:space="preserve"> </w:t>
      </w:r>
      <w:r w:rsidR="002050CB">
        <w:rPr>
          <w:rFonts w:eastAsia="Calibri" w:cstheme="minorHAnsi"/>
          <w:bCs/>
          <w:i/>
          <w:iCs/>
          <w:sz w:val="22"/>
          <w:szCs w:val="22"/>
        </w:rPr>
        <w:t>dangas</w:t>
      </w:r>
      <w:r w:rsidR="00EF49B2">
        <w:rPr>
          <w:rFonts w:eastAsia="Calibri" w:cstheme="minorHAnsi"/>
          <w:bCs/>
          <w:i/>
          <w:iCs/>
          <w:sz w:val="22"/>
          <w:szCs w:val="22"/>
        </w:rPr>
        <w:t xml:space="preserve">. Reikalinga suprojektuoti </w:t>
      </w:r>
      <w:r w:rsidR="00934D05">
        <w:rPr>
          <w:rFonts w:eastAsia="Calibri" w:cstheme="minorHAnsi"/>
          <w:bCs/>
          <w:i/>
          <w:iCs/>
          <w:sz w:val="22"/>
          <w:szCs w:val="22"/>
        </w:rPr>
        <w:t>esamos (jei aptarnavimo aikštelė išliks toje pačioje vietoje naujų NVĮ aptarnavimui)</w:t>
      </w:r>
      <w:r w:rsidR="002050CB" w:rsidRPr="00A35770">
        <w:rPr>
          <w:rFonts w:eastAsia="Calibri" w:cstheme="minorHAnsi"/>
          <w:bCs/>
          <w:i/>
          <w:iCs/>
          <w:sz w:val="22"/>
          <w:szCs w:val="22"/>
        </w:rPr>
        <w:t xml:space="preserve"> </w:t>
      </w:r>
      <w:r w:rsidR="002050CB">
        <w:rPr>
          <w:rFonts w:eastAsia="Calibri" w:cstheme="minorHAnsi"/>
          <w:bCs/>
          <w:i/>
          <w:iCs/>
          <w:sz w:val="22"/>
          <w:szCs w:val="22"/>
        </w:rPr>
        <w:t xml:space="preserve">automobilių </w:t>
      </w:r>
      <w:r w:rsidR="002050CB" w:rsidRPr="00A35770">
        <w:rPr>
          <w:rFonts w:eastAsia="Calibri" w:cstheme="minorHAnsi"/>
          <w:bCs/>
          <w:i/>
          <w:iCs/>
          <w:sz w:val="22"/>
          <w:szCs w:val="22"/>
        </w:rPr>
        <w:t>aikštel</w:t>
      </w:r>
      <w:r w:rsidR="00934D05">
        <w:rPr>
          <w:rFonts w:eastAsia="Calibri" w:cstheme="minorHAnsi"/>
          <w:bCs/>
          <w:i/>
          <w:iCs/>
          <w:sz w:val="22"/>
          <w:szCs w:val="22"/>
        </w:rPr>
        <w:t xml:space="preserve">ės rekonstrukciją </w:t>
      </w:r>
      <w:r w:rsidR="002050CB" w:rsidRPr="00A35770">
        <w:rPr>
          <w:rFonts w:eastAsia="Calibri" w:cstheme="minorHAnsi"/>
          <w:bCs/>
          <w:i/>
          <w:iCs/>
          <w:sz w:val="22"/>
          <w:szCs w:val="22"/>
        </w:rPr>
        <w:t xml:space="preserve"> valyklos teritorijoje įrenginių aptarnavimui </w:t>
      </w:r>
      <w:r w:rsidR="002050CB" w:rsidRPr="002050CB">
        <w:rPr>
          <w:rFonts w:eastAsia="Calibri" w:cstheme="minorHAnsi"/>
          <w:bCs/>
          <w:i/>
          <w:iCs/>
          <w:sz w:val="22"/>
          <w:szCs w:val="22"/>
        </w:rPr>
        <w:t>(su asfaltbetonio danga</w:t>
      </w:r>
      <w:r w:rsidR="00EF49B2">
        <w:rPr>
          <w:rFonts w:eastAsia="Calibri" w:cstheme="minorHAnsi"/>
          <w:bCs/>
          <w:i/>
          <w:iCs/>
          <w:sz w:val="22"/>
          <w:szCs w:val="22"/>
        </w:rPr>
        <w:t xml:space="preserve">,  apie </w:t>
      </w:r>
      <w:r w:rsidR="00817AFE">
        <w:rPr>
          <w:rFonts w:eastAsia="Calibri" w:cstheme="minorHAnsi"/>
          <w:bCs/>
          <w:i/>
          <w:iCs/>
          <w:sz w:val="22"/>
          <w:szCs w:val="22"/>
        </w:rPr>
        <w:t>20</w:t>
      </w:r>
      <w:r w:rsidR="00EF49B2">
        <w:rPr>
          <w:rFonts w:eastAsia="Calibri" w:cstheme="minorHAnsi"/>
          <w:bCs/>
          <w:i/>
          <w:iCs/>
          <w:sz w:val="22"/>
          <w:szCs w:val="22"/>
        </w:rPr>
        <w:t xml:space="preserve"> x1</w:t>
      </w:r>
      <w:r w:rsidR="00817AFE">
        <w:rPr>
          <w:rFonts w:eastAsia="Calibri" w:cstheme="minorHAnsi"/>
          <w:bCs/>
          <w:i/>
          <w:iCs/>
          <w:sz w:val="22"/>
          <w:szCs w:val="22"/>
        </w:rPr>
        <w:t>2</w:t>
      </w:r>
      <w:r w:rsidR="00EF49B2">
        <w:rPr>
          <w:rFonts w:eastAsia="Calibri" w:cstheme="minorHAnsi"/>
          <w:bCs/>
          <w:i/>
          <w:iCs/>
          <w:sz w:val="22"/>
          <w:szCs w:val="22"/>
        </w:rPr>
        <w:t xml:space="preserve"> m, tikslinama projektavimo metu</w:t>
      </w:r>
      <w:r w:rsidR="002050CB" w:rsidRPr="002050CB">
        <w:rPr>
          <w:rFonts w:eastAsia="Calibri" w:cstheme="minorHAnsi"/>
          <w:bCs/>
          <w:i/>
          <w:iCs/>
          <w:sz w:val="22"/>
          <w:szCs w:val="22"/>
        </w:rPr>
        <w:t>)</w:t>
      </w:r>
      <w:r w:rsidR="00934D05">
        <w:rPr>
          <w:rFonts w:eastAsia="Calibri" w:cstheme="minorHAnsi"/>
          <w:bCs/>
          <w:i/>
          <w:iCs/>
          <w:sz w:val="22"/>
          <w:szCs w:val="22"/>
        </w:rPr>
        <w:t xml:space="preserve"> arba įrengti naują NVĮ aptarnavimui skirtą automobilių aikštelę. Taip pat numatyti ir įrengti</w:t>
      </w:r>
      <w:r w:rsidR="00EF49B2">
        <w:rPr>
          <w:rFonts w:eastAsia="Calibri" w:cstheme="minorHAnsi"/>
          <w:bCs/>
          <w:i/>
          <w:iCs/>
          <w:sz w:val="22"/>
          <w:szCs w:val="22"/>
        </w:rPr>
        <w:t xml:space="preserve"> aptarnavimo takus aplink </w:t>
      </w:r>
      <w:r w:rsidR="00934D05">
        <w:rPr>
          <w:rFonts w:eastAsia="Calibri" w:cstheme="minorHAnsi"/>
          <w:bCs/>
          <w:i/>
          <w:iCs/>
          <w:sz w:val="22"/>
          <w:szCs w:val="22"/>
        </w:rPr>
        <w:t>NVĮ</w:t>
      </w:r>
      <w:r w:rsidR="00EF49B2">
        <w:rPr>
          <w:rFonts w:eastAsia="Calibri" w:cstheme="minorHAnsi"/>
          <w:bCs/>
          <w:i/>
          <w:iCs/>
          <w:sz w:val="22"/>
          <w:szCs w:val="22"/>
        </w:rPr>
        <w:t xml:space="preserve"> iš trinkelių dangos;</w:t>
      </w:r>
    </w:p>
    <w:p w14:paraId="0FFB7F9F" w14:textId="1EDF36D0" w:rsidR="00124E36" w:rsidRPr="00086DF2" w:rsidRDefault="00124E36" w:rsidP="000A5B61">
      <w:pPr>
        <w:tabs>
          <w:tab w:val="left" w:pos="450"/>
          <w:tab w:val="left" w:pos="990"/>
        </w:tabs>
        <w:spacing w:after="0" w:line="240" w:lineRule="auto"/>
        <w:ind w:left="360"/>
        <w:jc w:val="both"/>
        <w:rPr>
          <w:rFonts w:eastAsia="Calibri" w:cstheme="minorHAnsi"/>
          <w:i/>
          <w:iCs/>
          <w:sz w:val="22"/>
          <w:szCs w:val="22"/>
        </w:rPr>
      </w:pPr>
      <w:r>
        <w:rPr>
          <w:rFonts w:eastAsia="Calibri" w:cstheme="minorHAnsi"/>
          <w:bCs/>
          <w:i/>
          <w:iCs/>
          <w:sz w:val="22"/>
          <w:szCs w:val="22"/>
        </w:rPr>
        <w:t>2.</w:t>
      </w:r>
      <w:r w:rsidR="006C49B3">
        <w:rPr>
          <w:rFonts w:eastAsia="Calibri" w:cstheme="minorHAnsi"/>
          <w:bCs/>
          <w:i/>
          <w:iCs/>
          <w:sz w:val="22"/>
          <w:szCs w:val="22"/>
        </w:rPr>
        <w:t>8</w:t>
      </w:r>
      <w:r>
        <w:rPr>
          <w:rFonts w:eastAsia="Calibri" w:cstheme="minorHAnsi"/>
          <w:bCs/>
          <w:i/>
          <w:iCs/>
          <w:sz w:val="22"/>
          <w:szCs w:val="22"/>
        </w:rPr>
        <w:t xml:space="preserve">. Reikalavimai NVĮ technologiniams įrenginiams ir nuotekų valymui nurodyti šios specifikacijos </w:t>
      </w:r>
      <w:r w:rsidR="00EF49B2" w:rsidRPr="00934D05">
        <w:rPr>
          <w:rFonts w:eastAsia="Calibri" w:cstheme="minorHAnsi"/>
          <w:bCs/>
          <w:i/>
          <w:iCs/>
          <w:color w:val="0070C0"/>
          <w:sz w:val="22"/>
          <w:szCs w:val="22"/>
        </w:rPr>
        <w:t>5</w:t>
      </w:r>
      <w:r w:rsidRPr="00934D05">
        <w:rPr>
          <w:rFonts w:eastAsia="Calibri" w:cstheme="minorHAnsi"/>
          <w:bCs/>
          <w:i/>
          <w:iCs/>
          <w:color w:val="0070C0"/>
          <w:sz w:val="22"/>
          <w:szCs w:val="22"/>
        </w:rPr>
        <w:t xml:space="preserve"> priede </w:t>
      </w:r>
      <w:r>
        <w:rPr>
          <w:rFonts w:eastAsia="Calibri" w:cstheme="minorHAnsi"/>
          <w:bCs/>
          <w:i/>
          <w:iCs/>
          <w:sz w:val="22"/>
          <w:szCs w:val="22"/>
        </w:rPr>
        <w:t>„</w:t>
      </w:r>
      <w:r w:rsidRPr="00124E36">
        <w:rPr>
          <w:rFonts w:eastAsia="Calibri" w:cstheme="minorHAnsi"/>
          <w:bCs/>
          <w:i/>
          <w:iCs/>
          <w:sz w:val="22"/>
          <w:szCs w:val="22"/>
        </w:rPr>
        <w:t>Sedos NVĮ  technologinės dalies specifikacija</w:t>
      </w:r>
      <w:r>
        <w:rPr>
          <w:rFonts w:eastAsia="Calibri" w:cstheme="minorHAnsi"/>
          <w:bCs/>
          <w:i/>
          <w:iCs/>
          <w:sz w:val="22"/>
          <w:szCs w:val="22"/>
        </w:rPr>
        <w:t>“.</w:t>
      </w:r>
    </w:p>
    <w:p w14:paraId="0A7540D2" w14:textId="64373178" w:rsidR="00CF5F78" w:rsidRPr="002050CB" w:rsidRDefault="00CF5F78" w:rsidP="000A5B61">
      <w:pPr>
        <w:pStyle w:val="Sraopastraipa"/>
        <w:numPr>
          <w:ilvl w:val="0"/>
          <w:numId w:val="13"/>
        </w:numPr>
        <w:tabs>
          <w:tab w:val="left" w:pos="450"/>
          <w:tab w:val="left" w:pos="990"/>
        </w:tabs>
        <w:spacing w:after="0" w:line="240" w:lineRule="auto"/>
        <w:ind w:left="0" w:firstLine="0"/>
        <w:jc w:val="both"/>
        <w:rPr>
          <w:rFonts w:cstheme="minorHAnsi"/>
          <w:b/>
          <w:bCs/>
          <w:iCs/>
          <w:sz w:val="22"/>
          <w:szCs w:val="22"/>
        </w:rPr>
      </w:pPr>
      <w:r w:rsidRPr="003633E5">
        <w:rPr>
          <w:rFonts w:eastAsia="Calibri" w:cstheme="minorHAnsi"/>
          <w:i/>
          <w:iCs/>
          <w:sz w:val="22"/>
          <w:szCs w:val="22"/>
        </w:rPr>
        <w:t xml:space="preserve">Rangovas turės parengti šias TDP dalis: bendrąją, </w:t>
      </w:r>
      <w:r w:rsidR="0072365A" w:rsidRPr="003633E5">
        <w:rPr>
          <w:rFonts w:eastAsia="Calibri" w:cstheme="minorHAnsi"/>
          <w:i/>
          <w:iCs/>
          <w:sz w:val="22"/>
          <w:szCs w:val="22"/>
        </w:rPr>
        <w:t>architektūr</w:t>
      </w:r>
      <w:r w:rsidR="0072365A">
        <w:rPr>
          <w:rFonts w:eastAsia="Calibri" w:cstheme="minorHAnsi"/>
          <w:i/>
          <w:iCs/>
          <w:sz w:val="22"/>
          <w:szCs w:val="22"/>
        </w:rPr>
        <w:t>inę</w:t>
      </w:r>
      <w:r w:rsidRPr="003633E5">
        <w:rPr>
          <w:rFonts w:eastAsia="Calibri" w:cstheme="minorHAnsi"/>
          <w:i/>
          <w:iCs/>
          <w:sz w:val="22"/>
          <w:szCs w:val="22"/>
        </w:rPr>
        <w:t xml:space="preserve">, konstrukcijų, technologijos, sklypo </w:t>
      </w:r>
      <w:r w:rsidR="0072365A">
        <w:rPr>
          <w:rFonts w:eastAsia="Calibri" w:cstheme="minorHAnsi"/>
          <w:i/>
          <w:iCs/>
          <w:sz w:val="22"/>
          <w:szCs w:val="22"/>
        </w:rPr>
        <w:t>plano</w:t>
      </w:r>
      <w:r w:rsidRPr="003633E5">
        <w:rPr>
          <w:rFonts w:eastAsia="Calibri" w:cstheme="minorHAnsi"/>
          <w:i/>
          <w:iCs/>
          <w:sz w:val="22"/>
          <w:szCs w:val="22"/>
        </w:rPr>
        <w:t xml:space="preserve">, vandentiekio ir nuotekų šalinimo, elektrotechnikos, lauko elektrotechnikos, elektroninių ryšių ir telekomunikacijų, apsauginės signalizacijos, gaisro aptikimo ir signalizavimo, procesų valdymo ir </w:t>
      </w:r>
      <w:r w:rsidR="0072365A" w:rsidRPr="003633E5">
        <w:rPr>
          <w:rFonts w:eastAsia="Calibri" w:cstheme="minorHAnsi"/>
          <w:i/>
          <w:iCs/>
          <w:sz w:val="22"/>
          <w:szCs w:val="22"/>
        </w:rPr>
        <w:t>automatiza</w:t>
      </w:r>
      <w:r w:rsidR="0072365A">
        <w:rPr>
          <w:rFonts w:eastAsia="Calibri" w:cstheme="minorHAnsi"/>
          <w:i/>
          <w:iCs/>
          <w:sz w:val="22"/>
          <w:szCs w:val="22"/>
        </w:rPr>
        <w:t>vimo</w:t>
      </w:r>
      <w:r w:rsidRPr="003633E5">
        <w:rPr>
          <w:rFonts w:eastAsia="Calibri" w:cstheme="minorHAnsi"/>
          <w:i/>
          <w:iCs/>
          <w:sz w:val="22"/>
          <w:szCs w:val="22"/>
        </w:rPr>
        <w:t xml:space="preserve">, pasirengimo statybai ir statybos darbų organizavimo, </w:t>
      </w:r>
      <w:r w:rsidRPr="002050CB">
        <w:rPr>
          <w:rFonts w:eastAsia="Calibri" w:cstheme="minorHAnsi"/>
          <w:i/>
          <w:iCs/>
          <w:sz w:val="22"/>
          <w:szCs w:val="22"/>
        </w:rPr>
        <w:t xml:space="preserve">statybos skaičiuojamosios kainos nustatymo, ekonominę. </w:t>
      </w:r>
    </w:p>
    <w:p w14:paraId="4F4479DA" w14:textId="2155ABCB" w:rsidR="00CF5F78" w:rsidRPr="003633E5" w:rsidRDefault="00CF5F78" w:rsidP="000A5B61">
      <w:pPr>
        <w:pStyle w:val="Sraopastraipa"/>
        <w:tabs>
          <w:tab w:val="left" w:pos="450"/>
          <w:tab w:val="left" w:pos="990"/>
        </w:tabs>
        <w:spacing w:after="0" w:line="240" w:lineRule="auto"/>
        <w:ind w:left="0"/>
        <w:jc w:val="both"/>
        <w:rPr>
          <w:rFonts w:cstheme="minorHAnsi"/>
          <w:b/>
          <w:bCs/>
          <w:iCs/>
          <w:sz w:val="22"/>
          <w:szCs w:val="22"/>
        </w:rPr>
      </w:pPr>
      <w:r w:rsidRPr="003633E5">
        <w:rPr>
          <w:rFonts w:eastAsia="Calibri" w:cstheme="minorHAnsi"/>
          <w:b/>
          <w:bCs/>
          <w:i/>
          <w:iCs/>
          <w:sz w:val="22"/>
          <w:szCs w:val="22"/>
        </w:rPr>
        <w:t>PASTABA:</w:t>
      </w:r>
      <w:r w:rsidRPr="003633E5">
        <w:rPr>
          <w:rFonts w:eastAsia="Calibri" w:cstheme="minorHAnsi"/>
          <w:i/>
          <w:iCs/>
          <w:sz w:val="22"/>
          <w:szCs w:val="22"/>
        </w:rPr>
        <w:t xml:space="preserve"> </w:t>
      </w:r>
      <w:r w:rsidRPr="003633E5">
        <w:rPr>
          <w:rFonts w:eastAsia="Calibri" w:cstheme="minorHAnsi"/>
          <w:b/>
          <w:bCs/>
          <w:i/>
          <w:iCs/>
          <w:sz w:val="22"/>
          <w:szCs w:val="22"/>
        </w:rPr>
        <w:t xml:space="preserve">Galutinę techninio darbo projekto sudėtį nustato projektą rengiantis projekto vadovas. TDP sudėtyje arba atskiru projektu turi būti parengtas esamo </w:t>
      </w:r>
      <w:r w:rsidR="00934D05">
        <w:rPr>
          <w:rFonts w:cstheme="minorHAnsi"/>
          <w:b/>
          <w:bCs/>
          <w:iCs/>
          <w:sz w:val="22"/>
          <w:szCs w:val="22"/>
        </w:rPr>
        <w:t>techninio aptarnavimo namelio su orapūtėmis</w:t>
      </w:r>
      <w:r w:rsidRPr="003633E5">
        <w:rPr>
          <w:rFonts w:eastAsia="Calibri" w:cstheme="minorHAnsi"/>
          <w:b/>
          <w:bCs/>
          <w:i/>
          <w:iCs/>
          <w:sz w:val="22"/>
          <w:szCs w:val="22"/>
        </w:rPr>
        <w:t xml:space="preserve">, </w:t>
      </w:r>
      <w:r w:rsidRPr="003633E5">
        <w:rPr>
          <w:rFonts w:cstheme="minorHAnsi"/>
          <w:b/>
          <w:bCs/>
          <w:iCs/>
          <w:sz w:val="22"/>
          <w:szCs w:val="22"/>
        </w:rPr>
        <w:t>kurios žymėjimas kadastro bylos plane 1H1</w:t>
      </w:r>
      <w:r w:rsidR="00453128">
        <w:rPr>
          <w:rFonts w:cstheme="minorHAnsi"/>
          <w:b/>
          <w:bCs/>
          <w:iCs/>
          <w:sz w:val="22"/>
          <w:szCs w:val="22"/>
        </w:rPr>
        <w:t>g</w:t>
      </w:r>
      <w:r w:rsidR="00934D05">
        <w:rPr>
          <w:rFonts w:cstheme="minorHAnsi"/>
          <w:b/>
          <w:bCs/>
          <w:iCs/>
          <w:sz w:val="22"/>
          <w:szCs w:val="22"/>
        </w:rPr>
        <w:t xml:space="preserve">, </w:t>
      </w:r>
      <w:r w:rsidR="001C119B" w:rsidRPr="00934D05">
        <w:rPr>
          <w:rFonts w:cstheme="minorHAnsi"/>
          <w:b/>
          <w:bCs/>
          <w:iCs/>
          <w:sz w:val="22"/>
          <w:szCs w:val="22"/>
        </w:rPr>
        <w:t>buitinių patalpų nameli</w:t>
      </w:r>
      <w:r w:rsidR="00934D05" w:rsidRPr="00934D05">
        <w:rPr>
          <w:rFonts w:cstheme="minorHAnsi"/>
          <w:b/>
          <w:bCs/>
          <w:iCs/>
          <w:sz w:val="22"/>
          <w:szCs w:val="22"/>
        </w:rPr>
        <w:t>o, kurio</w:t>
      </w:r>
      <w:r w:rsidR="00934D05">
        <w:rPr>
          <w:rFonts w:cstheme="minorHAnsi"/>
          <w:b/>
          <w:bCs/>
          <w:iCs/>
          <w:sz w:val="22"/>
          <w:szCs w:val="22"/>
        </w:rPr>
        <w:t xml:space="preserve"> apžymėjimas plane 2H1/g</w:t>
      </w:r>
      <w:r w:rsidRPr="003633E5">
        <w:rPr>
          <w:rFonts w:cstheme="minorHAnsi"/>
          <w:b/>
          <w:bCs/>
          <w:iCs/>
          <w:sz w:val="22"/>
          <w:szCs w:val="22"/>
        </w:rPr>
        <w:t>,</w:t>
      </w:r>
      <w:r w:rsidR="001C119B">
        <w:rPr>
          <w:rFonts w:cstheme="minorHAnsi"/>
          <w:b/>
          <w:bCs/>
          <w:iCs/>
          <w:sz w:val="22"/>
          <w:szCs w:val="22"/>
        </w:rPr>
        <w:t xml:space="preserve"> </w:t>
      </w:r>
      <w:r w:rsidR="004D4620">
        <w:rPr>
          <w:rFonts w:cstheme="minorHAnsi"/>
          <w:b/>
          <w:bCs/>
          <w:iCs/>
          <w:sz w:val="22"/>
          <w:szCs w:val="22"/>
        </w:rPr>
        <w:t xml:space="preserve">valymo įrenginių, </w:t>
      </w:r>
      <w:r w:rsidR="00934D05">
        <w:rPr>
          <w:rFonts w:cstheme="minorHAnsi"/>
          <w:b/>
          <w:bCs/>
          <w:iCs/>
          <w:sz w:val="22"/>
          <w:szCs w:val="22"/>
        </w:rPr>
        <w:t xml:space="preserve">kitų inžinerinių statinių, </w:t>
      </w:r>
      <w:r w:rsidR="001C119B">
        <w:rPr>
          <w:rFonts w:cstheme="minorHAnsi"/>
          <w:b/>
          <w:bCs/>
          <w:iCs/>
          <w:sz w:val="22"/>
          <w:szCs w:val="22"/>
        </w:rPr>
        <w:t xml:space="preserve">kurie trukdo </w:t>
      </w:r>
      <w:r w:rsidR="00934D05">
        <w:rPr>
          <w:rFonts w:cstheme="minorHAnsi"/>
          <w:b/>
          <w:bCs/>
          <w:iCs/>
          <w:sz w:val="22"/>
          <w:szCs w:val="22"/>
        </w:rPr>
        <w:t xml:space="preserve">NVĮ </w:t>
      </w:r>
      <w:r w:rsidR="001C119B">
        <w:rPr>
          <w:rFonts w:cstheme="minorHAnsi"/>
          <w:b/>
          <w:bCs/>
          <w:iCs/>
          <w:sz w:val="22"/>
          <w:szCs w:val="22"/>
        </w:rPr>
        <w:t>rekonstrukcijos darbams,</w:t>
      </w:r>
      <w:r w:rsidRPr="003633E5">
        <w:rPr>
          <w:rFonts w:cstheme="minorHAnsi"/>
          <w:b/>
          <w:bCs/>
          <w:iCs/>
          <w:sz w:val="22"/>
          <w:szCs w:val="22"/>
        </w:rPr>
        <w:t xml:space="preserve"> griovimo aprašas.</w:t>
      </w:r>
    </w:p>
    <w:p w14:paraId="11037791" w14:textId="3471A1D6" w:rsidR="00CF5F78" w:rsidRPr="00172B5A" w:rsidRDefault="00CF5F78" w:rsidP="000A5B61">
      <w:pPr>
        <w:pStyle w:val="Sraopastraipa"/>
        <w:numPr>
          <w:ilvl w:val="0"/>
          <w:numId w:val="13"/>
        </w:numPr>
        <w:tabs>
          <w:tab w:val="left" w:pos="450"/>
          <w:tab w:val="left" w:pos="990"/>
        </w:tabs>
        <w:spacing w:after="0" w:line="240" w:lineRule="auto"/>
        <w:ind w:left="0" w:firstLine="0"/>
        <w:jc w:val="both"/>
        <w:rPr>
          <w:rFonts w:eastAsia="Calibri" w:cstheme="minorHAnsi"/>
          <w:i/>
          <w:iCs/>
          <w:sz w:val="22"/>
          <w:szCs w:val="22"/>
        </w:rPr>
      </w:pPr>
      <w:r w:rsidRPr="001728BD">
        <w:rPr>
          <w:rFonts w:eastAsia="Calibri" w:cstheme="minorHAnsi"/>
          <w:i/>
          <w:iCs/>
          <w:sz w:val="22"/>
          <w:szCs w:val="22"/>
        </w:rPr>
        <w:t xml:space="preserve">Terminai. </w:t>
      </w:r>
      <w:r w:rsidR="009D34F9">
        <w:rPr>
          <w:rFonts w:eastAsia="Calibri" w:cstheme="minorHAnsi"/>
          <w:i/>
          <w:iCs/>
          <w:sz w:val="22"/>
          <w:szCs w:val="22"/>
        </w:rPr>
        <w:t xml:space="preserve">Rangovo prisiimtų </w:t>
      </w:r>
      <w:r w:rsidR="009F0ECD">
        <w:rPr>
          <w:rFonts w:eastAsia="Calibri" w:cstheme="minorHAnsi"/>
          <w:i/>
          <w:iCs/>
          <w:sz w:val="22"/>
          <w:szCs w:val="22"/>
        </w:rPr>
        <w:t xml:space="preserve">sutartinių </w:t>
      </w:r>
      <w:r w:rsidR="009D34F9">
        <w:rPr>
          <w:rFonts w:eastAsia="Calibri" w:cstheme="minorHAnsi"/>
          <w:i/>
          <w:iCs/>
          <w:sz w:val="22"/>
          <w:szCs w:val="22"/>
        </w:rPr>
        <w:t xml:space="preserve">įsipareigojimų, </w:t>
      </w:r>
      <w:proofErr w:type="spellStart"/>
      <w:r w:rsidR="009D34F9">
        <w:rPr>
          <w:rFonts w:eastAsia="Calibri" w:cstheme="minorHAnsi"/>
          <w:i/>
          <w:iCs/>
          <w:sz w:val="22"/>
          <w:szCs w:val="22"/>
        </w:rPr>
        <w:t>t.y</w:t>
      </w:r>
      <w:proofErr w:type="spellEnd"/>
      <w:r w:rsidR="009D34F9">
        <w:rPr>
          <w:rFonts w:eastAsia="Calibri" w:cstheme="minorHAnsi"/>
          <w:i/>
          <w:iCs/>
          <w:sz w:val="22"/>
          <w:szCs w:val="22"/>
        </w:rPr>
        <w:t xml:space="preserve">. </w:t>
      </w:r>
      <w:r w:rsidR="003F14D2">
        <w:rPr>
          <w:rFonts w:eastAsia="Calibri" w:cstheme="minorHAnsi"/>
          <w:i/>
          <w:iCs/>
          <w:sz w:val="22"/>
          <w:szCs w:val="22"/>
        </w:rPr>
        <w:t xml:space="preserve">projektavimo ir kitų inžinerinių paslaugų suteikimo bei rangos darbų atlikimo terminas </w:t>
      </w:r>
      <w:r w:rsidRPr="001728BD">
        <w:rPr>
          <w:rFonts w:eastAsia="Calibri" w:cstheme="minorHAnsi"/>
          <w:i/>
          <w:iCs/>
          <w:sz w:val="22"/>
          <w:szCs w:val="22"/>
        </w:rPr>
        <w:t xml:space="preserve">NVĮ rekonstrukcijos darbų, įskaitant prisijungimo techninių sąlygų gavimą, paraiškos specialiųjų sąlygų gavimui parengimą, tyrimų, matavimų, projektinių pasiūlymų ir TDP parengimo galutinis terminas yra </w:t>
      </w:r>
      <w:r w:rsidR="00A44EB5">
        <w:rPr>
          <w:rFonts w:eastAsia="Calibri" w:cstheme="minorHAnsi"/>
          <w:i/>
          <w:iCs/>
          <w:sz w:val="22"/>
          <w:szCs w:val="22"/>
        </w:rPr>
        <w:t>18</w:t>
      </w:r>
      <w:r w:rsidR="00062723" w:rsidRPr="00172B5A">
        <w:rPr>
          <w:rFonts w:eastAsia="Calibri" w:cstheme="minorHAnsi"/>
          <w:i/>
          <w:iCs/>
          <w:sz w:val="22"/>
          <w:szCs w:val="22"/>
        </w:rPr>
        <w:t xml:space="preserve"> </w:t>
      </w:r>
      <w:r w:rsidRPr="00172B5A">
        <w:rPr>
          <w:rFonts w:eastAsia="Calibri" w:cstheme="minorHAnsi"/>
          <w:i/>
          <w:iCs/>
          <w:sz w:val="22"/>
          <w:szCs w:val="22"/>
        </w:rPr>
        <w:t>mėn.</w:t>
      </w:r>
      <w:r w:rsidR="00FA0835">
        <w:rPr>
          <w:rFonts w:eastAsia="Calibri" w:cstheme="minorHAnsi"/>
          <w:i/>
          <w:iCs/>
          <w:sz w:val="22"/>
          <w:szCs w:val="22"/>
        </w:rPr>
        <w:t xml:space="preserve"> (su pratęsimu 20 mėn.)</w:t>
      </w:r>
      <w:r w:rsidRPr="00172B5A">
        <w:rPr>
          <w:rFonts w:eastAsia="Calibri" w:cstheme="minorHAnsi"/>
          <w:i/>
          <w:iCs/>
          <w:sz w:val="22"/>
          <w:szCs w:val="22"/>
        </w:rPr>
        <w:t>, tame skaičiuje:</w:t>
      </w:r>
    </w:p>
    <w:p w14:paraId="19796AA4" w14:textId="065A4F09" w:rsidR="009D34F9" w:rsidRDefault="00FB7DD8" w:rsidP="00CF5F78">
      <w:pPr>
        <w:tabs>
          <w:tab w:val="left" w:pos="450"/>
          <w:tab w:val="left" w:pos="990"/>
        </w:tabs>
        <w:spacing w:after="0" w:line="240" w:lineRule="auto"/>
        <w:ind w:left="720"/>
        <w:jc w:val="both"/>
        <w:rPr>
          <w:rFonts w:eastAsia="Calibri" w:cstheme="minorHAnsi"/>
          <w:i/>
          <w:iCs/>
          <w:sz w:val="22"/>
          <w:szCs w:val="22"/>
        </w:rPr>
      </w:pPr>
      <w:r>
        <w:rPr>
          <w:rFonts w:eastAsia="Calibri" w:cstheme="minorHAnsi"/>
          <w:i/>
          <w:iCs/>
          <w:sz w:val="22"/>
          <w:szCs w:val="22"/>
        </w:rPr>
        <w:t>4</w:t>
      </w:r>
      <w:r w:rsidR="00CF5F78" w:rsidRPr="00172B5A">
        <w:rPr>
          <w:rFonts w:eastAsia="Calibri" w:cstheme="minorHAnsi"/>
          <w:i/>
          <w:iCs/>
          <w:sz w:val="22"/>
          <w:szCs w:val="22"/>
        </w:rPr>
        <w:t>.1.</w:t>
      </w:r>
      <w:r w:rsidR="009D34F9">
        <w:rPr>
          <w:rFonts w:eastAsia="Calibri" w:cstheme="minorHAnsi"/>
          <w:i/>
          <w:iCs/>
          <w:sz w:val="22"/>
          <w:szCs w:val="22"/>
        </w:rPr>
        <w:t xml:space="preserve"> Geologinių, geotechninių tyrimų (jei reikalinga TDP parengimui) atlikimas, topografinio plano parengimas- 1 mėn. nuo rangos sutarties įsigaliojimo dienos;</w:t>
      </w:r>
    </w:p>
    <w:p w14:paraId="4D0EA135" w14:textId="5196B9E6" w:rsidR="00CF5F78" w:rsidRDefault="00CF5F78" w:rsidP="00CF5F78">
      <w:pPr>
        <w:tabs>
          <w:tab w:val="left" w:pos="450"/>
          <w:tab w:val="left" w:pos="990"/>
        </w:tabs>
        <w:spacing w:after="0" w:line="240" w:lineRule="auto"/>
        <w:ind w:left="720"/>
        <w:jc w:val="both"/>
        <w:rPr>
          <w:rFonts w:eastAsia="Calibri" w:cstheme="minorHAnsi"/>
          <w:i/>
          <w:iCs/>
          <w:sz w:val="22"/>
          <w:szCs w:val="22"/>
        </w:rPr>
      </w:pPr>
      <w:r w:rsidRPr="00172B5A">
        <w:rPr>
          <w:rFonts w:eastAsia="Calibri" w:cstheme="minorHAnsi"/>
          <w:i/>
          <w:iCs/>
          <w:sz w:val="22"/>
          <w:szCs w:val="22"/>
        </w:rPr>
        <w:t xml:space="preserve"> </w:t>
      </w:r>
      <w:r w:rsidR="00FB7DD8">
        <w:rPr>
          <w:rFonts w:eastAsia="Calibri" w:cstheme="minorHAnsi"/>
          <w:i/>
          <w:iCs/>
          <w:sz w:val="22"/>
          <w:szCs w:val="22"/>
        </w:rPr>
        <w:t>4</w:t>
      </w:r>
      <w:r w:rsidR="009D34F9">
        <w:rPr>
          <w:rFonts w:eastAsia="Calibri" w:cstheme="minorHAnsi"/>
          <w:i/>
          <w:iCs/>
          <w:sz w:val="22"/>
          <w:szCs w:val="22"/>
        </w:rPr>
        <w:t xml:space="preserve">.2. </w:t>
      </w:r>
      <w:r w:rsidRPr="00172B5A">
        <w:rPr>
          <w:rFonts w:eastAsia="Calibri" w:cstheme="minorHAnsi"/>
          <w:i/>
          <w:iCs/>
          <w:sz w:val="22"/>
          <w:szCs w:val="22"/>
        </w:rPr>
        <w:t>Projektinių pasiūlymų parengimas</w:t>
      </w:r>
      <w:r w:rsidR="009D34F9">
        <w:rPr>
          <w:rFonts w:eastAsia="Calibri" w:cstheme="minorHAnsi"/>
          <w:i/>
          <w:iCs/>
          <w:sz w:val="22"/>
          <w:szCs w:val="22"/>
        </w:rPr>
        <w:t>, visuomenės informavimo procedūros atlikimas</w:t>
      </w:r>
      <w:r w:rsidR="00066F9B">
        <w:rPr>
          <w:rFonts w:eastAsia="Calibri" w:cstheme="minorHAnsi"/>
          <w:i/>
          <w:iCs/>
          <w:sz w:val="22"/>
          <w:szCs w:val="22"/>
        </w:rPr>
        <w:t>,</w:t>
      </w:r>
      <w:r w:rsidR="00066F9B" w:rsidRPr="00066F9B">
        <w:rPr>
          <w:rFonts w:eastAsia="Calibri" w:cstheme="minorHAnsi"/>
          <w:i/>
          <w:iCs/>
          <w:sz w:val="22"/>
          <w:szCs w:val="22"/>
        </w:rPr>
        <w:t xml:space="preserve"> prisijungimo technin</w:t>
      </w:r>
      <w:r w:rsidR="00066F9B">
        <w:rPr>
          <w:rFonts w:eastAsia="Calibri" w:cstheme="minorHAnsi"/>
          <w:i/>
          <w:iCs/>
          <w:sz w:val="22"/>
          <w:szCs w:val="22"/>
        </w:rPr>
        <w:t>ių</w:t>
      </w:r>
      <w:r w:rsidR="00066F9B" w:rsidRPr="00066F9B">
        <w:rPr>
          <w:rFonts w:eastAsia="Calibri" w:cstheme="minorHAnsi"/>
          <w:i/>
          <w:iCs/>
          <w:sz w:val="22"/>
          <w:szCs w:val="22"/>
        </w:rPr>
        <w:t xml:space="preserve"> sąlyg</w:t>
      </w:r>
      <w:r w:rsidR="00066F9B">
        <w:rPr>
          <w:rFonts w:eastAsia="Calibri" w:cstheme="minorHAnsi"/>
          <w:i/>
          <w:iCs/>
          <w:sz w:val="22"/>
          <w:szCs w:val="22"/>
        </w:rPr>
        <w:t>ų gavimas</w:t>
      </w:r>
      <w:r w:rsidR="00066F9B" w:rsidRPr="00066F9B">
        <w:rPr>
          <w:rFonts w:eastAsia="Calibri" w:cstheme="minorHAnsi"/>
          <w:i/>
          <w:iCs/>
          <w:sz w:val="22"/>
          <w:szCs w:val="22"/>
        </w:rPr>
        <w:t>, paraiškos specialiųjų sąlygų gavimui (jei reikalinga)</w:t>
      </w:r>
      <w:r w:rsidR="00066F9B">
        <w:rPr>
          <w:rFonts w:eastAsia="Calibri" w:cstheme="minorHAnsi"/>
          <w:i/>
          <w:iCs/>
          <w:sz w:val="22"/>
          <w:szCs w:val="22"/>
        </w:rPr>
        <w:t xml:space="preserve"> parengimas </w:t>
      </w:r>
      <w:r w:rsidRPr="00172B5A">
        <w:rPr>
          <w:rFonts w:eastAsia="Calibri" w:cstheme="minorHAnsi"/>
          <w:i/>
          <w:iCs/>
          <w:sz w:val="22"/>
          <w:szCs w:val="22"/>
        </w:rPr>
        <w:t xml:space="preserve">: pradžia- nuo rangos sutarties įsigaliojimo, trukmė- </w:t>
      </w:r>
      <w:r w:rsidR="00980619">
        <w:rPr>
          <w:rFonts w:eastAsia="Calibri" w:cstheme="minorHAnsi"/>
          <w:i/>
          <w:iCs/>
          <w:sz w:val="22"/>
          <w:szCs w:val="22"/>
        </w:rPr>
        <w:t>4</w:t>
      </w:r>
      <w:r w:rsidR="00062723" w:rsidRPr="00172B5A">
        <w:rPr>
          <w:rFonts w:eastAsia="Calibri" w:cstheme="minorHAnsi"/>
          <w:i/>
          <w:iCs/>
          <w:sz w:val="22"/>
          <w:szCs w:val="22"/>
        </w:rPr>
        <w:t xml:space="preserve"> </w:t>
      </w:r>
      <w:r w:rsidRPr="00172B5A">
        <w:rPr>
          <w:rFonts w:eastAsia="Calibri" w:cstheme="minorHAnsi"/>
          <w:i/>
          <w:iCs/>
          <w:sz w:val="22"/>
          <w:szCs w:val="22"/>
        </w:rPr>
        <w:t>mėn.;</w:t>
      </w:r>
    </w:p>
    <w:p w14:paraId="35A2000F" w14:textId="16D01833" w:rsidR="009D34F9" w:rsidRPr="00172B5A" w:rsidRDefault="00FB7DD8" w:rsidP="00CF5F78">
      <w:pPr>
        <w:tabs>
          <w:tab w:val="left" w:pos="450"/>
          <w:tab w:val="left" w:pos="990"/>
        </w:tabs>
        <w:spacing w:after="0" w:line="240" w:lineRule="auto"/>
        <w:ind w:left="720"/>
        <w:jc w:val="both"/>
        <w:rPr>
          <w:rFonts w:eastAsia="Calibri" w:cstheme="minorHAnsi"/>
          <w:i/>
          <w:iCs/>
          <w:sz w:val="22"/>
          <w:szCs w:val="22"/>
        </w:rPr>
      </w:pPr>
      <w:r>
        <w:rPr>
          <w:rFonts w:eastAsia="Calibri" w:cstheme="minorHAnsi"/>
          <w:i/>
          <w:iCs/>
          <w:sz w:val="22"/>
          <w:szCs w:val="22"/>
        </w:rPr>
        <w:t>4</w:t>
      </w:r>
      <w:r w:rsidR="009D34F9">
        <w:rPr>
          <w:rFonts w:eastAsia="Calibri" w:cstheme="minorHAnsi"/>
          <w:i/>
          <w:iCs/>
          <w:sz w:val="22"/>
          <w:szCs w:val="22"/>
        </w:rPr>
        <w:t>.3. Statybą leidžiančio dokumento gavimas:</w:t>
      </w:r>
      <w:r w:rsidR="00D52548">
        <w:rPr>
          <w:rFonts w:eastAsia="Calibri" w:cstheme="minorHAnsi"/>
          <w:i/>
          <w:iCs/>
          <w:sz w:val="22"/>
          <w:szCs w:val="22"/>
        </w:rPr>
        <w:t xml:space="preserve"> </w:t>
      </w:r>
      <w:r w:rsidR="009D34F9">
        <w:rPr>
          <w:rFonts w:eastAsia="Calibri" w:cstheme="minorHAnsi"/>
          <w:i/>
          <w:iCs/>
          <w:sz w:val="22"/>
          <w:szCs w:val="22"/>
        </w:rPr>
        <w:t>pradžia</w:t>
      </w:r>
      <w:r w:rsidR="00D52548">
        <w:rPr>
          <w:rFonts w:eastAsia="Calibri" w:cstheme="minorHAnsi"/>
          <w:i/>
          <w:iCs/>
          <w:sz w:val="22"/>
          <w:szCs w:val="22"/>
        </w:rPr>
        <w:t>-</w:t>
      </w:r>
      <w:r w:rsidR="009D34F9" w:rsidRPr="009D34F9">
        <w:rPr>
          <w:rFonts w:eastAsia="Calibri" w:cstheme="minorHAnsi"/>
          <w:i/>
          <w:iCs/>
          <w:sz w:val="22"/>
          <w:szCs w:val="22"/>
        </w:rPr>
        <w:t>Rangovas, po projektinių sprendinių parengimo</w:t>
      </w:r>
      <w:r>
        <w:rPr>
          <w:rFonts w:eastAsia="Calibri" w:cstheme="minorHAnsi"/>
          <w:i/>
          <w:iCs/>
          <w:sz w:val="22"/>
          <w:szCs w:val="22"/>
        </w:rPr>
        <w:t>,</w:t>
      </w:r>
      <w:r w:rsidR="009D34F9" w:rsidRPr="009D34F9">
        <w:rPr>
          <w:rFonts w:eastAsia="Calibri" w:cstheme="minorHAnsi"/>
          <w:i/>
          <w:iCs/>
          <w:sz w:val="22"/>
          <w:szCs w:val="22"/>
        </w:rPr>
        <w:t xml:space="preserve"> </w:t>
      </w:r>
      <w:r w:rsidR="00C02685">
        <w:rPr>
          <w:rFonts w:eastAsia="Calibri" w:cstheme="minorHAnsi"/>
          <w:i/>
          <w:iCs/>
          <w:sz w:val="22"/>
          <w:szCs w:val="22"/>
        </w:rPr>
        <w:t xml:space="preserve">suderinimo su Užsakovu </w:t>
      </w:r>
      <w:r>
        <w:rPr>
          <w:rFonts w:eastAsia="Calibri" w:cstheme="minorHAnsi"/>
          <w:i/>
          <w:iCs/>
          <w:sz w:val="22"/>
          <w:szCs w:val="22"/>
        </w:rPr>
        <w:t xml:space="preserve">ir </w:t>
      </w:r>
      <w:r w:rsidR="009D34F9" w:rsidRPr="009D34F9">
        <w:rPr>
          <w:rFonts w:eastAsia="Calibri" w:cstheme="minorHAnsi"/>
          <w:i/>
          <w:iCs/>
          <w:sz w:val="22"/>
          <w:szCs w:val="22"/>
        </w:rPr>
        <w:t>Užsakov</w:t>
      </w:r>
      <w:r>
        <w:rPr>
          <w:rFonts w:eastAsia="Calibri" w:cstheme="minorHAnsi"/>
          <w:i/>
          <w:iCs/>
          <w:sz w:val="22"/>
          <w:szCs w:val="22"/>
        </w:rPr>
        <w:t>o patvirtinimo</w:t>
      </w:r>
      <w:r w:rsidR="00066F9B">
        <w:rPr>
          <w:rFonts w:eastAsia="Calibri" w:cstheme="minorHAnsi"/>
          <w:i/>
          <w:iCs/>
          <w:sz w:val="22"/>
          <w:szCs w:val="22"/>
        </w:rPr>
        <w:t xml:space="preserve"> (</w:t>
      </w:r>
      <w:r>
        <w:rPr>
          <w:rFonts w:eastAsia="Calibri" w:cstheme="minorHAnsi"/>
          <w:i/>
          <w:iCs/>
          <w:sz w:val="22"/>
          <w:szCs w:val="22"/>
        </w:rPr>
        <w:t>patvirtinimo</w:t>
      </w:r>
      <w:r w:rsidR="00066F9B">
        <w:rPr>
          <w:rFonts w:eastAsia="Calibri" w:cstheme="minorHAnsi"/>
          <w:i/>
          <w:iCs/>
          <w:sz w:val="22"/>
          <w:szCs w:val="22"/>
        </w:rPr>
        <w:t xml:space="preserve"> raštą</w:t>
      </w:r>
      <w:r>
        <w:rPr>
          <w:rFonts w:eastAsia="Calibri" w:cstheme="minorHAnsi"/>
          <w:i/>
          <w:iCs/>
          <w:sz w:val="22"/>
          <w:szCs w:val="22"/>
        </w:rPr>
        <w:t xml:space="preserve"> ar kitą dokumentą, arba vizą ant projektinių sprendinių</w:t>
      </w:r>
      <w:r w:rsidR="00066F9B">
        <w:rPr>
          <w:rFonts w:eastAsia="Calibri" w:cstheme="minorHAnsi"/>
          <w:i/>
          <w:iCs/>
          <w:sz w:val="22"/>
          <w:szCs w:val="22"/>
        </w:rPr>
        <w:t xml:space="preserve"> Užsakovas privalo pateikti per 5 kalendorines dienas nuo tinkamai parengtų, sprendinių pristatymo, aptarimo nuotoliniu arba tiesiogiai Užsakovui jo patalpose)</w:t>
      </w:r>
      <w:r w:rsidR="009D34F9" w:rsidRPr="009D34F9">
        <w:rPr>
          <w:rFonts w:eastAsia="Calibri" w:cstheme="minorHAnsi"/>
          <w:i/>
          <w:iCs/>
          <w:sz w:val="22"/>
          <w:szCs w:val="22"/>
        </w:rPr>
        <w:t xml:space="preserve">, privalės per 3 </w:t>
      </w:r>
      <w:proofErr w:type="spellStart"/>
      <w:r w:rsidR="009D34F9" w:rsidRPr="009D34F9">
        <w:rPr>
          <w:rFonts w:eastAsia="Calibri" w:cstheme="minorHAnsi"/>
          <w:i/>
          <w:iCs/>
          <w:sz w:val="22"/>
          <w:szCs w:val="22"/>
        </w:rPr>
        <w:t>d.d</w:t>
      </w:r>
      <w:proofErr w:type="spellEnd"/>
      <w:r w:rsidR="009D34F9" w:rsidRPr="009D34F9">
        <w:rPr>
          <w:rFonts w:eastAsia="Calibri" w:cstheme="minorHAnsi"/>
          <w:i/>
          <w:iCs/>
          <w:sz w:val="22"/>
          <w:szCs w:val="22"/>
        </w:rPr>
        <w:t xml:space="preserve">. pateikti  dokumentus statybą leidžiančio dokumento gavimui </w:t>
      </w:r>
      <w:r w:rsidR="002B4844">
        <w:rPr>
          <w:rFonts w:eastAsia="Calibri" w:cstheme="minorHAnsi"/>
          <w:i/>
          <w:iCs/>
          <w:sz w:val="22"/>
          <w:szCs w:val="22"/>
        </w:rPr>
        <w:t>į IS „</w:t>
      </w:r>
      <w:proofErr w:type="spellStart"/>
      <w:r w:rsidR="002B4844">
        <w:rPr>
          <w:rFonts w:eastAsia="Calibri" w:cstheme="minorHAnsi"/>
          <w:i/>
          <w:iCs/>
          <w:sz w:val="22"/>
          <w:szCs w:val="22"/>
        </w:rPr>
        <w:t>Infostatyba</w:t>
      </w:r>
      <w:proofErr w:type="spellEnd"/>
      <w:r w:rsidR="002B4844">
        <w:rPr>
          <w:rFonts w:eastAsia="Calibri" w:cstheme="minorHAnsi"/>
          <w:i/>
          <w:iCs/>
          <w:sz w:val="22"/>
          <w:szCs w:val="22"/>
        </w:rPr>
        <w:t xml:space="preserve">“ </w:t>
      </w:r>
      <w:r w:rsidR="009D34F9">
        <w:rPr>
          <w:rFonts w:eastAsia="Calibri" w:cstheme="minorHAnsi"/>
          <w:i/>
          <w:iCs/>
          <w:sz w:val="22"/>
          <w:szCs w:val="22"/>
        </w:rPr>
        <w:t xml:space="preserve">nuo projektinių pasiūlymų patvirtinimo, trukmė </w:t>
      </w:r>
      <w:r w:rsidR="00980619">
        <w:rPr>
          <w:rFonts w:eastAsia="Calibri" w:cstheme="minorHAnsi"/>
          <w:i/>
          <w:iCs/>
          <w:sz w:val="22"/>
          <w:szCs w:val="22"/>
        </w:rPr>
        <w:t>2</w:t>
      </w:r>
      <w:r w:rsidR="009D34F9">
        <w:rPr>
          <w:rFonts w:eastAsia="Calibri" w:cstheme="minorHAnsi"/>
          <w:i/>
          <w:iCs/>
          <w:sz w:val="22"/>
          <w:szCs w:val="22"/>
        </w:rPr>
        <w:t xml:space="preserve"> mėn.;</w:t>
      </w:r>
    </w:p>
    <w:p w14:paraId="454B5C8C" w14:textId="1DEB13DA" w:rsidR="00CF5F78" w:rsidRPr="00172B5A" w:rsidRDefault="00FB7DD8" w:rsidP="00CF5F78">
      <w:pPr>
        <w:tabs>
          <w:tab w:val="left" w:pos="450"/>
          <w:tab w:val="left" w:pos="990"/>
        </w:tabs>
        <w:spacing w:after="0" w:line="240" w:lineRule="auto"/>
        <w:ind w:left="720"/>
        <w:jc w:val="both"/>
        <w:rPr>
          <w:rFonts w:eastAsia="Calibri" w:cstheme="minorHAnsi"/>
          <w:i/>
          <w:iCs/>
          <w:sz w:val="22"/>
          <w:szCs w:val="22"/>
        </w:rPr>
      </w:pPr>
      <w:r>
        <w:rPr>
          <w:rFonts w:eastAsia="Calibri" w:cstheme="minorHAnsi"/>
          <w:i/>
          <w:iCs/>
          <w:sz w:val="22"/>
          <w:szCs w:val="22"/>
        </w:rPr>
        <w:lastRenderedPageBreak/>
        <w:t>4</w:t>
      </w:r>
      <w:r w:rsidR="00CF5F78" w:rsidRPr="00172B5A">
        <w:rPr>
          <w:rFonts w:eastAsia="Calibri" w:cstheme="minorHAnsi"/>
          <w:i/>
          <w:iCs/>
          <w:sz w:val="22"/>
          <w:szCs w:val="22"/>
        </w:rPr>
        <w:t>.</w:t>
      </w:r>
      <w:r w:rsidR="00DE2FE8">
        <w:rPr>
          <w:rFonts w:eastAsia="Calibri" w:cstheme="minorHAnsi"/>
          <w:i/>
          <w:iCs/>
          <w:sz w:val="22"/>
          <w:szCs w:val="22"/>
        </w:rPr>
        <w:t>4</w:t>
      </w:r>
      <w:r w:rsidR="00CF5F78" w:rsidRPr="00172B5A">
        <w:rPr>
          <w:rFonts w:eastAsia="Calibri" w:cstheme="minorHAnsi"/>
          <w:i/>
          <w:iCs/>
          <w:sz w:val="22"/>
          <w:szCs w:val="22"/>
        </w:rPr>
        <w:t xml:space="preserve">. Techninio darbo projekto parengimas: pradžia- nuo </w:t>
      </w:r>
      <w:r w:rsidR="001612A8">
        <w:rPr>
          <w:rFonts w:eastAsia="Calibri" w:cstheme="minorHAnsi"/>
          <w:i/>
          <w:iCs/>
          <w:sz w:val="22"/>
          <w:szCs w:val="22"/>
        </w:rPr>
        <w:t>statybą leidžiančio dokumento gavimo dienos</w:t>
      </w:r>
      <w:r w:rsidR="00CF5F78" w:rsidRPr="00172B5A">
        <w:rPr>
          <w:rFonts w:eastAsia="Calibri" w:cstheme="minorHAnsi"/>
          <w:i/>
          <w:iCs/>
          <w:sz w:val="22"/>
          <w:szCs w:val="22"/>
        </w:rPr>
        <w:t xml:space="preserve">, trukmė- </w:t>
      </w:r>
      <w:r w:rsidR="001612A8">
        <w:rPr>
          <w:rFonts w:eastAsia="Calibri" w:cstheme="minorHAnsi"/>
          <w:i/>
          <w:iCs/>
          <w:sz w:val="22"/>
          <w:szCs w:val="22"/>
        </w:rPr>
        <w:t>3</w:t>
      </w:r>
      <w:r w:rsidR="001612A8" w:rsidRPr="00172B5A">
        <w:rPr>
          <w:rFonts w:eastAsia="Calibri" w:cstheme="minorHAnsi"/>
          <w:i/>
          <w:iCs/>
          <w:sz w:val="22"/>
          <w:szCs w:val="22"/>
        </w:rPr>
        <w:t xml:space="preserve"> </w:t>
      </w:r>
      <w:r w:rsidR="00CF5F78" w:rsidRPr="00172B5A">
        <w:rPr>
          <w:rFonts w:eastAsia="Calibri" w:cstheme="minorHAnsi"/>
          <w:i/>
          <w:iCs/>
          <w:sz w:val="22"/>
          <w:szCs w:val="22"/>
        </w:rPr>
        <w:t>mėn.</w:t>
      </w:r>
    </w:p>
    <w:p w14:paraId="688071DB" w14:textId="28332913" w:rsidR="007F402C" w:rsidRDefault="00FB7DD8" w:rsidP="007F402C">
      <w:pPr>
        <w:tabs>
          <w:tab w:val="left" w:pos="450"/>
          <w:tab w:val="left" w:pos="990"/>
        </w:tabs>
        <w:spacing w:after="0" w:line="240" w:lineRule="auto"/>
        <w:ind w:left="720"/>
        <w:jc w:val="both"/>
        <w:rPr>
          <w:rFonts w:eastAsia="Calibri" w:cstheme="minorHAnsi"/>
          <w:i/>
          <w:iCs/>
          <w:sz w:val="22"/>
          <w:szCs w:val="22"/>
        </w:rPr>
      </w:pPr>
      <w:r>
        <w:rPr>
          <w:rFonts w:eastAsia="Calibri" w:cstheme="minorHAnsi"/>
          <w:i/>
          <w:iCs/>
          <w:sz w:val="22"/>
          <w:szCs w:val="22"/>
        </w:rPr>
        <w:t>4</w:t>
      </w:r>
      <w:r w:rsidR="00CF5F78" w:rsidRPr="00172B5A">
        <w:rPr>
          <w:rFonts w:eastAsia="Calibri" w:cstheme="minorHAnsi"/>
          <w:i/>
          <w:iCs/>
          <w:sz w:val="22"/>
          <w:szCs w:val="22"/>
        </w:rPr>
        <w:t>.</w:t>
      </w:r>
      <w:r w:rsidR="00DE2FE8">
        <w:rPr>
          <w:rFonts w:eastAsia="Calibri" w:cstheme="minorHAnsi"/>
          <w:i/>
          <w:iCs/>
          <w:sz w:val="22"/>
          <w:szCs w:val="22"/>
        </w:rPr>
        <w:t>5</w:t>
      </w:r>
      <w:r w:rsidR="00CF5F78" w:rsidRPr="00172B5A">
        <w:rPr>
          <w:rFonts w:eastAsia="Calibri" w:cstheme="minorHAnsi"/>
          <w:i/>
          <w:iCs/>
          <w:sz w:val="22"/>
          <w:szCs w:val="22"/>
        </w:rPr>
        <w:t>. NVĮ rekonstrukcijos rangos darbų atlikimas</w:t>
      </w:r>
      <w:r w:rsidR="003F14D2">
        <w:rPr>
          <w:rFonts w:eastAsia="Calibri" w:cstheme="minorHAnsi"/>
          <w:i/>
          <w:iCs/>
          <w:sz w:val="22"/>
          <w:szCs w:val="22"/>
        </w:rPr>
        <w:t>, kadastrinių matavimų atlikimas ir statinių kadastro bylų suformavimas bei suderinimas su VĮ Registrų centru</w:t>
      </w:r>
      <w:r w:rsidR="00CF5F78" w:rsidRPr="00172B5A">
        <w:rPr>
          <w:rFonts w:eastAsia="Calibri" w:cstheme="minorHAnsi"/>
          <w:i/>
          <w:iCs/>
          <w:sz w:val="22"/>
          <w:szCs w:val="22"/>
        </w:rPr>
        <w:t>: pradžia- nuo</w:t>
      </w:r>
      <w:r w:rsidR="00CF5F78">
        <w:rPr>
          <w:rFonts w:eastAsia="Calibri" w:cstheme="minorHAnsi"/>
          <w:i/>
          <w:iCs/>
          <w:sz w:val="22"/>
          <w:szCs w:val="22"/>
        </w:rPr>
        <w:t xml:space="preserve"> </w:t>
      </w:r>
      <w:r w:rsidR="00CF5F78" w:rsidRPr="00172B5A">
        <w:rPr>
          <w:rFonts w:eastAsia="Calibri" w:cstheme="minorHAnsi"/>
          <w:i/>
          <w:iCs/>
          <w:sz w:val="22"/>
          <w:szCs w:val="22"/>
        </w:rPr>
        <w:t xml:space="preserve"> statybvietės perdavimo</w:t>
      </w:r>
      <w:r w:rsidR="00CF5F78">
        <w:rPr>
          <w:rFonts w:eastAsia="Calibri" w:cstheme="minorHAnsi"/>
          <w:i/>
          <w:iCs/>
          <w:sz w:val="22"/>
          <w:szCs w:val="22"/>
        </w:rPr>
        <w:t xml:space="preserve"> ir pranešimo apie statybos darbų pradžią Statybos įstatymo nustatyta tvarka</w:t>
      </w:r>
      <w:r w:rsidR="00CF5F78" w:rsidRPr="00172B5A">
        <w:rPr>
          <w:rFonts w:eastAsia="Calibri" w:cstheme="minorHAnsi"/>
          <w:i/>
          <w:iCs/>
          <w:sz w:val="22"/>
          <w:szCs w:val="22"/>
        </w:rPr>
        <w:t xml:space="preserve">, trukmė- </w:t>
      </w:r>
      <w:r>
        <w:rPr>
          <w:rFonts w:eastAsia="Calibri" w:cstheme="minorHAnsi"/>
          <w:i/>
          <w:iCs/>
          <w:sz w:val="22"/>
          <w:szCs w:val="22"/>
        </w:rPr>
        <w:t>7</w:t>
      </w:r>
      <w:r w:rsidRPr="00172B5A">
        <w:rPr>
          <w:rFonts w:eastAsia="Calibri" w:cstheme="minorHAnsi"/>
          <w:i/>
          <w:iCs/>
          <w:sz w:val="22"/>
          <w:szCs w:val="22"/>
        </w:rPr>
        <w:t xml:space="preserve"> </w:t>
      </w:r>
      <w:r w:rsidR="00CF5F78" w:rsidRPr="00172B5A">
        <w:rPr>
          <w:rFonts w:eastAsia="Calibri" w:cstheme="minorHAnsi"/>
          <w:i/>
          <w:iCs/>
          <w:sz w:val="22"/>
          <w:szCs w:val="22"/>
        </w:rPr>
        <w:t>mėn.</w:t>
      </w:r>
      <w:r w:rsidR="003F14D2">
        <w:rPr>
          <w:rFonts w:eastAsia="Calibri" w:cstheme="minorHAnsi"/>
          <w:i/>
          <w:iCs/>
          <w:sz w:val="22"/>
          <w:szCs w:val="22"/>
        </w:rPr>
        <w:t xml:space="preserve">, iki </w:t>
      </w:r>
      <w:r w:rsidR="007F402C">
        <w:rPr>
          <w:rFonts w:eastAsia="Calibri" w:cstheme="minorHAnsi"/>
          <w:i/>
          <w:iCs/>
          <w:sz w:val="22"/>
          <w:szCs w:val="22"/>
        </w:rPr>
        <w:t>statybos užbaigimo  procedūros įvykdymo (statybos užbaigimo deklaracijos patvirtinimo).</w:t>
      </w:r>
    </w:p>
    <w:p w14:paraId="1121EB94" w14:textId="6224810D" w:rsidR="00CF5F78" w:rsidRDefault="00FB7DD8" w:rsidP="007F402C">
      <w:pPr>
        <w:tabs>
          <w:tab w:val="left" w:pos="450"/>
          <w:tab w:val="left" w:pos="990"/>
        </w:tabs>
        <w:spacing w:after="0" w:line="240" w:lineRule="auto"/>
        <w:ind w:left="720"/>
        <w:jc w:val="both"/>
        <w:rPr>
          <w:rFonts w:eastAsia="Calibri" w:cstheme="minorHAnsi"/>
          <w:i/>
          <w:iCs/>
          <w:sz w:val="22"/>
          <w:szCs w:val="22"/>
        </w:rPr>
      </w:pPr>
      <w:r>
        <w:rPr>
          <w:rFonts w:eastAsia="Calibri" w:cstheme="minorHAnsi"/>
          <w:i/>
          <w:iCs/>
          <w:sz w:val="22"/>
          <w:szCs w:val="22"/>
        </w:rPr>
        <w:t>4</w:t>
      </w:r>
      <w:r w:rsidR="00CF5F78">
        <w:rPr>
          <w:rFonts w:eastAsia="Calibri" w:cstheme="minorHAnsi"/>
          <w:i/>
          <w:iCs/>
          <w:sz w:val="22"/>
          <w:szCs w:val="22"/>
        </w:rPr>
        <w:t>.</w:t>
      </w:r>
      <w:r w:rsidR="009D2096">
        <w:rPr>
          <w:rFonts w:eastAsia="Calibri" w:cstheme="minorHAnsi"/>
          <w:i/>
          <w:iCs/>
          <w:sz w:val="22"/>
          <w:szCs w:val="22"/>
        </w:rPr>
        <w:t>6</w:t>
      </w:r>
      <w:r w:rsidR="00CF5F78">
        <w:rPr>
          <w:rFonts w:eastAsia="Calibri" w:cstheme="minorHAnsi"/>
          <w:i/>
          <w:iCs/>
          <w:sz w:val="22"/>
          <w:szCs w:val="22"/>
        </w:rPr>
        <w:t xml:space="preserve">. </w:t>
      </w:r>
      <w:bookmarkStart w:id="64" w:name="_Hlk206748253"/>
      <w:r w:rsidR="00CF5F78" w:rsidRPr="001E4218">
        <w:rPr>
          <w:rFonts w:eastAsia="Calibri" w:cstheme="minorHAnsi"/>
          <w:i/>
          <w:iCs/>
          <w:sz w:val="22"/>
          <w:szCs w:val="22"/>
        </w:rPr>
        <w:t xml:space="preserve">Į </w:t>
      </w:r>
      <w:r w:rsidRPr="001E4218">
        <w:rPr>
          <w:rFonts w:eastAsia="Calibri" w:cstheme="minorHAnsi"/>
          <w:i/>
          <w:iCs/>
          <w:sz w:val="22"/>
          <w:szCs w:val="22"/>
        </w:rPr>
        <w:t xml:space="preserve">4 p. nurodytą Rangovo prisiimtų įsipareigojimų įvykdymo terminą </w:t>
      </w:r>
      <w:proofErr w:type="spellStart"/>
      <w:r w:rsidR="00CF5F78" w:rsidRPr="001E4218">
        <w:rPr>
          <w:rFonts w:eastAsia="Calibri" w:cstheme="minorHAnsi"/>
          <w:i/>
          <w:iCs/>
          <w:sz w:val="22"/>
          <w:szCs w:val="22"/>
        </w:rPr>
        <w:t>termin</w:t>
      </w:r>
      <w:r w:rsidRPr="001E4218">
        <w:rPr>
          <w:rFonts w:eastAsia="Calibri" w:cstheme="minorHAnsi"/>
          <w:i/>
          <w:iCs/>
          <w:sz w:val="22"/>
          <w:szCs w:val="22"/>
        </w:rPr>
        <w:t>ą</w:t>
      </w:r>
      <w:proofErr w:type="spellEnd"/>
      <w:r w:rsidR="00CF5F78" w:rsidRPr="001E4218">
        <w:rPr>
          <w:rFonts w:eastAsia="Calibri" w:cstheme="minorHAnsi"/>
          <w:i/>
          <w:iCs/>
          <w:sz w:val="22"/>
          <w:szCs w:val="22"/>
        </w:rPr>
        <w:t xml:space="preserve"> neįskaičiuojamas TDP bendrosios ekspertizės atlikimas, kurį organizuoja Užsakovas, terminas</w:t>
      </w:r>
      <w:r w:rsidR="00CF5F78">
        <w:rPr>
          <w:rFonts w:eastAsia="Calibri" w:cstheme="minorHAnsi"/>
          <w:i/>
          <w:iCs/>
          <w:sz w:val="22"/>
          <w:szCs w:val="22"/>
        </w:rPr>
        <w:t>. Bendrosios ekspertizės akto</w:t>
      </w:r>
      <w:r w:rsidR="00027455">
        <w:rPr>
          <w:rFonts w:eastAsia="Calibri" w:cstheme="minorHAnsi"/>
          <w:i/>
          <w:iCs/>
          <w:sz w:val="22"/>
          <w:szCs w:val="22"/>
        </w:rPr>
        <w:t xml:space="preserve"> su teigiamomis išvadomis</w:t>
      </w:r>
      <w:r w:rsidR="00CF5F78">
        <w:rPr>
          <w:rFonts w:eastAsia="Calibri" w:cstheme="minorHAnsi"/>
          <w:i/>
          <w:iCs/>
          <w:sz w:val="22"/>
          <w:szCs w:val="22"/>
        </w:rPr>
        <w:t xml:space="preserve"> </w:t>
      </w:r>
      <w:r w:rsidR="00027455">
        <w:rPr>
          <w:rFonts w:eastAsia="Calibri" w:cstheme="minorHAnsi"/>
          <w:i/>
          <w:iCs/>
          <w:sz w:val="22"/>
          <w:szCs w:val="22"/>
        </w:rPr>
        <w:t xml:space="preserve">planuojamas </w:t>
      </w:r>
      <w:r w:rsidR="00CF5F78">
        <w:rPr>
          <w:rFonts w:eastAsia="Calibri" w:cstheme="minorHAnsi"/>
          <w:i/>
          <w:iCs/>
          <w:sz w:val="22"/>
          <w:szCs w:val="22"/>
        </w:rPr>
        <w:t>gavimo terminas</w:t>
      </w:r>
      <w:r w:rsidR="00027455">
        <w:rPr>
          <w:rFonts w:eastAsia="Calibri" w:cstheme="minorHAnsi"/>
          <w:i/>
          <w:iCs/>
          <w:sz w:val="22"/>
          <w:szCs w:val="22"/>
        </w:rPr>
        <w:t xml:space="preserve">   </w:t>
      </w:r>
      <w:r w:rsidR="00CF5F78">
        <w:rPr>
          <w:rFonts w:eastAsia="Calibri" w:cstheme="minorHAnsi"/>
          <w:i/>
          <w:iCs/>
          <w:sz w:val="22"/>
          <w:szCs w:val="22"/>
        </w:rPr>
        <w:t xml:space="preserve">ne ilgiau, nei per </w:t>
      </w:r>
      <w:r w:rsidR="001612A8">
        <w:rPr>
          <w:rFonts w:eastAsia="Calibri" w:cstheme="minorHAnsi"/>
          <w:i/>
          <w:iCs/>
          <w:sz w:val="22"/>
          <w:szCs w:val="22"/>
        </w:rPr>
        <w:t>30 kalendorinių dienų</w:t>
      </w:r>
      <w:r w:rsidR="00CF5F78">
        <w:rPr>
          <w:rFonts w:eastAsia="Calibri" w:cstheme="minorHAnsi"/>
          <w:i/>
          <w:iCs/>
          <w:sz w:val="22"/>
          <w:szCs w:val="22"/>
        </w:rPr>
        <w:t xml:space="preserve"> </w:t>
      </w:r>
      <w:r w:rsidR="002555B8">
        <w:rPr>
          <w:rFonts w:eastAsia="Calibri" w:cstheme="minorHAnsi"/>
          <w:i/>
          <w:iCs/>
          <w:sz w:val="22"/>
          <w:szCs w:val="22"/>
        </w:rPr>
        <w:t xml:space="preserve">(šiam laikotarpiui stabdomas rangovo sutartinių įsipareigojimų vykdymas) </w:t>
      </w:r>
      <w:r w:rsidR="00CF5F78">
        <w:rPr>
          <w:rFonts w:eastAsia="Calibri" w:cstheme="minorHAnsi"/>
          <w:i/>
          <w:iCs/>
          <w:sz w:val="22"/>
          <w:szCs w:val="22"/>
        </w:rPr>
        <w:t>nuo tinkamai parengto, pilnos apimties TDP gavimo dienos. Rangovas po Užsakovo pritarimo</w:t>
      </w:r>
      <w:r w:rsidR="00A660BC">
        <w:rPr>
          <w:rFonts w:eastAsia="Calibri" w:cstheme="minorHAnsi"/>
          <w:i/>
          <w:iCs/>
          <w:sz w:val="22"/>
          <w:szCs w:val="22"/>
        </w:rPr>
        <w:t xml:space="preserve"> (Užsakovas pritarimą tinkamai parengtam ir iš anksto suderintiems  TDP sprendiniams turi pateikti raštu per 5 </w:t>
      </w:r>
      <w:proofErr w:type="spellStart"/>
      <w:r w:rsidR="00A660BC">
        <w:rPr>
          <w:rFonts w:eastAsia="Calibri" w:cstheme="minorHAnsi"/>
          <w:i/>
          <w:iCs/>
          <w:sz w:val="22"/>
          <w:szCs w:val="22"/>
        </w:rPr>
        <w:t>d.d</w:t>
      </w:r>
      <w:proofErr w:type="spellEnd"/>
      <w:r w:rsidR="00A660BC">
        <w:rPr>
          <w:rFonts w:eastAsia="Calibri" w:cstheme="minorHAnsi"/>
          <w:i/>
          <w:iCs/>
          <w:sz w:val="22"/>
          <w:szCs w:val="22"/>
        </w:rPr>
        <w:t>. nuo pilnos apimties TDP gavimo dienos)</w:t>
      </w:r>
      <w:r w:rsidR="00CF5F78">
        <w:rPr>
          <w:rFonts w:eastAsia="Calibri" w:cstheme="minorHAnsi"/>
          <w:i/>
          <w:iCs/>
          <w:sz w:val="22"/>
          <w:szCs w:val="22"/>
        </w:rPr>
        <w:t xml:space="preserve">  parengtam TDP gavimo, privalo per 3 </w:t>
      </w:r>
      <w:proofErr w:type="spellStart"/>
      <w:r w:rsidR="00CF5F78">
        <w:rPr>
          <w:rFonts w:eastAsia="Calibri" w:cstheme="minorHAnsi"/>
          <w:i/>
          <w:iCs/>
          <w:sz w:val="22"/>
          <w:szCs w:val="22"/>
        </w:rPr>
        <w:t>d.d</w:t>
      </w:r>
      <w:proofErr w:type="spellEnd"/>
      <w:r w:rsidR="00CF5F78">
        <w:rPr>
          <w:rFonts w:eastAsia="Calibri" w:cstheme="minorHAnsi"/>
          <w:i/>
          <w:iCs/>
          <w:sz w:val="22"/>
          <w:szCs w:val="22"/>
        </w:rPr>
        <w:t xml:space="preserve">. pateikti pilnos apimties TDP atrinktai ekspertizės paslaugas teiksiančiai įmonei (ekspertizės rangovui). Rangovas atsakingas už TDP koregavimą, tikslinimą pagal ekspertų pastabas ir galutinio TDP parengimą, kuriam būtų galima išduoti teigiamas bendrosios ekspertizės išvadas. Bendras TDP </w:t>
      </w:r>
      <w:r w:rsidR="00CF5F78" w:rsidRPr="001E4218">
        <w:rPr>
          <w:rFonts w:eastAsia="Calibri" w:cstheme="minorHAnsi"/>
          <w:b/>
          <w:bCs/>
          <w:i/>
          <w:iCs/>
          <w:sz w:val="22"/>
          <w:szCs w:val="22"/>
        </w:rPr>
        <w:t>koregavimo</w:t>
      </w:r>
      <w:r w:rsidR="00CF5F78">
        <w:rPr>
          <w:rFonts w:eastAsia="Calibri" w:cstheme="minorHAnsi"/>
          <w:i/>
          <w:iCs/>
          <w:sz w:val="22"/>
          <w:szCs w:val="22"/>
        </w:rPr>
        <w:t xml:space="preserve"> pagal ekspertizės pastabas, nurodytas tarpiniame(-</w:t>
      </w:r>
      <w:proofErr w:type="spellStart"/>
      <w:r w:rsidR="00CF5F78">
        <w:rPr>
          <w:rFonts w:eastAsia="Calibri" w:cstheme="minorHAnsi"/>
          <w:i/>
          <w:iCs/>
          <w:sz w:val="22"/>
          <w:szCs w:val="22"/>
        </w:rPr>
        <w:t>iuose</w:t>
      </w:r>
      <w:proofErr w:type="spellEnd"/>
      <w:r w:rsidR="00CF5F78">
        <w:rPr>
          <w:rFonts w:eastAsia="Calibri" w:cstheme="minorHAnsi"/>
          <w:i/>
          <w:iCs/>
          <w:sz w:val="22"/>
          <w:szCs w:val="22"/>
        </w:rPr>
        <w:t xml:space="preserve">) ekspertizės aktuose, </w:t>
      </w:r>
      <w:r w:rsidR="00CF5F78" w:rsidRPr="001E4218">
        <w:rPr>
          <w:rFonts w:eastAsia="Calibri" w:cstheme="minorHAnsi"/>
          <w:b/>
          <w:bCs/>
          <w:i/>
          <w:iCs/>
          <w:sz w:val="22"/>
          <w:szCs w:val="22"/>
          <w:u w:val="single"/>
        </w:rPr>
        <w:t xml:space="preserve">terminas negali viršyti 30 </w:t>
      </w:r>
      <w:r w:rsidR="00A660BC" w:rsidRPr="001E4218">
        <w:rPr>
          <w:rFonts w:eastAsia="Calibri" w:cstheme="minorHAnsi"/>
          <w:i/>
          <w:iCs/>
          <w:sz w:val="22"/>
          <w:szCs w:val="22"/>
          <w:u w:val="single"/>
        </w:rPr>
        <w:t>kalendorinių dienų</w:t>
      </w:r>
      <w:r w:rsidR="00980619" w:rsidRPr="001E4218">
        <w:rPr>
          <w:rFonts w:eastAsia="Calibri" w:cstheme="minorHAnsi"/>
          <w:i/>
          <w:iCs/>
          <w:sz w:val="22"/>
          <w:szCs w:val="22"/>
          <w:u w:val="single"/>
        </w:rPr>
        <w:t xml:space="preserve"> (1 mėn.)</w:t>
      </w:r>
      <w:r w:rsidR="003F14D2" w:rsidRPr="001E4218">
        <w:rPr>
          <w:rFonts w:eastAsia="Calibri" w:cstheme="minorHAnsi"/>
          <w:i/>
          <w:iCs/>
          <w:sz w:val="22"/>
          <w:szCs w:val="22"/>
          <w:u w:val="single"/>
        </w:rPr>
        <w:t>, kuris yra įskaičiuojamas į 4 p. nurodytą Rangovo prisiimtų įsipareigojimų įvykdymo terminą</w:t>
      </w:r>
      <w:r w:rsidR="00A660BC">
        <w:rPr>
          <w:rFonts w:eastAsia="Calibri" w:cstheme="minorHAnsi"/>
          <w:i/>
          <w:iCs/>
          <w:sz w:val="22"/>
          <w:szCs w:val="22"/>
        </w:rPr>
        <w:t>.</w:t>
      </w:r>
      <w:r w:rsidR="00CF5F78">
        <w:rPr>
          <w:rFonts w:eastAsia="Calibri" w:cstheme="minorHAnsi"/>
          <w:i/>
          <w:iCs/>
          <w:sz w:val="22"/>
          <w:szCs w:val="22"/>
        </w:rPr>
        <w:t xml:space="preserve"> Viršijus šį terminą, bus skaičiuojama bauda už kiekvieną praterminuotą dieną, pagal rangos </w:t>
      </w:r>
      <w:r w:rsidR="00CF5F78" w:rsidRPr="00C1538C">
        <w:rPr>
          <w:rFonts w:eastAsia="Calibri" w:cstheme="minorHAnsi"/>
          <w:i/>
          <w:iCs/>
          <w:sz w:val="22"/>
          <w:szCs w:val="22"/>
        </w:rPr>
        <w:t xml:space="preserve">sutarties </w:t>
      </w:r>
      <w:r w:rsidR="00C1538C">
        <w:rPr>
          <w:rFonts w:eastAsia="Calibri" w:cstheme="minorHAnsi"/>
          <w:i/>
          <w:iCs/>
          <w:sz w:val="22"/>
          <w:szCs w:val="22"/>
        </w:rPr>
        <w:t>9.10</w:t>
      </w:r>
      <w:r w:rsidR="00CF5F78" w:rsidRPr="00C1538C">
        <w:rPr>
          <w:rFonts w:eastAsia="Calibri" w:cstheme="minorHAnsi"/>
          <w:i/>
          <w:iCs/>
          <w:sz w:val="22"/>
          <w:szCs w:val="22"/>
        </w:rPr>
        <w:t xml:space="preserve"> p.</w:t>
      </w:r>
    </w:p>
    <w:p w14:paraId="27F28012" w14:textId="3CE4A9B0" w:rsidR="00FA0835" w:rsidRDefault="00FA0835" w:rsidP="00CF5F78">
      <w:pPr>
        <w:tabs>
          <w:tab w:val="left" w:pos="450"/>
          <w:tab w:val="left" w:pos="990"/>
        </w:tabs>
        <w:spacing w:after="0" w:line="240" w:lineRule="auto"/>
        <w:ind w:left="720"/>
        <w:jc w:val="both"/>
        <w:rPr>
          <w:rFonts w:eastAsia="Calibri" w:cstheme="minorHAnsi"/>
          <w:i/>
          <w:iCs/>
          <w:sz w:val="22"/>
          <w:szCs w:val="22"/>
        </w:rPr>
      </w:pPr>
      <w:r>
        <w:rPr>
          <w:rFonts w:eastAsia="Calibri" w:cstheme="minorHAnsi"/>
          <w:i/>
          <w:iCs/>
          <w:sz w:val="22"/>
          <w:szCs w:val="22"/>
        </w:rPr>
        <w:t>4.7. Galimas sutartinių įsipareigojimų pratęsimo terminas- 2 mėn.</w:t>
      </w:r>
    </w:p>
    <w:bookmarkEnd w:id="64"/>
    <w:p w14:paraId="5D573DC4" w14:textId="77777777" w:rsidR="00CF5F78" w:rsidRPr="007E7DB2" w:rsidRDefault="00CF5F78" w:rsidP="00DA384E">
      <w:pPr>
        <w:pStyle w:val="Sraopastraipa"/>
        <w:numPr>
          <w:ilvl w:val="0"/>
          <w:numId w:val="13"/>
        </w:numPr>
        <w:tabs>
          <w:tab w:val="left" w:pos="450"/>
          <w:tab w:val="left" w:pos="990"/>
        </w:tabs>
        <w:spacing w:after="0" w:line="240" w:lineRule="auto"/>
        <w:ind w:left="0" w:firstLine="0"/>
        <w:jc w:val="both"/>
        <w:rPr>
          <w:rFonts w:eastAsia="Calibri" w:cstheme="minorHAnsi"/>
          <w:i/>
          <w:iCs/>
          <w:sz w:val="22"/>
          <w:szCs w:val="22"/>
        </w:rPr>
      </w:pPr>
      <w:r>
        <w:rPr>
          <w:rFonts w:eastAsia="Calibri" w:cstheme="minorHAnsi"/>
          <w:sz w:val="22"/>
          <w:szCs w:val="22"/>
        </w:rPr>
        <w:t xml:space="preserve">Statybvietės perdavimo terminas- per 14 </w:t>
      </w:r>
      <w:proofErr w:type="spellStart"/>
      <w:r>
        <w:rPr>
          <w:rFonts w:eastAsia="Calibri" w:cstheme="minorHAnsi"/>
          <w:sz w:val="22"/>
          <w:szCs w:val="22"/>
        </w:rPr>
        <w:t>k.d</w:t>
      </w:r>
      <w:proofErr w:type="spellEnd"/>
      <w:r>
        <w:rPr>
          <w:rFonts w:eastAsia="Calibri" w:cstheme="minorHAnsi"/>
          <w:sz w:val="22"/>
          <w:szCs w:val="22"/>
        </w:rPr>
        <w:t xml:space="preserve">. nuo statybą leidžiančio dokumento gavimo. Preziumuojama, kad Rangovui reikalingų tyrimų, tyrinėjimų, matavimų, reikalingų techninės dokumentacijos, projektinių pasiūlymų, TDP,  rengimui,  atlikimui netrukdo statybvietės neperdavimas. Užsakovas sudarys sąlygas aukščiau nurodytiems Rangovo veiksmams (matavimams, tyrimams, tyrinėjimams) atlikti per 5 </w:t>
      </w:r>
      <w:proofErr w:type="spellStart"/>
      <w:r>
        <w:rPr>
          <w:rFonts w:eastAsia="Calibri" w:cstheme="minorHAnsi"/>
          <w:sz w:val="22"/>
          <w:szCs w:val="22"/>
        </w:rPr>
        <w:t>d.d</w:t>
      </w:r>
      <w:proofErr w:type="spellEnd"/>
      <w:r>
        <w:rPr>
          <w:rFonts w:eastAsia="Calibri" w:cstheme="minorHAnsi"/>
          <w:sz w:val="22"/>
          <w:szCs w:val="22"/>
        </w:rPr>
        <w:t>. nuo rangos sutarties įsigaliojimo ir Rangovo kreipimosi.</w:t>
      </w:r>
    </w:p>
    <w:p w14:paraId="76E98076" w14:textId="77777777" w:rsidR="00CF5F78" w:rsidRPr="00780655" w:rsidRDefault="00CF5F78" w:rsidP="00DA384E">
      <w:pPr>
        <w:pStyle w:val="Sraopastraipa"/>
        <w:numPr>
          <w:ilvl w:val="0"/>
          <w:numId w:val="13"/>
        </w:numPr>
        <w:tabs>
          <w:tab w:val="left" w:pos="450"/>
          <w:tab w:val="left" w:pos="990"/>
        </w:tabs>
        <w:spacing w:after="0" w:line="240" w:lineRule="auto"/>
        <w:ind w:left="0" w:firstLine="0"/>
        <w:jc w:val="both"/>
        <w:rPr>
          <w:rFonts w:eastAsia="Calibri" w:cstheme="minorHAnsi"/>
          <w:i/>
          <w:iCs/>
          <w:sz w:val="22"/>
          <w:szCs w:val="22"/>
        </w:rPr>
      </w:pPr>
      <w:r w:rsidRPr="001D68D2">
        <w:rPr>
          <w:rFonts w:cstheme="minorHAnsi"/>
        </w:rPr>
        <w:t>R</w:t>
      </w:r>
      <w:r w:rsidRPr="009A0F53">
        <w:rPr>
          <w:rFonts w:cstheme="minorHAnsi"/>
        </w:rPr>
        <w:t xml:space="preserve">angovas turės įrengti, sumontuoti/išmontuoti ir statybos metu prižiūrėti </w:t>
      </w:r>
      <w:r w:rsidRPr="00780655">
        <w:rPr>
          <w:rFonts w:cstheme="minorHAnsi"/>
        </w:rPr>
        <w:t>laikiną informacinį stendą, sumontuoti  nuolatinį aiškinamąjį stendą  pagal ES projektų matomumo ir viešinimo reikalavimus</w:t>
      </w:r>
      <w:r w:rsidRPr="00780655">
        <w:rPr>
          <w:rFonts w:cstheme="minorHAnsi"/>
          <w:sz w:val="22"/>
          <w:szCs w:val="22"/>
        </w:rPr>
        <w:t>.</w:t>
      </w:r>
    </w:p>
    <w:p w14:paraId="76F21D29" w14:textId="6023B61A" w:rsidR="00CF5F78" w:rsidRPr="00780655" w:rsidRDefault="00027455" w:rsidP="00DA384E">
      <w:pPr>
        <w:numPr>
          <w:ilvl w:val="0"/>
          <w:numId w:val="13"/>
        </w:numPr>
        <w:tabs>
          <w:tab w:val="left" w:pos="360"/>
        </w:tabs>
        <w:suppressAutoHyphens/>
        <w:autoSpaceDE w:val="0"/>
        <w:spacing w:after="0" w:line="240" w:lineRule="auto"/>
        <w:ind w:left="0" w:firstLine="0"/>
        <w:jc w:val="both"/>
        <w:rPr>
          <w:rFonts w:cstheme="minorHAnsi"/>
          <w:sz w:val="22"/>
          <w:szCs w:val="22"/>
        </w:rPr>
      </w:pPr>
      <w:r>
        <w:rPr>
          <w:i/>
          <w:iCs/>
        </w:rPr>
        <w:t xml:space="preserve">Jeigu apibūdinant pirkimo objektą techninėje specifikacijoje </w:t>
      </w:r>
      <w:r>
        <w:rPr>
          <w:b/>
          <w:bCs/>
          <w:i/>
          <w:iCs/>
        </w:rPr>
        <w:t>ar kituose pirkimo dokumentuose</w:t>
      </w:r>
      <w:r>
        <w:rPr>
          <w:i/>
          <w:iCs/>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CF5F78" w:rsidRPr="00780655">
        <w:rPr>
          <w:rFonts w:cstheme="minorHAnsi"/>
          <w:sz w:val="22"/>
          <w:szCs w:val="22"/>
        </w:rPr>
        <w:t xml:space="preserve">Jeigu apibūdinant pirkimo objektą techninėje specifikacijoje </w:t>
      </w:r>
      <w:r>
        <w:rPr>
          <w:b/>
          <w:bCs/>
          <w:i/>
          <w:iCs/>
        </w:rPr>
        <w:t>ar kituose pirkimo dokumentuose</w:t>
      </w:r>
      <w:r>
        <w:rPr>
          <w:i/>
          <w:iCs/>
        </w:rPr>
        <w:t xml:space="preserve">  </w:t>
      </w:r>
      <w:r w:rsidR="00CF5F78" w:rsidRPr="00780655">
        <w:rPr>
          <w:rFonts w:cstheme="minorHAnsi"/>
          <w:sz w:val="22"/>
          <w:szCs w:val="22"/>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155961F" w14:textId="77777777" w:rsidR="00CF5F78" w:rsidRPr="00650A4E" w:rsidRDefault="00CF5F78" w:rsidP="00DA384E">
      <w:pPr>
        <w:numPr>
          <w:ilvl w:val="0"/>
          <w:numId w:val="13"/>
        </w:numPr>
        <w:tabs>
          <w:tab w:val="left" w:pos="360"/>
        </w:tabs>
        <w:suppressAutoHyphens/>
        <w:autoSpaceDE w:val="0"/>
        <w:spacing w:after="0" w:line="240" w:lineRule="auto"/>
        <w:ind w:left="0" w:firstLine="0"/>
        <w:jc w:val="both"/>
        <w:rPr>
          <w:rFonts w:cstheme="minorHAnsi"/>
          <w:b/>
          <w:bCs/>
          <w:sz w:val="22"/>
          <w:szCs w:val="22"/>
        </w:rPr>
      </w:pPr>
      <w:r w:rsidRPr="00650A4E">
        <w:rPr>
          <w:rFonts w:cstheme="minorHAnsi"/>
          <w:b/>
          <w:bCs/>
          <w:sz w:val="22"/>
          <w:szCs w:val="22"/>
        </w:rPr>
        <w:t>Rangovas turės užtikrinti nepertraukiamą NVĮ funkcionavimą rekonstrukcijos darbų metu, įrengiant laikiną technologinę įrangą arba naudoti esamus įrenginius ir juos demontuoti, pastačius naujus.</w:t>
      </w:r>
    </w:p>
    <w:p w14:paraId="0B6CF037" w14:textId="6385816A" w:rsidR="00CF5F78" w:rsidRDefault="00CF5F78" w:rsidP="00840F0C">
      <w:pPr>
        <w:numPr>
          <w:ilvl w:val="0"/>
          <w:numId w:val="13"/>
        </w:numPr>
        <w:tabs>
          <w:tab w:val="left" w:pos="360"/>
        </w:tabs>
        <w:suppressAutoHyphens/>
        <w:autoSpaceDE w:val="0"/>
        <w:spacing w:after="0" w:line="240" w:lineRule="auto"/>
        <w:ind w:left="0" w:firstLine="0"/>
        <w:jc w:val="both"/>
        <w:rPr>
          <w:rFonts w:cstheme="minorHAnsi"/>
          <w:sz w:val="22"/>
          <w:szCs w:val="22"/>
        </w:rPr>
      </w:pPr>
      <w:r w:rsidRPr="00780655">
        <w:rPr>
          <w:rFonts w:cstheme="minorHAnsi"/>
          <w:sz w:val="22"/>
          <w:szCs w:val="22"/>
        </w:rPr>
        <w:t>Darbų apimtį sudaro nuotekų valykl</w:t>
      </w:r>
      <w:r>
        <w:rPr>
          <w:rFonts w:cstheme="minorHAnsi"/>
          <w:sz w:val="22"/>
          <w:szCs w:val="22"/>
        </w:rPr>
        <w:t>os</w:t>
      </w:r>
      <w:r w:rsidRPr="00780655">
        <w:rPr>
          <w:rFonts w:cstheme="minorHAnsi"/>
          <w:sz w:val="22"/>
          <w:szCs w:val="22"/>
        </w:rPr>
        <w:t xml:space="preserve"> ir j</w:t>
      </w:r>
      <w:r>
        <w:rPr>
          <w:rFonts w:cstheme="minorHAnsi"/>
          <w:sz w:val="22"/>
          <w:szCs w:val="22"/>
        </w:rPr>
        <w:t>os</w:t>
      </w:r>
      <w:r w:rsidRPr="00780655">
        <w:rPr>
          <w:rFonts w:cstheme="minorHAnsi"/>
          <w:sz w:val="22"/>
          <w:szCs w:val="22"/>
        </w:rPr>
        <w:t xml:space="preserve"> įrengimui reikalingų reikmenų</w:t>
      </w:r>
      <w:r>
        <w:rPr>
          <w:rFonts w:cstheme="minorHAnsi"/>
          <w:sz w:val="22"/>
          <w:szCs w:val="22"/>
        </w:rPr>
        <w:t>, įrenginių, įrengimų</w:t>
      </w:r>
      <w:r w:rsidRPr="00780655">
        <w:rPr>
          <w:rFonts w:cstheme="minorHAnsi"/>
          <w:sz w:val="22"/>
          <w:szCs w:val="22"/>
        </w:rPr>
        <w:t xml:space="preserve"> tiekimas ir sumontavimas, visus darbus atliekant iki galo, įskaitant išbandymą, įrengimų paleidimą-derinimą ir perdavimą eksploatuoti</w:t>
      </w:r>
      <w:r w:rsidR="00A16292">
        <w:rPr>
          <w:rFonts w:cstheme="minorHAnsi"/>
          <w:sz w:val="22"/>
          <w:szCs w:val="22"/>
        </w:rPr>
        <w:t>.</w:t>
      </w:r>
      <w:r w:rsidRPr="00780655">
        <w:rPr>
          <w:rFonts w:cstheme="minorHAnsi"/>
          <w:sz w:val="22"/>
          <w:szCs w:val="22"/>
        </w:rPr>
        <w:t xml:space="preserve"> Rangovas atsako už </w:t>
      </w:r>
      <w:r w:rsidRPr="007B392D">
        <w:rPr>
          <w:rFonts w:cstheme="minorHAnsi"/>
          <w:sz w:val="22"/>
          <w:szCs w:val="22"/>
        </w:rPr>
        <w:t xml:space="preserve">projektinių pasiūlymų, statybą leidžiančio dokumento gavimą, TDP parengimą </w:t>
      </w:r>
      <w:r w:rsidRPr="00780655">
        <w:rPr>
          <w:rFonts w:cstheme="minorHAnsi"/>
          <w:sz w:val="22"/>
          <w:szCs w:val="22"/>
        </w:rPr>
        <w:t xml:space="preserve">ir jų patvirtinimą pagal Lietuvoje galiojančius įstatymus, visų darbų vykdymui reikalingų leidimų gavimą, faktinės pastatymo būklės brėžinių (išpildomųjų dokumentų/brėžinių) parengimą, eksploatavimo ir priežiūros instrukcijų parengimą, darbuotojų, kurie prižiūrės ir eksploatuos įrenginius, apmokymą, </w:t>
      </w:r>
      <w:r>
        <w:rPr>
          <w:rFonts w:cstheme="minorHAnsi"/>
          <w:sz w:val="22"/>
          <w:szCs w:val="22"/>
        </w:rPr>
        <w:t xml:space="preserve">sklypo ir statinių </w:t>
      </w:r>
      <w:r w:rsidRPr="00780655">
        <w:rPr>
          <w:rFonts w:cstheme="minorHAnsi"/>
          <w:sz w:val="22"/>
          <w:szCs w:val="22"/>
        </w:rPr>
        <w:t xml:space="preserve">kadastrinių matavimų atlikimą ir kadastro bylų, suderintų su VĮ Registrų centras parengimą, geodezinių </w:t>
      </w:r>
      <w:r w:rsidRPr="00780655">
        <w:rPr>
          <w:rFonts w:cstheme="minorHAnsi"/>
          <w:sz w:val="22"/>
          <w:szCs w:val="22"/>
        </w:rPr>
        <w:lastRenderedPageBreak/>
        <w:t>matavimų atlikimą ir išpildomųjų geodezinių nuotraukų parengimą, užsakovo vardu statybos užbaigimo procedūros atlikimą.</w:t>
      </w:r>
    </w:p>
    <w:p w14:paraId="27D8A1EF" w14:textId="1495AF98" w:rsidR="006C38C2" w:rsidRPr="00780655" w:rsidRDefault="006C38C2" w:rsidP="00840F0C">
      <w:pPr>
        <w:numPr>
          <w:ilvl w:val="0"/>
          <w:numId w:val="13"/>
        </w:numPr>
        <w:tabs>
          <w:tab w:val="left" w:pos="360"/>
        </w:tabs>
        <w:suppressAutoHyphens/>
        <w:autoSpaceDE w:val="0"/>
        <w:spacing w:after="0" w:line="240" w:lineRule="auto"/>
        <w:ind w:left="0" w:firstLine="0"/>
        <w:jc w:val="both"/>
        <w:rPr>
          <w:rFonts w:cstheme="minorHAnsi"/>
          <w:sz w:val="22"/>
          <w:szCs w:val="22"/>
        </w:rPr>
      </w:pPr>
      <w:r>
        <w:rPr>
          <w:rFonts w:cstheme="minorHAnsi"/>
          <w:sz w:val="22"/>
          <w:szCs w:val="22"/>
        </w:rPr>
        <w:t xml:space="preserve">Rangovas turės atlikti </w:t>
      </w:r>
      <w:r w:rsidRPr="006C38C2">
        <w:rPr>
          <w:rFonts w:cstheme="minorHAnsi"/>
          <w:sz w:val="22"/>
          <w:szCs w:val="22"/>
        </w:rPr>
        <w:t xml:space="preserve">darbuotojų, kurie prižiūrės ir eksploatuos įrenginius, </w:t>
      </w:r>
      <w:r>
        <w:rPr>
          <w:rFonts w:cstheme="minorHAnsi"/>
          <w:sz w:val="22"/>
          <w:szCs w:val="22"/>
        </w:rPr>
        <w:t xml:space="preserve">ne mažiau 8 val. </w:t>
      </w:r>
      <w:r w:rsidRPr="006C38C2">
        <w:rPr>
          <w:rFonts w:cstheme="minorHAnsi"/>
          <w:sz w:val="22"/>
          <w:szCs w:val="22"/>
        </w:rPr>
        <w:t>apmokymą</w:t>
      </w:r>
      <w:r>
        <w:rPr>
          <w:rFonts w:cstheme="minorHAnsi"/>
          <w:sz w:val="22"/>
          <w:szCs w:val="22"/>
        </w:rPr>
        <w:t xml:space="preserve"> šiems Užsakovo darbuotojams UAB „Mažeikių vandenys“ patalpose ir NVĮ sumontavimo vietoje: inžinieriui, vyr. inžinieriui, 2 operatoriams, inžinieriui-ekologui, energetikos skyriaus darbuotojui, </w:t>
      </w:r>
      <w:proofErr w:type="spellStart"/>
      <w:r>
        <w:rPr>
          <w:rFonts w:cstheme="minorHAnsi"/>
          <w:sz w:val="22"/>
          <w:szCs w:val="22"/>
        </w:rPr>
        <w:t>vyr.elektromonteriui</w:t>
      </w:r>
      <w:proofErr w:type="spellEnd"/>
      <w:r>
        <w:rPr>
          <w:rFonts w:cstheme="minorHAnsi"/>
          <w:sz w:val="22"/>
          <w:szCs w:val="22"/>
        </w:rPr>
        <w:t>.</w:t>
      </w:r>
    </w:p>
    <w:p w14:paraId="6D48365C" w14:textId="3F980853" w:rsidR="00CF5F78" w:rsidRPr="00172B5A" w:rsidRDefault="00CF5F78" w:rsidP="00840F0C">
      <w:pPr>
        <w:numPr>
          <w:ilvl w:val="0"/>
          <w:numId w:val="13"/>
        </w:numPr>
        <w:tabs>
          <w:tab w:val="left" w:pos="360"/>
        </w:tabs>
        <w:suppressAutoHyphens/>
        <w:autoSpaceDE w:val="0"/>
        <w:spacing w:after="0" w:line="240" w:lineRule="auto"/>
        <w:ind w:left="0" w:firstLine="0"/>
        <w:jc w:val="both"/>
        <w:rPr>
          <w:rFonts w:cstheme="minorHAnsi"/>
          <w:sz w:val="22"/>
          <w:szCs w:val="22"/>
        </w:rPr>
      </w:pPr>
      <w:r w:rsidRPr="001728BD">
        <w:rPr>
          <w:rFonts w:cstheme="minorHAnsi"/>
          <w:sz w:val="22"/>
          <w:szCs w:val="22"/>
        </w:rPr>
        <w:t>Esant poreikiui, suprojektuoti  elektros energijos galios didinimą (jei reikia), prieš tai gavus technines (prisijungimo) sąlygas</w:t>
      </w:r>
      <w:r w:rsidRPr="001D68D2" w:rsidDel="00AA76D6">
        <w:rPr>
          <w:rFonts w:cstheme="minorHAnsi"/>
          <w:sz w:val="22"/>
          <w:szCs w:val="22"/>
        </w:rPr>
        <w:t xml:space="preserve"> </w:t>
      </w:r>
      <w:r w:rsidRPr="009A0F53">
        <w:rPr>
          <w:rFonts w:cstheme="minorHAnsi"/>
          <w:sz w:val="22"/>
          <w:szCs w:val="22"/>
        </w:rPr>
        <w:t xml:space="preserve">iš AB </w:t>
      </w:r>
      <w:r>
        <w:rPr>
          <w:rFonts w:cstheme="minorHAnsi"/>
          <w:sz w:val="22"/>
          <w:szCs w:val="22"/>
        </w:rPr>
        <w:t>Elektros skirstomųjų tinklų (</w:t>
      </w:r>
      <w:r w:rsidRPr="009A0F53">
        <w:rPr>
          <w:rFonts w:cstheme="minorHAnsi"/>
          <w:sz w:val="22"/>
          <w:szCs w:val="22"/>
        </w:rPr>
        <w:t>ESO</w:t>
      </w:r>
      <w:r>
        <w:rPr>
          <w:rFonts w:cstheme="minorHAnsi"/>
          <w:sz w:val="22"/>
          <w:szCs w:val="22"/>
        </w:rPr>
        <w:t>)</w:t>
      </w:r>
      <w:r w:rsidRPr="009A0F53">
        <w:rPr>
          <w:rFonts w:cstheme="minorHAnsi"/>
          <w:sz w:val="22"/>
          <w:szCs w:val="22"/>
        </w:rPr>
        <w:t>.</w:t>
      </w:r>
      <w:r>
        <w:rPr>
          <w:rFonts w:cstheme="minorHAnsi"/>
          <w:sz w:val="22"/>
          <w:szCs w:val="22"/>
        </w:rPr>
        <w:t xml:space="preserve"> Šiuo metu NVĮ elektros įvado galia</w:t>
      </w:r>
      <w:r w:rsidRPr="00172B5A">
        <w:rPr>
          <w:rFonts w:cstheme="minorHAnsi"/>
          <w:sz w:val="22"/>
          <w:szCs w:val="22"/>
        </w:rPr>
        <w:t xml:space="preserve">- </w:t>
      </w:r>
      <w:r w:rsidR="00C80EC6" w:rsidRPr="00C80EC6">
        <w:rPr>
          <w:rFonts w:cstheme="minorHAnsi"/>
          <w:sz w:val="22"/>
          <w:szCs w:val="22"/>
        </w:rPr>
        <w:t>20</w:t>
      </w:r>
      <w:r w:rsidRPr="00C80EC6">
        <w:rPr>
          <w:rFonts w:cstheme="minorHAnsi"/>
          <w:sz w:val="22"/>
          <w:szCs w:val="22"/>
        </w:rPr>
        <w:t xml:space="preserve"> kW.</w:t>
      </w:r>
      <w:r w:rsidRPr="00172B5A">
        <w:rPr>
          <w:rFonts w:cstheme="minorHAnsi"/>
          <w:sz w:val="22"/>
          <w:szCs w:val="22"/>
        </w:rPr>
        <w:t xml:space="preserve">  Elektros galios didinimo poreikio įvertinimui pateikiame esamų NVĮ elektros tinklų nuosavybės ribų aktą.</w:t>
      </w:r>
    </w:p>
    <w:p w14:paraId="065A5319" w14:textId="77777777" w:rsidR="00CF5F78" w:rsidRPr="00780655" w:rsidRDefault="00CF5F78" w:rsidP="00840F0C">
      <w:pPr>
        <w:numPr>
          <w:ilvl w:val="0"/>
          <w:numId w:val="13"/>
        </w:numPr>
        <w:tabs>
          <w:tab w:val="left" w:pos="360"/>
        </w:tabs>
        <w:suppressAutoHyphens/>
        <w:autoSpaceDE w:val="0"/>
        <w:spacing w:after="0" w:line="240" w:lineRule="auto"/>
        <w:ind w:left="0" w:firstLine="0"/>
        <w:jc w:val="both"/>
        <w:rPr>
          <w:rFonts w:cstheme="minorHAnsi"/>
          <w:sz w:val="22"/>
          <w:szCs w:val="22"/>
        </w:rPr>
      </w:pPr>
      <w:r w:rsidRPr="00780655">
        <w:rPr>
          <w:rFonts w:cstheme="minorHAnsi"/>
          <w:sz w:val="22"/>
          <w:szCs w:val="22"/>
        </w:rPr>
        <w:t>Suprojektuoti ir sumontuoti biologinio valymo įrenginius su azoto ir fosforo šalinimu.</w:t>
      </w:r>
    </w:p>
    <w:p w14:paraId="52329A4E" w14:textId="77777777" w:rsidR="00CF5F78" w:rsidRPr="00780655" w:rsidRDefault="00CF5F78" w:rsidP="00840F0C">
      <w:pPr>
        <w:numPr>
          <w:ilvl w:val="0"/>
          <w:numId w:val="13"/>
        </w:numPr>
        <w:tabs>
          <w:tab w:val="left" w:pos="360"/>
        </w:tabs>
        <w:suppressAutoHyphens/>
        <w:autoSpaceDE w:val="0"/>
        <w:spacing w:after="0" w:line="240" w:lineRule="auto"/>
        <w:ind w:left="0" w:firstLine="0"/>
        <w:jc w:val="both"/>
        <w:rPr>
          <w:rFonts w:cstheme="minorHAnsi"/>
          <w:sz w:val="22"/>
          <w:szCs w:val="22"/>
        </w:rPr>
      </w:pPr>
      <w:r w:rsidRPr="00780655">
        <w:rPr>
          <w:rFonts w:cstheme="minorHAnsi"/>
          <w:sz w:val="22"/>
          <w:szCs w:val="22"/>
        </w:rPr>
        <w:t>Suprojektuoti ir sumontuoti nuotekų valykl</w:t>
      </w:r>
      <w:r>
        <w:rPr>
          <w:rFonts w:cstheme="minorHAnsi"/>
          <w:sz w:val="22"/>
          <w:szCs w:val="22"/>
        </w:rPr>
        <w:t>os</w:t>
      </w:r>
      <w:r w:rsidRPr="00780655">
        <w:rPr>
          <w:rFonts w:cstheme="minorHAnsi"/>
          <w:sz w:val="22"/>
          <w:szCs w:val="22"/>
        </w:rPr>
        <w:t xml:space="preserve"> vidaus elektros tinklus.</w:t>
      </w:r>
    </w:p>
    <w:p w14:paraId="7A569353" w14:textId="77777777" w:rsidR="00CF5F78" w:rsidRPr="00780655" w:rsidRDefault="00CF5F78" w:rsidP="00840F0C">
      <w:pPr>
        <w:numPr>
          <w:ilvl w:val="0"/>
          <w:numId w:val="13"/>
        </w:numPr>
        <w:tabs>
          <w:tab w:val="left" w:pos="360"/>
        </w:tabs>
        <w:suppressAutoHyphens/>
        <w:autoSpaceDE w:val="0"/>
        <w:spacing w:after="0" w:line="240" w:lineRule="auto"/>
        <w:ind w:left="0" w:firstLine="0"/>
        <w:jc w:val="both"/>
        <w:rPr>
          <w:rFonts w:cstheme="minorHAnsi"/>
          <w:sz w:val="22"/>
          <w:szCs w:val="22"/>
        </w:rPr>
      </w:pPr>
      <w:r w:rsidRPr="00780655">
        <w:rPr>
          <w:rFonts w:cstheme="minorHAnsi"/>
          <w:sz w:val="22"/>
          <w:szCs w:val="22"/>
        </w:rPr>
        <w:t>Suprojektuoti, sumontuoti, išbandyti, suderinti visą nuotekų valymo technologinę ir automatinę įrangą.</w:t>
      </w:r>
    </w:p>
    <w:p w14:paraId="665ED40E" w14:textId="4542AB21" w:rsidR="00CF5F78" w:rsidRPr="00AB01FB" w:rsidRDefault="00CF5F78" w:rsidP="00840F0C">
      <w:pPr>
        <w:numPr>
          <w:ilvl w:val="0"/>
          <w:numId w:val="13"/>
        </w:numPr>
        <w:tabs>
          <w:tab w:val="left" w:pos="360"/>
        </w:tabs>
        <w:suppressAutoHyphens/>
        <w:autoSpaceDE w:val="0"/>
        <w:spacing w:after="0" w:line="240" w:lineRule="auto"/>
        <w:ind w:left="0" w:firstLine="0"/>
        <w:jc w:val="both"/>
        <w:rPr>
          <w:rFonts w:cstheme="minorHAnsi"/>
          <w:sz w:val="22"/>
          <w:szCs w:val="22"/>
        </w:rPr>
      </w:pPr>
      <w:r w:rsidRPr="00AB01FB">
        <w:rPr>
          <w:rFonts w:cstheme="minorHAnsi"/>
          <w:sz w:val="22"/>
          <w:szCs w:val="22"/>
        </w:rPr>
        <w:t>Suprojektuoti ir įrengti nuotekų valyklos procesų valdym</w:t>
      </w:r>
      <w:r w:rsidR="00DD163E" w:rsidRPr="00AB01FB">
        <w:rPr>
          <w:rFonts w:cstheme="minorHAnsi"/>
          <w:sz w:val="22"/>
          <w:szCs w:val="22"/>
        </w:rPr>
        <w:t xml:space="preserve">ą, praplečiant esamą </w:t>
      </w:r>
      <w:r w:rsidRPr="00AB01FB">
        <w:rPr>
          <w:rFonts w:cstheme="minorHAnsi"/>
          <w:sz w:val="22"/>
          <w:szCs w:val="22"/>
        </w:rPr>
        <w:t xml:space="preserve"> SCADA sistem</w:t>
      </w:r>
      <w:r w:rsidR="00DD163E" w:rsidRPr="00AB01FB">
        <w:rPr>
          <w:rFonts w:cstheme="minorHAnsi"/>
          <w:sz w:val="22"/>
          <w:szCs w:val="22"/>
        </w:rPr>
        <w:t>ą „Ametistas“</w:t>
      </w:r>
      <w:r w:rsidRPr="00AB01FB">
        <w:rPr>
          <w:rFonts w:cstheme="minorHAnsi"/>
          <w:sz w:val="22"/>
          <w:szCs w:val="22"/>
        </w:rPr>
        <w:t>.</w:t>
      </w:r>
      <w:r w:rsidR="00DD163E" w:rsidRPr="00AB01FB">
        <w:t xml:space="preserve"> </w:t>
      </w:r>
      <w:r w:rsidR="00DD163E" w:rsidRPr="00AB01FB">
        <w:rPr>
          <w:rFonts w:cstheme="minorHAnsi"/>
          <w:sz w:val="22"/>
          <w:szCs w:val="22"/>
        </w:rPr>
        <w:t xml:space="preserve">Kaip alternatyva, suteikiama galimybė uždarą SCADA sistemą „Ametistas“    keisti į </w:t>
      </w:r>
      <w:proofErr w:type="spellStart"/>
      <w:r w:rsidR="00DD163E" w:rsidRPr="00AB01FB">
        <w:rPr>
          <w:rFonts w:cstheme="minorHAnsi"/>
          <w:sz w:val="22"/>
          <w:szCs w:val="22"/>
        </w:rPr>
        <w:t>VinCC</w:t>
      </w:r>
      <w:proofErr w:type="spellEnd"/>
      <w:r w:rsidR="00DD163E" w:rsidRPr="00AB01FB">
        <w:rPr>
          <w:rFonts w:cstheme="minorHAnsi"/>
          <w:sz w:val="22"/>
          <w:szCs w:val="22"/>
        </w:rPr>
        <w:t xml:space="preserve"> 7.5</w:t>
      </w:r>
      <w:r w:rsidR="005230D3">
        <w:rPr>
          <w:rFonts w:cstheme="minorHAnsi"/>
          <w:sz w:val="22"/>
          <w:szCs w:val="22"/>
        </w:rPr>
        <w:t xml:space="preserve"> arba lygiavertę</w:t>
      </w:r>
      <w:r w:rsidR="00802A98">
        <w:rPr>
          <w:rFonts w:cstheme="minorHAnsi"/>
          <w:sz w:val="22"/>
          <w:szCs w:val="22"/>
        </w:rPr>
        <w:t>. Vadovaujantis STR</w:t>
      </w:r>
      <w:r w:rsidR="00802A98" w:rsidRPr="00802A98">
        <w:t xml:space="preserve"> </w:t>
      </w:r>
      <w:r w:rsidR="00802A98" w:rsidRPr="00802A98">
        <w:rPr>
          <w:rFonts w:cstheme="minorHAnsi"/>
          <w:sz w:val="22"/>
          <w:szCs w:val="22"/>
        </w:rPr>
        <w:t>STR1.04.04:2017 „Statinio projektavimas, projekto ekspertizė“</w:t>
      </w:r>
      <w:r w:rsidR="00802A98">
        <w:rPr>
          <w:rFonts w:cstheme="minorHAnsi"/>
          <w:sz w:val="22"/>
          <w:szCs w:val="22"/>
        </w:rPr>
        <w:t xml:space="preserve"> 9 priedo XIV skirsnio „Procesų valdymas ir automatizavimas“ 35.1.3.5. p. suprojektuoti </w:t>
      </w:r>
      <w:r w:rsidR="00A16292" w:rsidRPr="00A16292">
        <w:rPr>
          <w:rFonts w:cstheme="minorHAnsi"/>
          <w:sz w:val="22"/>
          <w:szCs w:val="22"/>
        </w:rPr>
        <w:t>automatizavimo įrangą, prietaisus, kompiuterinę techniką ir jos išdėstymą</w:t>
      </w:r>
      <w:r w:rsidR="00A16292">
        <w:rPr>
          <w:rFonts w:cstheme="minorHAnsi"/>
          <w:sz w:val="22"/>
          <w:szCs w:val="22"/>
        </w:rPr>
        <w:t xml:space="preserve">. </w:t>
      </w:r>
      <w:r w:rsidR="00802A98">
        <w:rPr>
          <w:rFonts w:cstheme="minorHAnsi"/>
          <w:sz w:val="22"/>
          <w:szCs w:val="22"/>
        </w:rPr>
        <w:t xml:space="preserve"> </w:t>
      </w:r>
      <w:r w:rsidR="00A16292">
        <w:rPr>
          <w:rFonts w:cstheme="minorHAnsi"/>
          <w:sz w:val="22"/>
          <w:szCs w:val="22"/>
        </w:rPr>
        <w:t>Užsakovo</w:t>
      </w:r>
      <w:r w:rsidR="00DD163E" w:rsidRPr="00AB01FB">
        <w:rPr>
          <w:rFonts w:cstheme="minorHAnsi"/>
          <w:sz w:val="22"/>
          <w:szCs w:val="22"/>
        </w:rPr>
        <w:t xml:space="preserve"> dispečerinėje </w:t>
      </w:r>
      <w:r w:rsidR="00A16292">
        <w:rPr>
          <w:rFonts w:cstheme="minorHAnsi"/>
          <w:sz w:val="22"/>
          <w:szCs w:val="22"/>
        </w:rPr>
        <w:t xml:space="preserve">instaliuoti </w:t>
      </w:r>
      <w:r w:rsidR="00DD163E" w:rsidRPr="00AB01FB">
        <w:rPr>
          <w:rFonts w:cstheme="minorHAnsi"/>
          <w:sz w:val="22"/>
          <w:szCs w:val="22"/>
        </w:rPr>
        <w:t>atskirą</w:t>
      </w:r>
      <w:r w:rsidR="00A16292">
        <w:rPr>
          <w:rFonts w:cstheme="minorHAnsi"/>
          <w:sz w:val="22"/>
          <w:szCs w:val="22"/>
        </w:rPr>
        <w:t xml:space="preserve"> NVĮ procesų valdymui ir automatizavimui reikalingą </w:t>
      </w:r>
      <w:r w:rsidR="00DD163E" w:rsidRPr="00AB01FB">
        <w:rPr>
          <w:rFonts w:cstheme="minorHAnsi"/>
          <w:sz w:val="22"/>
          <w:szCs w:val="22"/>
        </w:rPr>
        <w:t xml:space="preserve"> kompiuterį, </w:t>
      </w:r>
      <w:r w:rsidR="005230D3">
        <w:rPr>
          <w:rFonts w:cstheme="minorHAnsi"/>
          <w:sz w:val="22"/>
          <w:szCs w:val="22"/>
        </w:rPr>
        <w:t>kurio</w:t>
      </w:r>
      <w:r w:rsidR="00DC303E">
        <w:rPr>
          <w:rFonts w:cstheme="minorHAnsi"/>
          <w:sz w:val="22"/>
          <w:szCs w:val="22"/>
        </w:rPr>
        <w:t xml:space="preserve"> k</w:t>
      </w:r>
      <w:r w:rsidR="00DD163E" w:rsidRPr="00AB01FB">
        <w:rPr>
          <w:rFonts w:cstheme="minorHAnsi"/>
          <w:sz w:val="22"/>
          <w:szCs w:val="22"/>
        </w:rPr>
        <w:t>ietasis diskas (SSD</w:t>
      </w:r>
      <w:r w:rsidR="005230D3">
        <w:rPr>
          <w:rFonts w:cstheme="minorHAnsi"/>
          <w:sz w:val="22"/>
          <w:szCs w:val="22"/>
        </w:rPr>
        <w:t xml:space="preserve"> tipo arba lygiave</w:t>
      </w:r>
      <w:r w:rsidR="00042A32">
        <w:rPr>
          <w:rFonts w:cstheme="minorHAnsi"/>
          <w:sz w:val="22"/>
          <w:szCs w:val="22"/>
        </w:rPr>
        <w:t>r</w:t>
      </w:r>
      <w:r w:rsidR="005230D3">
        <w:rPr>
          <w:rFonts w:cstheme="minorHAnsi"/>
          <w:sz w:val="22"/>
          <w:szCs w:val="22"/>
        </w:rPr>
        <w:t>tis</w:t>
      </w:r>
      <w:r w:rsidR="00DD163E" w:rsidRPr="00AB01FB">
        <w:rPr>
          <w:rFonts w:cstheme="minorHAnsi"/>
          <w:sz w:val="22"/>
          <w:szCs w:val="22"/>
        </w:rPr>
        <w:t>) ne mažiau 254GB, operacinė sistema - Windows 11 PRO licencijuota versija arba lygiaverte operacine sistema</w:t>
      </w:r>
      <w:r w:rsidR="00802A98">
        <w:rPr>
          <w:rFonts w:cstheme="minorHAnsi"/>
          <w:sz w:val="22"/>
          <w:szCs w:val="22"/>
        </w:rPr>
        <w:t>, suderinama su kituose Užsakovo kompiuteriuose naudojama operacine sistema. K</w:t>
      </w:r>
      <w:r w:rsidR="00DD163E" w:rsidRPr="00AB01FB">
        <w:rPr>
          <w:rFonts w:cstheme="minorHAnsi"/>
          <w:sz w:val="22"/>
          <w:szCs w:val="22"/>
        </w:rPr>
        <w:t xml:space="preserve">ompiuteris prieš SCADA diegimą turi būti įtrauktas į domeną </w:t>
      </w:r>
      <w:hyperlink r:id="rId18" w:tgtFrame="_blank" w:history="1">
        <w:proofErr w:type="spellStart"/>
        <w:r w:rsidR="00DD163E" w:rsidRPr="00AB01FB">
          <w:rPr>
            <w:rStyle w:val="Hipersaitas"/>
            <w:rFonts w:cstheme="minorHAnsi"/>
            <w:sz w:val="22"/>
            <w:szCs w:val="22"/>
          </w:rPr>
          <w:t>mvandenys.lt</w:t>
        </w:r>
        <w:proofErr w:type="spellEnd"/>
      </w:hyperlink>
      <w:r w:rsidR="00DD163E" w:rsidRPr="00AB01FB">
        <w:rPr>
          <w:rFonts w:cstheme="minorHAnsi"/>
          <w:sz w:val="22"/>
          <w:szCs w:val="22"/>
        </w:rPr>
        <w:t>.</w:t>
      </w:r>
    </w:p>
    <w:p w14:paraId="5EFA157E" w14:textId="22BC72A1" w:rsidR="00CF5F78" w:rsidRPr="00780655" w:rsidRDefault="00CF5F78" w:rsidP="00840F0C">
      <w:pPr>
        <w:numPr>
          <w:ilvl w:val="0"/>
          <w:numId w:val="13"/>
        </w:numPr>
        <w:tabs>
          <w:tab w:val="left" w:pos="360"/>
        </w:tabs>
        <w:suppressAutoHyphens/>
        <w:autoSpaceDE w:val="0"/>
        <w:spacing w:after="0" w:line="240" w:lineRule="auto"/>
        <w:ind w:left="0" w:firstLine="0"/>
        <w:jc w:val="both"/>
        <w:rPr>
          <w:rFonts w:cstheme="minorHAnsi"/>
          <w:sz w:val="22"/>
          <w:szCs w:val="22"/>
        </w:rPr>
      </w:pPr>
      <w:r w:rsidRPr="00780655">
        <w:rPr>
          <w:rFonts w:cstheme="minorHAnsi"/>
          <w:sz w:val="22"/>
          <w:szCs w:val="22"/>
        </w:rPr>
        <w:t xml:space="preserve">Atlikti automatikos valdymo ir technologinio proceso paleidimo – derinimo darbus, parengti tolimesnės eksploatacijos instrukcijas, apmokyti </w:t>
      </w:r>
      <w:r w:rsidR="00234B2B">
        <w:rPr>
          <w:rFonts w:cstheme="minorHAnsi"/>
          <w:sz w:val="22"/>
          <w:szCs w:val="22"/>
        </w:rPr>
        <w:t xml:space="preserve">10 p. nurodytą </w:t>
      </w:r>
      <w:r w:rsidRPr="00780655">
        <w:rPr>
          <w:rFonts w:cstheme="minorHAnsi"/>
          <w:sz w:val="22"/>
          <w:szCs w:val="22"/>
        </w:rPr>
        <w:t>aptarnaujantį personalą.</w:t>
      </w:r>
    </w:p>
    <w:p w14:paraId="3B177F01" w14:textId="43763DDF" w:rsidR="00CF5F78" w:rsidRPr="00780655" w:rsidRDefault="00CF5F78" w:rsidP="00840F0C">
      <w:pPr>
        <w:numPr>
          <w:ilvl w:val="0"/>
          <w:numId w:val="13"/>
        </w:numPr>
        <w:tabs>
          <w:tab w:val="left" w:pos="360"/>
        </w:tabs>
        <w:suppressAutoHyphens/>
        <w:autoSpaceDE w:val="0"/>
        <w:spacing w:after="0" w:line="240" w:lineRule="auto"/>
        <w:ind w:left="0" w:firstLine="0"/>
        <w:jc w:val="both"/>
        <w:rPr>
          <w:rFonts w:cstheme="minorHAnsi"/>
          <w:sz w:val="22"/>
          <w:szCs w:val="22"/>
        </w:rPr>
      </w:pPr>
      <w:r w:rsidRPr="00780655">
        <w:rPr>
          <w:rFonts w:cstheme="minorHAnsi"/>
          <w:sz w:val="22"/>
          <w:szCs w:val="22"/>
        </w:rPr>
        <w:t xml:space="preserve">Suprojektuoti ir įrengti </w:t>
      </w:r>
      <w:proofErr w:type="spellStart"/>
      <w:r w:rsidRPr="00780655">
        <w:rPr>
          <w:rFonts w:cstheme="minorHAnsi"/>
          <w:sz w:val="22"/>
          <w:szCs w:val="22"/>
        </w:rPr>
        <w:t>telemetrinių</w:t>
      </w:r>
      <w:proofErr w:type="spellEnd"/>
      <w:r w:rsidRPr="00780655">
        <w:rPr>
          <w:rFonts w:cstheme="minorHAnsi"/>
          <w:sz w:val="22"/>
          <w:szCs w:val="22"/>
        </w:rPr>
        <w:t xml:space="preserve"> parametrų perdavimo sistem</w:t>
      </w:r>
      <w:r>
        <w:rPr>
          <w:rFonts w:cstheme="minorHAnsi"/>
          <w:sz w:val="22"/>
          <w:szCs w:val="22"/>
        </w:rPr>
        <w:t>ą</w:t>
      </w:r>
      <w:r w:rsidRPr="00780655">
        <w:rPr>
          <w:rFonts w:cstheme="minorHAnsi"/>
          <w:sz w:val="22"/>
          <w:szCs w:val="22"/>
        </w:rPr>
        <w:t xml:space="preserve"> į </w:t>
      </w:r>
      <w:r w:rsidRPr="002050CB">
        <w:rPr>
          <w:rFonts w:cstheme="minorHAnsi"/>
          <w:sz w:val="22"/>
          <w:szCs w:val="22"/>
        </w:rPr>
        <w:t>UAB „</w:t>
      </w:r>
      <w:r w:rsidR="00BF66D1" w:rsidRPr="002050CB">
        <w:rPr>
          <w:rFonts w:cstheme="minorHAnsi"/>
          <w:sz w:val="22"/>
          <w:szCs w:val="22"/>
        </w:rPr>
        <w:t>Mažeikių vandenys</w:t>
      </w:r>
      <w:r w:rsidRPr="002050CB">
        <w:rPr>
          <w:rFonts w:cstheme="minorHAnsi"/>
          <w:sz w:val="22"/>
          <w:szCs w:val="22"/>
        </w:rPr>
        <w:t xml:space="preserve">“ </w:t>
      </w:r>
      <w:r w:rsidR="002050CB" w:rsidRPr="002050CB">
        <w:rPr>
          <w:rFonts w:cstheme="minorHAnsi"/>
          <w:sz w:val="22"/>
          <w:szCs w:val="22"/>
        </w:rPr>
        <w:t xml:space="preserve">pagrindinių nuotekų valymo įrenginių </w:t>
      </w:r>
      <w:proofErr w:type="spellStart"/>
      <w:r w:rsidR="002050CB" w:rsidRPr="002050CB">
        <w:rPr>
          <w:rFonts w:cstheme="minorHAnsi"/>
          <w:sz w:val="22"/>
          <w:szCs w:val="22"/>
        </w:rPr>
        <w:t>operatorinę</w:t>
      </w:r>
      <w:proofErr w:type="spellEnd"/>
      <w:r w:rsidR="002050CB" w:rsidRPr="002050CB">
        <w:rPr>
          <w:rFonts w:cstheme="minorHAnsi"/>
          <w:sz w:val="22"/>
          <w:szCs w:val="22"/>
        </w:rPr>
        <w:t xml:space="preserve"> </w:t>
      </w:r>
      <w:r w:rsidR="00256436" w:rsidRPr="002050CB">
        <w:rPr>
          <w:rFonts w:cstheme="minorHAnsi"/>
          <w:i/>
          <w:iCs/>
          <w:sz w:val="22"/>
          <w:szCs w:val="22"/>
        </w:rPr>
        <w:t>Skuodo g. 46, Troškučių k.</w:t>
      </w:r>
      <w:r w:rsidRPr="002050CB">
        <w:rPr>
          <w:rFonts w:cstheme="minorHAnsi"/>
          <w:b/>
          <w:bCs/>
          <w:iCs/>
          <w:sz w:val="22"/>
          <w:szCs w:val="22"/>
        </w:rPr>
        <w:t>,</w:t>
      </w:r>
      <w:r w:rsidRPr="002050CB">
        <w:rPr>
          <w:rFonts w:cstheme="minorHAnsi"/>
          <w:sz w:val="22"/>
          <w:szCs w:val="22"/>
        </w:rPr>
        <w:t xml:space="preserve"> </w:t>
      </w:r>
      <w:r w:rsidR="00840F0C" w:rsidRPr="002050CB">
        <w:rPr>
          <w:rFonts w:cstheme="minorHAnsi"/>
          <w:sz w:val="22"/>
          <w:szCs w:val="22"/>
        </w:rPr>
        <w:t>Mažeikių r. sav</w:t>
      </w:r>
      <w:r w:rsidR="00840F0C">
        <w:rPr>
          <w:rFonts w:cstheme="minorHAnsi"/>
          <w:sz w:val="22"/>
          <w:szCs w:val="22"/>
        </w:rPr>
        <w:t xml:space="preserve">., </w:t>
      </w:r>
      <w:r w:rsidR="00A16292">
        <w:rPr>
          <w:rFonts w:cstheme="minorHAnsi"/>
          <w:sz w:val="22"/>
          <w:szCs w:val="22"/>
        </w:rPr>
        <w:t xml:space="preserve">suplanuotą naują </w:t>
      </w:r>
      <w:r w:rsidRPr="00780655">
        <w:rPr>
          <w:rFonts w:cstheme="minorHAnsi"/>
          <w:sz w:val="22"/>
          <w:szCs w:val="22"/>
        </w:rPr>
        <w:t>kompiuterį</w:t>
      </w:r>
      <w:r w:rsidR="00A16292">
        <w:rPr>
          <w:rFonts w:cstheme="minorHAnsi"/>
          <w:sz w:val="22"/>
          <w:szCs w:val="22"/>
        </w:rPr>
        <w:t xml:space="preserve"> (detaliau žr. 1</w:t>
      </w:r>
      <w:r w:rsidR="00234B2B">
        <w:rPr>
          <w:rFonts w:cstheme="minorHAnsi"/>
          <w:sz w:val="22"/>
          <w:szCs w:val="22"/>
        </w:rPr>
        <w:t>5</w:t>
      </w:r>
      <w:r w:rsidR="00A16292">
        <w:rPr>
          <w:rFonts w:cstheme="minorHAnsi"/>
          <w:sz w:val="22"/>
          <w:szCs w:val="22"/>
        </w:rPr>
        <w:t xml:space="preserve"> p.)</w:t>
      </w:r>
      <w:r w:rsidRPr="00780655">
        <w:rPr>
          <w:rFonts w:cstheme="minorHAnsi"/>
          <w:sz w:val="22"/>
          <w:szCs w:val="22"/>
        </w:rPr>
        <w:t>. Kompiuteryje įrengti duomenų priėmimą, vizualizaciją, parametrų ataskaitų ir aliarminių pranešimų formavimą ir spausdinimą.</w:t>
      </w:r>
    </w:p>
    <w:p w14:paraId="0F70295A" w14:textId="62E7202E" w:rsidR="00CF5F78" w:rsidRPr="00780655" w:rsidRDefault="00CF5F78" w:rsidP="00840F0C">
      <w:pPr>
        <w:numPr>
          <w:ilvl w:val="0"/>
          <w:numId w:val="13"/>
        </w:numPr>
        <w:tabs>
          <w:tab w:val="left" w:pos="360"/>
        </w:tabs>
        <w:suppressAutoHyphens/>
        <w:autoSpaceDE w:val="0"/>
        <w:spacing w:after="0" w:line="240" w:lineRule="auto"/>
        <w:ind w:left="0" w:firstLine="0"/>
        <w:jc w:val="both"/>
        <w:rPr>
          <w:rFonts w:cstheme="minorHAnsi"/>
          <w:sz w:val="22"/>
          <w:szCs w:val="22"/>
        </w:rPr>
      </w:pPr>
      <w:r w:rsidRPr="00780655">
        <w:rPr>
          <w:rFonts w:cstheme="minorHAnsi"/>
          <w:sz w:val="22"/>
          <w:szCs w:val="22"/>
        </w:rPr>
        <w:t xml:space="preserve">Suprojektuoti ir </w:t>
      </w:r>
      <w:r w:rsidR="005D3E07">
        <w:rPr>
          <w:rFonts w:cstheme="minorHAnsi"/>
          <w:sz w:val="22"/>
          <w:szCs w:val="22"/>
        </w:rPr>
        <w:t>į</w:t>
      </w:r>
      <w:r w:rsidRPr="00780655">
        <w:rPr>
          <w:rFonts w:cstheme="minorHAnsi"/>
          <w:sz w:val="22"/>
          <w:szCs w:val="22"/>
        </w:rPr>
        <w:t>rengti vietas nuotekų bandinių paėmimui</w:t>
      </w:r>
      <w:r w:rsidR="00DD163E">
        <w:rPr>
          <w:rFonts w:cstheme="minorHAnsi"/>
          <w:sz w:val="22"/>
          <w:szCs w:val="22"/>
        </w:rPr>
        <w:t xml:space="preserve"> prieš valymą ir po valymo proceso.</w:t>
      </w:r>
    </w:p>
    <w:p w14:paraId="5CEF08F5" w14:textId="0C9F561C" w:rsidR="00CF5F78" w:rsidRPr="00780655" w:rsidRDefault="00CF5F78" w:rsidP="00840F0C">
      <w:pPr>
        <w:numPr>
          <w:ilvl w:val="0"/>
          <w:numId w:val="13"/>
        </w:numPr>
        <w:tabs>
          <w:tab w:val="left" w:pos="360"/>
        </w:tabs>
        <w:suppressAutoHyphens/>
        <w:autoSpaceDE w:val="0"/>
        <w:spacing w:after="0" w:line="240" w:lineRule="auto"/>
        <w:ind w:left="0" w:firstLine="0"/>
        <w:jc w:val="both"/>
        <w:rPr>
          <w:rFonts w:cstheme="minorHAnsi"/>
          <w:sz w:val="22"/>
          <w:szCs w:val="22"/>
        </w:rPr>
      </w:pPr>
      <w:r w:rsidRPr="00780655">
        <w:rPr>
          <w:rFonts w:cstheme="minorHAnsi"/>
          <w:sz w:val="22"/>
          <w:szCs w:val="22"/>
        </w:rPr>
        <w:t xml:space="preserve">Suprojektuoti ir </w:t>
      </w:r>
      <w:r w:rsidR="005D3E07">
        <w:rPr>
          <w:rFonts w:cstheme="minorHAnsi"/>
          <w:sz w:val="22"/>
          <w:szCs w:val="22"/>
        </w:rPr>
        <w:t>į</w:t>
      </w:r>
      <w:r w:rsidRPr="00780655">
        <w:rPr>
          <w:rFonts w:cstheme="minorHAnsi"/>
          <w:sz w:val="22"/>
          <w:szCs w:val="22"/>
        </w:rPr>
        <w:t>rengti valytų nuotekų išleidimo linijas bei išleistuvus.</w:t>
      </w:r>
    </w:p>
    <w:p w14:paraId="412C3C3E" w14:textId="690FD10C" w:rsidR="00256436" w:rsidRDefault="00256436" w:rsidP="00840F0C">
      <w:pPr>
        <w:numPr>
          <w:ilvl w:val="0"/>
          <w:numId w:val="13"/>
        </w:numPr>
        <w:tabs>
          <w:tab w:val="left" w:pos="360"/>
        </w:tabs>
        <w:suppressAutoHyphens/>
        <w:autoSpaceDE w:val="0"/>
        <w:spacing w:after="0" w:line="240" w:lineRule="auto"/>
        <w:ind w:left="0" w:firstLine="0"/>
        <w:jc w:val="both"/>
        <w:rPr>
          <w:rFonts w:cstheme="minorHAnsi"/>
          <w:sz w:val="22"/>
          <w:szCs w:val="22"/>
        </w:rPr>
      </w:pPr>
      <w:bookmarkStart w:id="65" w:name="_Hlk198903977"/>
      <w:r w:rsidRPr="00256436">
        <w:rPr>
          <w:rFonts w:cstheme="minorHAnsi"/>
          <w:sz w:val="22"/>
          <w:szCs w:val="22"/>
        </w:rPr>
        <w:t xml:space="preserve">Suprojektuoti ir </w:t>
      </w:r>
      <w:r w:rsidRPr="002050CB">
        <w:rPr>
          <w:rFonts w:cstheme="minorHAnsi"/>
          <w:sz w:val="22"/>
          <w:szCs w:val="22"/>
        </w:rPr>
        <w:t xml:space="preserve">įrengti </w:t>
      </w:r>
      <w:r w:rsidRPr="00256436">
        <w:rPr>
          <w:rFonts w:cstheme="minorHAnsi"/>
          <w:sz w:val="22"/>
          <w:szCs w:val="22"/>
        </w:rPr>
        <w:t>aikštelę valyklos teritorijoje įrenginių aptarnavimui (su asfaltbetonio danga)</w:t>
      </w:r>
      <w:r w:rsidR="003B4ADD">
        <w:rPr>
          <w:rFonts w:cstheme="minorHAnsi"/>
          <w:sz w:val="22"/>
          <w:szCs w:val="22"/>
        </w:rPr>
        <w:t>.</w:t>
      </w:r>
    </w:p>
    <w:bookmarkEnd w:id="65"/>
    <w:p w14:paraId="590FF468" w14:textId="508190D8" w:rsidR="00CF5F78" w:rsidRPr="00780655" w:rsidRDefault="00CF5F78" w:rsidP="00840F0C">
      <w:pPr>
        <w:numPr>
          <w:ilvl w:val="0"/>
          <w:numId w:val="13"/>
        </w:numPr>
        <w:tabs>
          <w:tab w:val="left" w:pos="360"/>
        </w:tabs>
        <w:suppressAutoHyphens/>
        <w:autoSpaceDE w:val="0"/>
        <w:spacing w:after="0" w:line="240" w:lineRule="auto"/>
        <w:ind w:left="0" w:firstLine="0"/>
        <w:jc w:val="both"/>
        <w:rPr>
          <w:rFonts w:cstheme="minorHAnsi"/>
          <w:sz w:val="22"/>
          <w:szCs w:val="22"/>
        </w:rPr>
      </w:pPr>
      <w:r w:rsidRPr="00780655">
        <w:rPr>
          <w:rFonts w:cstheme="minorHAnsi"/>
          <w:sz w:val="22"/>
          <w:szCs w:val="22"/>
        </w:rPr>
        <w:t xml:space="preserve">Atlikti </w:t>
      </w:r>
      <w:r>
        <w:rPr>
          <w:rFonts w:cstheme="minorHAnsi"/>
          <w:sz w:val="22"/>
          <w:szCs w:val="22"/>
        </w:rPr>
        <w:t>sklypo ir statinių</w:t>
      </w:r>
      <w:r w:rsidRPr="00780655">
        <w:rPr>
          <w:rFonts w:cstheme="minorHAnsi"/>
          <w:sz w:val="22"/>
          <w:szCs w:val="22"/>
        </w:rPr>
        <w:t xml:space="preserve"> kadastrinius matavimus</w:t>
      </w:r>
      <w:r w:rsidR="00CB70D6">
        <w:rPr>
          <w:rFonts w:cstheme="minorHAnsi"/>
          <w:sz w:val="22"/>
          <w:szCs w:val="22"/>
        </w:rPr>
        <w:t>,</w:t>
      </w:r>
      <w:r w:rsidRPr="00780655">
        <w:rPr>
          <w:rFonts w:cstheme="minorHAnsi"/>
          <w:sz w:val="22"/>
          <w:szCs w:val="22"/>
        </w:rPr>
        <w:t xml:space="preserve"> parengti kadastrines bylas</w:t>
      </w:r>
      <w:r w:rsidR="00CB70D6">
        <w:rPr>
          <w:rFonts w:cstheme="minorHAnsi"/>
          <w:sz w:val="22"/>
          <w:szCs w:val="22"/>
        </w:rPr>
        <w:t>, suderinti su VĮ Registrų centras</w:t>
      </w:r>
      <w:r w:rsidRPr="00780655">
        <w:rPr>
          <w:rFonts w:cstheme="minorHAnsi"/>
          <w:sz w:val="22"/>
          <w:szCs w:val="22"/>
        </w:rPr>
        <w:t>.</w:t>
      </w:r>
    </w:p>
    <w:p w14:paraId="54202A79" w14:textId="77777777" w:rsidR="00CF5F78" w:rsidRPr="00780655" w:rsidRDefault="00CF5F78" w:rsidP="00DA384E">
      <w:pPr>
        <w:numPr>
          <w:ilvl w:val="0"/>
          <w:numId w:val="13"/>
        </w:numPr>
        <w:tabs>
          <w:tab w:val="left" w:pos="360"/>
        </w:tabs>
        <w:suppressAutoHyphens/>
        <w:autoSpaceDE w:val="0"/>
        <w:spacing w:after="0" w:line="240" w:lineRule="auto"/>
        <w:ind w:left="0" w:firstLine="0"/>
        <w:jc w:val="both"/>
        <w:rPr>
          <w:rFonts w:cstheme="minorHAnsi"/>
          <w:b/>
          <w:bCs/>
          <w:iCs/>
          <w:sz w:val="22"/>
          <w:szCs w:val="22"/>
        </w:rPr>
      </w:pPr>
      <w:r w:rsidRPr="00780655">
        <w:rPr>
          <w:rFonts w:cstheme="minorHAnsi"/>
          <w:iCs/>
          <w:sz w:val="22"/>
          <w:szCs w:val="22"/>
        </w:rPr>
        <w:t xml:space="preserve">Rangovas atsako už viso objekto apsaugą nuo vandalizmo, vagystės ar tyčinio sugadinimo per visą laikotarpį nuo darbų pradžios iki pabaigos. Rangovas atsako už privataus ar visuomeninio turto, esančio statybvietėje ar greta joje vykdomų darbų saugojimą ir apsaugą nuo sugadinimo jam vykdant darbus pagal sutartį. Rangovas privalo atstatyti visus jo darbo metu sugadintus ar sužalotus paviršius bei turtą ir visiškai atsako už visų baigtų išorinių bei vidinių paviršių, įrangos ir įtaisų apsaugą nuo dėmių, žymių, purvo ir kt., pradedant nuo jų statybos ar montavimo momento ir baigiant perdavimu. </w:t>
      </w:r>
    </w:p>
    <w:p w14:paraId="710A44FD" w14:textId="2B1C5CB9" w:rsidR="00CF5F78" w:rsidRDefault="00CF5F78" w:rsidP="00DA384E">
      <w:pPr>
        <w:numPr>
          <w:ilvl w:val="0"/>
          <w:numId w:val="13"/>
        </w:numPr>
        <w:tabs>
          <w:tab w:val="left" w:pos="360"/>
        </w:tabs>
        <w:suppressAutoHyphens/>
        <w:autoSpaceDE w:val="0"/>
        <w:spacing w:after="0" w:line="240" w:lineRule="auto"/>
        <w:ind w:left="0" w:firstLine="0"/>
        <w:jc w:val="both"/>
        <w:rPr>
          <w:rFonts w:cstheme="minorHAnsi"/>
          <w:bCs/>
          <w:iCs/>
          <w:sz w:val="22"/>
          <w:szCs w:val="22"/>
        </w:rPr>
      </w:pPr>
      <w:r w:rsidRPr="00780655">
        <w:rPr>
          <w:rFonts w:cstheme="minorHAnsi"/>
          <w:bCs/>
          <w:iCs/>
          <w:sz w:val="22"/>
          <w:szCs w:val="22"/>
        </w:rPr>
        <w:t xml:space="preserve">Rangovas privalo gauti visus reikalingus suderinimus iš gyventojų (jei reikia) ir atitinkamų valdžios institucijų, trečiųjų šalių. </w:t>
      </w:r>
      <w:r w:rsidR="009C0C5D">
        <w:rPr>
          <w:rFonts w:cstheme="minorHAnsi"/>
          <w:bCs/>
          <w:iCs/>
          <w:sz w:val="22"/>
          <w:szCs w:val="22"/>
        </w:rPr>
        <w:t>T</w:t>
      </w:r>
      <w:r>
        <w:rPr>
          <w:rFonts w:cstheme="minorHAnsi"/>
          <w:bCs/>
          <w:iCs/>
          <w:sz w:val="22"/>
          <w:szCs w:val="22"/>
        </w:rPr>
        <w:t>echninės-projektinės dokumentacijos</w:t>
      </w:r>
      <w:r w:rsidRPr="00780655">
        <w:rPr>
          <w:rFonts w:cstheme="minorHAnsi"/>
          <w:bCs/>
          <w:iCs/>
          <w:sz w:val="22"/>
          <w:szCs w:val="22"/>
        </w:rPr>
        <w:t xml:space="preserve"> parengimo</w:t>
      </w:r>
      <w:r>
        <w:rPr>
          <w:rFonts w:cstheme="minorHAnsi"/>
          <w:bCs/>
          <w:iCs/>
          <w:sz w:val="22"/>
          <w:szCs w:val="22"/>
        </w:rPr>
        <w:t>, leidimų, sutikimų</w:t>
      </w:r>
      <w:r w:rsidRPr="00780655">
        <w:rPr>
          <w:rFonts w:cstheme="minorHAnsi"/>
          <w:bCs/>
          <w:iCs/>
          <w:sz w:val="22"/>
          <w:szCs w:val="22"/>
        </w:rPr>
        <w:t xml:space="preserve"> išlaidos turi būti įtrauktos į pasiūlymo kainą. Rangovas statinių </w:t>
      </w:r>
      <w:r>
        <w:rPr>
          <w:rFonts w:cstheme="minorHAnsi"/>
          <w:bCs/>
          <w:iCs/>
          <w:sz w:val="22"/>
          <w:szCs w:val="22"/>
        </w:rPr>
        <w:t>TDP</w:t>
      </w:r>
      <w:r w:rsidRPr="00780655">
        <w:rPr>
          <w:rFonts w:cstheme="minorHAnsi"/>
          <w:bCs/>
          <w:iCs/>
          <w:sz w:val="22"/>
          <w:szCs w:val="22"/>
        </w:rPr>
        <w:t xml:space="preserve">, tyrimus bei statybos darbus privalo atlikti laikydamasis Lietuvos Respublikos Statybų įstatymo, Lietuvos </w:t>
      </w:r>
      <w:r>
        <w:rPr>
          <w:rFonts w:cstheme="minorHAnsi"/>
          <w:bCs/>
          <w:iCs/>
          <w:sz w:val="22"/>
          <w:szCs w:val="22"/>
        </w:rPr>
        <w:t>s</w:t>
      </w:r>
      <w:r w:rsidRPr="00780655">
        <w:rPr>
          <w:rFonts w:cstheme="minorHAnsi"/>
          <w:bCs/>
          <w:iCs/>
          <w:sz w:val="22"/>
          <w:szCs w:val="22"/>
        </w:rPr>
        <w:t xml:space="preserve">tatybos </w:t>
      </w:r>
      <w:r>
        <w:rPr>
          <w:rFonts w:cstheme="minorHAnsi"/>
          <w:bCs/>
          <w:iCs/>
          <w:sz w:val="22"/>
          <w:szCs w:val="22"/>
        </w:rPr>
        <w:t>t</w:t>
      </w:r>
      <w:r w:rsidRPr="00780655">
        <w:rPr>
          <w:rFonts w:cstheme="minorHAnsi"/>
          <w:bCs/>
          <w:iCs/>
          <w:sz w:val="22"/>
          <w:szCs w:val="22"/>
        </w:rPr>
        <w:t>echnin</w:t>
      </w:r>
      <w:r>
        <w:rPr>
          <w:rFonts w:cstheme="minorHAnsi"/>
          <w:bCs/>
          <w:iCs/>
          <w:sz w:val="22"/>
          <w:szCs w:val="22"/>
        </w:rPr>
        <w:t>ių</w:t>
      </w:r>
      <w:r w:rsidRPr="00780655">
        <w:rPr>
          <w:rFonts w:cstheme="minorHAnsi"/>
          <w:bCs/>
          <w:iCs/>
          <w:sz w:val="22"/>
          <w:szCs w:val="22"/>
        </w:rPr>
        <w:t xml:space="preserve"> </w:t>
      </w:r>
      <w:r>
        <w:rPr>
          <w:rFonts w:cstheme="minorHAnsi"/>
          <w:bCs/>
          <w:iCs/>
          <w:sz w:val="22"/>
          <w:szCs w:val="22"/>
        </w:rPr>
        <w:t>r</w:t>
      </w:r>
      <w:r w:rsidRPr="00780655">
        <w:rPr>
          <w:rFonts w:cstheme="minorHAnsi"/>
          <w:bCs/>
          <w:iCs/>
          <w:sz w:val="22"/>
          <w:szCs w:val="22"/>
        </w:rPr>
        <w:t>eglament</w:t>
      </w:r>
      <w:r>
        <w:rPr>
          <w:rFonts w:cstheme="minorHAnsi"/>
          <w:bCs/>
          <w:iCs/>
          <w:sz w:val="22"/>
          <w:szCs w:val="22"/>
        </w:rPr>
        <w:t>ų</w:t>
      </w:r>
      <w:r w:rsidRPr="00780655">
        <w:rPr>
          <w:rFonts w:cstheme="minorHAnsi"/>
          <w:bCs/>
          <w:iCs/>
          <w:sz w:val="22"/>
          <w:szCs w:val="22"/>
        </w:rPr>
        <w:t xml:space="preserve"> ( STR), Statybos taisyklių (ST) ir </w:t>
      </w:r>
      <w:r w:rsidRPr="006E24EB">
        <w:rPr>
          <w:rFonts w:cstheme="minorHAnsi"/>
          <w:bCs/>
          <w:iCs/>
          <w:sz w:val="22"/>
          <w:szCs w:val="22"/>
        </w:rPr>
        <w:t>Užsakovo reikalavimų</w:t>
      </w:r>
      <w:r w:rsidRPr="00780655">
        <w:rPr>
          <w:rFonts w:cstheme="minorHAnsi"/>
          <w:bCs/>
          <w:iCs/>
          <w:sz w:val="22"/>
          <w:szCs w:val="22"/>
        </w:rPr>
        <w:t xml:space="preserve"> nuostatų. Rangovas</w:t>
      </w:r>
      <w:r>
        <w:rPr>
          <w:rFonts w:cstheme="minorHAnsi"/>
          <w:bCs/>
          <w:iCs/>
          <w:sz w:val="22"/>
          <w:szCs w:val="22"/>
        </w:rPr>
        <w:t>,</w:t>
      </w:r>
      <w:r w:rsidRPr="00780655">
        <w:rPr>
          <w:rFonts w:cstheme="minorHAnsi"/>
          <w:bCs/>
          <w:iCs/>
          <w:sz w:val="22"/>
          <w:szCs w:val="22"/>
        </w:rPr>
        <w:t xml:space="preserve"> prieš pradėdamas projektavimo darbus</w:t>
      </w:r>
      <w:r>
        <w:rPr>
          <w:rFonts w:cstheme="minorHAnsi"/>
          <w:bCs/>
          <w:iCs/>
          <w:sz w:val="22"/>
          <w:szCs w:val="22"/>
        </w:rPr>
        <w:t>,</w:t>
      </w:r>
      <w:r w:rsidRPr="00780655">
        <w:rPr>
          <w:rFonts w:cstheme="minorHAnsi"/>
          <w:bCs/>
          <w:iCs/>
          <w:sz w:val="22"/>
          <w:szCs w:val="22"/>
        </w:rPr>
        <w:t xml:space="preserve"> privalės įdėmiai išnagrinėti užsakovo reikalavimus, išsamiai susipažinti su statybviet</w:t>
      </w:r>
      <w:r>
        <w:rPr>
          <w:rFonts w:cstheme="minorHAnsi"/>
          <w:bCs/>
          <w:iCs/>
          <w:sz w:val="22"/>
          <w:szCs w:val="22"/>
        </w:rPr>
        <w:t>e</w:t>
      </w:r>
      <w:r w:rsidRPr="00780655">
        <w:rPr>
          <w:rFonts w:cstheme="minorHAnsi"/>
          <w:bCs/>
          <w:iCs/>
          <w:sz w:val="22"/>
          <w:szCs w:val="22"/>
        </w:rPr>
        <w:t>, patikrinti projektinius duomenis, užsakyti reikiamus topografinius, geologinius tyrinėjimus (</w:t>
      </w:r>
      <w:r w:rsidRPr="00780655">
        <w:rPr>
          <w:rFonts w:cstheme="minorHAnsi"/>
          <w:bCs/>
          <w:iCs/>
          <w:color w:val="4472C4" w:themeColor="accent1"/>
          <w:sz w:val="22"/>
          <w:szCs w:val="22"/>
        </w:rPr>
        <w:t>jei reikalinga</w:t>
      </w:r>
      <w:r w:rsidRPr="00780655">
        <w:rPr>
          <w:rFonts w:cstheme="minorHAnsi"/>
          <w:bCs/>
          <w:iCs/>
          <w:sz w:val="22"/>
          <w:szCs w:val="22"/>
        </w:rPr>
        <w:t xml:space="preserve">). Rangovas </w:t>
      </w:r>
      <w:r>
        <w:rPr>
          <w:rFonts w:cstheme="minorHAnsi"/>
          <w:bCs/>
          <w:iCs/>
          <w:sz w:val="22"/>
          <w:szCs w:val="22"/>
        </w:rPr>
        <w:t>parengtus projektinius pasiūlymus ir TDP</w:t>
      </w:r>
      <w:r w:rsidRPr="00780655">
        <w:rPr>
          <w:rFonts w:cstheme="minorHAnsi"/>
          <w:bCs/>
          <w:iCs/>
          <w:sz w:val="22"/>
          <w:szCs w:val="22"/>
        </w:rPr>
        <w:t xml:space="preserve"> pateiks Užsakovui, kuris patikrins projekt</w:t>
      </w:r>
      <w:r>
        <w:rPr>
          <w:rFonts w:cstheme="minorHAnsi"/>
          <w:bCs/>
          <w:iCs/>
          <w:sz w:val="22"/>
          <w:szCs w:val="22"/>
        </w:rPr>
        <w:t>o</w:t>
      </w:r>
      <w:r w:rsidRPr="00780655">
        <w:rPr>
          <w:rFonts w:cstheme="minorHAnsi"/>
          <w:bCs/>
          <w:iCs/>
          <w:sz w:val="22"/>
          <w:szCs w:val="22"/>
        </w:rPr>
        <w:t xml:space="preserve"> apimčių atitikimą sutarties sąlygoms ir reikalavimams</w:t>
      </w:r>
      <w:r>
        <w:rPr>
          <w:rFonts w:cstheme="minorHAnsi"/>
          <w:bCs/>
          <w:iCs/>
          <w:sz w:val="22"/>
          <w:szCs w:val="22"/>
        </w:rPr>
        <w:t>, ir pateiks raštišką pritarimą arba pastabas</w:t>
      </w:r>
      <w:r w:rsidRPr="00780655">
        <w:rPr>
          <w:rFonts w:cstheme="minorHAnsi"/>
          <w:bCs/>
          <w:iCs/>
          <w:sz w:val="22"/>
          <w:szCs w:val="22"/>
        </w:rPr>
        <w:t>. Rangovas</w:t>
      </w:r>
      <w:r>
        <w:rPr>
          <w:rFonts w:cstheme="minorHAnsi"/>
          <w:bCs/>
          <w:iCs/>
          <w:sz w:val="22"/>
          <w:szCs w:val="22"/>
        </w:rPr>
        <w:t>,</w:t>
      </w:r>
      <w:r w:rsidRPr="00780655">
        <w:rPr>
          <w:rFonts w:cstheme="minorHAnsi"/>
          <w:bCs/>
          <w:iCs/>
          <w:sz w:val="22"/>
          <w:szCs w:val="22"/>
        </w:rPr>
        <w:t xml:space="preserve"> ištaisęs pagrįstas užsakovo pastabas, turės pateikti užsakovui  du (2) pilnai sukomplektuotus </w:t>
      </w:r>
      <w:r>
        <w:rPr>
          <w:rFonts w:cstheme="minorHAnsi"/>
          <w:bCs/>
          <w:iCs/>
          <w:sz w:val="22"/>
          <w:szCs w:val="22"/>
        </w:rPr>
        <w:t xml:space="preserve">projektinių pasiūlymų ir TDP </w:t>
      </w:r>
      <w:r w:rsidRPr="00780655">
        <w:rPr>
          <w:rFonts w:cstheme="minorHAnsi"/>
          <w:bCs/>
          <w:iCs/>
          <w:sz w:val="22"/>
          <w:szCs w:val="22"/>
        </w:rPr>
        <w:t xml:space="preserve">egzempliorius ir vieną (1) </w:t>
      </w:r>
      <w:r w:rsidRPr="00780655">
        <w:rPr>
          <w:rFonts w:cstheme="minorHAnsi"/>
          <w:bCs/>
          <w:iCs/>
          <w:color w:val="4472C4" w:themeColor="accent1"/>
          <w:sz w:val="22"/>
          <w:szCs w:val="22"/>
        </w:rPr>
        <w:t>elektroninėje</w:t>
      </w:r>
      <w:r w:rsidRPr="00780655">
        <w:rPr>
          <w:rFonts w:cstheme="minorHAnsi"/>
          <w:bCs/>
          <w:iCs/>
          <w:sz w:val="22"/>
          <w:szCs w:val="22"/>
        </w:rPr>
        <w:t xml:space="preserve">  </w:t>
      </w:r>
      <w:r>
        <w:rPr>
          <w:rFonts w:cstheme="minorHAnsi"/>
          <w:bCs/>
          <w:iCs/>
          <w:sz w:val="22"/>
          <w:szCs w:val="22"/>
        </w:rPr>
        <w:t xml:space="preserve">USB </w:t>
      </w:r>
      <w:r w:rsidRPr="00780655">
        <w:rPr>
          <w:rFonts w:cstheme="minorHAnsi"/>
          <w:bCs/>
          <w:iCs/>
          <w:sz w:val="22"/>
          <w:szCs w:val="22"/>
        </w:rPr>
        <w:t>laikmenoje</w:t>
      </w:r>
      <w:r>
        <w:rPr>
          <w:rFonts w:cstheme="minorHAnsi"/>
          <w:bCs/>
          <w:iCs/>
          <w:sz w:val="22"/>
          <w:szCs w:val="22"/>
        </w:rPr>
        <w:t xml:space="preserve">, įskaitant brėžinius </w:t>
      </w:r>
      <w:proofErr w:type="spellStart"/>
      <w:r>
        <w:rPr>
          <w:rFonts w:cstheme="minorHAnsi"/>
          <w:bCs/>
          <w:iCs/>
          <w:sz w:val="22"/>
          <w:szCs w:val="22"/>
        </w:rPr>
        <w:t>pdf</w:t>
      </w:r>
      <w:proofErr w:type="spellEnd"/>
      <w:r>
        <w:rPr>
          <w:rFonts w:cstheme="minorHAnsi"/>
          <w:bCs/>
          <w:iCs/>
          <w:sz w:val="22"/>
          <w:szCs w:val="22"/>
        </w:rPr>
        <w:t xml:space="preserve"> ir </w:t>
      </w:r>
      <w:proofErr w:type="spellStart"/>
      <w:r>
        <w:rPr>
          <w:rFonts w:cstheme="minorHAnsi"/>
          <w:bCs/>
          <w:iCs/>
          <w:sz w:val="22"/>
          <w:szCs w:val="22"/>
        </w:rPr>
        <w:t>dwg</w:t>
      </w:r>
      <w:proofErr w:type="spellEnd"/>
      <w:r>
        <w:rPr>
          <w:rFonts w:cstheme="minorHAnsi"/>
          <w:bCs/>
          <w:iCs/>
          <w:sz w:val="22"/>
          <w:szCs w:val="22"/>
        </w:rPr>
        <w:t xml:space="preserve"> </w:t>
      </w:r>
      <w:r w:rsidR="00AA0391">
        <w:rPr>
          <w:rFonts w:cstheme="minorHAnsi"/>
          <w:bCs/>
          <w:iCs/>
          <w:sz w:val="22"/>
          <w:szCs w:val="22"/>
        </w:rPr>
        <w:t xml:space="preserve">arba lygiaverčiais </w:t>
      </w:r>
      <w:r>
        <w:rPr>
          <w:rFonts w:cstheme="minorHAnsi"/>
          <w:bCs/>
          <w:iCs/>
          <w:sz w:val="22"/>
          <w:szCs w:val="22"/>
        </w:rPr>
        <w:t>formatais</w:t>
      </w:r>
      <w:r w:rsidRPr="00780655">
        <w:rPr>
          <w:rFonts w:cstheme="minorHAnsi"/>
          <w:bCs/>
          <w:iCs/>
          <w:sz w:val="22"/>
          <w:szCs w:val="22"/>
        </w:rPr>
        <w:t>.</w:t>
      </w:r>
      <w:r>
        <w:rPr>
          <w:rFonts w:cstheme="minorHAnsi"/>
          <w:bCs/>
          <w:iCs/>
          <w:sz w:val="22"/>
          <w:szCs w:val="22"/>
        </w:rPr>
        <w:t xml:space="preserve"> Po raštiško Užsakovo pritarimo Rangovas galės tęsti statybos leidimo gavimo, derinimų su valstybės kontroliuojančiomis institucijomis procedūras.</w:t>
      </w:r>
    </w:p>
    <w:p w14:paraId="476FA3CB" w14:textId="2A2742B0" w:rsidR="00CF5F78" w:rsidRPr="00042A32" w:rsidRDefault="00CF5F78" w:rsidP="008C7DE4">
      <w:pPr>
        <w:numPr>
          <w:ilvl w:val="0"/>
          <w:numId w:val="13"/>
        </w:numPr>
        <w:tabs>
          <w:tab w:val="left" w:pos="360"/>
        </w:tabs>
        <w:suppressAutoHyphens/>
        <w:autoSpaceDE w:val="0"/>
        <w:spacing w:after="0" w:line="240" w:lineRule="auto"/>
        <w:ind w:left="0" w:firstLine="0"/>
        <w:jc w:val="both"/>
        <w:rPr>
          <w:rFonts w:cstheme="minorHAnsi"/>
          <w:bCs/>
          <w:iCs/>
          <w:sz w:val="22"/>
          <w:szCs w:val="22"/>
        </w:rPr>
      </w:pPr>
      <w:r w:rsidRPr="00042A32">
        <w:rPr>
          <w:rFonts w:cstheme="minorHAnsi"/>
          <w:bCs/>
          <w:iCs/>
          <w:sz w:val="22"/>
          <w:szCs w:val="22"/>
        </w:rPr>
        <w:lastRenderedPageBreak/>
        <w:t>Rangovas Užsakovui kartu su projektinių pasiūlymų / techninio darbo projekto byl</w:t>
      </w:r>
      <w:r w:rsidR="00AA0391" w:rsidRPr="00042A32">
        <w:rPr>
          <w:rFonts w:cstheme="minorHAnsi"/>
          <w:bCs/>
          <w:iCs/>
          <w:sz w:val="22"/>
          <w:szCs w:val="22"/>
        </w:rPr>
        <w:t>omis</w:t>
      </w:r>
      <w:r w:rsidRPr="00042A32">
        <w:rPr>
          <w:rFonts w:cstheme="minorHAnsi"/>
          <w:bCs/>
          <w:iCs/>
          <w:sz w:val="22"/>
          <w:szCs w:val="22"/>
        </w:rPr>
        <w:t xml:space="preserve"> perleidžia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Rangovas  nurodo ir patvirtina, kad Užsakovas neprivalo sumokėti Tiekėjui papildomai už šiame punkte nurodytas perleistas autoriaus turtines teises į kūrinius (projektinę dokumentacija ir</w:t>
      </w:r>
      <w:r w:rsidR="00AA0391" w:rsidRPr="00042A32">
        <w:rPr>
          <w:rFonts w:cstheme="minorHAnsi"/>
          <w:bCs/>
          <w:iCs/>
          <w:sz w:val="22"/>
          <w:szCs w:val="22"/>
        </w:rPr>
        <w:t>/arba</w:t>
      </w:r>
      <w:r w:rsidRPr="00042A32">
        <w:rPr>
          <w:rFonts w:cstheme="minorHAnsi"/>
          <w:bCs/>
          <w:iCs/>
          <w:sz w:val="22"/>
          <w:szCs w:val="22"/>
        </w:rPr>
        <w:t xml:space="preserve"> pavienes jos dalis</w:t>
      </w:r>
      <w:r w:rsidR="00AA0391" w:rsidRPr="00042A32">
        <w:rPr>
          <w:rFonts w:cstheme="minorHAnsi"/>
          <w:bCs/>
          <w:iCs/>
          <w:sz w:val="22"/>
          <w:szCs w:val="22"/>
        </w:rPr>
        <w:t>)</w:t>
      </w:r>
      <w:r w:rsidRPr="00042A32">
        <w:rPr>
          <w:rFonts w:cstheme="minorHAnsi"/>
          <w:bCs/>
          <w:iCs/>
          <w:sz w:val="22"/>
          <w:szCs w:val="22"/>
        </w:rPr>
        <w:t>.</w:t>
      </w:r>
      <w:r w:rsidR="00042A32" w:rsidRPr="00042A32">
        <w:rPr>
          <w:rFonts w:cstheme="minorHAnsi"/>
          <w:bCs/>
          <w:iCs/>
          <w:sz w:val="22"/>
          <w:szCs w:val="22"/>
        </w:rPr>
        <w:t xml:space="preserve"> </w:t>
      </w:r>
      <w:r w:rsidRPr="00042A32">
        <w:rPr>
          <w:rFonts w:cstheme="minorHAnsi"/>
          <w:bCs/>
          <w:iCs/>
          <w:sz w:val="22"/>
          <w:szCs w:val="22"/>
        </w:rPr>
        <w:t xml:space="preserve"> </w:t>
      </w:r>
    </w:p>
    <w:p w14:paraId="20EB6D74" w14:textId="28AE3271" w:rsidR="00CF5F78" w:rsidRPr="00780655" w:rsidRDefault="00CF5F78" w:rsidP="00042A32">
      <w:pPr>
        <w:numPr>
          <w:ilvl w:val="0"/>
          <w:numId w:val="13"/>
        </w:numPr>
        <w:tabs>
          <w:tab w:val="left" w:pos="360"/>
        </w:tabs>
        <w:suppressAutoHyphens/>
        <w:autoSpaceDE w:val="0"/>
        <w:spacing w:after="0" w:line="240" w:lineRule="auto"/>
        <w:ind w:left="0" w:firstLine="0"/>
        <w:jc w:val="both"/>
        <w:rPr>
          <w:rFonts w:cstheme="minorHAnsi"/>
          <w:bCs/>
          <w:iCs/>
          <w:sz w:val="22"/>
          <w:szCs w:val="22"/>
        </w:rPr>
      </w:pPr>
      <w:bookmarkStart w:id="66" w:name="_Hlk205978272"/>
      <w:r w:rsidRPr="00780655">
        <w:rPr>
          <w:rFonts w:cstheme="minorHAnsi"/>
          <w:iCs/>
          <w:sz w:val="22"/>
          <w:szCs w:val="22"/>
        </w:rPr>
        <w:t xml:space="preserve">Statiniai turi būti projektuojami ne trumpesniam nei 50 metų tarnavimo laikui. Mechaninė ir elektros įranga vietinėmis </w:t>
      </w:r>
      <w:r w:rsidR="00AA0391">
        <w:rPr>
          <w:rFonts w:cstheme="minorHAnsi"/>
          <w:iCs/>
          <w:sz w:val="22"/>
          <w:szCs w:val="22"/>
        </w:rPr>
        <w:t xml:space="preserve">Mažeikių r. </w:t>
      </w:r>
      <w:r w:rsidRPr="00780655">
        <w:rPr>
          <w:rFonts w:cstheme="minorHAnsi"/>
          <w:iCs/>
          <w:sz w:val="22"/>
          <w:szCs w:val="22"/>
        </w:rPr>
        <w:t>klimato sąlygomis turi gebėti dirbti 24 valandas per parą, tiek su pertrūkiais</w:t>
      </w:r>
      <w:r w:rsidR="00AA0391">
        <w:rPr>
          <w:rFonts w:cstheme="minorHAnsi"/>
          <w:iCs/>
          <w:sz w:val="22"/>
          <w:szCs w:val="22"/>
        </w:rPr>
        <w:t xml:space="preserve"> (po  </w:t>
      </w:r>
      <w:proofErr w:type="spellStart"/>
      <w:r w:rsidR="00AA0391">
        <w:rPr>
          <w:rFonts w:cstheme="minorHAnsi"/>
          <w:iCs/>
          <w:sz w:val="22"/>
          <w:szCs w:val="22"/>
        </w:rPr>
        <w:t>el.energijos</w:t>
      </w:r>
      <w:proofErr w:type="spellEnd"/>
      <w:r w:rsidR="00AA0391">
        <w:rPr>
          <w:rFonts w:cstheme="minorHAnsi"/>
          <w:iCs/>
          <w:sz w:val="22"/>
          <w:szCs w:val="22"/>
        </w:rPr>
        <w:t xml:space="preserve"> tiekimo atstatymo įvykus </w:t>
      </w:r>
      <w:proofErr w:type="spellStart"/>
      <w:r w:rsidR="00AA0391">
        <w:rPr>
          <w:rFonts w:cstheme="minorHAnsi"/>
          <w:iCs/>
          <w:sz w:val="22"/>
          <w:szCs w:val="22"/>
        </w:rPr>
        <w:t>el.energijos</w:t>
      </w:r>
      <w:proofErr w:type="spellEnd"/>
      <w:r w:rsidR="00AA0391">
        <w:rPr>
          <w:rFonts w:cstheme="minorHAnsi"/>
          <w:iCs/>
          <w:sz w:val="22"/>
          <w:szCs w:val="22"/>
        </w:rPr>
        <w:t xml:space="preserve"> nutrūkimui, po mechaninio gedimo ir gedimo pašalinimo)</w:t>
      </w:r>
      <w:r w:rsidRPr="00780655">
        <w:rPr>
          <w:rFonts w:cstheme="minorHAnsi"/>
          <w:iCs/>
          <w:sz w:val="22"/>
          <w:szCs w:val="22"/>
        </w:rPr>
        <w:t>.</w:t>
      </w:r>
    </w:p>
    <w:bookmarkEnd w:id="66"/>
    <w:p w14:paraId="680E8EBB" w14:textId="44F3C59D" w:rsidR="00CF5F78" w:rsidRDefault="00CF5F78" w:rsidP="00840F0C">
      <w:pPr>
        <w:pStyle w:val="Sraopastraipa"/>
        <w:numPr>
          <w:ilvl w:val="0"/>
          <w:numId w:val="13"/>
        </w:numPr>
        <w:tabs>
          <w:tab w:val="left" w:pos="360"/>
        </w:tabs>
        <w:suppressAutoHyphens/>
        <w:autoSpaceDE w:val="0"/>
        <w:spacing w:after="0" w:line="240" w:lineRule="auto"/>
        <w:ind w:left="0" w:firstLine="0"/>
        <w:jc w:val="both"/>
        <w:rPr>
          <w:rFonts w:cstheme="minorHAnsi"/>
          <w:bCs/>
          <w:iCs/>
          <w:sz w:val="22"/>
          <w:szCs w:val="22"/>
        </w:rPr>
      </w:pPr>
      <w:r w:rsidRPr="009A0F53">
        <w:t xml:space="preserve">Visi nuotekų valymo technologiniai ir juos aptarnaujantys procesai turi vykti </w:t>
      </w:r>
      <w:r w:rsidRPr="00780655">
        <w:t xml:space="preserve">automatiškai pagal nustatytas programas. Nuotekų valymo procesai, vykdomi </w:t>
      </w:r>
      <w:r>
        <w:t>NVĮ</w:t>
      </w:r>
      <w:r w:rsidRPr="00780655">
        <w:t>, turi būti kontroliuojami, reguliuojami ir stebimi, naudojant SCADA sistemą</w:t>
      </w:r>
      <w:r w:rsidR="003D01B5">
        <w:t>, esant poreikiui, numatyti jos praplėtimą, licencijų įsigijimą</w:t>
      </w:r>
      <w:r w:rsidRPr="00780655">
        <w:t xml:space="preserve">. Sistemos turi turėti darbinių parametrų stebėjimo ir keitimo galimybes. </w:t>
      </w:r>
      <w:r w:rsidRPr="00FA0835">
        <w:t xml:space="preserve">Tiekėjas </w:t>
      </w:r>
      <w:r w:rsidR="00FA0835" w:rsidRPr="001E4218">
        <w:t>TDP rengim</w:t>
      </w:r>
      <w:r w:rsidR="003D01B5">
        <w:t>o metu</w:t>
      </w:r>
      <w:r w:rsidR="00FA0835" w:rsidRPr="001E4218">
        <w:t xml:space="preserve"> </w:t>
      </w:r>
      <w:r w:rsidR="00FA0835" w:rsidRPr="00FA0835">
        <w:t>tu</w:t>
      </w:r>
      <w:r w:rsidR="00FA0835" w:rsidRPr="001E4218">
        <w:t>rės</w:t>
      </w:r>
      <w:r w:rsidR="00FA0835" w:rsidRPr="00FA0835">
        <w:t xml:space="preserve"> </w:t>
      </w:r>
      <w:r w:rsidRPr="00FA0835">
        <w:t xml:space="preserve">įvertinti esamos dispečerinės aparatūrinės ir programinės įrangos plėtrą bei modifikaciją susijusią  </w:t>
      </w:r>
      <w:r w:rsidR="00AA0391" w:rsidRPr="00FA0835">
        <w:t xml:space="preserve">su </w:t>
      </w:r>
      <w:r w:rsidRPr="00FA0835">
        <w:t>nuotekų valymo įrenginiais</w:t>
      </w:r>
      <w:r w:rsidRPr="00780655">
        <w:t xml:space="preserve">. Pastoviai dirbantis operatorius </w:t>
      </w:r>
      <w:r w:rsidR="003D01B5">
        <w:t xml:space="preserve">NVĮ </w:t>
      </w:r>
      <w:r w:rsidRPr="00780655">
        <w:t xml:space="preserve">nenumatomas. Duomenys turi būti perduodami į </w:t>
      </w:r>
      <w:r w:rsidR="00436CB7" w:rsidRPr="002050CB">
        <w:rPr>
          <w:rFonts w:ascii="Calibri" w:eastAsia="Calibri" w:hAnsi="Calibri" w:cs="Calibri"/>
          <w:i/>
          <w:iCs/>
          <w:lang w:eastAsia="en-US"/>
        </w:rPr>
        <w:t xml:space="preserve">pagrindinių nuotekų valymo įrenginių </w:t>
      </w:r>
      <w:proofErr w:type="spellStart"/>
      <w:r w:rsidR="00436CB7" w:rsidRPr="002050CB">
        <w:rPr>
          <w:rFonts w:ascii="Calibri" w:eastAsia="Calibri" w:hAnsi="Calibri" w:cs="Calibri"/>
          <w:i/>
          <w:iCs/>
          <w:lang w:eastAsia="en-US"/>
        </w:rPr>
        <w:t>operatorinę</w:t>
      </w:r>
      <w:proofErr w:type="spellEnd"/>
      <w:r w:rsidR="00436CB7" w:rsidRPr="002050CB">
        <w:rPr>
          <w:rFonts w:ascii="Calibri" w:eastAsia="Calibri" w:hAnsi="Calibri" w:cs="Calibri"/>
          <w:i/>
          <w:iCs/>
          <w:lang w:eastAsia="en-US"/>
        </w:rPr>
        <w:t xml:space="preserve"> adresu</w:t>
      </w:r>
      <w:r w:rsidRPr="00780655">
        <w:t xml:space="preserve"> </w:t>
      </w:r>
      <w:r w:rsidR="003D01B5" w:rsidRPr="002050CB">
        <w:rPr>
          <w:rFonts w:cstheme="minorHAnsi"/>
          <w:i/>
          <w:iCs/>
          <w:sz w:val="22"/>
          <w:szCs w:val="22"/>
        </w:rPr>
        <w:t>Skuodo g. 46, Troškučių k.</w:t>
      </w:r>
      <w:r w:rsidR="003D01B5" w:rsidRPr="002050CB">
        <w:rPr>
          <w:rFonts w:cstheme="minorHAnsi"/>
          <w:b/>
          <w:bCs/>
          <w:iCs/>
          <w:sz w:val="22"/>
          <w:szCs w:val="22"/>
        </w:rPr>
        <w:t>,</w:t>
      </w:r>
      <w:r w:rsidR="003D01B5" w:rsidRPr="002050CB">
        <w:rPr>
          <w:rFonts w:cstheme="minorHAnsi"/>
          <w:sz w:val="22"/>
          <w:szCs w:val="22"/>
        </w:rPr>
        <w:t xml:space="preserve"> Mažeikių r. </w:t>
      </w:r>
      <w:proofErr w:type="spellStart"/>
      <w:r w:rsidR="003D01B5" w:rsidRPr="003D01B5">
        <w:rPr>
          <w:rFonts w:cstheme="minorHAnsi"/>
          <w:sz w:val="22"/>
          <w:szCs w:val="22"/>
        </w:rPr>
        <w:t>sav</w:t>
      </w:r>
      <w:proofErr w:type="spellEnd"/>
      <w:r w:rsidR="003D01B5" w:rsidRPr="003D01B5">
        <w:t xml:space="preserve"> </w:t>
      </w:r>
      <w:r w:rsidRPr="003D01B5">
        <w:t>.</w:t>
      </w:r>
      <w:r w:rsidRPr="00780655">
        <w:t xml:space="preserve"> </w:t>
      </w:r>
      <w:r w:rsidRPr="001728BD">
        <w:t xml:space="preserve">Duomenys planuojama perduoti GSM mobiliojo </w:t>
      </w:r>
      <w:r w:rsidR="00234B2B">
        <w:t>ryšio</w:t>
      </w:r>
      <w:r w:rsidRPr="001728BD">
        <w:t xml:space="preserve"> tinklo pagalba. Turi būti numatyti nepertraukiamos srovės šaltiniai prie visų informacijos perdavimo šaltinių ir dispečerinėje.  Visi technologiniai procesai vykdomi nuotekų valykloje turi būti kontroliuojami, reguliuojami ir stebimi naudojant SCADA sistemą. Sistema turi turėti darbinių parametrų stebėjimo ir modifikavimo galimybes, kad aptarnaujant nuotekų valymo įrenginius būtų galima stebėti automatizuotos mechaninės įrangos darbą bei automatiniais matavimo prietaisais fiksuojamus techninius ir technologinius parametrus ir gauti aliarminius pranešimus apie sistemų sutrikimus bei gedimus.</w:t>
      </w:r>
      <w:r w:rsidRPr="001D68D2">
        <w:t xml:space="preserve"> </w:t>
      </w:r>
      <w:r w:rsidRPr="001728BD">
        <w:t xml:space="preserve">Nuotekų valymo įrenginių darbo parametrus, pranešimus apie darbo sutrikimus ir signalizacijos būklę bei vaizdo signalus perduoti į </w:t>
      </w:r>
      <w:r>
        <w:t>Užsakovo</w:t>
      </w:r>
      <w:r w:rsidRPr="001728BD">
        <w:t xml:space="preserve"> dispečerinės esamą, nutolusių objektų valdymo ir kontrolės SCADA  sistemą, ją atitinkamai išplečiant. Taip pat, turi būti numatyta galimybė atskirus įrenginius įjungti/ išjungti ir „rankiniame“ režime.</w:t>
      </w:r>
    </w:p>
    <w:p w14:paraId="11869194" w14:textId="77777777" w:rsidR="00CF5F78" w:rsidRPr="001D68D2" w:rsidRDefault="00CF5F78" w:rsidP="00840F0C">
      <w:pPr>
        <w:pStyle w:val="Sraopastraipa"/>
        <w:numPr>
          <w:ilvl w:val="0"/>
          <w:numId w:val="13"/>
        </w:numPr>
        <w:tabs>
          <w:tab w:val="left" w:pos="360"/>
        </w:tabs>
        <w:suppressAutoHyphens/>
        <w:autoSpaceDE w:val="0"/>
        <w:spacing w:after="0" w:line="240" w:lineRule="auto"/>
        <w:ind w:left="0" w:firstLine="0"/>
        <w:jc w:val="both"/>
        <w:rPr>
          <w:rFonts w:cstheme="minorHAnsi"/>
          <w:bCs/>
          <w:iCs/>
          <w:sz w:val="22"/>
          <w:szCs w:val="22"/>
        </w:rPr>
      </w:pPr>
      <w:r w:rsidRPr="009A0F53">
        <w:rPr>
          <w:rFonts w:cstheme="minorHAnsi"/>
          <w:bCs/>
          <w:iCs/>
          <w:sz w:val="22"/>
          <w:szCs w:val="22"/>
        </w:rPr>
        <w:t>Aptarnaujantis personalas tu</w:t>
      </w:r>
      <w:r w:rsidRPr="001D68D2">
        <w:rPr>
          <w:rFonts w:cstheme="minorHAnsi"/>
          <w:bCs/>
          <w:iCs/>
          <w:sz w:val="22"/>
          <w:szCs w:val="22"/>
        </w:rPr>
        <w:t xml:space="preserve">ri galėti: </w:t>
      </w:r>
    </w:p>
    <w:p w14:paraId="728B859F" w14:textId="77777777" w:rsidR="00CF5F78" w:rsidRPr="00953A34" w:rsidRDefault="00CF5F78" w:rsidP="00840F0C">
      <w:pPr>
        <w:pStyle w:val="Sraopastraipa"/>
        <w:numPr>
          <w:ilvl w:val="0"/>
          <w:numId w:val="20"/>
        </w:numPr>
        <w:tabs>
          <w:tab w:val="left" w:pos="360"/>
        </w:tabs>
        <w:suppressAutoHyphens/>
        <w:autoSpaceDE w:val="0"/>
        <w:spacing w:after="0" w:line="240" w:lineRule="auto"/>
        <w:jc w:val="both"/>
        <w:rPr>
          <w:rFonts w:cstheme="minorHAnsi"/>
          <w:bCs/>
          <w:iCs/>
          <w:vanish/>
          <w:sz w:val="22"/>
          <w:szCs w:val="22"/>
        </w:rPr>
      </w:pPr>
    </w:p>
    <w:p w14:paraId="6D922111" w14:textId="77777777" w:rsidR="00CF5F78" w:rsidRPr="00953A34" w:rsidRDefault="00CF5F78" w:rsidP="00840F0C">
      <w:pPr>
        <w:pStyle w:val="Sraopastraipa"/>
        <w:numPr>
          <w:ilvl w:val="0"/>
          <w:numId w:val="20"/>
        </w:numPr>
        <w:tabs>
          <w:tab w:val="left" w:pos="360"/>
        </w:tabs>
        <w:suppressAutoHyphens/>
        <w:autoSpaceDE w:val="0"/>
        <w:spacing w:after="0" w:line="240" w:lineRule="auto"/>
        <w:jc w:val="both"/>
        <w:rPr>
          <w:rFonts w:cstheme="minorHAnsi"/>
          <w:bCs/>
          <w:iCs/>
          <w:vanish/>
          <w:sz w:val="22"/>
          <w:szCs w:val="22"/>
        </w:rPr>
      </w:pPr>
    </w:p>
    <w:p w14:paraId="1A0B7034" w14:textId="07BE023C" w:rsidR="00CF5F78" w:rsidRDefault="00F0230D" w:rsidP="001E4218">
      <w:pPr>
        <w:pStyle w:val="Sraopastraipa"/>
        <w:tabs>
          <w:tab w:val="left" w:pos="360"/>
        </w:tabs>
        <w:suppressAutoHyphens/>
        <w:autoSpaceDE w:val="0"/>
        <w:spacing w:after="0" w:line="240" w:lineRule="auto"/>
        <w:ind w:left="284"/>
        <w:jc w:val="both"/>
        <w:rPr>
          <w:rFonts w:cstheme="minorHAnsi"/>
          <w:bCs/>
          <w:iCs/>
          <w:sz w:val="22"/>
          <w:szCs w:val="22"/>
        </w:rPr>
      </w:pPr>
      <w:r>
        <w:rPr>
          <w:rFonts w:cstheme="minorHAnsi"/>
          <w:bCs/>
          <w:iCs/>
          <w:sz w:val="22"/>
          <w:szCs w:val="22"/>
        </w:rPr>
        <w:t>2</w:t>
      </w:r>
      <w:r w:rsidR="00582A4D">
        <w:rPr>
          <w:rFonts w:cstheme="minorHAnsi"/>
          <w:bCs/>
          <w:iCs/>
          <w:sz w:val="22"/>
          <w:szCs w:val="22"/>
        </w:rPr>
        <w:t>7</w:t>
      </w:r>
      <w:r>
        <w:rPr>
          <w:rFonts w:cstheme="minorHAnsi"/>
          <w:bCs/>
          <w:iCs/>
          <w:sz w:val="22"/>
          <w:szCs w:val="22"/>
        </w:rPr>
        <w:t xml:space="preserve">.1. </w:t>
      </w:r>
      <w:r w:rsidR="00CF5F78" w:rsidRPr="001D68D2">
        <w:rPr>
          <w:rFonts w:cstheme="minorHAnsi"/>
          <w:bCs/>
          <w:iCs/>
          <w:sz w:val="22"/>
          <w:szCs w:val="22"/>
        </w:rPr>
        <w:t>Stebėti automatiniais matavimo prietaisais fiksuojamus techninius ir technologinius parametrus;</w:t>
      </w:r>
      <w:r w:rsidR="00CF5F78">
        <w:rPr>
          <w:rFonts w:cstheme="minorHAnsi"/>
          <w:bCs/>
          <w:iCs/>
          <w:sz w:val="22"/>
          <w:szCs w:val="22"/>
        </w:rPr>
        <w:t xml:space="preserve"> </w:t>
      </w:r>
    </w:p>
    <w:p w14:paraId="43DC4B70" w14:textId="059D1A73" w:rsidR="00CF5F78" w:rsidRDefault="00F0230D" w:rsidP="001E4218">
      <w:pPr>
        <w:pStyle w:val="Sraopastraipa"/>
        <w:tabs>
          <w:tab w:val="left" w:pos="360"/>
        </w:tabs>
        <w:suppressAutoHyphens/>
        <w:autoSpaceDE w:val="0"/>
        <w:spacing w:after="0" w:line="240" w:lineRule="auto"/>
        <w:ind w:left="284"/>
        <w:jc w:val="both"/>
        <w:rPr>
          <w:rFonts w:cstheme="minorHAnsi"/>
          <w:bCs/>
          <w:iCs/>
          <w:sz w:val="22"/>
          <w:szCs w:val="22"/>
        </w:rPr>
      </w:pPr>
      <w:r>
        <w:rPr>
          <w:rFonts w:cstheme="minorHAnsi"/>
          <w:bCs/>
          <w:iCs/>
          <w:sz w:val="22"/>
          <w:szCs w:val="22"/>
        </w:rPr>
        <w:t>2</w:t>
      </w:r>
      <w:r w:rsidR="00582A4D">
        <w:rPr>
          <w:rFonts w:cstheme="minorHAnsi"/>
          <w:bCs/>
          <w:iCs/>
          <w:sz w:val="22"/>
          <w:szCs w:val="22"/>
        </w:rPr>
        <w:t>7</w:t>
      </w:r>
      <w:r>
        <w:rPr>
          <w:rFonts w:cstheme="minorHAnsi"/>
          <w:bCs/>
          <w:iCs/>
          <w:sz w:val="22"/>
          <w:szCs w:val="22"/>
        </w:rPr>
        <w:t xml:space="preserve">.2. </w:t>
      </w:r>
      <w:r w:rsidR="00CF5F78" w:rsidRPr="008E3878">
        <w:rPr>
          <w:rFonts w:cstheme="minorHAnsi"/>
          <w:bCs/>
          <w:iCs/>
          <w:sz w:val="22"/>
          <w:szCs w:val="22"/>
        </w:rPr>
        <w:t>Keisti reikiamus technologinius parametrus</w:t>
      </w:r>
      <w:r w:rsidR="00CF5F78">
        <w:rPr>
          <w:rFonts w:cstheme="minorHAnsi"/>
          <w:bCs/>
          <w:iCs/>
          <w:sz w:val="22"/>
          <w:szCs w:val="22"/>
        </w:rPr>
        <w:t>;</w:t>
      </w:r>
    </w:p>
    <w:p w14:paraId="5A045E3B" w14:textId="2F07A2CA" w:rsidR="00F0230D" w:rsidRDefault="00F0230D" w:rsidP="001E4218">
      <w:pPr>
        <w:pStyle w:val="Sraopastraipa"/>
        <w:tabs>
          <w:tab w:val="left" w:pos="360"/>
        </w:tabs>
        <w:suppressAutoHyphens/>
        <w:autoSpaceDE w:val="0"/>
        <w:spacing w:after="0" w:line="240" w:lineRule="auto"/>
        <w:ind w:left="284"/>
        <w:jc w:val="both"/>
        <w:rPr>
          <w:rFonts w:cstheme="minorHAnsi"/>
          <w:bCs/>
          <w:iCs/>
          <w:sz w:val="22"/>
          <w:szCs w:val="22"/>
        </w:rPr>
      </w:pPr>
      <w:r>
        <w:rPr>
          <w:rFonts w:cstheme="minorHAnsi"/>
          <w:bCs/>
          <w:iCs/>
          <w:sz w:val="22"/>
          <w:szCs w:val="22"/>
        </w:rPr>
        <w:t>2</w:t>
      </w:r>
      <w:r w:rsidR="00582A4D">
        <w:rPr>
          <w:rFonts w:cstheme="minorHAnsi"/>
          <w:bCs/>
          <w:iCs/>
          <w:sz w:val="22"/>
          <w:szCs w:val="22"/>
        </w:rPr>
        <w:t>7</w:t>
      </w:r>
      <w:r>
        <w:rPr>
          <w:rFonts w:cstheme="minorHAnsi"/>
          <w:bCs/>
          <w:iCs/>
          <w:sz w:val="22"/>
          <w:szCs w:val="22"/>
        </w:rPr>
        <w:t xml:space="preserve">.3. </w:t>
      </w:r>
      <w:r w:rsidRPr="006F701F">
        <w:rPr>
          <w:rFonts w:cstheme="minorHAnsi"/>
          <w:bCs/>
          <w:iCs/>
          <w:sz w:val="22"/>
          <w:szCs w:val="22"/>
        </w:rPr>
        <w:t>Gauti  ir spausdinti aliarminius pranešimus apie sistemų sutrikimus ir gedimus</w:t>
      </w:r>
      <w:r>
        <w:rPr>
          <w:rFonts w:cstheme="minorHAnsi"/>
          <w:bCs/>
          <w:iCs/>
          <w:sz w:val="22"/>
          <w:szCs w:val="22"/>
        </w:rPr>
        <w:t>;</w:t>
      </w:r>
    </w:p>
    <w:p w14:paraId="1022B462" w14:textId="4C1A6697" w:rsidR="00F0230D" w:rsidRDefault="00F0230D" w:rsidP="001E4218">
      <w:pPr>
        <w:tabs>
          <w:tab w:val="left" w:pos="360"/>
        </w:tabs>
        <w:suppressAutoHyphens/>
        <w:autoSpaceDE w:val="0"/>
        <w:spacing w:after="0" w:line="240" w:lineRule="auto"/>
        <w:ind w:left="284"/>
        <w:jc w:val="both"/>
        <w:rPr>
          <w:rFonts w:cstheme="minorHAnsi"/>
          <w:bCs/>
          <w:iCs/>
          <w:sz w:val="22"/>
          <w:szCs w:val="22"/>
        </w:rPr>
      </w:pPr>
      <w:r w:rsidRPr="001E4218">
        <w:rPr>
          <w:rFonts w:cstheme="minorHAnsi"/>
          <w:bCs/>
          <w:iCs/>
          <w:sz w:val="22"/>
          <w:szCs w:val="22"/>
        </w:rPr>
        <w:t>2</w:t>
      </w:r>
      <w:r w:rsidR="00582A4D">
        <w:rPr>
          <w:rFonts w:cstheme="minorHAnsi"/>
          <w:bCs/>
          <w:iCs/>
          <w:sz w:val="22"/>
          <w:szCs w:val="22"/>
        </w:rPr>
        <w:t>7</w:t>
      </w:r>
      <w:r w:rsidRPr="001E4218">
        <w:rPr>
          <w:rFonts w:cstheme="minorHAnsi"/>
          <w:bCs/>
          <w:iCs/>
          <w:sz w:val="22"/>
          <w:szCs w:val="22"/>
        </w:rPr>
        <w:t>.4. Stebėti  ir spausdinti grafikus visų matavimo prietaisais fiksuojamų parametrų;</w:t>
      </w:r>
    </w:p>
    <w:p w14:paraId="7546EBA4" w14:textId="10EA4077" w:rsidR="00CF5F78" w:rsidRPr="001E4218" w:rsidRDefault="00F0230D" w:rsidP="00C1262E">
      <w:pPr>
        <w:tabs>
          <w:tab w:val="left" w:pos="360"/>
        </w:tabs>
        <w:suppressAutoHyphens/>
        <w:autoSpaceDE w:val="0"/>
        <w:spacing w:after="0" w:line="240" w:lineRule="auto"/>
        <w:ind w:left="284"/>
        <w:jc w:val="both"/>
        <w:rPr>
          <w:rFonts w:cstheme="minorHAnsi"/>
          <w:bCs/>
          <w:iCs/>
          <w:sz w:val="22"/>
          <w:szCs w:val="22"/>
        </w:rPr>
      </w:pPr>
      <w:r w:rsidRPr="001E4218">
        <w:rPr>
          <w:rFonts w:cstheme="minorHAnsi"/>
          <w:bCs/>
          <w:iCs/>
          <w:sz w:val="22"/>
          <w:szCs w:val="22"/>
        </w:rPr>
        <w:t>2</w:t>
      </w:r>
      <w:r w:rsidR="00582A4D">
        <w:rPr>
          <w:rFonts w:cstheme="minorHAnsi"/>
          <w:bCs/>
          <w:iCs/>
          <w:sz w:val="22"/>
          <w:szCs w:val="22"/>
        </w:rPr>
        <w:t>7</w:t>
      </w:r>
      <w:r w:rsidRPr="001E4218">
        <w:rPr>
          <w:rFonts w:cstheme="minorHAnsi"/>
          <w:bCs/>
          <w:iCs/>
          <w:sz w:val="22"/>
          <w:szCs w:val="22"/>
        </w:rPr>
        <w:t>.5. Stebėti ir spausdinti ataskaitas visų matavimo prietaisais fiksuojamų parametrų ir kiekvieno įrenginio suminio darbo laiką (per parą, per mėnesį, per metus)</w:t>
      </w:r>
      <w:r w:rsidR="00436CB7">
        <w:rPr>
          <w:rFonts w:cstheme="minorHAnsi"/>
          <w:bCs/>
          <w:iCs/>
          <w:sz w:val="22"/>
          <w:szCs w:val="22"/>
        </w:rPr>
        <w:t>.</w:t>
      </w:r>
      <w:r w:rsidR="00C1262E">
        <w:rPr>
          <w:rFonts w:cstheme="minorHAnsi"/>
          <w:bCs/>
          <w:iCs/>
          <w:sz w:val="22"/>
          <w:szCs w:val="22"/>
        </w:rPr>
        <w:t xml:space="preserve"> .</w:t>
      </w:r>
      <w:r>
        <w:rPr>
          <w:rFonts w:cstheme="minorHAnsi"/>
          <w:bCs/>
          <w:iCs/>
          <w:sz w:val="22"/>
          <w:szCs w:val="22"/>
        </w:rPr>
        <w:t xml:space="preserve">   </w:t>
      </w:r>
      <w:r w:rsidRPr="001E4218">
        <w:rPr>
          <w:rFonts w:cstheme="minorHAnsi"/>
          <w:bCs/>
          <w:iCs/>
          <w:sz w:val="22"/>
          <w:szCs w:val="22"/>
        </w:rPr>
        <w:t xml:space="preserve"> </w:t>
      </w:r>
      <w:r>
        <w:rPr>
          <w:rFonts w:cstheme="minorHAnsi"/>
          <w:bCs/>
          <w:iCs/>
          <w:sz w:val="22"/>
          <w:szCs w:val="22"/>
        </w:rPr>
        <w:t xml:space="preserve"> </w:t>
      </w:r>
    </w:p>
    <w:p w14:paraId="6D67BB9E" w14:textId="14C1D2A4" w:rsidR="00CF5F78" w:rsidRPr="000F7F23" w:rsidRDefault="00FA0835" w:rsidP="00C1262E">
      <w:pPr>
        <w:pStyle w:val="Sraopastraipa"/>
        <w:numPr>
          <w:ilvl w:val="0"/>
          <w:numId w:val="13"/>
        </w:numPr>
        <w:tabs>
          <w:tab w:val="left" w:pos="360"/>
        </w:tabs>
        <w:suppressAutoHyphens/>
        <w:autoSpaceDE w:val="0"/>
        <w:spacing w:after="0" w:line="240" w:lineRule="auto"/>
        <w:ind w:left="0" w:firstLine="0"/>
        <w:jc w:val="both"/>
        <w:rPr>
          <w:rFonts w:cstheme="minorHAnsi"/>
          <w:bCs/>
          <w:iCs/>
          <w:sz w:val="22"/>
          <w:szCs w:val="22"/>
        </w:rPr>
      </w:pPr>
      <w:r>
        <w:rPr>
          <w:rFonts w:cstheme="minorHAnsi"/>
          <w:bCs/>
          <w:iCs/>
          <w:sz w:val="22"/>
          <w:szCs w:val="22"/>
        </w:rPr>
        <w:t xml:space="preserve"> </w:t>
      </w:r>
      <w:proofErr w:type="spellStart"/>
      <w:r>
        <w:rPr>
          <w:rFonts w:cstheme="minorHAnsi"/>
          <w:bCs/>
          <w:iCs/>
          <w:sz w:val="22"/>
          <w:szCs w:val="22"/>
          <w:lang w:val="en-US"/>
        </w:rPr>
        <w:t>Visos</w:t>
      </w:r>
      <w:proofErr w:type="spellEnd"/>
      <w:r w:rsidRPr="00FA0835">
        <w:rPr>
          <w:rFonts w:cstheme="minorHAnsi"/>
          <w:bCs/>
          <w:iCs/>
          <w:sz w:val="22"/>
          <w:szCs w:val="22"/>
          <w:lang w:val="en-US"/>
        </w:rPr>
        <w:t xml:space="preserve"> </w:t>
      </w:r>
      <w:proofErr w:type="spellStart"/>
      <w:r w:rsidRPr="00FA0835">
        <w:rPr>
          <w:rFonts w:cstheme="minorHAnsi"/>
          <w:bCs/>
          <w:iCs/>
          <w:sz w:val="22"/>
          <w:szCs w:val="22"/>
          <w:lang w:val="en-US"/>
        </w:rPr>
        <w:t>statinių</w:t>
      </w:r>
      <w:proofErr w:type="spellEnd"/>
      <w:r w:rsidRPr="00FA0835">
        <w:rPr>
          <w:rFonts w:cstheme="minorHAnsi"/>
          <w:bCs/>
          <w:iCs/>
          <w:sz w:val="22"/>
          <w:szCs w:val="22"/>
          <w:lang w:val="en-US"/>
        </w:rPr>
        <w:t xml:space="preserve"> </w:t>
      </w:r>
      <w:proofErr w:type="spellStart"/>
      <w:r w:rsidRPr="00FA0835">
        <w:rPr>
          <w:rFonts w:cstheme="minorHAnsi"/>
          <w:bCs/>
          <w:iCs/>
          <w:sz w:val="22"/>
          <w:szCs w:val="22"/>
          <w:lang w:val="en-US"/>
        </w:rPr>
        <w:t>statyboje</w:t>
      </w:r>
      <w:proofErr w:type="spellEnd"/>
      <w:r w:rsidRPr="00FA0835">
        <w:rPr>
          <w:rFonts w:cstheme="minorHAnsi"/>
          <w:bCs/>
          <w:iCs/>
          <w:sz w:val="22"/>
          <w:szCs w:val="22"/>
          <w:lang w:val="en-US"/>
        </w:rPr>
        <w:t xml:space="preserve"> </w:t>
      </w:r>
      <w:proofErr w:type="spellStart"/>
      <w:r w:rsidRPr="00FA0835">
        <w:rPr>
          <w:rFonts w:cstheme="minorHAnsi"/>
          <w:bCs/>
          <w:iCs/>
          <w:sz w:val="22"/>
          <w:szCs w:val="22"/>
          <w:lang w:val="en-US"/>
        </w:rPr>
        <w:t>naudojamos</w:t>
      </w:r>
      <w:proofErr w:type="spellEnd"/>
      <w:r w:rsidRPr="00FA0835">
        <w:rPr>
          <w:rFonts w:cstheme="minorHAnsi"/>
          <w:bCs/>
          <w:iCs/>
          <w:sz w:val="22"/>
          <w:szCs w:val="22"/>
          <w:lang w:val="en-US"/>
        </w:rPr>
        <w:t xml:space="preserve"> </w:t>
      </w:r>
      <w:proofErr w:type="spellStart"/>
      <w:r w:rsidRPr="00FA0835">
        <w:rPr>
          <w:rFonts w:cstheme="minorHAnsi"/>
          <w:bCs/>
          <w:iCs/>
          <w:sz w:val="22"/>
          <w:szCs w:val="22"/>
          <w:lang w:val="en-US"/>
        </w:rPr>
        <w:t>medžiagos</w:t>
      </w:r>
      <w:proofErr w:type="spellEnd"/>
      <w:r w:rsidRPr="00FA0835">
        <w:rPr>
          <w:rFonts w:cstheme="minorHAnsi"/>
          <w:bCs/>
          <w:iCs/>
          <w:sz w:val="22"/>
          <w:szCs w:val="22"/>
          <w:lang w:val="en-US"/>
        </w:rPr>
        <w:t xml:space="preserve">, </w:t>
      </w:r>
      <w:proofErr w:type="spellStart"/>
      <w:r w:rsidRPr="00FA0835">
        <w:rPr>
          <w:rFonts w:cstheme="minorHAnsi"/>
          <w:bCs/>
          <w:iCs/>
          <w:sz w:val="22"/>
          <w:szCs w:val="22"/>
          <w:lang w:val="en-US"/>
        </w:rPr>
        <w:t>įrengimai</w:t>
      </w:r>
      <w:proofErr w:type="spellEnd"/>
      <w:r w:rsidRPr="00FA0835">
        <w:rPr>
          <w:rFonts w:cstheme="minorHAnsi"/>
          <w:bCs/>
          <w:iCs/>
          <w:sz w:val="22"/>
          <w:szCs w:val="22"/>
          <w:lang w:val="en-US"/>
        </w:rPr>
        <w:t xml:space="preserve">, </w:t>
      </w:r>
      <w:proofErr w:type="spellStart"/>
      <w:r w:rsidRPr="00FA0835">
        <w:rPr>
          <w:rFonts w:cstheme="minorHAnsi"/>
          <w:bCs/>
          <w:iCs/>
          <w:sz w:val="22"/>
          <w:szCs w:val="22"/>
          <w:lang w:val="en-US"/>
        </w:rPr>
        <w:t>įrenginiai</w:t>
      </w:r>
      <w:proofErr w:type="spellEnd"/>
      <w:r w:rsidRPr="00FA0835">
        <w:rPr>
          <w:rFonts w:cstheme="minorHAnsi"/>
          <w:bCs/>
          <w:iCs/>
          <w:sz w:val="22"/>
          <w:szCs w:val="22"/>
          <w:lang w:val="en-US"/>
        </w:rPr>
        <w:t xml:space="preserve"> </w:t>
      </w:r>
      <w:proofErr w:type="spellStart"/>
      <w:r w:rsidRPr="00FA0835">
        <w:rPr>
          <w:rFonts w:cstheme="minorHAnsi"/>
          <w:bCs/>
          <w:iCs/>
          <w:sz w:val="22"/>
          <w:szCs w:val="22"/>
          <w:lang w:val="en-US"/>
        </w:rPr>
        <w:t>privalo</w:t>
      </w:r>
      <w:proofErr w:type="spellEnd"/>
      <w:r w:rsidRPr="00FA0835">
        <w:rPr>
          <w:rFonts w:cstheme="minorHAnsi"/>
          <w:bCs/>
          <w:iCs/>
          <w:sz w:val="22"/>
          <w:szCs w:val="22"/>
          <w:lang w:val="en-US"/>
        </w:rPr>
        <w:t xml:space="preserve"> </w:t>
      </w:r>
      <w:proofErr w:type="spellStart"/>
      <w:r w:rsidRPr="00FA0835">
        <w:rPr>
          <w:rFonts w:cstheme="minorHAnsi"/>
          <w:bCs/>
          <w:iCs/>
          <w:sz w:val="22"/>
          <w:szCs w:val="22"/>
          <w:lang w:val="en-US"/>
        </w:rPr>
        <w:t>turėti</w:t>
      </w:r>
      <w:proofErr w:type="spellEnd"/>
      <w:r w:rsidRPr="00FA0835">
        <w:rPr>
          <w:rFonts w:cstheme="minorHAnsi"/>
          <w:bCs/>
          <w:iCs/>
          <w:sz w:val="22"/>
          <w:szCs w:val="22"/>
          <w:lang w:val="en-US"/>
        </w:rPr>
        <w:t xml:space="preserve"> </w:t>
      </w:r>
      <w:r w:rsidRPr="00FA0835">
        <w:rPr>
          <w:rFonts w:cstheme="minorHAnsi"/>
          <w:bCs/>
          <w:iCs/>
          <w:sz w:val="22"/>
          <w:szCs w:val="22"/>
        </w:rPr>
        <w:t>gamintojo išduotą eksploatacinių savybių deklaraciją (lietuvių kalba), kaip nustatyta LR aplinkos ministro 2022-01-24 įsakymu Nr.D1-15 „Dėl reglamentuojamų statybos produktų sąrašo patvirtinimo“.</w:t>
      </w:r>
      <w:r w:rsidR="00C1262E">
        <w:rPr>
          <w:rFonts w:cstheme="minorHAnsi"/>
          <w:bCs/>
          <w:iCs/>
          <w:sz w:val="22"/>
          <w:szCs w:val="22"/>
        </w:rPr>
        <w:t xml:space="preserve"> </w:t>
      </w:r>
      <w:proofErr w:type="spellStart"/>
      <w:r w:rsidRPr="00FA0835">
        <w:rPr>
          <w:rFonts w:cstheme="minorHAnsi"/>
          <w:bCs/>
          <w:iCs/>
          <w:sz w:val="22"/>
          <w:szCs w:val="22"/>
          <w:lang w:val="en-US"/>
        </w:rPr>
        <w:t>Rangovas</w:t>
      </w:r>
      <w:proofErr w:type="spellEnd"/>
      <w:r w:rsidRPr="00FA0835">
        <w:rPr>
          <w:rFonts w:cstheme="minorHAnsi"/>
          <w:bCs/>
          <w:iCs/>
          <w:sz w:val="22"/>
          <w:szCs w:val="22"/>
          <w:lang w:val="en-US"/>
        </w:rPr>
        <w:t xml:space="preserve"> </w:t>
      </w:r>
      <w:proofErr w:type="spellStart"/>
      <w:r w:rsidRPr="00FA0835">
        <w:rPr>
          <w:rFonts w:cstheme="minorHAnsi"/>
          <w:bCs/>
          <w:iCs/>
          <w:sz w:val="22"/>
          <w:szCs w:val="22"/>
          <w:lang w:val="en-US"/>
        </w:rPr>
        <w:t>perduos</w:t>
      </w:r>
      <w:proofErr w:type="spellEnd"/>
      <w:r w:rsidRPr="00FA0835">
        <w:rPr>
          <w:rFonts w:cstheme="minorHAnsi"/>
          <w:bCs/>
          <w:iCs/>
          <w:sz w:val="22"/>
          <w:szCs w:val="22"/>
          <w:lang w:val="en-US"/>
        </w:rPr>
        <w:t xml:space="preserve"> </w:t>
      </w:r>
      <w:proofErr w:type="spellStart"/>
      <w:r w:rsidR="00333928">
        <w:rPr>
          <w:rFonts w:cstheme="minorHAnsi"/>
          <w:bCs/>
          <w:iCs/>
          <w:sz w:val="22"/>
          <w:szCs w:val="22"/>
          <w:lang w:val="en-US"/>
        </w:rPr>
        <w:t>t</w:t>
      </w:r>
      <w:r w:rsidRPr="00FA0835">
        <w:rPr>
          <w:rFonts w:cstheme="minorHAnsi"/>
          <w:bCs/>
          <w:iCs/>
          <w:sz w:val="22"/>
          <w:szCs w:val="22"/>
          <w:lang w:val="en-US"/>
        </w:rPr>
        <w:t>echnin</w:t>
      </w:r>
      <w:r w:rsidR="00333928">
        <w:rPr>
          <w:rFonts w:cstheme="minorHAnsi"/>
          <w:bCs/>
          <w:iCs/>
          <w:sz w:val="22"/>
          <w:szCs w:val="22"/>
          <w:lang w:val="en-US"/>
        </w:rPr>
        <w:t>iam</w:t>
      </w:r>
      <w:proofErr w:type="spellEnd"/>
      <w:r w:rsidRPr="00FA0835">
        <w:rPr>
          <w:rFonts w:cstheme="minorHAnsi"/>
          <w:bCs/>
          <w:iCs/>
          <w:sz w:val="22"/>
          <w:szCs w:val="22"/>
          <w:lang w:val="en-US"/>
        </w:rPr>
        <w:t xml:space="preserve"> </w:t>
      </w:r>
      <w:proofErr w:type="spellStart"/>
      <w:r w:rsidRPr="00FA0835">
        <w:rPr>
          <w:rFonts w:cstheme="minorHAnsi"/>
          <w:bCs/>
          <w:iCs/>
          <w:sz w:val="22"/>
          <w:szCs w:val="22"/>
          <w:lang w:val="en-US"/>
        </w:rPr>
        <w:t>prižiūr</w:t>
      </w:r>
      <w:r w:rsidR="00333928">
        <w:rPr>
          <w:rFonts w:cstheme="minorHAnsi"/>
          <w:bCs/>
          <w:iCs/>
          <w:sz w:val="22"/>
          <w:szCs w:val="22"/>
          <w:lang w:val="en-US"/>
        </w:rPr>
        <w:t>ėtojui</w:t>
      </w:r>
      <w:proofErr w:type="spellEnd"/>
      <w:r w:rsidR="00333928">
        <w:rPr>
          <w:rFonts w:cstheme="minorHAnsi"/>
          <w:bCs/>
          <w:iCs/>
          <w:sz w:val="22"/>
          <w:szCs w:val="22"/>
          <w:lang w:val="en-US"/>
        </w:rPr>
        <w:t xml:space="preserve"> </w:t>
      </w:r>
      <w:r w:rsidRPr="00FA0835">
        <w:rPr>
          <w:rFonts w:cstheme="minorHAnsi"/>
          <w:bCs/>
          <w:iCs/>
          <w:sz w:val="22"/>
          <w:szCs w:val="22"/>
        </w:rPr>
        <w:t>eksploatacinių savybių deklaracij</w:t>
      </w:r>
      <w:r w:rsidR="00042A32">
        <w:rPr>
          <w:rFonts w:cstheme="minorHAnsi"/>
          <w:bCs/>
          <w:iCs/>
          <w:sz w:val="22"/>
          <w:szCs w:val="22"/>
        </w:rPr>
        <w:t>as</w:t>
      </w:r>
      <w:r w:rsidRPr="00FA0835">
        <w:rPr>
          <w:rFonts w:cstheme="minorHAnsi"/>
          <w:bCs/>
          <w:iCs/>
          <w:sz w:val="22"/>
          <w:szCs w:val="22"/>
        </w:rPr>
        <w:t xml:space="preserve">  prieš darbų pradžią</w:t>
      </w:r>
      <w:r w:rsidR="00333928">
        <w:rPr>
          <w:rFonts w:cstheme="minorHAnsi"/>
          <w:bCs/>
          <w:iCs/>
          <w:sz w:val="22"/>
          <w:szCs w:val="22"/>
        </w:rPr>
        <w:t>.</w:t>
      </w:r>
    </w:p>
    <w:p w14:paraId="3F957BA2" w14:textId="18A31846" w:rsidR="00840F0C" w:rsidRPr="00985C2F" w:rsidRDefault="00CF5F78" w:rsidP="00C1262E">
      <w:pPr>
        <w:pStyle w:val="Sraopastraipa"/>
        <w:numPr>
          <w:ilvl w:val="0"/>
          <w:numId w:val="13"/>
        </w:numPr>
        <w:tabs>
          <w:tab w:val="left" w:pos="360"/>
        </w:tabs>
        <w:suppressAutoHyphens/>
        <w:autoSpaceDE w:val="0"/>
        <w:spacing w:after="0" w:line="240" w:lineRule="auto"/>
        <w:ind w:left="0" w:firstLine="0"/>
        <w:jc w:val="both"/>
        <w:rPr>
          <w:rFonts w:cstheme="minorHAnsi"/>
          <w:bCs/>
          <w:iCs/>
          <w:sz w:val="22"/>
          <w:szCs w:val="22"/>
        </w:rPr>
      </w:pPr>
      <w:r w:rsidRPr="006F3D59">
        <w:rPr>
          <w:rFonts w:cstheme="minorHAnsi"/>
          <w:bCs/>
          <w:iCs/>
          <w:sz w:val="22"/>
          <w:szCs w:val="22"/>
        </w:rPr>
        <w:t xml:space="preserve">Vykdomas žaliasis pirkimas vadovaujantis Aplinkos apsaugos kriterijų taikymo vykdant žaliuosius pirkimus tvarkos aprašo (toliau – Tvarkos aprašas) patvirtinto 2011-06-28 aplinkos apsaugos ministro įsakymu Nr.D1-508 (Lietuvos Respublikos aplinkos ministro 2022 m. gruodžio 13 d. įsakymo Nr. D1-401  redakcija) 4.3  papunkčiu, kai </w:t>
      </w:r>
      <w:r w:rsidR="00816AFC" w:rsidRPr="006F3D59">
        <w:rPr>
          <w:rFonts w:cstheme="minorHAnsi"/>
          <w:bCs/>
          <w:iCs/>
          <w:sz w:val="22"/>
          <w:szCs w:val="22"/>
        </w:rPr>
        <w:t>perkam</w:t>
      </w:r>
      <w:r w:rsidR="00816AFC">
        <w:rPr>
          <w:rFonts w:cstheme="minorHAnsi"/>
          <w:bCs/>
          <w:iCs/>
          <w:sz w:val="22"/>
          <w:szCs w:val="22"/>
        </w:rPr>
        <w:t>i</w:t>
      </w:r>
      <w:r w:rsidR="00816AFC" w:rsidRPr="006F3D59">
        <w:rPr>
          <w:rFonts w:cstheme="minorHAnsi"/>
          <w:bCs/>
          <w:iCs/>
          <w:sz w:val="22"/>
          <w:szCs w:val="22"/>
        </w:rPr>
        <w:t xml:space="preserve"> </w:t>
      </w:r>
      <w:r w:rsidRPr="006F3D59">
        <w:rPr>
          <w:rFonts w:cstheme="minorHAnsi"/>
          <w:bCs/>
          <w:iCs/>
          <w:sz w:val="22"/>
          <w:szCs w:val="22"/>
        </w:rPr>
        <w:t xml:space="preserve">darbai nėra produktų sąraše, bet </w:t>
      </w:r>
      <w:r w:rsidR="00816AFC" w:rsidRPr="006F3D59">
        <w:rPr>
          <w:rFonts w:cstheme="minorHAnsi"/>
          <w:bCs/>
          <w:iCs/>
          <w:sz w:val="22"/>
          <w:szCs w:val="22"/>
        </w:rPr>
        <w:t>perkam</w:t>
      </w:r>
      <w:r w:rsidR="00816AFC">
        <w:rPr>
          <w:rFonts w:cstheme="minorHAnsi"/>
          <w:bCs/>
          <w:iCs/>
          <w:sz w:val="22"/>
          <w:szCs w:val="22"/>
        </w:rPr>
        <w:t xml:space="preserve">iems </w:t>
      </w:r>
      <w:r w:rsidRPr="006F3D59">
        <w:rPr>
          <w:rFonts w:cstheme="minorHAnsi"/>
          <w:bCs/>
          <w:iCs/>
          <w:sz w:val="22"/>
          <w:szCs w:val="22"/>
        </w:rPr>
        <w:t xml:space="preserve"> </w:t>
      </w:r>
      <w:r w:rsidR="00816AFC" w:rsidRPr="006F3D59">
        <w:rPr>
          <w:rFonts w:cstheme="minorHAnsi"/>
          <w:bCs/>
          <w:iCs/>
          <w:sz w:val="22"/>
          <w:szCs w:val="22"/>
        </w:rPr>
        <w:t>darb</w:t>
      </w:r>
      <w:r w:rsidR="00816AFC">
        <w:rPr>
          <w:rFonts w:cstheme="minorHAnsi"/>
          <w:bCs/>
          <w:iCs/>
          <w:sz w:val="22"/>
          <w:szCs w:val="22"/>
        </w:rPr>
        <w:t>ams</w:t>
      </w:r>
      <w:r w:rsidR="00816AFC" w:rsidRPr="006F3D59">
        <w:rPr>
          <w:rFonts w:cstheme="minorHAnsi"/>
          <w:bCs/>
          <w:iCs/>
          <w:sz w:val="22"/>
          <w:szCs w:val="22"/>
        </w:rPr>
        <w:t xml:space="preserve"> </w:t>
      </w:r>
      <w:r w:rsidRPr="006F3D59">
        <w:rPr>
          <w:rFonts w:cstheme="minorHAnsi"/>
          <w:bCs/>
          <w:iCs/>
          <w:sz w:val="22"/>
          <w:szCs w:val="22"/>
        </w:rPr>
        <w:t xml:space="preserve">tiekėjas taiko aplinkos apsaugos vadybos sistemos reikalavimus pagal standartą LST EN ISO 14001 „Aplinkos vadybos sistemos. Reikalavimai ir naudojimo gairės“ (toliau – LST EN ISO 14001) arba </w:t>
      </w:r>
      <w:r w:rsidRPr="00985C2F">
        <w:rPr>
          <w:rFonts w:cstheme="minorHAnsi"/>
          <w:bCs/>
          <w:iCs/>
          <w:sz w:val="22"/>
          <w:szCs w:val="22"/>
        </w:rPr>
        <w:t xml:space="preserve">Europos Sąjungos aplinkosaugos vadybos ir audito sistemą (toliau – EMAS) ar kitus aplinkos apsaugos vadybos standartus ( aplinkos apsaugos vadybos sistemos standartų reikalavimai nustatyti pirkimo specialiųjų sąlygų </w:t>
      </w:r>
      <w:r w:rsidRPr="00985C2F">
        <w:rPr>
          <w:rFonts w:cstheme="minorHAnsi"/>
          <w:bCs/>
          <w:iCs/>
          <w:color w:val="0070C0"/>
          <w:sz w:val="22"/>
          <w:szCs w:val="22"/>
        </w:rPr>
        <w:t>4 priede</w:t>
      </w:r>
      <w:r w:rsidRPr="00985C2F">
        <w:rPr>
          <w:rFonts w:cstheme="minorHAnsi"/>
          <w:bCs/>
          <w:iCs/>
          <w:sz w:val="22"/>
          <w:szCs w:val="22"/>
        </w:rPr>
        <w:t xml:space="preserve">) ir 4.4.1 papunkčiu, t. y.,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w:t>
      </w:r>
      <w:r w:rsidRPr="00985C2F">
        <w:rPr>
          <w:rFonts w:cstheme="minorHAnsi"/>
          <w:bCs/>
          <w:iCs/>
          <w:sz w:val="22"/>
          <w:szCs w:val="22"/>
        </w:rPr>
        <w:lastRenderedPageBreak/>
        <w:t>Europos Parlamento ir Tarybos reglamentą (ES) Nr. 691/2011 dėl Europos aplinkos ekonominių sąskaitų –Nuotekų valymo įrenginiams ir vandentvarkai skirti vamzdžiai ir vamzdeliai; Nuotekų valymo ir atliekų tvarkymo įrenginiai ir kanalizacijos sistemos.</w:t>
      </w:r>
      <w:r w:rsidR="00840F0C" w:rsidRPr="00985C2F">
        <w:rPr>
          <w:rFonts w:cstheme="minorHAnsi"/>
          <w:bCs/>
          <w:iCs/>
          <w:sz w:val="22"/>
          <w:szCs w:val="22"/>
        </w:rPr>
        <w:t xml:space="preserve"> </w:t>
      </w:r>
    </w:p>
    <w:p w14:paraId="64B4CA98" w14:textId="79E54A7A" w:rsidR="00CF5F78" w:rsidRPr="008A163D" w:rsidRDefault="00CF5F78" w:rsidP="00840F0C">
      <w:pPr>
        <w:pStyle w:val="Sraopastraipa"/>
        <w:tabs>
          <w:tab w:val="left" w:pos="360"/>
        </w:tabs>
        <w:suppressAutoHyphens/>
        <w:autoSpaceDE w:val="0"/>
        <w:spacing w:after="0" w:line="240" w:lineRule="auto"/>
        <w:ind w:left="0"/>
        <w:jc w:val="both"/>
        <w:rPr>
          <w:rFonts w:cstheme="minorHAnsi"/>
          <w:bCs/>
          <w:iCs/>
          <w:sz w:val="22"/>
          <w:szCs w:val="22"/>
        </w:rPr>
      </w:pPr>
      <w:r w:rsidRPr="00A82588">
        <w:rPr>
          <w:rFonts w:cstheme="minorHAnsi"/>
          <w:bCs/>
          <w:iCs/>
          <w:sz w:val="22"/>
          <w:szCs w:val="22"/>
        </w:rPr>
        <w:tab/>
      </w:r>
      <w:r w:rsidRPr="00A82588">
        <w:rPr>
          <w:rFonts w:cstheme="minorHAnsi"/>
          <w:bCs/>
          <w:iCs/>
          <w:sz w:val="22"/>
          <w:szCs w:val="22"/>
        </w:rPr>
        <w:tab/>
      </w:r>
    </w:p>
    <w:p w14:paraId="06CD13C5" w14:textId="77777777" w:rsidR="00BF66D1" w:rsidRPr="00BF66D1" w:rsidRDefault="00BF66D1" w:rsidP="00BF66D1">
      <w:pPr>
        <w:rPr>
          <w:rFonts w:cstheme="minorHAnsi"/>
        </w:rPr>
      </w:pPr>
      <w:r w:rsidRPr="008A163D">
        <w:rPr>
          <w:rFonts w:cstheme="minorHAnsi"/>
          <w:b/>
          <w:bCs/>
        </w:rPr>
        <w:t>Techninės specifikacijos priedai</w:t>
      </w:r>
      <w:r w:rsidRPr="008A163D">
        <w:rPr>
          <w:rFonts w:cstheme="minorHAnsi"/>
        </w:rPr>
        <w:t>:</w:t>
      </w:r>
    </w:p>
    <w:p w14:paraId="68C0E737" w14:textId="6EA66725" w:rsidR="00312E93" w:rsidRDefault="00312E93" w:rsidP="00DA384E">
      <w:pPr>
        <w:pStyle w:val="Sraopastraipa"/>
        <w:numPr>
          <w:ilvl w:val="0"/>
          <w:numId w:val="16"/>
        </w:numPr>
        <w:rPr>
          <w:rFonts w:cstheme="minorHAnsi"/>
        </w:rPr>
      </w:pPr>
      <w:r>
        <w:rPr>
          <w:rFonts w:cstheme="minorHAnsi"/>
        </w:rPr>
        <w:t>Sedos m. NVĮ situacijos schema, 1 lapas;</w:t>
      </w:r>
    </w:p>
    <w:p w14:paraId="2A954445" w14:textId="3186FB6A" w:rsidR="00BF66D1" w:rsidRPr="00B13B24" w:rsidRDefault="00BF66D1" w:rsidP="00DA384E">
      <w:pPr>
        <w:pStyle w:val="Sraopastraipa"/>
        <w:numPr>
          <w:ilvl w:val="0"/>
          <w:numId w:val="16"/>
        </w:numPr>
        <w:rPr>
          <w:rFonts w:cstheme="minorHAnsi"/>
        </w:rPr>
      </w:pPr>
      <w:r w:rsidRPr="00B13B24">
        <w:rPr>
          <w:rFonts w:cstheme="minorHAnsi"/>
        </w:rPr>
        <w:t xml:space="preserve">VĮ Registrų centras Nekilnojamojo turto registro duomenų bazės išrašas, </w:t>
      </w:r>
      <w:r w:rsidR="00B13B24" w:rsidRPr="00B13B24">
        <w:rPr>
          <w:rFonts w:cstheme="minorHAnsi"/>
        </w:rPr>
        <w:t>4</w:t>
      </w:r>
      <w:r w:rsidRPr="00B13B24">
        <w:rPr>
          <w:rFonts w:cstheme="minorHAnsi"/>
        </w:rPr>
        <w:t xml:space="preserve"> lapai;</w:t>
      </w:r>
    </w:p>
    <w:p w14:paraId="3B68E01C" w14:textId="4F75C6A7" w:rsidR="00BF66D1" w:rsidRPr="00B13B24" w:rsidRDefault="00BF66D1" w:rsidP="00DA384E">
      <w:pPr>
        <w:pStyle w:val="Sraopastraipa"/>
        <w:numPr>
          <w:ilvl w:val="0"/>
          <w:numId w:val="16"/>
        </w:numPr>
        <w:rPr>
          <w:rFonts w:cstheme="minorHAnsi"/>
        </w:rPr>
      </w:pPr>
      <w:r w:rsidRPr="00B13B24">
        <w:rPr>
          <w:rFonts w:cstheme="minorHAnsi"/>
        </w:rPr>
        <w:t>Nekilnojam</w:t>
      </w:r>
      <w:r w:rsidR="004D4620" w:rsidRPr="00B13B24">
        <w:rPr>
          <w:rFonts w:cstheme="minorHAnsi"/>
        </w:rPr>
        <w:t>ųjų</w:t>
      </w:r>
      <w:r w:rsidRPr="00B13B24">
        <w:rPr>
          <w:rFonts w:cstheme="minorHAnsi"/>
        </w:rPr>
        <w:t xml:space="preserve"> daikt</w:t>
      </w:r>
      <w:r w:rsidR="004D4620" w:rsidRPr="00B13B24">
        <w:rPr>
          <w:rFonts w:cstheme="minorHAnsi"/>
        </w:rPr>
        <w:t>ų</w:t>
      </w:r>
      <w:r w:rsidRPr="00B13B24">
        <w:rPr>
          <w:rFonts w:cstheme="minorHAnsi"/>
        </w:rPr>
        <w:t xml:space="preserve">  kadastrinių matavimų byl</w:t>
      </w:r>
      <w:r w:rsidR="004D4620" w:rsidRPr="00B13B24">
        <w:rPr>
          <w:rFonts w:cstheme="minorHAnsi"/>
        </w:rPr>
        <w:t>os</w:t>
      </w:r>
      <w:r w:rsidRPr="00B13B24">
        <w:rPr>
          <w:rFonts w:cstheme="minorHAnsi"/>
        </w:rPr>
        <w:t xml:space="preserve">, </w:t>
      </w:r>
      <w:r w:rsidR="00B13B24">
        <w:rPr>
          <w:rFonts w:cstheme="minorHAnsi"/>
        </w:rPr>
        <w:t xml:space="preserve">77 </w:t>
      </w:r>
      <w:r w:rsidRPr="00B13B24">
        <w:rPr>
          <w:rFonts w:cstheme="minorHAnsi"/>
        </w:rPr>
        <w:t>lap</w:t>
      </w:r>
      <w:r w:rsidR="00B13B24">
        <w:rPr>
          <w:rFonts w:cstheme="minorHAnsi"/>
        </w:rPr>
        <w:t>ai</w:t>
      </w:r>
      <w:r w:rsidRPr="00B13B24">
        <w:rPr>
          <w:rFonts w:cstheme="minorHAnsi"/>
        </w:rPr>
        <w:t xml:space="preserve">.       </w:t>
      </w:r>
    </w:p>
    <w:p w14:paraId="416A723B" w14:textId="151B9F2C" w:rsidR="00BF66D1" w:rsidRPr="00C80EC6" w:rsidRDefault="00BF66D1" w:rsidP="00365B6F">
      <w:pPr>
        <w:pStyle w:val="Sraopastraipa"/>
        <w:numPr>
          <w:ilvl w:val="0"/>
          <w:numId w:val="16"/>
        </w:numPr>
        <w:rPr>
          <w:rFonts w:cstheme="minorHAnsi"/>
        </w:rPr>
      </w:pPr>
      <w:r w:rsidRPr="00C80EC6">
        <w:rPr>
          <w:rFonts w:cstheme="minorHAnsi"/>
        </w:rPr>
        <w:t xml:space="preserve">Elektros tinklų nuosavybės ribų aktas Nr. </w:t>
      </w:r>
      <w:r w:rsidR="00C80EC6" w:rsidRPr="00C80EC6">
        <w:rPr>
          <w:rFonts w:cstheme="minorHAnsi"/>
          <w:lang w:val="en-US"/>
        </w:rPr>
        <w:t>24-RA28807</w:t>
      </w:r>
      <w:r w:rsidRPr="00C80EC6">
        <w:rPr>
          <w:rFonts w:cstheme="minorHAnsi"/>
        </w:rPr>
        <w:t>, 2 lapai.</w:t>
      </w:r>
    </w:p>
    <w:p w14:paraId="2E9312D0" w14:textId="68169818" w:rsidR="00124E36" w:rsidRPr="00BF66D1" w:rsidRDefault="00124E36" w:rsidP="00DA384E">
      <w:pPr>
        <w:pStyle w:val="Sraopastraipa"/>
        <w:numPr>
          <w:ilvl w:val="0"/>
          <w:numId w:val="16"/>
        </w:numPr>
        <w:rPr>
          <w:rFonts w:cstheme="minorHAnsi"/>
        </w:rPr>
      </w:pPr>
      <w:r>
        <w:rPr>
          <w:rFonts w:cstheme="minorHAnsi"/>
        </w:rPr>
        <w:t>S</w:t>
      </w:r>
      <w:r w:rsidRPr="00124E36">
        <w:rPr>
          <w:rFonts w:cstheme="minorHAnsi"/>
        </w:rPr>
        <w:t xml:space="preserve">edos </w:t>
      </w:r>
      <w:r w:rsidR="00460C08">
        <w:rPr>
          <w:rFonts w:cstheme="minorHAnsi"/>
        </w:rPr>
        <w:t xml:space="preserve">m. </w:t>
      </w:r>
      <w:r>
        <w:rPr>
          <w:rFonts w:cstheme="minorHAnsi"/>
        </w:rPr>
        <w:t xml:space="preserve">NVĮ </w:t>
      </w:r>
      <w:r w:rsidRPr="00124E36">
        <w:rPr>
          <w:rFonts w:cstheme="minorHAnsi"/>
        </w:rPr>
        <w:t xml:space="preserve"> technologinės dalies specifikacija</w:t>
      </w:r>
      <w:r>
        <w:rPr>
          <w:rFonts w:cstheme="minorHAnsi"/>
        </w:rPr>
        <w:t xml:space="preserve">, </w:t>
      </w:r>
      <w:r w:rsidR="00B13B24">
        <w:rPr>
          <w:rFonts w:cstheme="minorHAnsi"/>
        </w:rPr>
        <w:t>6</w:t>
      </w:r>
      <w:r>
        <w:rPr>
          <w:rFonts w:cstheme="minorHAnsi"/>
        </w:rPr>
        <w:t xml:space="preserve"> lapai.</w:t>
      </w:r>
    </w:p>
    <w:p w14:paraId="2BAD1607" w14:textId="77777777" w:rsidR="00BF66D1" w:rsidRPr="00BF66D1" w:rsidRDefault="00BF66D1" w:rsidP="00BF66D1">
      <w:pPr>
        <w:jc w:val="center"/>
        <w:rPr>
          <w:rFonts w:cstheme="minorHAnsi"/>
          <w:b/>
          <w:color w:val="000000"/>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5"/>
        <w:gridCol w:w="4604"/>
      </w:tblGrid>
      <w:tr w:rsidR="00BF66D1" w:rsidRPr="00BF66D1" w14:paraId="49B185C6" w14:textId="77777777" w:rsidTr="00B4350C">
        <w:tc>
          <w:tcPr>
            <w:tcW w:w="4595" w:type="dxa"/>
          </w:tcPr>
          <w:bookmarkEnd w:id="59"/>
          <w:p w14:paraId="2A32E728" w14:textId="77777777" w:rsidR="00BF66D1" w:rsidRPr="00BF66D1" w:rsidRDefault="00BF66D1" w:rsidP="00B4350C">
            <w:pPr>
              <w:jc w:val="both"/>
              <w:rPr>
                <w:rFonts w:asciiTheme="minorHAnsi" w:eastAsia="Times New Roman" w:cstheme="minorHAnsi"/>
                <w:sz w:val="24"/>
                <w:szCs w:val="24"/>
                <w:lang w:eastAsia="lt-LT"/>
              </w:rPr>
            </w:pPr>
            <w:r w:rsidRPr="00BF66D1">
              <w:rPr>
                <w:rFonts w:asciiTheme="minorHAnsi" w:eastAsia="Times New Roman" w:cstheme="minorHAnsi"/>
                <w:sz w:val="24"/>
                <w:szCs w:val="24"/>
                <w:lang w:eastAsia="lt-LT"/>
              </w:rPr>
              <w:t xml:space="preserve">Direktorius </w:t>
            </w:r>
          </w:p>
        </w:tc>
        <w:tc>
          <w:tcPr>
            <w:tcW w:w="4604" w:type="dxa"/>
          </w:tcPr>
          <w:p w14:paraId="7DDAB07C" w14:textId="77777777" w:rsidR="00BF66D1" w:rsidRPr="00BF66D1" w:rsidRDefault="00BF66D1" w:rsidP="00B4350C">
            <w:pPr>
              <w:jc w:val="right"/>
              <w:rPr>
                <w:rFonts w:asciiTheme="minorHAnsi" w:eastAsia="Times New Roman" w:cstheme="minorHAnsi"/>
                <w:sz w:val="24"/>
                <w:szCs w:val="24"/>
                <w:lang w:val="en-US" w:eastAsia="lt-LT"/>
              </w:rPr>
            </w:pPr>
            <w:r w:rsidRPr="00BF66D1">
              <w:rPr>
                <w:rFonts w:asciiTheme="minorHAnsi" w:eastAsia="Times New Roman" w:cstheme="minorHAnsi"/>
                <w:iCs/>
                <w:sz w:val="24"/>
                <w:szCs w:val="24"/>
                <w:lang w:eastAsia="lt-LT"/>
              </w:rPr>
              <w:t>Kęstutis Kazlauskas</w:t>
            </w:r>
          </w:p>
        </w:tc>
      </w:tr>
    </w:tbl>
    <w:p w14:paraId="3A65D92B" w14:textId="77777777" w:rsidR="00BF66D1" w:rsidRDefault="00BF66D1" w:rsidP="00BF66D1">
      <w:pPr>
        <w:rPr>
          <w:rFonts w:cstheme="minorHAnsi"/>
          <w:b/>
          <w:color w:val="000000"/>
          <w:sz w:val="24"/>
          <w:szCs w:val="24"/>
        </w:rPr>
      </w:pPr>
    </w:p>
    <w:p w14:paraId="70491119" w14:textId="77777777" w:rsidR="00BF66D1" w:rsidRDefault="00BF66D1" w:rsidP="00BF66D1">
      <w:pPr>
        <w:jc w:val="center"/>
        <w:rPr>
          <w:rFonts w:cstheme="minorHAnsi"/>
          <w:b/>
          <w:color w:val="000000"/>
          <w:sz w:val="24"/>
          <w:szCs w:val="24"/>
        </w:rPr>
      </w:pPr>
    </w:p>
    <w:p w14:paraId="3E21DB0D" w14:textId="77777777" w:rsidR="00BF66D1" w:rsidRDefault="00BF66D1" w:rsidP="00BF66D1">
      <w:pPr>
        <w:jc w:val="center"/>
        <w:rPr>
          <w:rFonts w:cstheme="minorHAnsi"/>
          <w:b/>
          <w:color w:val="000000"/>
          <w:sz w:val="24"/>
          <w:szCs w:val="24"/>
        </w:rPr>
      </w:pPr>
    </w:p>
    <w:p w14:paraId="33DD5C03" w14:textId="212A2840" w:rsidR="00BF66D1" w:rsidRDefault="00BF66D1" w:rsidP="00BF66D1">
      <w:pPr>
        <w:jc w:val="center"/>
        <w:rPr>
          <w:rFonts w:cstheme="minorHAnsi"/>
          <w:b/>
          <w:color w:val="000000"/>
          <w:sz w:val="24"/>
          <w:szCs w:val="24"/>
        </w:rPr>
      </w:pPr>
    </w:p>
    <w:p w14:paraId="6956ECE0" w14:textId="46CA2E1B" w:rsidR="008F3619" w:rsidRDefault="008F3619" w:rsidP="00BF66D1">
      <w:pPr>
        <w:jc w:val="center"/>
        <w:rPr>
          <w:rFonts w:cstheme="minorHAnsi"/>
          <w:b/>
          <w:color w:val="000000"/>
          <w:sz w:val="24"/>
          <w:szCs w:val="24"/>
        </w:rPr>
      </w:pPr>
    </w:p>
    <w:p w14:paraId="5557AEC1" w14:textId="1FD80000" w:rsidR="008F3619" w:rsidRDefault="008F3619" w:rsidP="00BF66D1">
      <w:pPr>
        <w:jc w:val="center"/>
        <w:rPr>
          <w:rFonts w:cstheme="minorHAnsi"/>
          <w:b/>
          <w:color w:val="000000"/>
          <w:sz w:val="24"/>
          <w:szCs w:val="24"/>
        </w:rPr>
      </w:pPr>
    </w:p>
    <w:p w14:paraId="3C84CA54" w14:textId="4D52D98C" w:rsidR="008F3619" w:rsidRDefault="008F3619" w:rsidP="00BF66D1">
      <w:pPr>
        <w:jc w:val="center"/>
        <w:rPr>
          <w:rFonts w:cstheme="minorHAnsi"/>
          <w:b/>
          <w:color w:val="000000"/>
          <w:sz w:val="24"/>
          <w:szCs w:val="24"/>
        </w:rPr>
      </w:pPr>
    </w:p>
    <w:p w14:paraId="7E70B250" w14:textId="44759AD4" w:rsidR="008F3619" w:rsidRDefault="008F3619" w:rsidP="00BF66D1">
      <w:pPr>
        <w:jc w:val="center"/>
        <w:rPr>
          <w:rFonts w:cstheme="minorHAnsi"/>
          <w:b/>
          <w:color w:val="000000"/>
          <w:sz w:val="24"/>
          <w:szCs w:val="24"/>
        </w:rPr>
      </w:pPr>
    </w:p>
    <w:p w14:paraId="6EC182EA" w14:textId="10C84B4A" w:rsidR="008F3619" w:rsidRDefault="008F3619" w:rsidP="00BF66D1">
      <w:pPr>
        <w:jc w:val="center"/>
        <w:rPr>
          <w:rFonts w:cstheme="minorHAnsi"/>
          <w:b/>
          <w:color w:val="000000"/>
          <w:sz w:val="24"/>
          <w:szCs w:val="24"/>
        </w:rPr>
      </w:pPr>
    </w:p>
    <w:p w14:paraId="6EFD0828" w14:textId="7C2EE229" w:rsidR="008F3619" w:rsidRDefault="008F3619" w:rsidP="00BF66D1">
      <w:pPr>
        <w:jc w:val="center"/>
        <w:rPr>
          <w:rFonts w:cstheme="minorHAnsi"/>
          <w:b/>
          <w:color w:val="000000"/>
          <w:sz w:val="24"/>
          <w:szCs w:val="24"/>
        </w:rPr>
      </w:pPr>
    </w:p>
    <w:p w14:paraId="2DA73402" w14:textId="028306F9" w:rsidR="008F3619" w:rsidRDefault="008F3619" w:rsidP="00BF66D1">
      <w:pPr>
        <w:jc w:val="center"/>
        <w:rPr>
          <w:rFonts w:cstheme="minorHAnsi"/>
          <w:b/>
          <w:color w:val="000000"/>
          <w:sz w:val="24"/>
          <w:szCs w:val="24"/>
        </w:rPr>
      </w:pPr>
    </w:p>
    <w:p w14:paraId="77AF348D" w14:textId="17800AFA" w:rsidR="008F3619" w:rsidRDefault="008F3619" w:rsidP="00BF66D1">
      <w:pPr>
        <w:jc w:val="center"/>
        <w:rPr>
          <w:rFonts w:cstheme="minorHAnsi"/>
          <w:b/>
          <w:color w:val="000000"/>
          <w:sz w:val="24"/>
          <w:szCs w:val="24"/>
        </w:rPr>
      </w:pPr>
    </w:p>
    <w:p w14:paraId="2631C5B4" w14:textId="5E7A5CA9" w:rsidR="008F3619" w:rsidRDefault="008F3619" w:rsidP="00BF66D1">
      <w:pPr>
        <w:jc w:val="center"/>
        <w:rPr>
          <w:rFonts w:cstheme="minorHAnsi"/>
          <w:b/>
          <w:color w:val="000000"/>
          <w:sz w:val="24"/>
          <w:szCs w:val="24"/>
        </w:rPr>
      </w:pPr>
    </w:p>
    <w:p w14:paraId="1741AA2C" w14:textId="4D2A073E" w:rsidR="008F3619" w:rsidRDefault="008F3619" w:rsidP="00BF66D1">
      <w:pPr>
        <w:jc w:val="center"/>
        <w:rPr>
          <w:rFonts w:cstheme="minorHAnsi"/>
          <w:b/>
          <w:color w:val="000000"/>
          <w:sz w:val="24"/>
          <w:szCs w:val="24"/>
        </w:rPr>
      </w:pPr>
    </w:p>
    <w:p w14:paraId="6064A445" w14:textId="0FFEE79A" w:rsidR="008F3619" w:rsidRDefault="008F3619" w:rsidP="00BF66D1">
      <w:pPr>
        <w:jc w:val="center"/>
        <w:rPr>
          <w:rFonts w:cstheme="minorHAnsi"/>
          <w:b/>
          <w:color w:val="000000"/>
          <w:sz w:val="24"/>
          <w:szCs w:val="24"/>
        </w:rPr>
      </w:pPr>
    </w:p>
    <w:p w14:paraId="4107AE13" w14:textId="5EADF268" w:rsidR="008F3619" w:rsidRDefault="008F3619" w:rsidP="00BF66D1">
      <w:pPr>
        <w:jc w:val="center"/>
        <w:rPr>
          <w:rFonts w:cstheme="minorHAnsi"/>
          <w:b/>
          <w:color w:val="000000"/>
          <w:sz w:val="24"/>
          <w:szCs w:val="24"/>
        </w:rPr>
      </w:pPr>
    </w:p>
    <w:p w14:paraId="31513C48" w14:textId="77777777" w:rsidR="00BF66D1" w:rsidRDefault="00BF66D1" w:rsidP="00BF66D1">
      <w:pPr>
        <w:jc w:val="center"/>
        <w:rPr>
          <w:rFonts w:cstheme="minorHAnsi"/>
          <w:b/>
          <w:color w:val="000000"/>
          <w:sz w:val="24"/>
          <w:szCs w:val="24"/>
        </w:rPr>
      </w:pPr>
    </w:p>
    <w:p w14:paraId="148266A2" w14:textId="77777777" w:rsidR="00BF66D1" w:rsidRPr="00813A32" w:rsidRDefault="00BF66D1" w:rsidP="00BF66D1">
      <w:pPr>
        <w:jc w:val="center"/>
        <w:rPr>
          <w:rFonts w:cstheme="minorHAnsi"/>
          <w:b/>
          <w:color w:val="000000"/>
          <w:sz w:val="24"/>
          <w:szCs w:val="24"/>
        </w:rPr>
      </w:pPr>
      <w:r>
        <w:rPr>
          <w:rFonts w:cstheme="minorHAnsi"/>
          <w:b/>
          <w:color w:val="000000"/>
          <w:sz w:val="24"/>
          <w:szCs w:val="24"/>
        </w:rPr>
        <w:lastRenderedPageBreak/>
        <w:t>2</w:t>
      </w:r>
      <w:r w:rsidR="003444FB">
        <w:rPr>
          <w:rFonts w:cstheme="minorHAnsi"/>
          <w:b/>
          <w:color w:val="000000"/>
          <w:sz w:val="24"/>
          <w:szCs w:val="24"/>
        </w:rPr>
        <w:t xml:space="preserve"> </w:t>
      </w:r>
      <w:r>
        <w:rPr>
          <w:rFonts w:cstheme="minorHAnsi"/>
          <w:b/>
          <w:color w:val="000000"/>
          <w:sz w:val="24"/>
          <w:szCs w:val="24"/>
        </w:rPr>
        <w:t>POD BUITINIŲ NUOTEKŲ VALYMO ĮRENGINIŲ</w:t>
      </w:r>
      <w:r w:rsidRPr="00813A32">
        <w:rPr>
          <w:rFonts w:cstheme="minorHAnsi"/>
          <w:b/>
          <w:color w:val="000000"/>
          <w:sz w:val="24"/>
          <w:szCs w:val="24"/>
        </w:rPr>
        <w:t xml:space="preserve"> </w:t>
      </w:r>
      <w:r>
        <w:rPr>
          <w:rFonts w:cstheme="minorHAnsi"/>
          <w:b/>
          <w:color w:val="000000"/>
          <w:sz w:val="24"/>
          <w:szCs w:val="24"/>
        </w:rPr>
        <w:t>KAPĖNŲ K.</w:t>
      </w:r>
      <w:r w:rsidRPr="00813A32">
        <w:rPr>
          <w:rFonts w:cstheme="minorHAnsi"/>
          <w:b/>
          <w:color w:val="000000"/>
          <w:sz w:val="24"/>
          <w:szCs w:val="24"/>
        </w:rPr>
        <w:t xml:space="preserve">, </w:t>
      </w:r>
      <w:r>
        <w:rPr>
          <w:rFonts w:cstheme="minorHAnsi"/>
          <w:b/>
          <w:color w:val="000000"/>
          <w:sz w:val="24"/>
          <w:szCs w:val="24"/>
        </w:rPr>
        <w:t>MAŽEIKIŲ</w:t>
      </w:r>
      <w:r w:rsidRPr="00813A32">
        <w:rPr>
          <w:rFonts w:cstheme="minorHAnsi"/>
          <w:b/>
          <w:color w:val="000000"/>
          <w:sz w:val="24"/>
          <w:szCs w:val="24"/>
        </w:rPr>
        <w:t xml:space="preserve"> R. SAVIVALDYBĖJE  </w:t>
      </w:r>
      <w:r>
        <w:rPr>
          <w:rFonts w:cstheme="minorHAnsi"/>
          <w:b/>
          <w:color w:val="000000"/>
          <w:sz w:val="24"/>
          <w:szCs w:val="24"/>
        </w:rPr>
        <w:t xml:space="preserve">PROJEKTAVIMO IR REKONSTRUKCIJOS </w:t>
      </w:r>
      <w:r w:rsidRPr="00813A32">
        <w:rPr>
          <w:rFonts w:cstheme="minorHAnsi"/>
          <w:b/>
          <w:color w:val="000000"/>
          <w:sz w:val="24"/>
          <w:szCs w:val="24"/>
        </w:rPr>
        <w:t xml:space="preserve"> RANGOS DARBŲ</w:t>
      </w:r>
    </w:p>
    <w:p w14:paraId="69A80B79" w14:textId="77777777" w:rsidR="00BF66D1" w:rsidRPr="00813A32" w:rsidRDefault="00BF66D1" w:rsidP="00BF66D1">
      <w:pPr>
        <w:spacing w:after="0" w:line="240" w:lineRule="auto"/>
        <w:jc w:val="center"/>
        <w:rPr>
          <w:rFonts w:ascii="Calibri Light" w:hAnsi="Calibri Light" w:cs="Calibri Light"/>
          <w:b/>
          <w:sz w:val="24"/>
          <w:szCs w:val="24"/>
          <w:u w:val="single"/>
        </w:rPr>
      </w:pPr>
      <w:r w:rsidRPr="00813A32">
        <w:rPr>
          <w:rFonts w:ascii="Calibri Light" w:hAnsi="Calibri Light" w:cs="Calibri Light"/>
          <w:b/>
          <w:sz w:val="24"/>
          <w:szCs w:val="24"/>
          <w:u w:val="single"/>
        </w:rPr>
        <w:t>TECHNINĖ SPECIFIKACIJA</w:t>
      </w:r>
      <w:r>
        <w:rPr>
          <w:rFonts w:ascii="Calibri Light" w:hAnsi="Calibri Light" w:cs="Calibri Light"/>
          <w:b/>
          <w:sz w:val="24"/>
          <w:szCs w:val="24"/>
          <w:u w:val="single"/>
        </w:rPr>
        <w:t xml:space="preserve"> /UŽSAKOVO REIKALAVIMAI/</w:t>
      </w:r>
    </w:p>
    <w:p w14:paraId="6ECD0AC1" w14:textId="77777777" w:rsidR="00BF66D1" w:rsidRDefault="00BF66D1" w:rsidP="00F66A0D">
      <w:pPr>
        <w:spacing w:after="0" w:line="240" w:lineRule="auto"/>
        <w:jc w:val="center"/>
        <w:rPr>
          <w:rFonts w:ascii="Calibri Light" w:hAnsi="Calibri Light" w:cs="Calibri Light"/>
          <w:b/>
          <w:bCs/>
          <w:sz w:val="24"/>
          <w:szCs w:val="24"/>
          <w:u w:val="single"/>
        </w:rPr>
      </w:pPr>
    </w:p>
    <w:p w14:paraId="4B227A3C" w14:textId="77777777" w:rsidR="001C186A" w:rsidRDefault="001C186A" w:rsidP="001C186A">
      <w:pPr>
        <w:spacing w:after="0" w:line="240" w:lineRule="auto"/>
        <w:jc w:val="center"/>
        <w:rPr>
          <w:rFonts w:ascii="Calibri Light" w:hAnsi="Calibri Light" w:cs="Calibri Light"/>
          <w:b/>
          <w:bCs/>
          <w:sz w:val="24"/>
          <w:szCs w:val="24"/>
          <w:u w:val="single"/>
        </w:rPr>
      </w:pPr>
    </w:p>
    <w:p w14:paraId="28C31CA5" w14:textId="77F5702D" w:rsidR="003444FB" w:rsidRPr="009275B1" w:rsidRDefault="001C186A" w:rsidP="00D61392">
      <w:pPr>
        <w:pStyle w:val="Sraopastraipa"/>
        <w:numPr>
          <w:ilvl w:val="0"/>
          <w:numId w:val="26"/>
        </w:numPr>
        <w:tabs>
          <w:tab w:val="left" w:pos="450"/>
          <w:tab w:val="left" w:pos="990"/>
        </w:tabs>
        <w:spacing w:after="0" w:line="240" w:lineRule="auto"/>
        <w:ind w:left="142" w:hanging="142"/>
        <w:jc w:val="both"/>
        <w:rPr>
          <w:rFonts w:eastAsia="Calibri" w:cstheme="minorHAnsi"/>
          <w:i/>
          <w:iCs/>
          <w:sz w:val="22"/>
          <w:szCs w:val="22"/>
          <w:lang w:val="en-US"/>
        </w:rPr>
      </w:pPr>
      <w:r w:rsidRPr="009275B1">
        <w:rPr>
          <w:rFonts w:eastAsia="Calibri" w:cstheme="minorHAnsi"/>
          <w:i/>
          <w:iCs/>
          <w:sz w:val="22"/>
          <w:szCs w:val="22"/>
        </w:rPr>
        <w:t xml:space="preserve">Rangovas privalo parengti sklypo topografinį planą, atlikti geologinius tyrimus (jei būtina techninio darbo projekto parengimui), parengti </w:t>
      </w:r>
      <w:r w:rsidR="00312E93" w:rsidRPr="009275B1">
        <w:rPr>
          <w:rFonts w:eastAsia="Calibri" w:cstheme="minorHAnsi"/>
          <w:i/>
          <w:iCs/>
          <w:sz w:val="22"/>
          <w:szCs w:val="22"/>
        </w:rPr>
        <w:t xml:space="preserve">buitinių </w:t>
      </w:r>
      <w:r w:rsidRPr="009275B1">
        <w:rPr>
          <w:rFonts w:eastAsia="Calibri" w:cstheme="minorHAnsi"/>
          <w:i/>
          <w:iCs/>
          <w:sz w:val="22"/>
          <w:szCs w:val="22"/>
        </w:rPr>
        <w:t xml:space="preserve">nuotekų valymo įrenginių (toliau-NVĮ)  </w:t>
      </w:r>
      <w:r w:rsidRPr="009275B1">
        <w:rPr>
          <w:rFonts w:eastAsia="Calibri" w:cstheme="minorHAnsi"/>
          <w:b/>
          <w:bCs/>
          <w:i/>
          <w:iCs/>
          <w:sz w:val="22"/>
          <w:szCs w:val="22"/>
        </w:rPr>
        <w:t xml:space="preserve">Pavasario g.20, </w:t>
      </w:r>
      <w:proofErr w:type="spellStart"/>
      <w:r w:rsidRPr="009275B1">
        <w:rPr>
          <w:rFonts w:eastAsia="Calibri" w:cstheme="minorHAnsi"/>
          <w:b/>
          <w:bCs/>
          <w:i/>
          <w:iCs/>
          <w:sz w:val="22"/>
          <w:szCs w:val="22"/>
        </w:rPr>
        <w:t>Kapėnų</w:t>
      </w:r>
      <w:proofErr w:type="spellEnd"/>
      <w:r w:rsidRPr="009275B1">
        <w:rPr>
          <w:rFonts w:eastAsia="Calibri" w:cstheme="minorHAnsi"/>
          <w:b/>
          <w:bCs/>
          <w:i/>
          <w:iCs/>
          <w:sz w:val="22"/>
          <w:szCs w:val="22"/>
        </w:rPr>
        <w:t xml:space="preserve"> k., Viekšnių sen., Mažeikių r. sav</w:t>
      </w:r>
      <w:r w:rsidRPr="009275B1">
        <w:rPr>
          <w:rFonts w:eastAsia="Calibri" w:cstheme="minorHAnsi"/>
          <w:i/>
          <w:iCs/>
          <w:sz w:val="22"/>
          <w:szCs w:val="22"/>
        </w:rPr>
        <w:t>.,</w:t>
      </w:r>
      <w:r w:rsidRPr="009275B1">
        <w:rPr>
          <w:rFonts w:eastAsia="Calibri" w:cstheme="minorHAnsi"/>
          <w:b/>
          <w:bCs/>
          <w:i/>
          <w:iCs/>
          <w:sz w:val="22"/>
          <w:szCs w:val="22"/>
        </w:rPr>
        <w:t xml:space="preserve"> </w:t>
      </w:r>
      <w:r w:rsidRPr="009275B1">
        <w:rPr>
          <w:rFonts w:eastAsia="Calibri" w:cstheme="minorHAnsi"/>
          <w:i/>
          <w:iCs/>
          <w:sz w:val="22"/>
          <w:szCs w:val="22"/>
        </w:rPr>
        <w:t xml:space="preserve"> projektinius pasiūlymus, gauti statybą leidžiantį dokumentą, </w:t>
      </w:r>
      <w:r w:rsidR="00464670" w:rsidRPr="009275B1">
        <w:rPr>
          <w:rFonts w:eastAsia="Calibri" w:cstheme="minorHAnsi"/>
          <w:i/>
          <w:iCs/>
          <w:sz w:val="22"/>
          <w:szCs w:val="22"/>
        </w:rPr>
        <w:t xml:space="preserve">gauti prisijungimo technines sąlygas, parengti paraiškos specialiųjų sąlygų gavimui (jei reikalinga), </w:t>
      </w:r>
      <w:r w:rsidRPr="009275B1">
        <w:rPr>
          <w:rFonts w:eastAsia="Calibri" w:cstheme="minorHAnsi"/>
          <w:i/>
          <w:iCs/>
          <w:sz w:val="22"/>
          <w:szCs w:val="22"/>
        </w:rPr>
        <w:t>parengti rekonstrukcijos techninį darbo projektą (toliau- TDP), numatant NVĮ pajėgumą padidinti iki 135 m3/d,  ir atlikti suprojektuotus statybos darbus, dalyvauti statybos užbaigimo procedūroje, įskaitant techninės ir kitos dokumentacijos elektroniniu būdu įkėlimą į informacinę sistemą „</w:t>
      </w:r>
      <w:proofErr w:type="spellStart"/>
      <w:r w:rsidRPr="009275B1">
        <w:rPr>
          <w:rFonts w:eastAsia="Calibri" w:cstheme="minorHAnsi"/>
          <w:i/>
          <w:iCs/>
          <w:sz w:val="22"/>
          <w:szCs w:val="22"/>
        </w:rPr>
        <w:t>Infostatyba</w:t>
      </w:r>
      <w:proofErr w:type="spellEnd"/>
      <w:r w:rsidRPr="009275B1">
        <w:rPr>
          <w:rFonts w:eastAsia="Calibri" w:cstheme="minorHAnsi"/>
          <w:i/>
          <w:iCs/>
          <w:sz w:val="22"/>
          <w:szCs w:val="22"/>
        </w:rPr>
        <w:t xml:space="preserve">“; parengti išpildomuosius brėžinius, atlikti geodezinius matavimus, atlikti statinių kadastrinius matavimus, parengti kadastrinių matavimų bylas ir jas </w:t>
      </w:r>
      <w:r w:rsidR="00A44EB5" w:rsidRPr="009275B1">
        <w:rPr>
          <w:rFonts w:eastAsia="Calibri" w:cstheme="minorHAnsi"/>
          <w:i/>
          <w:iCs/>
          <w:sz w:val="22"/>
          <w:szCs w:val="22"/>
        </w:rPr>
        <w:t xml:space="preserve">suderinti su </w:t>
      </w:r>
      <w:r w:rsidRPr="009275B1">
        <w:rPr>
          <w:rFonts w:eastAsia="Calibri" w:cstheme="minorHAnsi"/>
          <w:i/>
          <w:iCs/>
          <w:sz w:val="22"/>
          <w:szCs w:val="22"/>
        </w:rPr>
        <w:t xml:space="preserve"> VĮ Registrų </w:t>
      </w:r>
      <w:r w:rsidR="00A44EB5" w:rsidRPr="009275B1">
        <w:rPr>
          <w:rFonts w:eastAsia="Calibri" w:cstheme="minorHAnsi"/>
          <w:i/>
          <w:iCs/>
          <w:sz w:val="22"/>
          <w:szCs w:val="22"/>
        </w:rPr>
        <w:t>centru</w:t>
      </w:r>
      <w:r w:rsidRPr="009275B1">
        <w:rPr>
          <w:rFonts w:eastAsia="Calibri" w:cstheme="minorHAnsi"/>
          <w:i/>
          <w:iCs/>
          <w:sz w:val="22"/>
          <w:szCs w:val="22"/>
        </w:rPr>
        <w:t xml:space="preserve">. Užsakovas suteiks įgaliojimus </w:t>
      </w:r>
      <w:r w:rsidR="00C8487C">
        <w:rPr>
          <w:rFonts w:eastAsia="Calibri" w:cstheme="minorHAnsi"/>
          <w:i/>
          <w:iCs/>
          <w:sz w:val="22"/>
          <w:szCs w:val="22"/>
        </w:rPr>
        <w:t>R</w:t>
      </w:r>
      <w:r w:rsidRPr="009275B1">
        <w:rPr>
          <w:rFonts w:eastAsia="Calibri" w:cstheme="minorHAnsi"/>
          <w:i/>
          <w:iCs/>
          <w:sz w:val="22"/>
          <w:szCs w:val="22"/>
        </w:rPr>
        <w:t xml:space="preserve">angovui parengti paraiškas ir gauti specialiąsias sąlygas, prisijungimo prie inžinerinių tinklų/susisiekimo komunikacijų technines sąlygas. Esant poreikiui, rengiant NVĮ TDP,  rangovas privalės įsivertinti ir nusimatyti išlaidas ir laiko sąnaudas geologinių tyrimų atlikimui. Rangovas  bus atsakingas už </w:t>
      </w:r>
      <w:r w:rsidR="00A44EB5" w:rsidRPr="009275B1">
        <w:rPr>
          <w:rFonts w:eastAsia="Calibri" w:cstheme="minorHAnsi"/>
          <w:i/>
          <w:iCs/>
          <w:sz w:val="22"/>
          <w:szCs w:val="22"/>
        </w:rPr>
        <w:t xml:space="preserve">elektroninio statybos darbų žurnalo </w:t>
      </w:r>
      <w:r w:rsidRPr="009275B1">
        <w:rPr>
          <w:rFonts w:eastAsia="Calibri" w:cstheme="minorHAnsi"/>
          <w:i/>
          <w:iCs/>
          <w:sz w:val="22"/>
          <w:szCs w:val="22"/>
        </w:rPr>
        <w:t xml:space="preserve"> pildymą ir  prieinamumą visiems statybos dalyviams, bei statybos priežiūrą kontroliuojančioms institucijoms.</w:t>
      </w:r>
      <w:r w:rsidR="009275B1" w:rsidRPr="009275B1">
        <w:rPr>
          <w:rFonts w:eastAsia="Calibri" w:cstheme="minorHAnsi"/>
          <w:i/>
          <w:iCs/>
          <w:sz w:val="22"/>
          <w:szCs w:val="22"/>
        </w:rPr>
        <w:t xml:space="preserve"> </w:t>
      </w:r>
    </w:p>
    <w:p w14:paraId="602EBEBB" w14:textId="77777777" w:rsidR="001C186A" w:rsidRDefault="001C186A" w:rsidP="00A35770">
      <w:pPr>
        <w:pStyle w:val="Sraopastraipa"/>
        <w:numPr>
          <w:ilvl w:val="0"/>
          <w:numId w:val="26"/>
        </w:numPr>
        <w:tabs>
          <w:tab w:val="left" w:pos="450"/>
          <w:tab w:val="left" w:pos="990"/>
        </w:tabs>
        <w:spacing w:after="0" w:line="240" w:lineRule="auto"/>
        <w:ind w:left="0" w:firstLine="0"/>
        <w:jc w:val="both"/>
        <w:rPr>
          <w:rFonts w:eastAsia="Calibri" w:cstheme="minorHAnsi"/>
          <w:i/>
          <w:iCs/>
          <w:sz w:val="22"/>
          <w:szCs w:val="22"/>
        </w:rPr>
      </w:pPr>
      <w:r>
        <w:rPr>
          <w:rFonts w:eastAsia="Calibri" w:cstheme="minorHAnsi"/>
          <w:i/>
          <w:iCs/>
          <w:sz w:val="22"/>
          <w:szCs w:val="22"/>
        </w:rPr>
        <w:t>Atliekant NVĮ rekonstrukcijos darbus, numatoma:</w:t>
      </w:r>
    </w:p>
    <w:p w14:paraId="7C57EF23" w14:textId="155D122F" w:rsidR="001C186A" w:rsidRPr="001E4218" w:rsidRDefault="001C186A" w:rsidP="001E4218">
      <w:pPr>
        <w:pStyle w:val="Sraopastraipa"/>
        <w:numPr>
          <w:ilvl w:val="1"/>
          <w:numId w:val="31"/>
        </w:numPr>
        <w:tabs>
          <w:tab w:val="left" w:pos="450"/>
          <w:tab w:val="left" w:pos="990"/>
        </w:tabs>
        <w:spacing w:after="0" w:line="240" w:lineRule="auto"/>
        <w:jc w:val="both"/>
        <w:rPr>
          <w:rFonts w:eastAsia="Calibri" w:cstheme="minorHAnsi"/>
          <w:i/>
          <w:iCs/>
          <w:sz w:val="22"/>
          <w:szCs w:val="22"/>
        </w:rPr>
      </w:pPr>
      <w:r w:rsidRPr="001E4218">
        <w:rPr>
          <w:rFonts w:eastAsia="Calibri" w:cstheme="minorHAnsi"/>
          <w:i/>
          <w:iCs/>
          <w:sz w:val="22"/>
          <w:szCs w:val="22"/>
        </w:rPr>
        <w:t xml:space="preserve">Esamus NVĮ  statinius ( </w:t>
      </w:r>
      <w:proofErr w:type="spellStart"/>
      <w:r w:rsidRPr="001E4218">
        <w:rPr>
          <w:rFonts w:eastAsia="Calibri" w:cstheme="minorHAnsi"/>
          <w:i/>
          <w:iCs/>
          <w:sz w:val="22"/>
          <w:szCs w:val="22"/>
        </w:rPr>
        <w:t>aero</w:t>
      </w:r>
      <w:r w:rsidR="009D13B9">
        <w:rPr>
          <w:rFonts w:eastAsia="Calibri" w:cstheme="minorHAnsi"/>
          <w:i/>
          <w:iCs/>
          <w:sz w:val="22"/>
          <w:szCs w:val="22"/>
        </w:rPr>
        <w:t>kanalą</w:t>
      </w:r>
      <w:proofErr w:type="spellEnd"/>
      <w:r w:rsidRPr="001E4218">
        <w:rPr>
          <w:rFonts w:eastAsia="Calibri" w:cstheme="minorHAnsi"/>
          <w:i/>
          <w:iCs/>
          <w:sz w:val="22"/>
          <w:szCs w:val="22"/>
        </w:rPr>
        <w:t>,  nereikaling</w:t>
      </w:r>
      <w:r w:rsidR="009D13B9">
        <w:rPr>
          <w:rFonts w:eastAsia="Calibri" w:cstheme="minorHAnsi"/>
          <w:i/>
          <w:iCs/>
          <w:sz w:val="22"/>
          <w:szCs w:val="22"/>
        </w:rPr>
        <w:t>us</w:t>
      </w:r>
      <w:r w:rsidRPr="001E4218">
        <w:rPr>
          <w:rFonts w:eastAsia="Calibri" w:cstheme="minorHAnsi"/>
          <w:i/>
          <w:iCs/>
          <w:sz w:val="22"/>
          <w:szCs w:val="22"/>
        </w:rPr>
        <w:t xml:space="preserve"> nuotekų šulinius</w:t>
      </w:r>
      <w:r w:rsidR="009275B1">
        <w:rPr>
          <w:rFonts w:eastAsia="Calibri" w:cstheme="minorHAnsi"/>
          <w:i/>
          <w:iCs/>
          <w:sz w:val="22"/>
          <w:szCs w:val="22"/>
        </w:rPr>
        <w:t>, rezervuarus</w:t>
      </w:r>
      <w:r w:rsidRPr="001E4218">
        <w:rPr>
          <w:rFonts w:eastAsia="Calibri" w:cstheme="minorHAnsi"/>
          <w:i/>
          <w:iCs/>
          <w:sz w:val="22"/>
          <w:szCs w:val="22"/>
        </w:rPr>
        <w:t>),  kurie trukdo naujų statinių statybai ir eksploatacijai, demontuoti</w:t>
      </w:r>
      <w:r w:rsidR="00385DAC">
        <w:rPr>
          <w:rFonts w:eastAsia="Calibri" w:cstheme="minorHAnsi"/>
          <w:i/>
          <w:iCs/>
          <w:sz w:val="22"/>
          <w:szCs w:val="22"/>
        </w:rPr>
        <w:t>, atsižvelgiant į 8 p. nurodytą sąlygą užtikrinti nuotekų valymą viso statybos proceso metu.</w:t>
      </w:r>
    </w:p>
    <w:p w14:paraId="547DFE6F" w14:textId="77777777" w:rsidR="001C186A" w:rsidRDefault="001C186A" w:rsidP="00A35770">
      <w:pPr>
        <w:tabs>
          <w:tab w:val="left" w:pos="450"/>
          <w:tab w:val="left" w:pos="990"/>
        </w:tabs>
        <w:spacing w:after="0" w:line="240" w:lineRule="auto"/>
        <w:ind w:left="360"/>
        <w:jc w:val="both"/>
        <w:rPr>
          <w:rFonts w:eastAsia="Calibri" w:cstheme="minorHAnsi"/>
          <w:i/>
          <w:iCs/>
          <w:sz w:val="22"/>
          <w:szCs w:val="22"/>
        </w:rPr>
      </w:pPr>
      <w:r>
        <w:rPr>
          <w:rFonts w:eastAsia="Calibri" w:cstheme="minorHAnsi"/>
          <w:i/>
          <w:iCs/>
          <w:sz w:val="22"/>
          <w:szCs w:val="22"/>
        </w:rPr>
        <w:t>2.2 Įrengti naujų NVĮ darbui reikalingus inžinerinius tinklus;</w:t>
      </w:r>
    </w:p>
    <w:p w14:paraId="0096D7BF" w14:textId="2C9CA389" w:rsidR="001C186A" w:rsidRDefault="001C186A" w:rsidP="00A35770">
      <w:pPr>
        <w:tabs>
          <w:tab w:val="left" w:pos="450"/>
          <w:tab w:val="left" w:pos="990"/>
        </w:tabs>
        <w:spacing w:after="0" w:line="240" w:lineRule="auto"/>
        <w:ind w:left="360"/>
        <w:jc w:val="both"/>
        <w:rPr>
          <w:rFonts w:eastAsia="Calibri" w:cstheme="minorHAnsi"/>
          <w:i/>
          <w:iCs/>
          <w:sz w:val="22"/>
          <w:szCs w:val="22"/>
        </w:rPr>
      </w:pPr>
      <w:r>
        <w:rPr>
          <w:rFonts w:eastAsia="Calibri" w:cstheme="minorHAnsi"/>
          <w:i/>
          <w:iCs/>
          <w:sz w:val="22"/>
          <w:szCs w:val="22"/>
        </w:rPr>
        <w:t>2.3 Pastatyti naują lengvų konstrukcijų, apšiltintą „</w:t>
      </w:r>
      <w:proofErr w:type="spellStart"/>
      <w:r>
        <w:rPr>
          <w:rFonts w:eastAsia="Calibri" w:cstheme="minorHAnsi"/>
          <w:i/>
          <w:iCs/>
          <w:sz w:val="22"/>
          <w:szCs w:val="22"/>
        </w:rPr>
        <w:t>Sandwich</w:t>
      </w:r>
      <w:proofErr w:type="spellEnd"/>
      <w:r>
        <w:rPr>
          <w:rFonts w:eastAsia="Calibri" w:cstheme="minorHAnsi"/>
          <w:i/>
          <w:iCs/>
          <w:sz w:val="22"/>
          <w:szCs w:val="22"/>
        </w:rPr>
        <w:t>“ tipo (arba lygiavertėmis) plokštėmis su poliuretanu</w:t>
      </w:r>
      <w:r w:rsidR="00A44EB5">
        <w:rPr>
          <w:rFonts w:eastAsia="Calibri" w:cstheme="minorHAnsi"/>
          <w:i/>
          <w:iCs/>
          <w:sz w:val="22"/>
          <w:szCs w:val="22"/>
        </w:rPr>
        <w:t xml:space="preserve"> (arba lygiaverte medžiaga)</w:t>
      </w:r>
      <w:r>
        <w:rPr>
          <w:rFonts w:eastAsia="Calibri" w:cstheme="minorHAnsi"/>
          <w:i/>
          <w:iCs/>
          <w:sz w:val="22"/>
          <w:szCs w:val="22"/>
        </w:rPr>
        <w:t xml:space="preserve">, apdaila, NVĮ technologinį pastatą, kuriame,  bus montuojama gesinimo kamera, </w:t>
      </w:r>
      <w:r w:rsidR="009D13B9">
        <w:rPr>
          <w:rFonts w:eastAsia="Calibri" w:cstheme="minorHAnsi"/>
          <w:i/>
          <w:iCs/>
          <w:sz w:val="22"/>
          <w:szCs w:val="22"/>
        </w:rPr>
        <w:t xml:space="preserve">debito matavimo prietaisas, </w:t>
      </w:r>
      <w:r w:rsidRPr="00C04CCE">
        <w:rPr>
          <w:rFonts w:eastAsia="Calibri" w:cstheme="minorHAnsi"/>
          <w:i/>
          <w:iCs/>
          <w:sz w:val="22"/>
          <w:szCs w:val="22"/>
        </w:rPr>
        <w:t xml:space="preserve">mechaninio valymo </w:t>
      </w:r>
      <w:r w:rsidRPr="009D13B9">
        <w:rPr>
          <w:rFonts w:eastAsia="Calibri" w:cstheme="minorHAnsi"/>
          <w:i/>
          <w:iCs/>
          <w:sz w:val="22"/>
          <w:szCs w:val="22"/>
        </w:rPr>
        <w:t xml:space="preserve">įranga </w:t>
      </w:r>
      <w:r w:rsidR="004B722C" w:rsidRPr="009D13B9">
        <w:rPr>
          <w:rFonts w:eastAsia="Calibri" w:cstheme="minorHAnsi"/>
          <w:i/>
          <w:iCs/>
          <w:sz w:val="22"/>
          <w:szCs w:val="22"/>
        </w:rPr>
        <w:t xml:space="preserve">(su integruotomis automatinėmis grotomis, su </w:t>
      </w:r>
      <w:proofErr w:type="spellStart"/>
      <w:r w:rsidR="004B722C" w:rsidRPr="009D13B9">
        <w:rPr>
          <w:rFonts w:eastAsia="Calibri" w:cstheme="minorHAnsi"/>
          <w:i/>
          <w:iCs/>
          <w:sz w:val="22"/>
          <w:szCs w:val="22"/>
        </w:rPr>
        <w:t>smėliagaude</w:t>
      </w:r>
      <w:proofErr w:type="spellEnd"/>
      <w:r w:rsidR="004B722C" w:rsidRPr="009D13B9">
        <w:rPr>
          <w:rFonts w:eastAsia="Calibri" w:cstheme="minorHAnsi"/>
          <w:i/>
          <w:iCs/>
          <w:sz w:val="22"/>
          <w:szCs w:val="22"/>
        </w:rPr>
        <w:t xml:space="preserve"> ir riebalų šalinimu</w:t>
      </w:r>
      <w:r w:rsidRPr="009D13B9">
        <w:rPr>
          <w:rFonts w:eastAsia="Calibri" w:cstheme="minorHAnsi"/>
          <w:i/>
          <w:iCs/>
          <w:sz w:val="22"/>
          <w:szCs w:val="22"/>
        </w:rPr>
        <w:t>)</w:t>
      </w:r>
      <w:r>
        <w:rPr>
          <w:rFonts w:eastAsia="Calibri" w:cstheme="minorHAnsi"/>
          <w:i/>
          <w:iCs/>
          <w:sz w:val="22"/>
          <w:szCs w:val="22"/>
        </w:rPr>
        <w:t>,</w:t>
      </w:r>
      <w:r w:rsidRPr="00C04CCE">
        <w:rPr>
          <w:rFonts w:eastAsia="Calibri" w:cstheme="minorHAnsi"/>
          <w:i/>
          <w:iCs/>
          <w:sz w:val="22"/>
          <w:szCs w:val="22"/>
        </w:rPr>
        <w:t xml:space="preserve"> </w:t>
      </w:r>
      <w:r w:rsidR="0086172C">
        <w:rPr>
          <w:rFonts w:eastAsia="Calibri" w:cstheme="minorHAnsi"/>
          <w:i/>
          <w:iCs/>
          <w:sz w:val="22"/>
          <w:szCs w:val="22"/>
        </w:rPr>
        <w:t>dozavimo įranga</w:t>
      </w:r>
      <w:r w:rsidR="0086172C" w:rsidRPr="00C04CCE">
        <w:rPr>
          <w:rFonts w:eastAsia="Calibri" w:cstheme="minorHAnsi"/>
          <w:i/>
          <w:iCs/>
          <w:sz w:val="22"/>
          <w:szCs w:val="22"/>
        </w:rPr>
        <w:t xml:space="preserve"> fosforo šalinim</w:t>
      </w:r>
      <w:r w:rsidR="0086172C">
        <w:rPr>
          <w:rFonts w:eastAsia="Calibri" w:cstheme="minorHAnsi"/>
          <w:i/>
          <w:iCs/>
          <w:sz w:val="22"/>
          <w:szCs w:val="22"/>
        </w:rPr>
        <w:t>ui</w:t>
      </w:r>
      <w:r w:rsidR="0086172C" w:rsidRPr="00C04CCE">
        <w:rPr>
          <w:rFonts w:eastAsia="Calibri" w:cstheme="minorHAnsi"/>
          <w:i/>
          <w:iCs/>
          <w:sz w:val="22"/>
          <w:szCs w:val="22"/>
        </w:rPr>
        <w:t xml:space="preserve">, </w:t>
      </w:r>
      <w:r w:rsidR="0086172C">
        <w:rPr>
          <w:rFonts w:eastAsia="Calibri" w:cstheme="minorHAnsi"/>
          <w:i/>
          <w:iCs/>
          <w:sz w:val="22"/>
          <w:szCs w:val="22"/>
        </w:rPr>
        <w:t xml:space="preserve">vieta ir įranga </w:t>
      </w:r>
      <w:r w:rsidR="0086172C" w:rsidRPr="00C04CCE">
        <w:rPr>
          <w:rFonts w:eastAsia="Calibri" w:cstheme="minorHAnsi"/>
          <w:i/>
          <w:iCs/>
          <w:sz w:val="22"/>
          <w:szCs w:val="22"/>
        </w:rPr>
        <w:t>anglies šaltinio dozavimui</w:t>
      </w:r>
      <w:r w:rsidRPr="00C04CCE">
        <w:rPr>
          <w:rFonts w:eastAsia="Calibri" w:cstheme="minorHAnsi"/>
          <w:i/>
          <w:iCs/>
          <w:sz w:val="22"/>
          <w:szCs w:val="22"/>
        </w:rPr>
        <w:t>, orapūčių patalpa</w:t>
      </w:r>
      <w:r>
        <w:rPr>
          <w:rFonts w:eastAsia="Calibri" w:cstheme="minorHAnsi"/>
          <w:i/>
          <w:iCs/>
          <w:sz w:val="22"/>
          <w:szCs w:val="22"/>
        </w:rPr>
        <w:t xml:space="preserve"> su orapūtėmis</w:t>
      </w:r>
      <w:r w:rsidRPr="00C04CCE">
        <w:rPr>
          <w:rFonts w:eastAsia="Calibri" w:cstheme="minorHAnsi"/>
          <w:i/>
          <w:iCs/>
          <w:sz w:val="22"/>
          <w:szCs w:val="22"/>
        </w:rPr>
        <w:t>,</w:t>
      </w:r>
      <w:r>
        <w:rPr>
          <w:rFonts w:eastAsia="Calibri" w:cstheme="minorHAnsi"/>
          <w:i/>
          <w:iCs/>
          <w:sz w:val="22"/>
          <w:szCs w:val="22"/>
        </w:rPr>
        <w:t xml:space="preserve"> </w:t>
      </w:r>
      <w:r w:rsidRPr="00C04CCE">
        <w:rPr>
          <w:rFonts w:eastAsia="Calibri" w:cstheme="minorHAnsi"/>
          <w:i/>
          <w:iCs/>
          <w:sz w:val="22"/>
          <w:szCs w:val="22"/>
        </w:rPr>
        <w:t xml:space="preserve"> el. skydinė, valdymo skyda</w:t>
      </w:r>
      <w:r>
        <w:rPr>
          <w:rFonts w:eastAsia="Calibri" w:cstheme="minorHAnsi"/>
          <w:i/>
          <w:iCs/>
          <w:sz w:val="22"/>
          <w:szCs w:val="22"/>
        </w:rPr>
        <w:t>s. Pastate turės būti numatyta: natūralios traukos vėdinimo sistema; v</w:t>
      </w:r>
      <w:r w:rsidRPr="00635787">
        <w:rPr>
          <w:rFonts w:eastAsia="Calibri" w:cstheme="minorHAnsi"/>
          <w:i/>
          <w:iCs/>
          <w:sz w:val="22"/>
          <w:szCs w:val="22"/>
        </w:rPr>
        <w:t>andentiekio ir nuotekų tinklai mechaninio valymo įrangai,</w:t>
      </w:r>
      <w:r w:rsidR="0086172C">
        <w:rPr>
          <w:rFonts w:eastAsia="Calibri" w:cstheme="minorHAnsi"/>
          <w:i/>
          <w:iCs/>
          <w:sz w:val="22"/>
          <w:szCs w:val="22"/>
        </w:rPr>
        <w:t xml:space="preserve"> </w:t>
      </w:r>
      <w:r w:rsidR="0086172C" w:rsidRPr="0086172C">
        <w:rPr>
          <w:rFonts w:eastAsia="Calibri" w:cstheme="minorHAnsi"/>
          <w:i/>
          <w:iCs/>
          <w:sz w:val="22"/>
          <w:szCs w:val="22"/>
        </w:rPr>
        <w:t>vietos</w:t>
      </w:r>
      <w:r w:rsidRPr="0086172C">
        <w:rPr>
          <w:rFonts w:eastAsia="Calibri" w:cstheme="minorHAnsi"/>
          <w:i/>
          <w:iCs/>
          <w:sz w:val="22"/>
          <w:szCs w:val="22"/>
        </w:rPr>
        <w:t xml:space="preserve"> fosforo šalinimo ir anglies šaltinio dozavimo įrang</w:t>
      </w:r>
      <w:r w:rsidR="0086172C" w:rsidRPr="0086172C">
        <w:rPr>
          <w:rFonts w:eastAsia="Calibri" w:cstheme="minorHAnsi"/>
          <w:i/>
          <w:iCs/>
          <w:sz w:val="22"/>
          <w:szCs w:val="22"/>
        </w:rPr>
        <w:t>ai</w:t>
      </w:r>
      <w:r w:rsidRPr="0086172C">
        <w:rPr>
          <w:rFonts w:eastAsia="Calibri" w:cstheme="minorHAnsi"/>
          <w:i/>
          <w:iCs/>
          <w:sz w:val="22"/>
          <w:szCs w:val="22"/>
        </w:rPr>
        <w:t>;</w:t>
      </w:r>
      <w:r>
        <w:rPr>
          <w:rFonts w:eastAsia="Calibri" w:cstheme="minorHAnsi"/>
          <w:i/>
          <w:iCs/>
          <w:sz w:val="22"/>
          <w:szCs w:val="22"/>
        </w:rPr>
        <w:t xml:space="preserve"> patalpų apšvietimui numatomi energiją taupantys LED technologijos šviestuvai; įrengiamos gaisrinė ir apsauginė signalizacijos. Pastato išorėje </w:t>
      </w:r>
      <w:r w:rsidRPr="00442D7C">
        <w:rPr>
          <w:rFonts w:eastAsia="Calibri" w:cstheme="minorHAnsi"/>
          <w:i/>
          <w:iCs/>
          <w:sz w:val="22"/>
          <w:szCs w:val="22"/>
        </w:rPr>
        <w:t xml:space="preserve">numatyti </w:t>
      </w:r>
      <w:r>
        <w:rPr>
          <w:rFonts w:eastAsia="Calibri" w:cstheme="minorHAnsi"/>
          <w:i/>
          <w:iCs/>
          <w:sz w:val="22"/>
          <w:szCs w:val="22"/>
        </w:rPr>
        <w:t xml:space="preserve">LED tipo prožektorius su judesio davikliais; </w:t>
      </w:r>
      <w:r w:rsidR="00FE4634">
        <w:rPr>
          <w:rFonts w:eastAsia="Calibri" w:cstheme="minorHAnsi"/>
          <w:i/>
          <w:iCs/>
          <w:sz w:val="22"/>
          <w:szCs w:val="22"/>
        </w:rPr>
        <w:t xml:space="preserve">ne mažiau </w:t>
      </w:r>
      <w:r>
        <w:rPr>
          <w:rFonts w:eastAsia="Calibri" w:cstheme="minorHAnsi"/>
          <w:i/>
          <w:iCs/>
          <w:sz w:val="22"/>
          <w:szCs w:val="22"/>
        </w:rPr>
        <w:t xml:space="preserve">1 vnt. </w:t>
      </w:r>
      <w:r w:rsidR="00FE4634">
        <w:rPr>
          <w:rFonts w:eastAsia="Calibri" w:cstheme="minorHAnsi"/>
          <w:i/>
          <w:iCs/>
          <w:sz w:val="22"/>
          <w:szCs w:val="22"/>
        </w:rPr>
        <w:t>spalvoto</w:t>
      </w:r>
      <w:r>
        <w:rPr>
          <w:rFonts w:eastAsia="Calibri" w:cstheme="minorHAnsi"/>
          <w:i/>
          <w:iCs/>
          <w:sz w:val="22"/>
          <w:szCs w:val="22"/>
        </w:rPr>
        <w:t xml:space="preserve"> vaizdo</w:t>
      </w:r>
      <w:r w:rsidR="00FE4634">
        <w:rPr>
          <w:rFonts w:eastAsia="Calibri" w:cstheme="minorHAnsi"/>
          <w:i/>
          <w:iCs/>
          <w:sz w:val="22"/>
          <w:szCs w:val="22"/>
        </w:rPr>
        <w:t>, reguliuojamo stebėjimo kampo</w:t>
      </w:r>
      <w:r>
        <w:rPr>
          <w:rFonts w:eastAsia="Calibri" w:cstheme="minorHAnsi"/>
          <w:i/>
          <w:iCs/>
          <w:sz w:val="22"/>
          <w:szCs w:val="22"/>
        </w:rPr>
        <w:t xml:space="preserve"> stebėjimo kamerą, užtikrinančią kokybišką dieninį/naktinį vaizdo stebėjimą ir įrašymą</w:t>
      </w:r>
      <w:r w:rsidRPr="00442D7C">
        <w:rPr>
          <w:rFonts w:eastAsia="Calibri" w:cstheme="minorHAnsi"/>
          <w:i/>
          <w:iCs/>
          <w:sz w:val="22"/>
          <w:szCs w:val="22"/>
        </w:rPr>
        <w:t>,  su vidiniu pakraunamu akumuliatoriumi, užtikrinančiu autonominį veikimą iki 8 val.,  ir v</w:t>
      </w:r>
      <w:r>
        <w:rPr>
          <w:rFonts w:eastAsia="Calibri" w:cstheme="minorHAnsi"/>
          <w:i/>
          <w:iCs/>
          <w:sz w:val="22"/>
          <w:szCs w:val="22"/>
        </w:rPr>
        <w:t xml:space="preserve">aizdo perdavimu GSM ryšiu į </w:t>
      </w:r>
      <w:r w:rsidR="002050CB" w:rsidRPr="002050CB">
        <w:rPr>
          <w:rFonts w:eastAsia="Calibri" w:cstheme="minorHAnsi"/>
          <w:i/>
          <w:iCs/>
          <w:sz w:val="22"/>
          <w:szCs w:val="22"/>
        </w:rPr>
        <w:t xml:space="preserve">pagrindinių nuotekų valymo įrenginių </w:t>
      </w:r>
      <w:proofErr w:type="spellStart"/>
      <w:r w:rsidR="002050CB" w:rsidRPr="002050CB">
        <w:rPr>
          <w:rFonts w:eastAsia="Calibri" w:cstheme="minorHAnsi"/>
          <w:i/>
          <w:iCs/>
          <w:sz w:val="22"/>
          <w:szCs w:val="22"/>
        </w:rPr>
        <w:t>operatorinę</w:t>
      </w:r>
      <w:proofErr w:type="spellEnd"/>
      <w:r w:rsidR="002050CB" w:rsidRPr="002050CB">
        <w:rPr>
          <w:rFonts w:eastAsia="Calibri" w:cstheme="minorHAnsi"/>
          <w:i/>
          <w:iCs/>
          <w:sz w:val="22"/>
          <w:szCs w:val="22"/>
        </w:rPr>
        <w:t xml:space="preserve"> </w:t>
      </w:r>
      <w:r w:rsidR="00FE4634" w:rsidRPr="00DD163E">
        <w:rPr>
          <w:rFonts w:ascii="Calibri" w:eastAsia="Calibri" w:hAnsi="Calibri" w:cs="Calibri"/>
          <w:i/>
          <w:iCs/>
          <w:lang w:eastAsia="en-US"/>
        </w:rPr>
        <w:t>adresu Skuodo g. 46, Troškučių k</w:t>
      </w:r>
      <w:r w:rsidR="00FE4634">
        <w:rPr>
          <w:rFonts w:ascii="Calibri" w:eastAsia="Calibri" w:hAnsi="Calibri" w:cs="Calibri"/>
          <w:i/>
          <w:iCs/>
          <w:lang w:eastAsia="en-US"/>
        </w:rPr>
        <w:t>., Mažeikių r</w:t>
      </w:r>
      <w:r w:rsidR="00666E10">
        <w:rPr>
          <w:rFonts w:ascii="Calibri" w:eastAsia="Calibri" w:hAnsi="Calibri" w:cs="Calibri"/>
          <w:i/>
          <w:iCs/>
          <w:lang w:eastAsia="en-US"/>
        </w:rPr>
        <w:t>.</w:t>
      </w:r>
      <w:r>
        <w:rPr>
          <w:rFonts w:eastAsia="Calibri" w:cstheme="minorHAnsi"/>
          <w:i/>
          <w:iCs/>
          <w:sz w:val="22"/>
          <w:szCs w:val="22"/>
        </w:rPr>
        <w:t>; virš lauko įėjimo durų apsauginį stogelį. Numatyti pastato žaibosaugą;</w:t>
      </w:r>
    </w:p>
    <w:p w14:paraId="35DF71AF" w14:textId="3A0DF3D1" w:rsidR="001C186A" w:rsidRDefault="001C186A" w:rsidP="00A35770">
      <w:pPr>
        <w:tabs>
          <w:tab w:val="left" w:pos="450"/>
          <w:tab w:val="left" w:pos="990"/>
        </w:tabs>
        <w:spacing w:after="0" w:line="240" w:lineRule="auto"/>
        <w:ind w:left="360"/>
        <w:jc w:val="both"/>
        <w:rPr>
          <w:rFonts w:eastAsia="Calibri" w:cstheme="minorHAnsi"/>
          <w:i/>
          <w:iCs/>
          <w:sz w:val="22"/>
          <w:szCs w:val="22"/>
        </w:rPr>
      </w:pPr>
      <w:r>
        <w:rPr>
          <w:rFonts w:eastAsia="Calibri" w:cstheme="minorHAnsi"/>
          <w:i/>
          <w:iCs/>
          <w:sz w:val="22"/>
          <w:szCs w:val="22"/>
        </w:rPr>
        <w:t xml:space="preserve">2.4 Įrengti/sumontuoti nuotekų išlyginimo talpą, anaerobines kameras, sekos bioreaktorius </w:t>
      </w:r>
      <w:r w:rsidR="005D3E07">
        <w:rPr>
          <w:rFonts w:eastAsia="Calibri" w:cstheme="minorHAnsi"/>
          <w:i/>
          <w:iCs/>
          <w:sz w:val="22"/>
          <w:szCs w:val="22"/>
        </w:rPr>
        <w:t xml:space="preserve">ne mažiau </w:t>
      </w:r>
      <w:r>
        <w:rPr>
          <w:rFonts w:eastAsia="Calibri" w:cstheme="minorHAnsi"/>
          <w:i/>
          <w:iCs/>
          <w:sz w:val="22"/>
          <w:szCs w:val="22"/>
        </w:rPr>
        <w:t>2 vnt., dumblo talpą, mėginių ėmimo/debito matavimo talpą</w:t>
      </w:r>
      <w:r w:rsidR="003B4ADD">
        <w:rPr>
          <w:rFonts w:eastAsia="Calibri" w:cstheme="minorHAnsi"/>
          <w:i/>
          <w:iCs/>
          <w:sz w:val="22"/>
          <w:szCs w:val="22"/>
        </w:rPr>
        <w:t xml:space="preserve">. </w:t>
      </w:r>
      <w:r w:rsidR="003B4ADD" w:rsidRPr="003B4ADD">
        <w:rPr>
          <w:rFonts w:eastAsia="Calibri" w:cstheme="minorHAnsi"/>
          <w:i/>
          <w:iCs/>
          <w:sz w:val="22"/>
          <w:szCs w:val="22"/>
        </w:rPr>
        <w:t xml:space="preserve">Šios minimos </w:t>
      </w:r>
      <w:r w:rsidR="003B4ADD">
        <w:rPr>
          <w:rFonts w:eastAsia="Calibri" w:cstheme="minorHAnsi"/>
          <w:i/>
          <w:iCs/>
          <w:sz w:val="22"/>
          <w:szCs w:val="22"/>
        </w:rPr>
        <w:t>t</w:t>
      </w:r>
      <w:r w:rsidR="003B4ADD" w:rsidRPr="003B4ADD">
        <w:rPr>
          <w:rFonts w:eastAsia="Calibri" w:cstheme="minorHAnsi"/>
          <w:i/>
          <w:iCs/>
          <w:sz w:val="22"/>
          <w:szCs w:val="22"/>
        </w:rPr>
        <w:t>alpos ir rezervuarai turi būti gelžbetoniniai</w:t>
      </w:r>
      <w:r w:rsidR="00FE4634">
        <w:rPr>
          <w:rFonts w:eastAsia="Calibri" w:cstheme="minorHAnsi"/>
          <w:i/>
          <w:iCs/>
          <w:sz w:val="22"/>
          <w:szCs w:val="22"/>
        </w:rPr>
        <w:t xml:space="preserve"> arba lygiavertės medžiagos</w:t>
      </w:r>
      <w:r w:rsidR="003B4ADD">
        <w:rPr>
          <w:rFonts w:eastAsia="Calibri" w:cstheme="minorHAnsi"/>
          <w:i/>
          <w:iCs/>
          <w:sz w:val="22"/>
          <w:szCs w:val="22"/>
        </w:rPr>
        <w:t>.</w:t>
      </w:r>
    </w:p>
    <w:p w14:paraId="57481C48" w14:textId="5727A4BF" w:rsidR="001C186A" w:rsidRDefault="001C186A" w:rsidP="00A35770">
      <w:pPr>
        <w:tabs>
          <w:tab w:val="left" w:pos="450"/>
          <w:tab w:val="left" w:pos="990"/>
        </w:tabs>
        <w:spacing w:after="0" w:line="240" w:lineRule="auto"/>
        <w:ind w:left="360"/>
        <w:jc w:val="both"/>
        <w:rPr>
          <w:rFonts w:eastAsia="Calibri" w:cstheme="minorHAnsi"/>
          <w:i/>
          <w:iCs/>
          <w:sz w:val="22"/>
          <w:szCs w:val="22"/>
        </w:rPr>
      </w:pPr>
      <w:r>
        <w:rPr>
          <w:rFonts w:eastAsia="Calibri" w:cstheme="minorHAnsi"/>
          <w:i/>
          <w:iCs/>
          <w:sz w:val="22"/>
          <w:szCs w:val="22"/>
        </w:rPr>
        <w:t>2.</w:t>
      </w:r>
      <w:r w:rsidR="009275B1">
        <w:rPr>
          <w:rFonts w:eastAsia="Calibri" w:cstheme="minorHAnsi"/>
          <w:i/>
          <w:iCs/>
          <w:sz w:val="22"/>
          <w:szCs w:val="22"/>
        </w:rPr>
        <w:t>5</w:t>
      </w:r>
      <w:r>
        <w:rPr>
          <w:rFonts w:eastAsia="Calibri" w:cstheme="minorHAnsi"/>
          <w:i/>
          <w:iCs/>
          <w:sz w:val="22"/>
          <w:szCs w:val="22"/>
        </w:rPr>
        <w:t xml:space="preserve"> </w:t>
      </w:r>
      <w:r w:rsidRPr="00BC45F4">
        <w:rPr>
          <w:rFonts w:eastAsia="Calibri" w:cstheme="minorHAnsi"/>
          <w:i/>
          <w:iCs/>
          <w:sz w:val="22"/>
          <w:szCs w:val="22"/>
        </w:rPr>
        <w:t xml:space="preserve">Privaloma suprojektuoti ir įrengti (prijungti)  laisvai pastatomą dyzelinį elektros generatorių su pastoge. Generatoriaus galingumas parenkamas pagal suprojektuotų NVĮ </w:t>
      </w:r>
      <w:r>
        <w:rPr>
          <w:rFonts w:eastAsia="Calibri" w:cstheme="minorHAnsi"/>
          <w:i/>
          <w:iCs/>
          <w:sz w:val="22"/>
          <w:szCs w:val="22"/>
        </w:rPr>
        <w:t xml:space="preserve">įrenginių elektros energijos </w:t>
      </w:r>
      <w:r w:rsidRPr="00BC45F4">
        <w:rPr>
          <w:rFonts w:eastAsia="Calibri" w:cstheme="minorHAnsi"/>
          <w:i/>
          <w:iCs/>
          <w:sz w:val="22"/>
          <w:szCs w:val="22"/>
        </w:rPr>
        <w:t>poreikį, įskaitant teritorijos apšvietimą.</w:t>
      </w:r>
      <w:r>
        <w:rPr>
          <w:rFonts w:eastAsia="Calibri" w:cstheme="minorHAnsi"/>
          <w:i/>
          <w:iCs/>
          <w:sz w:val="22"/>
          <w:szCs w:val="22"/>
        </w:rPr>
        <w:t xml:space="preserve"> </w:t>
      </w:r>
      <w:r w:rsidRPr="00442D7C">
        <w:rPr>
          <w:rFonts w:eastAsia="Calibri" w:cstheme="minorHAnsi"/>
          <w:i/>
          <w:iCs/>
          <w:sz w:val="22"/>
          <w:szCs w:val="22"/>
        </w:rPr>
        <w:t xml:space="preserve">Dyzelinis generatorius turi užtikrinti </w:t>
      </w:r>
      <w:r>
        <w:rPr>
          <w:rFonts w:eastAsia="Calibri" w:cstheme="minorHAnsi"/>
          <w:i/>
          <w:iCs/>
          <w:sz w:val="22"/>
          <w:szCs w:val="22"/>
        </w:rPr>
        <w:t xml:space="preserve">ne mažiau, kaip </w:t>
      </w:r>
      <w:r w:rsidRPr="00442D7C">
        <w:rPr>
          <w:rFonts w:eastAsia="Calibri" w:cstheme="minorHAnsi"/>
          <w:i/>
          <w:iCs/>
          <w:sz w:val="22"/>
          <w:szCs w:val="22"/>
        </w:rPr>
        <w:t>48 val. autonominį NVĮ veikimą, nutraukus elektros energijos tiekimą ESO tinkl</w:t>
      </w:r>
      <w:r>
        <w:rPr>
          <w:rFonts w:eastAsia="Calibri" w:cstheme="minorHAnsi"/>
          <w:i/>
          <w:iCs/>
          <w:sz w:val="22"/>
          <w:szCs w:val="22"/>
        </w:rPr>
        <w:t>u</w:t>
      </w:r>
      <w:r w:rsidRPr="00442D7C">
        <w:rPr>
          <w:rFonts w:eastAsia="Calibri" w:cstheme="minorHAnsi"/>
          <w:i/>
          <w:iCs/>
          <w:sz w:val="22"/>
          <w:szCs w:val="22"/>
        </w:rPr>
        <w:t xml:space="preserve">. </w:t>
      </w:r>
      <w:r>
        <w:rPr>
          <w:rFonts w:eastAsia="Calibri" w:cstheme="minorHAnsi"/>
          <w:i/>
          <w:iCs/>
          <w:sz w:val="22"/>
          <w:szCs w:val="22"/>
        </w:rPr>
        <w:t>G</w:t>
      </w:r>
      <w:r w:rsidRPr="00442D7C">
        <w:rPr>
          <w:rFonts w:eastAsia="Calibri" w:cstheme="minorHAnsi"/>
          <w:i/>
          <w:iCs/>
          <w:sz w:val="22"/>
          <w:szCs w:val="22"/>
        </w:rPr>
        <w:t>eneratorius turi automatiškai įsijungti, dingus elektrai</w:t>
      </w:r>
      <w:r>
        <w:rPr>
          <w:rFonts w:eastAsia="Calibri" w:cstheme="minorHAnsi"/>
          <w:i/>
          <w:iCs/>
          <w:sz w:val="22"/>
          <w:szCs w:val="22"/>
        </w:rPr>
        <w:t>,</w:t>
      </w:r>
      <w:r w:rsidRPr="00442D7C">
        <w:rPr>
          <w:rFonts w:eastAsia="Calibri" w:cstheme="minorHAnsi"/>
          <w:i/>
          <w:iCs/>
          <w:sz w:val="22"/>
          <w:szCs w:val="22"/>
        </w:rPr>
        <w:t xml:space="preserve"> ir išsijungti, atstačius elektros tiekimo iš ESO</w:t>
      </w:r>
      <w:r>
        <w:rPr>
          <w:rFonts w:eastAsia="Calibri" w:cstheme="minorHAnsi"/>
          <w:i/>
          <w:iCs/>
          <w:sz w:val="22"/>
          <w:szCs w:val="22"/>
        </w:rPr>
        <w:t xml:space="preserve"> tinklo</w:t>
      </w:r>
      <w:r w:rsidRPr="00442D7C">
        <w:rPr>
          <w:rFonts w:eastAsia="Calibri" w:cstheme="minorHAnsi"/>
          <w:i/>
          <w:iCs/>
          <w:sz w:val="22"/>
          <w:szCs w:val="22"/>
        </w:rPr>
        <w:t>, rankinio įjungimo/išjungimo galimybė,  turi būti numatyta nuotolinio parametrų (įtampa, srovė, kuro likutis)</w:t>
      </w:r>
      <w:r>
        <w:rPr>
          <w:rFonts w:eastAsia="Calibri" w:cstheme="minorHAnsi"/>
          <w:i/>
          <w:iCs/>
          <w:sz w:val="22"/>
          <w:szCs w:val="22"/>
        </w:rPr>
        <w:t xml:space="preserve"> stebėjimo galimybė</w:t>
      </w:r>
      <w:r w:rsidR="00FE4634">
        <w:rPr>
          <w:rFonts w:eastAsia="Calibri" w:cstheme="minorHAnsi"/>
          <w:i/>
          <w:iCs/>
          <w:sz w:val="22"/>
          <w:szCs w:val="22"/>
        </w:rPr>
        <w:t xml:space="preserve"> </w:t>
      </w:r>
      <w:r w:rsidR="00FE4634" w:rsidRPr="00FE4634">
        <w:rPr>
          <w:rFonts w:eastAsia="Calibri" w:cstheme="minorHAnsi"/>
          <w:i/>
          <w:iCs/>
          <w:sz w:val="22"/>
          <w:szCs w:val="22"/>
        </w:rPr>
        <w:t>nuotėkų infrastruktūros dispečerinėje, esamoje SCAD</w:t>
      </w:r>
      <w:r w:rsidR="00A44EB5">
        <w:rPr>
          <w:rFonts w:eastAsia="Calibri" w:cstheme="minorHAnsi"/>
          <w:i/>
          <w:iCs/>
          <w:sz w:val="22"/>
          <w:szCs w:val="22"/>
        </w:rPr>
        <w:t>A programoje</w:t>
      </w:r>
      <w:r w:rsidR="00FE4634" w:rsidRPr="00FE4634">
        <w:rPr>
          <w:rFonts w:eastAsia="Calibri" w:cstheme="minorHAnsi"/>
          <w:i/>
          <w:iCs/>
          <w:sz w:val="22"/>
          <w:szCs w:val="22"/>
        </w:rPr>
        <w:t xml:space="preserve">  „Ametistas“  adresu </w:t>
      </w:r>
      <w:bookmarkStart w:id="67" w:name="_Hlk208778080"/>
      <w:r w:rsidR="00FE4634" w:rsidRPr="00FE4634">
        <w:rPr>
          <w:rFonts w:eastAsia="Calibri" w:cstheme="minorHAnsi"/>
          <w:i/>
          <w:iCs/>
          <w:sz w:val="22"/>
          <w:szCs w:val="22"/>
        </w:rPr>
        <w:t xml:space="preserve">Skuodo g. 46, Troškučių </w:t>
      </w:r>
      <w:r w:rsidR="00FE4634" w:rsidRPr="00FE4634">
        <w:rPr>
          <w:rFonts w:eastAsia="Calibri" w:cstheme="minorHAnsi"/>
          <w:i/>
          <w:iCs/>
          <w:sz w:val="22"/>
          <w:szCs w:val="22"/>
        </w:rPr>
        <w:lastRenderedPageBreak/>
        <w:t>k</w:t>
      </w:r>
      <w:r>
        <w:rPr>
          <w:rFonts w:eastAsia="Calibri" w:cstheme="minorHAnsi"/>
          <w:i/>
          <w:iCs/>
          <w:sz w:val="22"/>
          <w:szCs w:val="22"/>
        </w:rPr>
        <w:t>.</w:t>
      </w:r>
      <w:r w:rsidRPr="00442D7C">
        <w:rPr>
          <w:rFonts w:eastAsia="Calibri" w:cstheme="minorHAnsi"/>
          <w:i/>
          <w:iCs/>
          <w:sz w:val="22"/>
          <w:szCs w:val="22"/>
        </w:rPr>
        <w:t> </w:t>
      </w:r>
      <w:bookmarkEnd w:id="67"/>
      <w:r w:rsidRPr="00442D7C">
        <w:rPr>
          <w:rFonts w:eastAsia="Calibri" w:cstheme="minorHAnsi"/>
          <w:i/>
          <w:iCs/>
          <w:sz w:val="22"/>
          <w:szCs w:val="22"/>
        </w:rPr>
        <w:t>Generatoriaus aptarnavimui, kuro užpylimui turi būti suprojektuotas ir įrengtas privažiavimo kelias autocisternai su skaldos danga</w:t>
      </w:r>
      <w:r>
        <w:rPr>
          <w:rFonts w:eastAsia="Calibri" w:cstheme="minorHAnsi"/>
          <w:i/>
          <w:iCs/>
          <w:sz w:val="22"/>
          <w:szCs w:val="22"/>
        </w:rPr>
        <w:t>;</w:t>
      </w:r>
    </w:p>
    <w:p w14:paraId="0471CF7A" w14:textId="319D813B" w:rsidR="001C186A" w:rsidRPr="00D95D4C" w:rsidRDefault="001C186A" w:rsidP="00A35770">
      <w:pPr>
        <w:tabs>
          <w:tab w:val="left" w:pos="450"/>
          <w:tab w:val="left" w:pos="990"/>
        </w:tabs>
        <w:spacing w:after="0" w:line="240" w:lineRule="auto"/>
        <w:ind w:left="360"/>
        <w:jc w:val="both"/>
        <w:rPr>
          <w:rFonts w:eastAsia="Calibri" w:cstheme="minorHAnsi"/>
          <w:bCs/>
          <w:i/>
          <w:iCs/>
          <w:sz w:val="22"/>
          <w:szCs w:val="22"/>
        </w:rPr>
      </w:pPr>
      <w:r>
        <w:rPr>
          <w:rFonts w:eastAsia="Calibri" w:cstheme="minorHAnsi"/>
          <w:i/>
          <w:iCs/>
          <w:sz w:val="22"/>
          <w:szCs w:val="22"/>
        </w:rPr>
        <w:t>2.</w:t>
      </w:r>
      <w:r w:rsidR="009275B1">
        <w:rPr>
          <w:rFonts w:eastAsia="Calibri" w:cstheme="minorHAnsi"/>
          <w:i/>
          <w:iCs/>
          <w:sz w:val="22"/>
          <w:szCs w:val="22"/>
        </w:rPr>
        <w:t>6</w:t>
      </w:r>
      <w:r>
        <w:rPr>
          <w:rFonts w:eastAsia="Calibri" w:cstheme="minorHAnsi"/>
          <w:i/>
          <w:iCs/>
          <w:sz w:val="22"/>
          <w:szCs w:val="22"/>
        </w:rPr>
        <w:t xml:space="preserve"> </w:t>
      </w:r>
      <w:r w:rsidR="006C300C" w:rsidRPr="006C300C">
        <w:rPr>
          <w:rFonts w:eastAsia="Calibri" w:cstheme="minorHAnsi"/>
          <w:i/>
          <w:iCs/>
          <w:sz w:val="22"/>
          <w:szCs w:val="22"/>
        </w:rPr>
        <w:t xml:space="preserve">Vadovaujantis 2004 m. spalio 19 d. įsakymu Nr. D1-543 (Lietuvos Respublikos aplinkos ministro 2024 m. gruodžio 3 d. įsakymo Nr. D1-423 redakcija) patvirtinto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reikalavimais, </w:t>
      </w:r>
      <w:r w:rsidR="006C300C" w:rsidRPr="006C300C">
        <w:rPr>
          <w:rFonts w:eastAsia="Calibri" w:cstheme="minorHAnsi"/>
          <w:bCs/>
          <w:i/>
          <w:iCs/>
          <w:sz w:val="22"/>
          <w:szCs w:val="22"/>
        </w:rPr>
        <w:t xml:space="preserve">suprojektuoti ir </w:t>
      </w:r>
      <w:r w:rsidR="006C300C">
        <w:rPr>
          <w:rFonts w:eastAsia="Calibri" w:cstheme="minorHAnsi"/>
          <w:bCs/>
          <w:i/>
          <w:iCs/>
          <w:sz w:val="22"/>
          <w:szCs w:val="22"/>
        </w:rPr>
        <w:t>a</w:t>
      </w:r>
      <w:r w:rsidRPr="00BC45F4">
        <w:rPr>
          <w:rFonts w:eastAsia="Calibri" w:cstheme="minorHAnsi"/>
          <w:bCs/>
          <w:i/>
          <w:iCs/>
          <w:sz w:val="22"/>
          <w:szCs w:val="22"/>
        </w:rPr>
        <w:t xml:space="preserve">ptverti </w:t>
      </w:r>
      <w:r>
        <w:rPr>
          <w:rFonts w:eastAsia="Calibri" w:cstheme="minorHAnsi"/>
          <w:bCs/>
          <w:i/>
          <w:iCs/>
          <w:sz w:val="22"/>
          <w:szCs w:val="22"/>
        </w:rPr>
        <w:t xml:space="preserve">NVĮ </w:t>
      </w:r>
      <w:r w:rsidRPr="00BC45F4">
        <w:rPr>
          <w:rFonts w:eastAsia="Calibri" w:cstheme="minorHAnsi"/>
          <w:bCs/>
          <w:i/>
          <w:iCs/>
          <w:sz w:val="22"/>
          <w:szCs w:val="22"/>
        </w:rPr>
        <w:t xml:space="preserve"> teritoriją ne žemesne kaip 2,50 m. aukščio tvora, kuri turi būti sudaryta iš metalinių cinkuotų ir milteliniu dažymu padengtų stulpelių</w:t>
      </w:r>
      <w:r w:rsidR="006C49B3">
        <w:rPr>
          <w:rFonts w:eastAsia="Calibri" w:cstheme="minorHAnsi"/>
          <w:bCs/>
          <w:i/>
          <w:iCs/>
          <w:sz w:val="22"/>
          <w:szCs w:val="22"/>
        </w:rPr>
        <w:t xml:space="preserve"> (arba lygiaverčių)</w:t>
      </w:r>
      <w:r w:rsidRPr="00BC45F4">
        <w:rPr>
          <w:rFonts w:eastAsia="Calibri" w:cstheme="minorHAnsi"/>
          <w:bCs/>
          <w:i/>
          <w:iCs/>
          <w:sz w:val="22"/>
          <w:szCs w:val="22"/>
        </w:rPr>
        <w:t xml:space="preserve"> ir tarp jų montuojamų tvoros segmentų. Įrengti dvivėrius ne mažesnius nei 3,8 m. pločio vartus ir vartelius (plotis – 0,9-1,0 m). </w:t>
      </w:r>
      <w:r w:rsidRPr="0085599F">
        <w:rPr>
          <w:rFonts w:eastAsia="Calibri" w:cstheme="minorHAnsi"/>
          <w:bCs/>
          <w:i/>
          <w:iCs/>
          <w:sz w:val="22"/>
          <w:szCs w:val="22"/>
        </w:rPr>
        <w:t xml:space="preserve">NVĮ teritorijos kampuose turi būti įrengtas apšvietimas su LED </w:t>
      </w:r>
      <w:r w:rsidR="00FA780B">
        <w:rPr>
          <w:rFonts w:eastAsia="Calibri" w:cstheme="minorHAnsi"/>
          <w:bCs/>
          <w:i/>
          <w:iCs/>
          <w:sz w:val="22"/>
          <w:szCs w:val="22"/>
        </w:rPr>
        <w:t xml:space="preserve">tipo </w:t>
      </w:r>
      <w:r w:rsidRPr="0085599F">
        <w:rPr>
          <w:rFonts w:eastAsia="Calibri" w:cstheme="minorHAnsi"/>
          <w:bCs/>
          <w:i/>
          <w:iCs/>
          <w:sz w:val="22"/>
          <w:szCs w:val="22"/>
        </w:rPr>
        <w:t xml:space="preserve">lauko šviestuvais,   ant stulpų su judesio davikliais. Montuojami šviestuvai ne mažiau nei 40 W galios, su LED </w:t>
      </w:r>
      <w:r w:rsidR="00FA780B">
        <w:rPr>
          <w:rFonts w:eastAsia="Calibri" w:cstheme="minorHAnsi"/>
          <w:bCs/>
          <w:i/>
          <w:iCs/>
          <w:sz w:val="22"/>
          <w:szCs w:val="22"/>
        </w:rPr>
        <w:t xml:space="preserve">tipo </w:t>
      </w:r>
      <w:r w:rsidR="00FA780B" w:rsidRPr="0085599F">
        <w:rPr>
          <w:rFonts w:eastAsia="Calibri" w:cstheme="minorHAnsi"/>
          <w:bCs/>
          <w:i/>
          <w:iCs/>
          <w:sz w:val="22"/>
          <w:szCs w:val="22"/>
        </w:rPr>
        <w:t>lemp</w:t>
      </w:r>
      <w:r w:rsidR="00FA780B">
        <w:rPr>
          <w:rFonts w:eastAsia="Calibri" w:cstheme="minorHAnsi"/>
          <w:bCs/>
          <w:i/>
          <w:iCs/>
          <w:sz w:val="22"/>
          <w:szCs w:val="22"/>
        </w:rPr>
        <w:t>omis</w:t>
      </w:r>
      <w:r w:rsidRPr="0085599F">
        <w:rPr>
          <w:rFonts w:eastAsia="Calibri" w:cstheme="minorHAnsi"/>
          <w:bCs/>
          <w:i/>
          <w:iCs/>
          <w:sz w:val="22"/>
          <w:szCs w:val="22"/>
        </w:rPr>
        <w:t>, maitinama 230 V , montuojamais</w:t>
      </w:r>
      <w:r w:rsidRPr="00D95D4C">
        <w:rPr>
          <w:rFonts w:eastAsia="Calibri" w:cstheme="minorHAnsi"/>
          <w:bCs/>
          <w:i/>
          <w:iCs/>
          <w:sz w:val="22"/>
          <w:szCs w:val="22"/>
        </w:rPr>
        <w:t xml:space="preserve"> stulpe. Šviestuvai  būtų įjungiami rankiniu arba automatiniu režimu tamsiu paros metu – valdomi astronominiu laikrodžiu</w:t>
      </w:r>
      <w:r>
        <w:rPr>
          <w:rFonts w:eastAsia="Calibri" w:cstheme="minorHAnsi"/>
          <w:bCs/>
          <w:i/>
          <w:iCs/>
          <w:sz w:val="22"/>
          <w:szCs w:val="22"/>
        </w:rPr>
        <w:t xml:space="preserve">. Numatyti teritorijos </w:t>
      </w:r>
      <w:r w:rsidRPr="00442D7C">
        <w:rPr>
          <w:rFonts w:eastAsia="Calibri" w:cstheme="minorHAnsi"/>
          <w:i/>
          <w:iCs/>
          <w:sz w:val="22"/>
          <w:szCs w:val="22"/>
        </w:rPr>
        <w:t>perimetro apsauginę signalizaciją</w:t>
      </w:r>
      <w:r>
        <w:rPr>
          <w:rFonts w:eastAsia="Calibri" w:cstheme="minorHAnsi"/>
          <w:bCs/>
          <w:i/>
          <w:iCs/>
          <w:sz w:val="22"/>
          <w:szCs w:val="22"/>
        </w:rPr>
        <w:t>;</w:t>
      </w:r>
    </w:p>
    <w:p w14:paraId="1D311C37" w14:textId="25F5074D" w:rsidR="001C186A" w:rsidRDefault="001C186A" w:rsidP="00A35770">
      <w:pPr>
        <w:tabs>
          <w:tab w:val="left" w:pos="450"/>
          <w:tab w:val="left" w:pos="990"/>
        </w:tabs>
        <w:spacing w:after="0" w:line="240" w:lineRule="auto"/>
        <w:ind w:left="360"/>
        <w:jc w:val="both"/>
        <w:rPr>
          <w:rFonts w:eastAsia="Calibri" w:cstheme="minorHAnsi"/>
          <w:bCs/>
          <w:i/>
          <w:iCs/>
          <w:sz w:val="22"/>
          <w:szCs w:val="22"/>
        </w:rPr>
      </w:pPr>
      <w:r>
        <w:rPr>
          <w:rFonts w:eastAsia="Calibri" w:cstheme="minorHAnsi"/>
          <w:bCs/>
          <w:i/>
          <w:iCs/>
          <w:sz w:val="22"/>
          <w:szCs w:val="22"/>
        </w:rPr>
        <w:t>2.</w:t>
      </w:r>
      <w:r w:rsidR="009275B1">
        <w:rPr>
          <w:rFonts w:eastAsia="Calibri" w:cstheme="minorHAnsi"/>
          <w:bCs/>
          <w:i/>
          <w:iCs/>
          <w:sz w:val="22"/>
          <w:szCs w:val="22"/>
        </w:rPr>
        <w:t>7</w:t>
      </w:r>
      <w:r>
        <w:rPr>
          <w:rFonts w:eastAsia="Calibri" w:cstheme="minorHAnsi"/>
          <w:bCs/>
          <w:i/>
          <w:iCs/>
          <w:sz w:val="22"/>
          <w:szCs w:val="22"/>
        </w:rPr>
        <w:t xml:space="preserve"> </w:t>
      </w:r>
      <w:r w:rsidR="00EF49B2">
        <w:rPr>
          <w:rFonts w:eastAsia="Calibri" w:cstheme="minorHAnsi"/>
          <w:bCs/>
          <w:i/>
          <w:iCs/>
          <w:sz w:val="22"/>
          <w:szCs w:val="22"/>
        </w:rPr>
        <w:t>NVĮ</w:t>
      </w:r>
      <w:r w:rsidR="00EF49B2" w:rsidRPr="00BC45F4">
        <w:rPr>
          <w:rFonts w:eastAsia="Calibri" w:cstheme="minorHAnsi"/>
          <w:bCs/>
          <w:i/>
          <w:iCs/>
          <w:sz w:val="22"/>
          <w:szCs w:val="22"/>
        </w:rPr>
        <w:t xml:space="preserve"> teritorija turi būti  </w:t>
      </w:r>
      <w:proofErr w:type="spellStart"/>
      <w:r w:rsidR="00EF49B2" w:rsidRPr="00BC45F4">
        <w:rPr>
          <w:rFonts w:eastAsia="Calibri" w:cstheme="minorHAnsi"/>
          <w:bCs/>
          <w:i/>
          <w:iCs/>
          <w:sz w:val="22"/>
          <w:szCs w:val="22"/>
        </w:rPr>
        <w:t>planiruota</w:t>
      </w:r>
      <w:proofErr w:type="spellEnd"/>
      <w:r w:rsidR="00EF49B2" w:rsidRPr="00BC45F4">
        <w:rPr>
          <w:rFonts w:eastAsia="Calibri" w:cstheme="minorHAnsi"/>
          <w:bCs/>
          <w:i/>
          <w:iCs/>
          <w:sz w:val="22"/>
          <w:szCs w:val="22"/>
        </w:rPr>
        <w:t xml:space="preserve"> ir apželdinta. Rangovas privalės atstatyti vis</w:t>
      </w:r>
      <w:r w:rsidR="00EF49B2">
        <w:rPr>
          <w:rFonts w:eastAsia="Calibri" w:cstheme="minorHAnsi"/>
          <w:bCs/>
          <w:i/>
          <w:iCs/>
          <w:sz w:val="22"/>
          <w:szCs w:val="22"/>
        </w:rPr>
        <w:t>a</w:t>
      </w:r>
      <w:r w:rsidR="00EF49B2" w:rsidRPr="00BC45F4">
        <w:rPr>
          <w:rFonts w:eastAsia="Calibri" w:cstheme="minorHAnsi"/>
          <w:bCs/>
          <w:i/>
          <w:iCs/>
          <w:sz w:val="22"/>
          <w:szCs w:val="22"/>
        </w:rPr>
        <w:t>s statybos laikotarpiu sugadint</w:t>
      </w:r>
      <w:r w:rsidR="00EF49B2">
        <w:rPr>
          <w:rFonts w:eastAsia="Calibri" w:cstheme="minorHAnsi"/>
          <w:bCs/>
          <w:i/>
          <w:iCs/>
          <w:sz w:val="22"/>
          <w:szCs w:val="22"/>
        </w:rPr>
        <w:t>as</w:t>
      </w:r>
      <w:r w:rsidR="00EF49B2" w:rsidRPr="00BC45F4">
        <w:rPr>
          <w:rFonts w:eastAsia="Calibri" w:cstheme="minorHAnsi"/>
          <w:bCs/>
          <w:i/>
          <w:iCs/>
          <w:sz w:val="22"/>
          <w:szCs w:val="22"/>
        </w:rPr>
        <w:t xml:space="preserve"> </w:t>
      </w:r>
      <w:r w:rsidR="00EF49B2">
        <w:rPr>
          <w:rFonts w:eastAsia="Calibri" w:cstheme="minorHAnsi"/>
          <w:bCs/>
          <w:i/>
          <w:iCs/>
          <w:sz w:val="22"/>
          <w:szCs w:val="22"/>
        </w:rPr>
        <w:t xml:space="preserve">dangas. Reikalinga suprojektuoti ir </w:t>
      </w:r>
      <w:r w:rsidR="00EF49B2" w:rsidRPr="00BC45F4">
        <w:rPr>
          <w:rFonts w:eastAsia="Calibri" w:cstheme="minorHAnsi"/>
          <w:bCs/>
          <w:i/>
          <w:iCs/>
          <w:sz w:val="22"/>
          <w:szCs w:val="22"/>
        </w:rPr>
        <w:t xml:space="preserve"> įrengti</w:t>
      </w:r>
      <w:r w:rsidR="00EF49B2" w:rsidRPr="00A35770">
        <w:rPr>
          <w:rFonts w:eastAsia="Calibri" w:cstheme="minorHAnsi"/>
          <w:bCs/>
          <w:i/>
          <w:iCs/>
          <w:sz w:val="22"/>
          <w:szCs w:val="22"/>
        </w:rPr>
        <w:t xml:space="preserve"> </w:t>
      </w:r>
      <w:r w:rsidR="00EF49B2">
        <w:rPr>
          <w:rFonts w:eastAsia="Calibri" w:cstheme="minorHAnsi"/>
          <w:bCs/>
          <w:i/>
          <w:iCs/>
          <w:sz w:val="22"/>
          <w:szCs w:val="22"/>
        </w:rPr>
        <w:t xml:space="preserve">automobilių </w:t>
      </w:r>
      <w:r w:rsidR="00EF49B2" w:rsidRPr="00A35770">
        <w:rPr>
          <w:rFonts w:eastAsia="Calibri" w:cstheme="minorHAnsi"/>
          <w:bCs/>
          <w:i/>
          <w:iCs/>
          <w:sz w:val="22"/>
          <w:szCs w:val="22"/>
        </w:rPr>
        <w:t xml:space="preserve">aikštelę valyklos teritorijoje įrenginių aptarnavimui </w:t>
      </w:r>
      <w:r w:rsidR="00EF49B2" w:rsidRPr="002050CB">
        <w:rPr>
          <w:rFonts w:eastAsia="Calibri" w:cstheme="minorHAnsi"/>
          <w:bCs/>
          <w:i/>
          <w:iCs/>
          <w:sz w:val="22"/>
          <w:szCs w:val="22"/>
        </w:rPr>
        <w:t>(su asfaltbetonio danga</w:t>
      </w:r>
      <w:r w:rsidR="00EF49B2">
        <w:rPr>
          <w:rFonts w:eastAsia="Calibri" w:cstheme="minorHAnsi"/>
          <w:bCs/>
          <w:i/>
          <w:iCs/>
          <w:sz w:val="22"/>
          <w:szCs w:val="22"/>
        </w:rPr>
        <w:t>,  apie 10 x10 m, tikslinama projektavimo metu</w:t>
      </w:r>
      <w:r w:rsidR="00EF49B2" w:rsidRPr="002050CB">
        <w:rPr>
          <w:rFonts w:eastAsia="Calibri" w:cstheme="minorHAnsi"/>
          <w:bCs/>
          <w:i/>
          <w:iCs/>
          <w:sz w:val="22"/>
          <w:szCs w:val="22"/>
        </w:rPr>
        <w:t>)</w:t>
      </w:r>
      <w:r w:rsidR="00EF49B2">
        <w:rPr>
          <w:rFonts w:eastAsia="Calibri" w:cstheme="minorHAnsi"/>
          <w:bCs/>
          <w:i/>
          <w:iCs/>
          <w:sz w:val="22"/>
          <w:szCs w:val="22"/>
        </w:rPr>
        <w:t>, aptarnavimo takus aplink įrenginius iš trinkelių dangos</w:t>
      </w:r>
      <w:r w:rsidR="00A35770" w:rsidRPr="002050CB">
        <w:rPr>
          <w:rFonts w:eastAsia="Calibri" w:cstheme="minorHAnsi"/>
          <w:bCs/>
          <w:i/>
          <w:iCs/>
          <w:sz w:val="22"/>
          <w:szCs w:val="22"/>
        </w:rPr>
        <w:t>)</w:t>
      </w:r>
      <w:r w:rsidR="00EF49B2">
        <w:rPr>
          <w:rFonts w:eastAsia="Calibri" w:cstheme="minorHAnsi"/>
          <w:bCs/>
          <w:i/>
          <w:iCs/>
          <w:sz w:val="22"/>
          <w:szCs w:val="22"/>
        </w:rPr>
        <w:t>;</w:t>
      </w:r>
    </w:p>
    <w:p w14:paraId="59B9F24A" w14:textId="13556653" w:rsidR="00EF49B2" w:rsidRPr="00086DF2" w:rsidRDefault="00EF49B2" w:rsidP="00A35770">
      <w:pPr>
        <w:tabs>
          <w:tab w:val="left" w:pos="450"/>
          <w:tab w:val="left" w:pos="990"/>
        </w:tabs>
        <w:spacing w:after="0" w:line="240" w:lineRule="auto"/>
        <w:ind w:left="360"/>
        <w:jc w:val="both"/>
        <w:rPr>
          <w:rFonts w:eastAsia="Calibri" w:cstheme="minorHAnsi"/>
          <w:i/>
          <w:iCs/>
          <w:sz w:val="22"/>
          <w:szCs w:val="22"/>
        </w:rPr>
      </w:pPr>
      <w:r>
        <w:rPr>
          <w:rFonts w:eastAsia="Calibri" w:cstheme="minorHAnsi"/>
          <w:bCs/>
          <w:i/>
          <w:iCs/>
          <w:sz w:val="22"/>
          <w:szCs w:val="22"/>
        </w:rPr>
        <w:t>2.</w:t>
      </w:r>
      <w:r w:rsidR="009275B1">
        <w:rPr>
          <w:rFonts w:eastAsia="Calibri" w:cstheme="minorHAnsi"/>
          <w:bCs/>
          <w:i/>
          <w:iCs/>
          <w:sz w:val="22"/>
          <w:szCs w:val="22"/>
        </w:rPr>
        <w:t>8</w:t>
      </w:r>
      <w:r>
        <w:rPr>
          <w:rFonts w:eastAsia="Calibri" w:cstheme="minorHAnsi"/>
          <w:bCs/>
          <w:i/>
          <w:iCs/>
          <w:sz w:val="22"/>
          <w:szCs w:val="22"/>
        </w:rPr>
        <w:t>. Reikalavimai NVĮ technologiniams įrenginiams ir nuotekų valymui nurodyti šios specifikacijos 5 priede „</w:t>
      </w:r>
      <w:proofErr w:type="spellStart"/>
      <w:r>
        <w:rPr>
          <w:rFonts w:eastAsia="Calibri" w:cstheme="minorHAnsi"/>
          <w:bCs/>
          <w:i/>
          <w:iCs/>
          <w:sz w:val="22"/>
          <w:szCs w:val="22"/>
        </w:rPr>
        <w:t>Kapėnų</w:t>
      </w:r>
      <w:proofErr w:type="spellEnd"/>
      <w:r>
        <w:rPr>
          <w:rFonts w:eastAsia="Calibri" w:cstheme="minorHAnsi"/>
          <w:bCs/>
          <w:i/>
          <w:iCs/>
          <w:sz w:val="22"/>
          <w:szCs w:val="22"/>
        </w:rPr>
        <w:t xml:space="preserve"> </w:t>
      </w:r>
      <w:r w:rsidR="00B13B24">
        <w:rPr>
          <w:rFonts w:eastAsia="Calibri" w:cstheme="minorHAnsi"/>
          <w:bCs/>
          <w:i/>
          <w:iCs/>
          <w:sz w:val="22"/>
          <w:szCs w:val="22"/>
        </w:rPr>
        <w:t xml:space="preserve">k. </w:t>
      </w:r>
      <w:r w:rsidRPr="00124E36">
        <w:rPr>
          <w:rFonts w:eastAsia="Calibri" w:cstheme="minorHAnsi"/>
          <w:bCs/>
          <w:i/>
          <w:iCs/>
          <w:sz w:val="22"/>
          <w:szCs w:val="22"/>
        </w:rPr>
        <w:t>NVĮ  technologinės dalies specifikacija</w:t>
      </w:r>
      <w:r>
        <w:rPr>
          <w:rFonts w:eastAsia="Calibri" w:cstheme="minorHAnsi"/>
          <w:bCs/>
          <w:i/>
          <w:iCs/>
          <w:sz w:val="22"/>
          <w:szCs w:val="22"/>
        </w:rPr>
        <w:t>“.</w:t>
      </w:r>
    </w:p>
    <w:p w14:paraId="001439DC" w14:textId="4C0D1890" w:rsidR="001C186A" w:rsidRPr="003633E5" w:rsidRDefault="001C186A" w:rsidP="00A35770">
      <w:pPr>
        <w:pStyle w:val="Sraopastraipa"/>
        <w:numPr>
          <w:ilvl w:val="0"/>
          <w:numId w:val="26"/>
        </w:numPr>
        <w:tabs>
          <w:tab w:val="left" w:pos="450"/>
          <w:tab w:val="left" w:pos="990"/>
        </w:tabs>
        <w:spacing w:after="0" w:line="240" w:lineRule="auto"/>
        <w:ind w:left="0" w:firstLine="0"/>
        <w:jc w:val="both"/>
        <w:rPr>
          <w:rFonts w:cstheme="minorHAnsi"/>
          <w:b/>
          <w:bCs/>
          <w:iCs/>
          <w:sz w:val="22"/>
          <w:szCs w:val="22"/>
        </w:rPr>
      </w:pPr>
      <w:r w:rsidRPr="003633E5">
        <w:rPr>
          <w:rFonts w:eastAsia="Calibri" w:cstheme="minorHAnsi"/>
          <w:i/>
          <w:iCs/>
          <w:sz w:val="22"/>
          <w:szCs w:val="22"/>
        </w:rPr>
        <w:t xml:space="preserve">Rangovas turės parengti šias TDP dalis: bendrąją, </w:t>
      </w:r>
      <w:r w:rsidR="00615581" w:rsidRPr="003633E5">
        <w:rPr>
          <w:rFonts w:eastAsia="Calibri" w:cstheme="minorHAnsi"/>
          <w:i/>
          <w:iCs/>
          <w:sz w:val="22"/>
          <w:szCs w:val="22"/>
        </w:rPr>
        <w:t>architektūr</w:t>
      </w:r>
      <w:r w:rsidR="00615581">
        <w:rPr>
          <w:rFonts w:eastAsia="Calibri" w:cstheme="minorHAnsi"/>
          <w:i/>
          <w:iCs/>
          <w:sz w:val="22"/>
          <w:szCs w:val="22"/>
        </w:rPr>
        <w:t>inę</w:t>
      </w:r>
      <w:r w:rsidRPr="003633E5">
        <w:rPr>
          <w:rFonts w:eastAsia="Calibri" w:cstheme="minorHAnsi"/>
          <w:i/>
          <w:iCs/>
          <w:sz w:val="22"/>
          <w:szCs w:val="22"/>
        </w:rPr>
        <w:t xml:space="preserve">, konstrukcijų, gamybos technologijos, sklypo </w:t>
      </w:r>
      <w:r w:rsidR="00615581">
        <w:rPr>
          <w:rFonts w:eastAsia="Calibri" w:cstheme="minorHAnsi"/>
          <w:i/>
          <w:iCs/>
          <w:sz w:val="22"/>
          <w:szCs w:val="22"/>
        </w:rPr>
        <w:t>plano</w:t>
      </w:r>
      <w:r w:rsidRPr="003633E5">
        <w:rPr>
          <w:rFonts w:eastAsia="Calibri" w:cstheme="minorHAnsi"/>
          <w:i/>
          <w:iCs/>
          <w:sz w:val="22"/>
          <w:szCs w:val="22"/>
        </w:rPr>
        <w:t>, vandentiekio ir nuotekų šalinimo, elektrotechnikos, lauko elektrotechnikos, elektroninių ryšių ir telekomunikacijų, apsauginės signalizacijos, gaisro aptikimo ir signalizavimo, procesų valdymo ir automatiza</w:t>
      </w:r>
      <w:r w:rsidR="00615581">
        <w:rPr>
          <w:rFonts w:eastAsia="Calibri" w:cstheme="minorHAnsi"/>
          <w:i/>
          <w:iCs/>
          <w:sz w:val="22"/>
          <w:szCs w:val="22"/>
        </w:rPr>
        <w:t>vimo</w:t>
      </w:r>
      <w:r w:rsidRPr="003633E5">
        <w:rPr>
          <w:rFonts w:eastAsia="Calibri" w:cstheme="minorHAnsi"/>
          <w:i/>
          <w:iCs/>
          <w:sz w:val="22"/>
          <w:szCs w:val="22"/>
        </w:rPr>
        <w:t xml:space="preserve">, pasirengimo statybai ir statybos darbų organizavimo, </w:t>
      </w:r>
      <w:r w:rsidRPr="00666E10">
        <w:rPr>
          <w:rFonts w:eastAsia="Calibri" w:cstheme="minorHAnsi"/>
          <w:i/>
          <w:iCs/>
          <w:sz w:val="22"/>
          <w:szCs w:val="22"/>
        </w:rPr>
        <w:t>statybos skaičiuojamosios kainos nustatymo, ekonom</w:t>
      </w:r>
      <w:r w:rsidRPr="003633E5">
        <w:rPr>
          <w:rFonts w:eastAsia="Calibri" w:cstheme="minorHAnsi"/>
          <w:i/>
          <w:iCs/>
          <w:sz w:val="22"/>
          <w:szCs w:val="22"/>
        </w:rPr>
        <w:t xml:space="preserve">inę. </w:t>
      </w:r>
    </w:p>
    <w:p w14:paraId="22FC522A" w14:textId="77777777" w:rsidR="001C186A" w:rsidRPr="003633E5" w:rsidRDefault="001C186A" w:rsidP="001C186A">
      <w:pPr>
        <w:pStyle w:val="Sraopastraipa"/>
        <w:tabs>
          <w:tab w:val="left" w:pos="450"/>
          <w:tab w:val="left" w:pos="990"/>
        </w:tabs>
        <w:spacing w:after="0" w:line="240" w:lineRule="auto"/>
        <w:ind w:left="0"/>
        <w:jc w:val="both"/>
        <w:rPr>
          <w:rFonts w:cstheme="minorHAnsi"/>
          <w:b/>
          <w:bCs/>
          <w:iCs/>
          <w:sz w:val="22"/>
          <w:szCs w:val="22"/>
        </w:rPr>
      </w:pPr>
      <w:r w:rsidRPr="003633E5">
        <w:rPr>
          <w:rFonts w:eastAsia="Calibri" w:cstheme="minorHAnsi"/>
          <w:b/>
          <w:bCs/>
          <w:i/>
          <w:iCs/>
          <w:sz w:val="22"/>
          <w:szCs w:val="22"/>
        </w:rPr>
        <w:t>PASTABA:</w:t>
      </w:r>
      <w:r w:rsidRPr="003633E5">
        <w:rPr>
          <w:rFonts w:eastAsia="Calibri" w:cstheme="minorHAnsi"/>
          <w:i/>
          <w:iCs/>
          <w:sz w:val="22"/>
          <w:szCs w:val="22"/>
        </w:rPr>
        <w:t xml:space="preserve"> </w:t>
      </w:r>
      <w:r w:rsidRPr="003633E5">
        <w:rPr>
          <w:rFonts w:eastAsia="Calibri" w:cstheme="minorHAnsi"/>
          <w:b/>
          <w:bCs/>
          <w:i/>
          <w:iCs/>
          <w:sz w:val="22"/>
          <w:szCs w:val="22"/>
        </w:rPr>
        <w:t>Galutinę techninio darbo projekto sudėtį nustato projektą rengiantis projekto vadovas.</w:t>
      </w:r>
    </w:p>
    <w:p w14:paraId="072F1446" w14:textId="77777777" w:rsidR="006C300C" w:rsidRPr="00172B5A" w:rsidRDefault="001C186A" w:rsidP="001E4218">
      <w:pPr>
        <w:pStyle w:val="Sraopastraipa"/>
        <w:numPr>
          <w:ilvl w:val="0"/>
          <w:numId w:val="26"/>
        </w:numPr>
        <w:tabs>
          <w:tab w:val="left" w:pos="450"/>
          <w:tab w:val="left" w:pos="990"/>
        </w:tabs>
        <w:spacing w:after="0" w:line="240" w:lineRule="auto"/>
        <w:jc w:val="both"/>
        <w:rPr>
          <w:rFonts w:eastAsia="Calibri" w:cstheme="minorHAnsi"/>
          <w:i/>
          <w:iCs/>
          <w:sz w:val="22"/>
          <w:szCs w:val="22"/>
        </w:rPr>
      </w:pPr>
      <w:r w:rsidRPr="001728BD">
        <w:rPr>
          <w:rFonts w:eastAsia="Calibri" w:cstheme="minorHAnsi"/>
          <w:i/>
          <w:iCs/>
          <w:sz w:val="22"/>
          <w:szCs w:val="22"/>
        </w:rPr>
        <w:t xml:space="preserve">Terminai. </w:t>
      </w:r>
      <w:r w:rsidR="006C300C">
        <w:rPr>
          <w:rFonts w:eastAsia="Calibri" w:cstheme="minorHAnsi"/>
          <w:i/>
          <w:iCs/>
          <w:sz w:val="22"/>
          <w:szCs w:val="22"/>
        </w:rPr>
        <w:t xml:space="preserve">Rangovo prisiimtų sutartinių įsipareigojimų, </w:t>
      </w:r>
      <w:proofErr w:type="spellStart"/>
      <w:r w:rsidR="006C300C">
        <w:rPr>
          <w:rFonts w:eastAsia="Calibri" w:cstheme="minorHAnsi"/>
          <w:i/>
          <w:iCs/>
          <w:sz w:val="22"/>
          <w:szCs w:val="22"/>
        </w:rPr>
        <w:t>t.y</w:t>
      </w:r>
      <w:proofErr w:type="spellEnd"/>
      <w:r w:rsidR="006C300C">
        <w:rPr>
          <w:rFonts w:eastAsia="Calibri" w:cstheme="minorHAnsi"/>
          <w:i/>
          <w:iCs/>
          <w:sz w:val="22"/>
          <w:szCs w:val="22"/>
        </w:rPr>
        <w:t xml:space="preserve">. projektavimo ir kitų inžinerinių paslaugų suteikimo bei rangos darbų atlikimo terminas </w:t>
      </w:r>
      <w:r w:rsidR="006C300C" w:rsidRPr="001728BD">
        <w:rPr>
          <w:rFonts w:eastAsia="Calibri" w:cstheme="minorHAnsi"/>
          <w:i/>
          <w:iCs/>
          <w:sz w:val="22"/>
          <w:szCs w:val="22"/>
        </w:rPr>
        <w:t xml:space="preserve">NVĮ rekonstrukcijos darbų, įskaitant prisijungimo techninių sąlygų gavimą, paraiškos specialiųjų sąlygų gavimui parengimą, tyrimų, matavimų, projektinių pasiūlymų ir TDP parengimo galutinis terminas yra </w:t>
      </w:r>
      <w:r w:rsidR="006C300C" w:rsidRPr="00172B5A">
        <w:rPr>
          <w:rFonts w:eastAsia="Calibri" w:cstheme="minorHAnsi"/>
          <w:i/>
          <w:iCs/>
          <w:sz w:val="22"/>
          <w:szCs w:val="22"/>
        </w:rPr>
        <w:t>18 mėn., tame skaičiuje:</w:t>
      </w:r>
    </w:p>
    <w:p w14:paraId="34297B33" w14:textId="77777777" w:rsidR="006C300C" w:rsidRDefault="006C300C" w:rsidP="006C300C">
      <w:pPr>
        <w:tabs>
          <w:tab w:val="left" w:pos="450"/>
          <w:tab w:val="left" w:pos="990"/>
        </w:tabs>
        <w:spacing w:after="0" w:line="240" w:lineRule="auto"/>
        <w:ind w:left="720"/>
        <w:jc w:val="both"/>
        <w:rPr>
          <w:rFonts w:eastAsia="Calibri" w:cstheme="minorHAnsi"/>
          <w:i/>
          <w:iCs/>
          <w:sz w:val="22"/>
          <w:szCs w:val="22"/>
        </w:rPr>
      </w:pPr>
      <w:r>
        <w:rPr>
          <w:rFonts w:eastAsia="Calibri" w:cstheme="minorHAnsi"/>
          <w:i/>
          <w:iCs/>
          <w:sz w:val="22"/>
          <w:szCs w:val="22"/>
        </w:rPr>
        <w:t>4</w:t>
      </w:r>
      <w:r w:rsidRPr="00172B5A">
        <w:rPr>
          <w:rFonts w:eastAsia="Calibri" w:cstheme="minorHAnsi"/>
          <w:i/>
          <w:iCs/>
          <w:sz w:val="22"/>
          <w:szCs w:val="22"/>
        </w:rPr>
        <w:t>.1.</w:t>
      </w:r>
      <w:r>
        <w:rPr>
          <w:rFonts w:eastAsia="Calibri" w:cstheme="minorHAnsi"/>
          <w:i/>
          <w:iCs/>
          <w:sz w:val="22"/>
          <w:szCs w:val="22"/>
        </w:rPr>
        <w:t xml:space="preserve"> Geologinių, geotechninių tyrimų (jei reikalinga TDP parengimui) atlikimas, topografinio plano parengimas- 1 mėn. nuo rangos sutarties įsigaliojimo dienos;</w:t>
      </w:r>
    </w:p>
    <w:p w14:paraId="36682F17" w14:textId="77777777" w:rsidR="006C300C" w:rsidRDefault="006C300C" w:rsidP="006C300C">
      <w:pPr>
        <w:tabs>
          <w:tab w:val="left" w:pos="450"/>
          <w:tab w:val="left" w:pos="990"/>
        </w:tabs>
        <w:spacing w:after="0" w:line="240" w:lineRule="auto"/>
        <w:ind w:left="720"/>
        <w:jc w:val="both"/>
        <w:rPr>
          <w:rFonts w:eastAsia="Calibri" w:cstheme="minorHAnsi"/>
          <w:i/>
          <w:iCs/>
          <w:sz w:val="22"/>
          <w:szCs w:val="22"/>
        </w:rPr>
      </w:pPr>
      <w:r w:rsidRPr="00172B5A">
        <w:rPr>
          <w:rFonts w:eastAsia="Calibri" w:cstheme="minorHAnsi"/>
          <w:i/>
          <w:iCs/>
          <w:sz w:val="22"/>
          <w:szCs w:val="22"/>
        </w:rPr>
        <w:t xml:space="preserve"> </w:t>
      </w:r>
      <w:r>
        <w:rPr>
          <w:rFonts w:eastAsia="Calibri" w:cstheme="minorHAnsi"/>
          <w:i/>
          <w:iCs/>
          <w:sz w:val="22"/>
          <w:szCs w:val="22"/>
        </w:rPr>
        <w:t xml:space="preserve">4.2. </w:t>
      </w:r>
      <w:r w:rsidRPr="00172B5A">
        <w:rPr>
          <w:rFonts w:eastAsia="Calibri" w:cstheme="minorHAnsi"/>
          <w:i/>
          <w:iCs/>
          <w:sz w:val="22"/>
          <w:szCs w:val="22"/>
        </w:rPr>
        <w:t>Projektinių pasiūlymų parengimas</w:t>
      </w:r>
      <w:r>
        <w:rPr>
          <w:rFonts w:eastAsia="Calibri" w:cstheme="minorHAnsi"/>
          <w:i/>
          <w:iCs/>
          <w:sz w:val="22"/>
          <w:szCs w:val="22"/>
        </w:rPr>
        <w:t>, visuomenės informavimo procedūros atlikimas,</w:t>
      </w:r>
      <w:r w:rsidRPr="00066F9B">
        <w:rPr>
          <w:rFonts w:eastAsia="Calibri" w:cstheme="minorHAnsi"/>
          <w:i/>
          <w:iCs/>
          <w:sz w:val="22"/>
          <w:szCs w:val="22"/>
        </w:rPr>
        <w:t xml:space="preserve"> prisijungimo technin</w:t>
      </w:r>
      <w:r>
        <w:rPr>
          <w:rFonts w:eastAsia="Calibri" w:cstheme="minorHAnsi"/>
          <w:i/>
          <w:iCs/>
          <w:sz w:val="22"/>
          <w:szCs w:val="22"/>
        </w:rPr>
        <w:t>ių</w:t>
      </w:r>
      <w:r w:rsidRPr="00066F9B">
        <w:rPr>
          <w:rFonts w:eastAsia="Calibri" w:cstheme="minorHAnsi"/>
          <w:i/>
          <w:iCs/>
          <w:sz w:val="22"/>
          <w:szCs w:val="22"/>
        </w:rPr>
        <w:t xml:space="preserve"> sąlyg</w:t>
      </w:r>
      <w:r>
        <w:rPr>
          <w:rFonts w:eastAsia="Calibri" w:cstheme="minorHAnsi"/>
          <w:i/>
          <w:iCs/>
          <w:sz w:val="22"/>
          <w:szCs w:val="22"/>
        </w:rPr>
        <w:t>ų gavimas</w:t>
      </w:r>
      <w:r w:rsidRPr="00066F9B">
        <w:rPr>
          <w:rFonts w:eastAsia="Calibri" w:cstheme="minorHAnsi"/>
          <w:i/>
          <w:iCs/>
          <w:sz w:val="22"/>
          <w:szCs w:val="22"/>
        </w:rPr>
        <w:t>, paraiškos specialiųjų sąlygų gavimui (jei reikalinga)</w:t>
      </w:r>
      <w:r>
        <w:rPr>
          <w:rFonts w:eastAsia="Calibri" w:cstheme="minorHAnsi"/>
          <w:i/>
          <w:iCs/>
          <w:sz w:val="22"/>
          <w:szCs w:val="22"/>
        </w:rPr>
        <w:t xml:space="preserve"> parengimas </w:t>
      </w:r>
      <w:r w:rsidRPr="00172B5A">
        <w:rPr>
          <w:rFonts w:eastAsia="Calibri" w:cstheme="minorHAnsi"/>
          <w:i/>
          <w:iCs/>
          <w:sz w:val="22"/>
          <w:szCs w:val="22"/>
        </w:rPr>
        <w:t>: pradžia- nuo rangos sutarties įsigaliojimo, trukmė- 4 mėn.;</w:t>
      </w:r>
    </w:p>
    <w:p w14:paraId="55E35DD8" w14:textId="77777777" w:rsidR="006C300C" w:rsidRPr="00172B5A" w:rsidRDefault="006C300C" w:rsidP="006C300C">
      <w:pPr>
        <w:tabs>
          <w:tab w:val="left" w:pos="450"/>
          <w:tab w:val="left" w:pos="990"/>
        </w:tabs>
        <w:spacing w:after="0" w:line="240" w:lineRule="auto"/>
        <w:ind w:left="720"/>
        <w:jc w:val="both"/>
        <w:rPr>
          <w:rFonts w:eastAsia="Calibri" w:cstheme="minorHAnsi"/>
          <w:i/>
          <w:iCs/>
          <w:sz w:val="22"/>
          <w:szCs w:val="22"/>
        </w:rPr>
      </w:pPr>
      <w:r>
        <w:rPr>
          <w:rFonts w:eastAsia="Calibri" w:cstheme="minorHAnsi"/>
          <w:i/>
          <w:iCs/>
          <w:sz w:val="22"/>
          <w:szCs w:val="22"/>
        </w:rPr>
        <w:t>4.3. Statybą leidžiančio dokumento gavimas: pradžia-</w:t>
      </w:r>
      <w:r w:rsidRPr="009D34F9">
        <w:rPr>
          <w:rFonts w:eastAsia="Calibri" w:cstheme="minorHAnsi"/>
          <w:i/>
          <w:iCs/>
          <w:sz w:val="22"/>
          <w:szCs w:val="22"/>
        </w:rPr>
        <w:t>Rangovas, po projektinių sprendinių parengimo</w:t>
      </w:r>
      <w:r>
        <w:rPr>
          <w:rFonts w:eastAsia="Calibri" w:cstheme="minorHAnsi"/>
          <w:i/>
          <w:iCs/>
          <w:sz w:val="22"/>
          <w:szCs w:val="22"/>
        </w:rPr>
        <w:t>,</w:t>
      </w:r>
      <w:r w:rsidRPr="009D34F9">
        <w:rPr>
          <w:rFonts w:eastAsia="Calibri" w:cstheme="minorHAnsi"/>
          <w:i/>
          <w:iCs/>
          <w:sz w:val="22"/>
          <w:szCs w:val="22"/>
        </w:rPr>
        <w:t xml:space="preserve"> </w:t>
      </w:r>
      <w:r>
        <w:rPr>
          <w:rFonts w:eastAsia="Calibri" w:cstheme="minorHAnsi"/>
          <w:i/>
          <w:iCs/>
          <w:sz w:val="22"/>
          <w:szCs w:val="22"/>
        </w:rPr>
        <w:t xml:space="preserve">ir </w:t>
      </w:r>
      <w:r w:rsidRPr="009D34F9">
        <w:rPr>
          <w:rFonts w:eastAsia="Calibri" w:cstheme="minorHAnsi"/>
          <w:i/>
          <w:iCs/>
          <w:sz w:val="22"/>
          <w:szCs w:val="22"/>
        </w:rPr>
        <w:t>Užsakov</w:t>
      </w:r>
      <w:r>
        <w:rPr>
          <w:rFonts w:eastAsia="Calibri" w:cstheme="minorHAnsi"/>
          <w:i/>
          <w:iCs/>
          <w:sz w:val="22"/>
          <w:szCs w:val="22"/>
        </w:rPr>
        <w:t>o patvirtinimo (patvirtinimo raštą ar kitą dokumentą, arba vizą ant projektinių sprendinių Užsakovas privalo pateikti per 5 kalendorines dienas nuo tinkamai parengtų, sprendinių pristatymo, aptarimo nuotoliniu arba tiesiogiai Užsakovui jo patalpose)</w:t>
      </w:r>
      <w:r w:rsidRPr="009D34F9">
        <w:rPr>
          <w:rFonts w:eastAsia="Calibri" w:cstheme="minorHAnsi"/>
          <w:i/>
          <w:iCs/>
          <w:sz w:val="22"/>
          <w:szCs w:val="22"/>
        </w:rPr>
        <w:t xml:space="preserve">, privalės per 3 </w:t>
      </w:r>
      <w:proofErr w:type="spellStart"/>
      <w:r w:rsidRPr="009D34F9">
        <w:rPr>
          <w:rFonts w:eastAsia="Calibri" w:cstheme="minorHAnsi"/>
          <w:i/>
          <w:iCs/>
          <w:sz w:val="22"/>
          <w:szCs w:val="22"/>
        </w:rPr>
        <w:t>d.d</w:t>
      </w:r>
      <w:proofErr w:type="spellEnd"/>
      <w:r w:rsidRPr="009D34F9">
        <w:rPr>
          <w:rFonts w:eastAsia="Calibri" w:cstheme="minorHAnsi"/>
          <w:i/>
          <w:iCs/>
          <w:sz w:val="22"/>
          <w:szCs w:val="22"/>
        </w:rPr>
        <w:t xml:space="preserve">. pateikti  dokumentus statybą leidžiančio dokumento gavimui </w:t>
      </w:r>
      <w:r>
        <w:rPr>
          <w:rFonts w:eastAsia="Calibri" w:cstheme="minorHAnsi"/>
          <w:i/>
          <w:iCs/>
          <w:sz w:val="22"/>
          <w:szCs w:val="22"/>
        </w:rPr>
        <w:t>į IS „</w:t>
      </w:r>
      <w:proofErr w:type="spellStart"/>
      <w:r>
        <w:rPr>
          <w:rFonts w:eastAsia="Calibri" w:cstheme="minorHAnsi"/>
          <w:i/>
          <w:iCs/>
          <w:sz w:val="22"/>
          <w:szCs w:val="22"/>
        </w:rPr>
        <w:t>Infostatyba</w:t>
      </w:r>
      <w:proofErr w:type="spellEnd"/>
      <w:r>
        <w:rPr>
          <w:rFonts w:eastAsia="Calibri" w:cstheme="minorHAnsi"/>
          <w:i/>
          <w:iCs/>
          <w:sz w:val="22"/>
          <w:szCs w:val="22"/>
        </w:rPr>
        <w:t>“ nuo projektinių pasiūlymų patvirtinimo, trukmė 2 mėn.;</w:t>
      </w:r>
    </w:p>
    <w:p w14:paraId="0E94152B" w14:textId="77777777" w:rsidR="006C300C" w:rsidRPr="00172B5A" w:rsidRDefault="006C300C" w:rsidP="006C300C">
      <w:pPr>
        <w:tabs>
          <w:tab w:val="left" w:pos="450"/>
          <w:tab w:val="left" w:pos="990"/>
        </w:tabs>
        <w:spacing w:after="0" w:line="240" w:lineRule="auto"/>
        <w:ind w:left="720"/>
        <w:jc w:val="both"/>
        <w:rPr>
          <w:rFonts w:eastAsia="Calibri" w:cstheme="minorHAnsi"/>
          <w:i/>
          <w:iCs/>
          <w:sz w:val="22"/>
          <w:szCs w:val="22"/>
        </w:rPr>
      </w:pPr>
      <w:r>
        <w:rPr>
          <w:rFonts w:eastAsia="Calibri" w:cstheme="minorHAnsi"/>
          <w:i/>
          <w:iCs/>
          <w:sz w:val="22"/>
          <w:szCs w:val="22"/>
        </w:rPr>
        <w:t>4</w:t>
      </w:r>
      <w:r w:rsidRPr="00172B5A">
        <w:rPr>
          <w:rFonts w:eastAsia="Calibri" w:cstheme="minorHAnsi"/>
          <w:i/>
          <w:iCs/>
          <w:sz w:val="22"/>
          <w:szCs w:val="22"/>
        </w:rPr>
        <w:t>.</w:t>
      </w:r>
      <w:r>
        <w:rPr>
          <w:rFonts w:eastAsia="Calibri" w:cstheme="minorHAnsi"/>
          <w:i/>
          <w:iCs/>
          <w:sz w:val="22"/>
          <w:szCs w:val="22"/>
        </w:rPr>
        <w:t>4</w:t>
      </w:r>
      <w:r w:rsidRPr="00172B5A">
        <w:rPr>
          <w:rFonts w:eastAsia="Calibri" w:cstheme="minorHAnsi"/>
          <w:i/>
          <w:iCs/>
          <w:sz w:val="22"/>
          <w:szCs w:val="22"/>
        </w:rPr>
        <w:t xml:space="preserve">. Techninio darbo projekto parengimas: pradžia- nuo </w:t>
      </w:r>
      <w:r>
        <w:rPr>
          <w:rFonts w:eastAsia="Calibri" w:cstheme="minorHAnsi"/>
          <w:i/>
          <w:iCs/>
          <w:sz w:val="22"/>
          <w:szCs w:val="22"/>
        </w:rPr>
        <w:t>statybą leidžiančio dokumento gavimo dienos</w:t>
      </w:r>
      <w:r w:rsidRPr="00172B5A">
        <w:rPr>
          <w:rFonts w:eastAsia="Calibri" w:cstheme="minorHAnsi"/>
          <w:i/>
          <w:iCs/>
          <w:sz w:val="22"/>
          <w:szCs w:val="22"/>
        </w:rPr>
        <w:t xml:space="preserve">, trukmė- </w:t>
      </w:r>
      <w:r>
        <w:rPr>
          <w:rFonts w:eastAsia="Calibri" w:cstheme="minorHAnsi"/>
          <w:i/>
          <w:iCs/>
          <w:sz w:val="22"/>
          <w:szCs w:val="22"/>
        </w:rPr>
        <w:t>3</w:t>
      </w:r>
      <w:r w:rsidRPr="00172B5A">
        <w:rPr>
          <w:rFonts w:eastAsia="Calibri" w:cstheme="minorHAnsi"/>
          <w:i/>
          <w:iCs/>
          <w:sz w:val="22"/>
          <w:szCs w:val="22"/>
        </w:rPr>
        <w:t xml:space="preserve"> mėn.</w:t>
      </w:r>
    </w:p>
    <w:p w14:paraId="61FCC319" w14:textId="5456704B" w:rsidR="006C300C" w:rsidRDefault="006C300C" w:rsidP="006C300C">
      <w:pPr>
        <w:tabs>
          <w:tab w:val="left" w:pos="450"/>
          <w:tab w:val="left" w:pos="990"/>
        </w:tabs>
        <w:spacing w:after="0" w:line="240" w:lineRule="auto"/>
        <w:ind w:left="720"/>
        <w:jc w:val="both"/>
        <w:rPr>
          <w:rFonts w:eastAsia="Calibri" w:cstheme="minorHAnsi"/>
          <w:i/>
          <w:iCs/>
          <w:sz w:val="22"/>
          <w:szCs w:val="22"/>
        </w:rPr>
      </w:pPr>
      <w:r>
        <w:rPr>
          <w:rFonts w:eastAsia="Calibri" w:cstheme="minorHAnsi"/>
          <w:i/>
          <w:iCs/>
          <w:sz w:val="22"/>
          <w:szCs w:val="22"/>
        </w:rPr>
        <w:t>4</w:t>
      </w:r>
      <w:r w:rsidRPr="00172B5A">
        <w:rPr>
          <w:rFonts w:eastAsia="Calibri" w:cstheme="minorHAnsi"/>
          <w:i/>
          <w:iCs/>
          <w:sz w:val="22"/>
          <w:szCs w:val="22"/>
        </w:rPr>
        <w:t>.</w:t>
      </w:r>
      <w:r>
        <w:rPr>
          <w:rFonts w:eastAsia="Calibri" w:cstheme="minorHAnsi"/>
          <w:i/>
          <w:iCs/>
          <w:sz w:val="22"/>
          <w:szCs w:val="22"/>
        </w:rPr>
        <w:t>5</w:t>
      </w:r>
      <w:r w:rsidRPr="00172B5A">
        <w:rPr>
          <w:rFonts w:eastAsia="Calibri" w:cstheme="minorHAnsi"/>
          <w:i/>
          <w:iCs/>
          <w:sz w:val="22"/>
          <w:szCs w:val="22"/>
        </w:rPr>
        <w:t>. NVĮ rekonstrukcijos rangos darbų atlikimas</w:t>
      </w:r>
      <w:r>
        <w:rPr>
          <w:rFonts w:eastAsia="Calibri" w:cstheme="minorHAnsi"/>
          <w:i/>
          <w:iCs/>
          <w:sz w:val="22"/>
          <w:szCs w:val="22"/>
        </w:rPr>
        <w:t>, kadastrinių matavimų atlikimas ir statinių kadastro bylų suformavimas bei suderinimas su VĮ Registrų centru</w:t>
      </w:r>
      <w:r w:rsidRPr="00172B5A">
        <w:rPr>
          <w:rFonts w:eastAsia="Calibri" w:cstheme="minorHAnsi"/>
          <w:i/>
          <w:iCs/>
          <w:sz w:val="22"/>
          <w:szCs w:val="22"/>
        </w:rPr>
        <w:t>: pradžia- nuo</w:t>
      </w:r>
      <w:r>
        <w:rPr>
          <w:rFonts w:eastAsia="Calibri" w:cstheme="minorHAnsi"/>
          <w:i/>
          <w:iCs/>
          <w:sz w:val="22"/>
          <w:szCs w:val="22"/>
        </w:rPr>
        <w:t xml:space="preserve"> </w:t>
      </w:r>
      <w:r w:rsidRPr="00172B5A">
        <w:rPr>
          <w:rFonts w:eastAsia="Calibri" w:cstheme="minorHAnsi"/>
          <w:i/>
          <w:iCs/>
          <w:sz w:val="22"/>
          <w:szCs w:val="22"/>
        </w:rPr>
        <w:t xml:space="preserve"> statybvietės perdavimo</w:t>
      </w:r>
      <w:r>
        <w:rPr>
          <w:rFonts w:eastAsia="Calibri" w:cstheme="minorHAnsi"/>
          <w:i/>
          <w:iCs/>
          <w:sz w:val="22"/>
          <w:szCs w:val="22"/>
        </w:rPr>
        <w:t xml:space="preserve"> ir pranešimo apie statybos darbų pradžią Statybos įstatymo nustatyta tvarka</w:t>
      </w:r>
      <w:r w:rsidRPr="00172B5A">
        <w:rPr>
          <w:rFonts w:eastAsia="Calibri" w:cstheme="minorHAnsi"/>
          <w:i/>
          <w:iCs/>
          <w:sz w:val="22"/>
          <w:szCs w:val="22"/>
        </w:rPr>
        <w:t xml:space="preserve">, trukmė- </w:t>
      </w:r>
      <w:r>
        <w:rPr>
          <w:rFonts w:eastAsia="Calibri" w:cstheme="minorHAnsi"/>
          <w:i/>
          <w:iCs/>
          <w:sz w:val="22"/>
          <w:szCs w:val="22"/>
        </w:rPr>
        <w:t>7</w:t>
      </w:r>
      <w:r w:rsidRPr="00172B5A">
        <w:rPr>
          <w:rFonts w:eastAsia="Calibri" w:cstheme="minorHAnsi"/>
          <w:i/>
          <w:iCs/>
          <w:sz w:val="22"/>
          <w:szCs w:val="22"/>
        </w:rPr>
        <w:t xml:space="preserve"> mėn.</w:t>
      </w:r>
      <w:r>
        <w:rPr>
          <w:rFonts w:eastAsia="Calibri" w:cstheme="minorHAnsi"/>
          <w:i/>
          <w:iCs/>
          <w:sz w:val="22"/>
          <w:szCs w:val="22"/>
        </w:rPr>
        <w:t xml:space="preserve">, iki statybos užbaigimo </w:t>
      </w:r>
      <w:r w:rsidR="007F402C">
        <w:rPr>
          <w:rFonts w:eastAsia="Calibri" w:cstheme="minorHAnsi"/>
          <w:i/>
          <w:iCs/>
          <w:sz w:val="22"/>
          <w:szCs w:val="22"/>
        </w:rPr>
        <w:t xml:space="preserve"> procedūros įvykdymo (statybos užbaigimo deklaracijos patvirtinimo).</w:t>
      </w:r>
    </w:p>
    <w:p w14:paraId="38D583ED" w14:textId="5B68976B" w:rsidR="006C300C" w:rsidRDefault="006C300C" w:rsidP="006C300C">
      <w:pPr>
        <w:tabs>
          <w:tab w:val="left" w:pos="450"/>
          <w:tab w:val="left" w:pos="990"/>
        </w:tabs>
        <w:spacing w:after="0" w:line="240" w:lineRule="auto"/>
        <w:ind w:left="720"/>
        <w:jc w:val="both"/>
        <w:rPr>
          <w:rFonts w:eastAsia="Calibri" w:cstheme="minorHAnsi"/>
          <w:i/>
          <w:iCs/>
          <w:sz w:val="22"/>
          <w:szCs w:val="22"/>
        </w:rPr>
      </w:pPr>
      <w:r>
        <w:rPr>
          <w:rFonts w:eastAsia="Calibri" w:cstheme="minorHAnsi"/>
          <w:i/>
          <w:iCs/>
          <w:sz w:val="22"/>
          <w:szCs w:val="22"/>
        </w:rPr>
        <w:t>4.</w:t>
      </w:r>
      <w:r w:rsidR="007F402C">
        <w:rPr>
          <w:rFonts w:eastAsia="Calibri" w:cstheme="minorHAnsi"/>
          <w:i/>
          <w:iCs/>
          <w:sz w:val="22"/>
          <w:szCs w:val="22"/>
        </w:rPr>
        <w:t>6</w:t>
      </w:r>
      <w:r w:rsidRPr="001A1517">
        <w:rPr>
          <w:rFonts w:eastAsia="Calibri" w:cstheme="minorHAnsi"/>
          <w:i/>
          <w:iCs/>
          <w:sz w:val="22"/>
          <w:szCs w:val="22"/>
        </w:rPr>
        <w:t xml:space="preserve">. </w:t>
      </w:r>
      <w:r w:rsidRPr="001E4218">
        <w:rPr>
          <w:rFonts w:eastAsia="Calibri" w:cstheme="minorHAnsi"/>
          <w:i/>
          <w:iCs/>
          <w:sz w:val="22"/>
          <w:szCs w:val="22"/>
        </w:rPr>
        <w:t>Į 4 p. nurodytą Rangovo prisiimtų įsipareigojimų įvykdymo terminą  neįskaičiuojamas TDP bendrosios ekspertizės atlikimas, kurį organizuoja Užsakovas, terminas</w:t>
      </w:r>
      <w:r>
        <w:rPr>
          <w:rFonts w:eastAsia="Calibri" w:cstheme="minorHAnsi"/>
          <w:i/>
          <w:iCs/>
          <w:sz w:val="22"/>
          <w:szCs w:val="22"/>
        </w:rPr>
        <w:t xml:space="preserve">. Bendrosios ekspertizės akto su </w:t>
      </w:r>
      <w:r>
        <w:rPr>
          <w:rFonts w:eastAsia="Calibri" w:cstheme="minorHAnsi"/>
          <w:i/>
          <w:iCs/>
          <w:sz w:val="22"/>
          <w:szCs w:val="22"/>
        </w:rPr>
        <w:lastRenderedPageBreak/>
        <w:t xml:space="preserve">teigiamomis išvadomis planuojamas gavimo terminas   ne ilgiau, nei per 30 kalendorinių dienų nuo tinkamai parengto, pilnos apimties TDP gavimo dienos. Rangovas po Užsakovo pritarimo (Užsakovas pritarimą tinkamai parengtam ir iš anksto suderintiems  TDP sprendiniams turi pateikti raštu per 5 </w:t>
      </w:r>
      <w:proofErr w:type="spellStart"/>
      <w:r>
        <w:rPr>
          <w:rFonts w:eastAsia="Calibri" w:cstheme="minorHAnsi"/>
          <w:i/>
          <w:iCs/>
          <w:sz w:val="22"/>
          <w:szCs w:val="22"/>
        </w:rPr>
        <w:t>d.d</w:t>
      </w:r>
      <w:proofErr w:type="spellEnd"/>
      <w:r>
        <w:rPr>
          <w:rFonts w:eastAsia="Calibri" w:cstheme="minorHAnsi"/>
          <w:i/>
          <w:iCs/>
          <w:sz w:val="22"/>
          <w:szCs w:val="22"/>
        </w:rPr>
        <w:t xml:space="preserve">. nuo pilnos apimties TDP gavimo dienos)  parengtam TDP gavimo, privalo per 3 </w:t>
      </w:r>
      <w:proofErr w:type="spellStart"/>
      <w:r>
        <w:rPr>
          <w:rFonts w:eastAsia="Calibri" w:cstheme="minorHAnsi"/>
          <w:i/>
          <w:iCs/>
          <w:sz w:val="22"/>
          <w:szCs w:val="22"/>
        </w:rPr>
        <w:t>d.d</w:t>
      </w:r>
      <w:proofErr w:type="spellEnd"/>
      <w:r>
        <w:rPr>
          <w:rFonts w:eastAsia="Calibri" w:cstheme="minorHAnsi"/>
          <w:i/>
          <w:iCs/>
          <w:sz w:val="22"/>
          <w:szCs w:val="22"/>
        </w:rPr>
        <w:t>. pateikti pilnos apimties TDP atrinktai ekspertizės paslaugas teiksiančiai įmonei (ekspertizės rangovui). Rangovas atsakingas už TDP koregavimą, tikslinimą pagal ekspertų pastabas ir galutinio TDP parengimą, kuriam būtų galima išduoti teigiamas bendrosios ekspertizės išvadas. Bendras TDP koregavimo pagal ekspertizės pastabas, nurodytas tarpiniame(-</w:t>
      </w:r>
      <w:proofErr w:type="spellStart"/>
      <w:r>
        <w:rPr>
          <w:rFonts w:eastAsia="Calibri" w:cstheme="minorHAnsi"/>
          <w:i/>
          <w:iCs/>
          <w:sz w:val="22"/>
          <w:szCs w:val="22"/>
        </w:rPr>
        <w:t>iuose</w:t>
      </w:r>
      <w:proofErr w:type="spellEnd"/>
      <w:r>
        <w:rPr>
          <w:rFonts w:eastAsia="Calibri" w:cstheme="minorHAnsi"/>
          <w:i/>
          <w:iCs/>
          <w:sz w:val="22"/>
          <w:szCs w:val="22"/>
        </w:rPr>
        <w:t xml:space="preserve">) ekspertizės aktuose, </w:t>
      </w:r>
      <w:r w:rsidRPr="00881B15">
        <w:rPr>
          <w:rFonts w:eastAsia="Calibri" w:cstheme="minorHAnsi"/>
          <w:b/>
          <w:bCs/>
          <w:i/>
          <w:iCs/>
          <w:sz w:val="22"/>
          <w:szCs w:val="22"/>
          <w:u w:val="single"/>
        </w:rPr>
        <w:t>terminas negali viršyti 30 kalendorinių dienų, kuris yra įskaičiuojamas į 4 p. nurodytą Rangovo prisiimtų įsipareigojimų įvykdymo terminą</w:t>
      </w:r>
      <w:r>
        <w:rPr>
          <w:rFonts w:eastAsia="Calibri" w:cstheme="minorHAnsi"/>
          <w:i/>
          <w:iCs/>
          <w:sz w:val="22"/>
          <w:szCs w:val="22"/>
        </w:rPr>
        <w:t xml:space="preserve">. Viršijus šį terminą, bus skaičiuojama bauda už kiekvieną praterminuotą dieną, pagal rangos </w:t>
      </w:r>
      <w:r w:rsidRPr="00C1538C">
        <w:rPr>
          <w:rFonts w:eastAsia="Calibri" w:cstheme="minorHAnsi"/>
          <w:i/>
          <w:iCs/>
          <w:sz w:val="22"/>
          <w:szCs w:val="22"/>
        </w:rPr>
        <w:t xml:space="preserve">sutarties </w:t>
      </w:r>
      <w:r>
        <w:rPr>
          <w:rFonts w:eastAsia="Calibri" w:cstheme="minorHAnsi"/>
          <w:i/>
          <w:iCs/>
          <w:sz w:val="22"/>
          <w:szCs w:val="22"/>
        </w:rPr>
        <w:t>9.10</w:t>
      </w:r>
      <w:r w:rsidRPr="00C1538C">
        <w:rPr>
          <w:rFonts w:eastAsia="Calibri" w:cstheme="minorHAnsi"/>
          <w:i/>
          <w:iCs/>
          <w:sz w:val="22"/>
          <w:szCs w:val="22"/>
        </w:rPr>
        <w:t xml:space="preserve"> p.</w:t>
      </w:r>
    </w:p>
    <w:p w14:paraId="5EBEB1E3" w14:textId="7470A7A0" w:rsidR="001C186A" w:rsidRDefault="007F402C" w:rsidP="009275B1">
      <w:pPr>
        <w:tabs>
          <w:tab w:val="left" w:pos="450"/>
          <w:tab w:val="left" w:pos="990"/>
        </w:tabs>
        <w:spacing w:after="0" w:line="240" w:lineRule="auto"/>
        <w:ind w:left="720"/>
        <w:jc w:val="both"/>
        <w:rPr>
          <w:rFonts w:eastAsia="Calibri" w:cstheme="minorHAnsi"/>
          <w:i/>
          <w:iCs/>
          <w:sz w:val="22"/>
          <w:szCs w:val="22"/>
        </w:rPr>
      </w:pPr>
      <w:r>
        <w:rPr>
          <w:rFonts w:eastAsia="Calibri" w:cstheme="minorHAnsi"/>
          <w:i/>
          <w:iCs/>
          <w:sz w:val="22"/>
          <w:szCs w:val="22"/>
        </w:rPr>
        <w:t>4.7. Galimas sutartinių įsipareigojimų pratęsimo terminas- 2 mėn.</w:t>
      </w:r>
      <w:r w:rsidR="009275B1">
        <w:rPr>
          <w:rFonts w:eastAsia="Calibri" w:cstheme="minorHAnsi"/>
          <w:i/>
          <w:iCs/>
          <w:sz w:val="22"/>
          <w:szCs w:val="22"/>
        </w:rPr>
        <w:t xml:space="preserve"> </w:t>
      </w:r>
    </w:p>
    <w:p w14:paraId="54BB333F" w14:textId="77777777" w:rsidR="001C186A" w:rsidRPr="007E7DB2" w:rsidRDefault="001C186A" w:rsidP="00DA384E">
      <w:pPr>
        <w:pStyle w:val="Sraopastraipa"/>
        <w:numPr>
          <w:ilvl w:val="0"/>
          <w:numId w:val="26"/>
        </w:numPr>
        <w:tabs>
          <w:tab w:val="left" w:pos="450"/>
          <w:tab w:val="left" w:pos="990"/>
        </w:tabs>
        <w:spacing w:after="0" w:line="240" w:lineRule="auto"/>
        <w:ind w:left="0" w:firstLine="0"/>
        <w:jc w:val="both"/>
        <w:rPr>
          <w:rFonts w:eastAsia="Calibri" w:cstheme="minorHAnsi"/>
          <w:i/>
          <w:iCs/>
          <w:sz w:val="22"/>
          <w:szCs w:val="22"/>
        </w:rPr>
      </w:pPr>
      <w:r>
        <w:rPr>
          <w:rFonts w:eastAsia="Calibri" w:cstheme="minorHAnsi"/>
          <w:sz w:val="22"/>
          <w:szCs w:val="22"/>
        </w:rPr>
        <w:t xml:space="preserve">Statybvietės perdavimo terminas- per 14 </w:t>
      </w:r>
      <w:proofErr w:type="spellStart"/>
      <w:r>
        <w:rPr>
          <w:rFonts w:eastAsia="Calibri" w:cstheme="minorHAnsi"/>
          <w:sz w:val="22"/>
          <w:szCs w:val="22"/>
        </w:rPr>
        <w:t>k.d</w:t>
      </w:r>
      <w:proofErr w:type="spellEnd"/>
      <w:r>
        <w:rPr>
          <w:rFonts w:eastAsia="Calibri" w:cstheme="minorHAnsi"/>
          <w:sz w:val="22"/>
          <w:szCs w:val="22"/>
        </w:rPr>
        <w:t xml:space="preserve">. nuo statybą leidžiančio dokumento gavimo. Preziumuojama, kad Rangovui reikalingų tyrimų, tyrinėjimų, matavimų, reikalingų techninės dokumentacijos, projektinių pasiūlymų, TDP,  rengimui,  atlikimui netrukdo statybvietės neperdavimas. Užsakovas sudarys sąlygas aukščiau nurodytiems Rangovo veiksmams (matavimams, tyrimams, tyrinėjimams) atlikti per 5 </w:t>
      </w:r>
      <w:proofErr w:type="spellStart"/>
      <w:r>
        <w:rPr>
          <w:rFonts w:eastAsia="Calibri" w:cstheme="minorHAnsi"/>
          <w:sz w:val="22"/>
          <w:szCs w:val="22"/>
        </w:rPr>
        <w:t>d.d</w:t>
      </w:r>
      <w:proofErr w:type="spellEnd"/>
      <w:r>
        <w:rPr>
          <w:rFonts w:eastAsia="Calibri" w:cstheme="minorHAnsi"/>
          <w:sz w:val="22"/>
          <w:szCs w:val="22"/>
        </w:rPr>
        <w:t>. nuo rangos sutarties įsigaliojimo ir Rangovo kreipimosi.</w:t>
      </w:r>
    </w:p>
    <w:p w14:paraId="2CA9D34D" w14:textId="77777777" w:rsidR="001C186A" w:rsidRPr="00780655" w:rsidRDefault="001C186A" w:rsidP="00DA384E">
      <w:pPr>
        <w:pStyle w:val="Sraopastraipa"/>
        <w:numPr>
          <w:ilvl w:val="0"/>
          <w:numId w:val="26"/>
        </w:numPr>
        <w:tabs>
          <w:tab w:val="left" w:pos="450"/>
          <w:tab w:val="left" w:pos="990"/>
        </w:tabs>
        <w:spacing w:after="0" w:line="240" w:lineRule="auto"/>
        <w:ind w:left="0" w:firstLine="0"/>
        <w:jc w:val="both"/>
        <w:rPr>
          <w:rFonts w:eastAsia="Calibri" w:cstheme="minorHAnsi"/>
          <w:i/>
          <w:iCs/>
          <w:sz w:val="22"/>
          <w:szCs w:val="22"/>
        </w:rPr>
      </w:pPr>
      <w:r w:rsidRPr="001D68D2">
        <w:rPr>
          <w:rFonts w:cstheme="minorHAnsi"/>
        </w:rPr>
        <w:t>R</w:t>
      </w:r>
      <w:r w:rsidRPr="009A0F53">
        <w:rPr>
          <w:rFonts w:cstheme="minorHAnsi"/>
        </w:rPr>
        <w:t xml:space="preserve">angovas turės įrengti, sumontuoti/išmontuoti ir statybos metu prižiūrėti </w:t>
      </w:r>
      <w:r w:rsidRPr="00780655">
        <w:rPr>
          <w:rFonts w:cstheme="minorHAnsi"/>
        </w:rPr>
        <w:t>laikiną informacinį stendą, sumontuoti  nuolatinį aiškinamąjį stendą  pagal ES projektų matomumo ir viešinimo reikalavimus</w:t>
      </w:r>
      <w:r w:rsidRPr="00780655">
        <w:rPr>
          <w:rFonts w:cstheme="minorHAnsi"/>
          <w:sz w:val="22"/>
          <w:szCs w:val="22"/>
        </w:rPr>
        <w:t>.</w:t>
      </w:r>
    </w:p>
    <w:p w14:paraId="0A1BFB88" w14:textId="02D19F68" w:rsidR="001C186A" w:rsidRPr="00780655" w:rsidRDefault="006C300C" w:rsidP="00DA384E">
      <w:pPr>
        <w:numPr>
          <w:ilvl w:val="0"/>
          <w:numId w:val="26"/>
        </w:numPr>
        <w:tabs>
          <w:tab w:val="left" w:pos="360"/>
        </w:tabs>
        <w:suppressAutoHyphens/>
        <w:autoSpaceDE w:val="0"/>
        <w:spacing w:after="0" w:line="240" w:lineRule="auto"/>
        <w:ind w:left="0" w:firstLine="0"/>
        <w:jc w:val="both"/>
        <w:rPr>
          <w:rFonts w:cstheme="minorHAnsi"/>
          <w:sz w:val="22"/>
          <w:szCs w:val="22"/>
        </w:rPr>
      </w:pPr>
      <w:r>
        <w:rPr>
          <w:i/>
          <w:iCs/>
        </w:rPr>
        <w:t xml:space="preserve">Jeigu apibūdinant pirkimo objektą techninėje specifikacijoje </w:t>
      </w:r>
      <w:r>
        <w:rPr>
          <w:b/>
          <w:bCs/>
          <w:i/>
          <w:iCs/>
        </w:rPr>
        <w:t>ar kituose pirkimo dokumentuose</w:t>
      </w:r>
      <w:r>
        <w:rPr>
          <w:i/>
          <w:iCs/>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780655">
        <w:rPr>
          <w:rFonts w:cstheme="minorHAnsi"/>
          <w:sz w:val="22"/>
          <w:szCs w:val="22"/>
        </w:rPr>
        <w:t xml:space="preserve">Jeigu apibūdinant pirkimo objektą techninėje specifikacijoje </w:t>
      </w:r>
      <w:r>
        <w:rPr>
          <w:b/>
          <w:bCs/>
          <w:i/>
          <w:iCs/>
        </w:rPr>
        <w:t xml:space="preserve">ar kituose pirkimo dokumentuose </w:t>
      </w:r>
      <w:r w:rsidR="001C186A" w:rsidRPr="00780655">
        <w:rPr>
          <w:rFonts w:cstheme="minorHAnsi"/>
          <w:sz w:val="22"/>
          <w:szCs w:val="22"/>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E8D399D" w14:textId="77777777" w:rsidR="001C186A" w:rsidRPr="007B392D" w:rsidRDefault="001C186A" w:rsidP="00DA384E">
      <w:pPr>
        <w:numPr>
          <w:ilvl w:val="0"/>
          <w:numId w:val="26"/>
        </w:numPr>
        <w:tabs>
          <w:tab w:val="left" w:pos="360"/>
        </w:tabs>
        <w:suppressAutoHyphens/>
        <w:autoSpaceDE w:val="0"/>
        <w:spacing w:after="0" w:line="240" w:lineRule="auto"/>
        <w:ind w:left="0" w:firstLine="0"/>
        <w:jc w:val="both"/>
        <w:rPr>
          <w:rFonts w:cstheme="minorHAnsi"/>
          <w:b/>
          <w:bCs/>
          <w:sz w:val="22"/>
          <w:szCs w:val="22"/>
        </w:rPr>
      </w:pPr>
      <w:r w:rsidRPr="007B392D">
        <w:rPr>
          <w:rFonts w:cstheme="minorHAnsi"/>
          <w:b/>
          <w:bCs/>
          <w:sz w:val="22"/>
          <w:szCs w:val="22"/>
        </w:rPr>
        <w:t xml:space="preserve">Rangovas turės užtikrinti nepertraukiamą NVĮ funkcionavimą rekonstrukcijos darbų metu, įrengiant laikiną technologinę įrangą arba naudoti esamus įrenginius </w:t>
      </w:r>
      <w:r w:rsidRPr="00650A4E">
        <w:rPr>
          <w:rFonts w:cstheme="minorHAnsi"/>
          <w:b/>
          <w:bCs/>
          <w:sz w:val="22"/>
          <w:szCs w:val="22"/>
        </w:rPr>
        <w:t>ir juos demontuoti</w:t>
      </w:r>
      <w:r w:rsidRPr="007B392D">
        <w:rPr>
          <w:rFonts w:cstheme="minorHAnsi"/>
          <w:b/>
          <w:bCs/>
          <w:sz w:val="22"/>
          <w:szCs w:val="22"/>
        </w:rPr>
        <w:t>, pastačius naujus.</w:t>
      </w:r>
    </w:p>
    <w:p w14:paraId="3AE8387E" w14:textId="7DFAF462" w:rsidR="001C186A" w:rsidRDefault="001C186A" w:rsidP="00A35770">
      <w:pPr>
        <w:numPr>
          <w:ilvl w:val="0"/>
          <w:numId w:val="26"/>
        </w:numPr>
        <w:tabs>
          <w:tab w:val="left" w:pos="360"/>
        </w:tabs>
        <w:suppressAutoHyphens/>
        <w:autoSpaceDE w:val="0"/>
        <w:spacing w:after="0" w:line="240" w:lineRule="auto"/>
        <w:ind w:left="0" w:firstLine="0"/>
        <w:jc w:val="both"/>
        <w:rPr>
          <w:rFonts w:cstheme="minorHAnsi"/>
          <w:sz w:val="22"/>
          <w:szCs w:val="22"/>
        </w:rPr>
      </w:pPr>
      <w:r w:rsidRPr="00780655">
        <w:rPr>
          <w:rFonts w:cstheme="minorHAnsi"/>
          <w:sz w:val="22"/>
          <w:szCs w:val="22"/>
        </w:rPr>
        <w:t>Darbų apimtį sudaro nuotekų valykl</w:t>
      </w:r>
      <w:r>
        <w:rPr>
          <w:rFonts w:cstheme="minorHAnsi"/>
          <w:sz w:val="22"/>
          <w:szCs w:val="22"/>
        </w:rPr>
        <w:t>os</w:t>
      </w:r>
      <w:r w:rsidRPr="00780655">
        <w:rPr>
          <w:rFonts w:cstheme="minorHAnsi"/>
          <w:sz w:val="22"/>
          <w:szCs w:val="22"/>
        </w:rPr>
        <w:t xml:space="preserve"> ir j</w:t>
      </w:r>
      <w:r>
        <w:rPr>
          <w:rFonts w:cstheme="minorHAnsi"/>
          <w:sz w:val="22"/>
          <w:szCs w:val="22"/>
        </w:rPr>
        <w:t>os</w:t>
      </w:r>
      <w:r w:rsidRPr="00780655">
        <w:rPr>
          <w:rFonts w:cstheme="minorHAnsi"/>
          <w:sz w:val="22"/>
          <w:szCs w:val="22"/>
        </w:rPr>
        <w:t xml:space="preserve"> įrengimui reikalingų reikmenų</w:t>
      </w:r>
      <w:r>
        <w:rPr>
          <w:rFonts w:cstheme="minorHAnsi"/>
          <w:sz w:val="22"/>
          <w:szCs w:val="22"/>
        </w:rPr>
        <w:t>, įrenginių, įrengimų</w:t>
      </w:r>
      <w:r w:rsidRPr="00780655">
        <w:rPr>
          <w:rFonts w:cstheme="minorHAnsi"/>
          <w:sz w:val="22"/>
          <w:szCs w:val="22"/>
        </w:rPr>
        <w:t xml:space="preserve"> tiekimas ir sumontavimas, visus darbus atliekant iki galo, įskaitant išbandymą, įrengimų paleidimą-derinimą ir perdavimą eksploatuoti. Rangovas atsako už </w:t>
      </w:r>
      <w:r w:rsidRPr="007B392D">
        <w:rPr>
          <w:rFonts w:cstheme="minorHAnsi"/>
          <w:sz w:val="22"/>
          <w:szCs w:val="22"/>
        </w:rPr>
        <w:t xml:space="preserve">projektinių pasiūlymų, statybą leidžiančio dokumento gavimą, TDP parengimą </w:t>
      </w:r>
      <w:r w:rsidRPr="00780655">
        <w:rPr>
          <w:rFonts w:cstheme="minorHAnsi"/>
          <w:sz w:val="22"/>
          <w:szCs w:val="22"/>
        </w:rPr>
        <w:t xml:space="preserve">ir jų patvirtinimą pagal Lietuvoje galiojančius įstatymus, visų darbų vykdymui reikalingų leidimų gavimą, faktinės pastatymo būklės brėžinių (išpildomųjų dokumentų/brėžinių) parengimą, eksploatavimo ir priežiūros instrukcijų parengimą,  </w:t>
      </w:r>
      <w:r>
        <w:rPr>
          <w:rFonts w:cstheme="minorHAnsi"/>
          <w:sz w:val="22"/>
          <w:szCs w:val="22"/>
        </w:rPr>
        <w:t xml:space="preserve">sklypo ir statinių </w:t>
      </w:r>
      <w:r w:rsidRPr="00780655">
        <w:rPr>
          <w:rFonts w:cstheme="minorHAnsi"/>
          <w:sz w:val="22"/>
          <w:szCs w:val="22"/>
        </w:rPr>
        <w:t>kadastrinių matavimų atlikimą ir kadastro bylų, suderintų su VĮ Registrų centras parengimą, geodezinių matavimų atlikimą ir išpildomųjų geodezinių nuotraukų parengimą, užsakovo vardu statybos užbaigimo procedūros atlikimą.</w:t>
      </w:r>
    </w:p>
    <w:p w14:paraId="4DA30489" w14:textId="7369B4F1" w:rsidR="00234B2B" w:rsidRPr="00780655" w:rsidRDefault="00234B2B" w:rsidP="00A35770">
      <w:pPr>
        <w:numPr>
          <w:ilvl w:val="0"/>
          <w:numId w:val="26"/>
        </w:numPr>
        <w:tabs>
          <w:tab w:val="left" w:pos="360"/>
        </w:tabs>
        <w:suppressAutoHyphens/>
        <w:autoSpaceDE w:val="0"/>
        <w:spacing w:after="0" w:line="240" w:lineRule="auto"/>
        <w:ind w:left="0" w:firstLine="0"/>
        <w:jc w:val="both"/>
        <w:rPr>
          <w:rFonts w:cstheme="minorHAnsi"/>
          <w:sz w:val="22"/>
          <w:szCs w:val="22"/>
        </w:rPr>
      </w:pPr>
      <w:r>
        <w:rPr>
          <w:rFonts w:cstheme="minorHAnsi"/>
          <w:sz w:val="22"/>
          <w:szCs w:val="22"/>
        </w:rPr>
        <w:t xml:space="preserve">Rangovas turės atlikti </w:t>
      </w:r>
      <w:r w:rsidRPr="006C38C2">
        <w:rPr>
          <w:rFonts w:cstheme="minorHAnsi"/>
          <w:sz w:val="22"/>
          <w:szCs w:val="22"/>
        </w:rPr>
        <w:t xml:space="preserve">darbuotojų, kurie prižiūrės ir eksploatuos įrenginius, </w:t>
      </w:r>
      <w:r>
        <w:rPr>
          <w:rFonts w:cstheme="minorHAnsi"/>
          <w:sz w:val="22"/>
          <w:szCs w:val="22"/>
        </w:rPr>
        <w:t xml:space="preserve">ne mažiau 8 val. </w:t>
      </w:r>
      <w:r w:rsidRPr="006C38C2">
        <w:rPr>
          <w:rFonts w:cstheme="minorHAnsi"/>
          <w:sz w:val="22"/>
          <w:szCs w:val="22"/>
        </w:rPr>
        <w:t>apmokymą</w:t>
      </w:r>
      <w:r>
        <w:rPr>
          <w:rFonts w:cstheme="minorHAnsi"/>
          <w:sz w:val="22"/>
          <w:szCs w:val="22"/>
        </w:rPr>
        <w:t xml:space="preserve"> šiems Užsakovo darbuotojams UAB „Mažeikių vandenys“ patalpose ir NVĮ sumontavimo vietoje: inžinieriui, vyr. inžinieriui, 2 operatoriams, inžinieriui-ekologui, energetikos skyriaus darbuotojui, </w:t>
      </w:r>
      <w:proofErr w:type="spellStart"/>
      <w:r>
        <w:rPr>
          <w:rFonts w:cstheme="minorHAnsi"/>
          <w:sz w:val="22"/>
          <w:szCs w:val="22"/>
        </w:rPr>
        <w:t>vyr.elektromonteriui</w:t>
      </w:r>
      <w:proofErr w:type="spellEnd"/>
      <w:r w:rsidR="00CD371D">
        <w:rPr>
          <w:rFonts w:cstheme="minorHAnsi"/>
          <w:sz w:val="22"/>
          <w:szCs w:val="22"/>
        </w:rPr>
        <w:t>.</w:t>
      </w:r>
    </w:p>
    <w:p w14:paraId="79CC085F" w14:textId="24EB4F10" w:rsidR="001C186A" w:rsidRPr="00172B5A" w:rsidRDefault="001C186A" w:rsidP="00A35770">
      <w:pPr>
        <w:numPr>
          <w:ilvl w:val="0"/>
          <w:numId w:val="26"/>
        </w:numPr>
        <w:tabs>
          <w:tab w:val="left" w:pos="360"/>
        </w:tabs>
        <w:suppressAutoHyphens/>
        <w:autoSpaceDE w:val="0"/>
        <w:spacing w:after="0" w:line="240" w:lineRule="auto"/>
        <w:ind w:left="0" w:firstLine="0"/>
        <w:jc w:val="both"/>
        <w:rPr>
          <w:rFonts w:cstheme="minorHAnsi"/>
          <w:sz w:val="22"/>
          <w:szCs w:val="22"/>
        </w:rPr>
      </w:pPr>
      <w:r w:rsidRPr="001728BD">
        <w:rPr>
          <w:rFonts w:cstheme="minorHAnsi"/>
          <w:sz w:val="22"/>
          <w:szCs w:val="22"/>
        </w:rPr>
        <w:t>Esant poreikiui, suprojektuoti  elektros energijos galios didinimą (jei reikia), prieš tai gavus technines (prisijungimo) sąlygas</w:t>
      </w:r>
      <w:r w:rsidRPr="001D68D2" w:rsidDel="00AA76D6">
        <w:rPr>
          <w:rFonts w:cstheme="minorHAnsi"/>
          <w:sz w:val="22"/>
          <w:szCs w:val="22"/>
        </w:rPr>
        <w:t xml:space="preserve"> </w:t>
      </w:r>
      <w:r w:rsidRPr="009A0F53">
        <w:rPr>
          <w:rFonts w:cstheme="minorHAnsi"/>
          <w:sz w:val="22"/>
          <w:szCs w:val="22"/>
        </w:rPr>
        <w:t xml:space="preserve">iš AB </w:t>
      </w:r>
      <w:r>
        <w:rPr>
          <w:rFonts w:cstheme="minorHAnsi"/>
          <w:sz w:val="22"/>
          <w:szCs w:val="22"/>
        </w:rPr>
        <w:t>Elektros skirstomųjų tinklų (</w:t>
      </w:r>
      <w:r w:rsidRPr="009A0F53">
        <w:rPr>
          <w:rFonts w:cstheme="minorHAnsi"/>
          <w:sz w:val="22"/>
          <w:szCs w:val="22"/>
        </w:rPr>
        <w:t>ESO</w:t>
      </w:r>
      <w:r>
        <w:rPr>
          <w:rFonts w:cstheme="minorHAnsi"/>
          <w:sz w:val="22"/>
          <w:szCs w:val="22"/>
        </w:rPr>
        <w:t>)</w:t>
      </w:r>
      <w:r w:rsidRPr="009A0F53">
        <w:rPr>
          <w:rFonts w:cstheme="minorHAnsi"/>
          <w:sz w:val="22"/>
          <w:szCs w:val="22"/>
        </w:rPr>
        <w:t>.</w:t>
      </w:r>
      <w:r>
        <w:rPr>
          <w:rFonts w:cstheme="minorHAnsi"/>
          <w:sz w:val="22"/>
          <w:szCs w:val="22"/>
        </w:rPr>
        <w:t xml:space="preserve"> Šiuo metu NVĮ elektros įvado galia</w:t>
      </w:r>
      <w:r w:rsidRPr="00172B5A">
        <w:rPr>
          <w:rFonts w:cstheme="minorHAnsi"/>
          <w:sz w:val="22"/>
          <w:szCs w:val="22"/>
        </w:rPr>
        <w:t xml:space="preserve">- </w:t>
      </w:r>
      <w:r w:rsidR="00C80EC6" w:rsidRPr="00C80EC6">
        <w:rPr>
          <w:rFonts w:cstheme="minorHAnsi"/>
          <w:sz w:val="22"/>
          <w:szCs w:val="22"/>
        </w:rPr>
        <w:t>5</w:t>
      </w:r>
      <w:r w:rsidRPr="00C80EC6">
        <w:rPr>
          <w:rFonts w:cstheme="minorHAnsi"/>
          <w:sz w:val="22"/>
          <w:szCs w:val="22"/>
        </w:rPr>
        <w:t xml:space="preserve"> kW.</w:t>
      </w:r>
      <w:r w:rsidRPr="00172B5A">
        <w:rPr>
          <w:rFonts w:cstheme="minorHAnsi"/>
          <w:sz w:val="22"/>
          <w:szCs w:val="22"/>
        </w:rPr>
        <w:t xml:space="preserve">  Elektros galios didinimo poreikio įvertinimui pateikiame esamų NVĮ elektros tinklų nuosavybės ribų aktą.</w:t>
      </w:r>
    </w:p>
    <w:p w14:paraId="236A131C" w14:textId="77777777" w:rsidR="001C186A" w:rsidRPr="00780655" w:rsidRDefault="001C186A" w:rsidP="00A35770">
      <w:pPr>
        <w:numPr>
          <w:ilvl w:val="0"/>
          <w:numId w:val="26"/>
        </w:numPr>
        <w:tabs>
          <w:tab w:val="left" w:pos="360"/>
        </w:tabs>
        <w:suppressAutoHyphens/>
        <w:autoSpaceDE w:val="0"/>
        <w:spacing w:after="0" w:line="240" w:lineRule="auto"/>
        <w:ind w:left="0" w:firstLine="0"/>
        <w:jc w:val="both"/>
        <w:rPr>
          <w:rFonts w:cstheme="minorHAnsi"/>
          <w:sz w:val="22"/>
          <w:szCs w:val="22"/>
        </w:rPr>
      </w:pPr>
      <w:r w:rsidRPr="00780655">
        <w:rPr>
          <w:rFonts w:cstheme="minorHAnsi"/>
          <w:sz w:val="22"/>
          <w:szCs w:val="22"/>
        </w:rPr>
        <w:t>Suprojektuoti ir sumontuoti biologinio valymo įrenginius su azoto ir fosforo šalinimu.</w:t>
      </w:r>
    </w:p>
    <w:p w14:paraId="376BD08B" w14:textId="77777777" w:rsidR="001C186A" w:rsidRPr="00780655" w:rsidRDefault="001C186A" w:rsidP="00A35770">
      <w:pPr>
        <w:numPr>
          <w:ilvl w:val="0"/>
          <w:numId w:val="26"/>
        </w:numPr>
        <w:tabs>
          <w:tab w:val="left" w:pos="360"/>
        </w:tabs>
        <w:suppressAutoHyphens/>
        <w:autoSpaceDE w:val="0"/>
        <w:spacing w:after="0" w:line="240" w:lineRule="auto"/>
        <w:ind w:left="0" w:firstLine="0"/>
        <w:jc w:val="both"/>
        <w:rPr>
          <w:rFonts w:cstheme="minorHAnsi"/>
          <w:sz w:val="22"/>
          <w:szCs w:val="22"/>
        </w:rPr>
      </w:pPr>
      <w:r w:rsidRPr="00780655">
        <w:rPr>
          <w:rFonts w:cstheme="minorHAnsi"/>
          <w:sz w:val="22"/>
          <w:szCs w:val="22"/>
        </w:rPr>
        <w:t>Suprojektuoti ir sumontuoti nuotekų valykl</w:t>
      </w:r>
      <w:r>
        <w:rPr>
          <w:rFonts w:cstheme="minorHAnsi"/>
          <w:sz w:val="22"/>
          <w:szCs w:val="22"/>
        </w:rPr>
        <w:t>os</w:t>
      </w:r>
      <w:r w:rsidRPr="00780655">
        <w:rPr>
          <w:rFonts w:cstheme="minorHAnsi"/>
          <w:sz w:val="22"/>
          <w:szCs w:val="22"/>
        </w:rPr>
        <w:t xml:space="preserve"> vidaus elektros tinklus.</w:t>
      </w:r>
    </w:p>
    <w:p w14:paraId="3E2C4741" w14:textId="77777777" w:rsidR="001C186A" w:rsidRPr="00780655" w:rsidRDefault="001C186A" w:rsidP="00A35770">
      <w:pPr>
        <w:numPr>
          <w:ilvl w:val="0"/>
          <w:numId w:val="26"/>
        </w:numPr>
        <w:tabs>
          <w:tab w:val="left" w:pos="360"/>
        </w:tabs>
        <w:suppressAutoHyphens/>
        <w:autoSpaceDE w:val="0"/>
        <w:spacing w:after="0" w:line="240" w:lineRule="auto"/>
        <w:ind w:left="0" w:firstLine="0"/>
        <w:jc w:val="both"/>
        <w:rPr>
          <w:rFonts w:cstheme="minorHAnsi"/>
          <w:sz w:val="22"/>
          <w:szCs w:val="22"/>
        </w:rPr>
      </w:pPr>
      <w:r w:rsidRPr="00780655">
        <w:rPr>
          <w:rFonts w:cstheme="minorHAnsi"/>
          <w:sz w:val="22"/>
          <w:szCs w:val="22"/>
        </w:rPr>
        <w:lastRenderedPageBreak/>
        <w:t>Suprojektuoti, sumontuoti, išbandyti, suderinti visą nuotekų valymo technologinę ir automatinę įrangą.</w:t>
      </w:r>
    </w:p>
    <w:p w14:paraId="43B64B86" w14:textId="49A80E91" w:rsidR="001C186A" w:rsidRPr="007F402C" w:rsidRDefault="006C300C" w:rsidP="00A35770">
      <w:pPr>
        <w:numPr>
          <w:ilvl w:val="0"/>
          <w:numId w:val="26"/>
        </w:numPr>
        <w:tabs>
          <w:tab w:val="left" w:pos="360"/>
        </w:tabs>
        <w:suppressAutoHyphens/>
        <w:autoSpaceDE w:val="0"/>
        <w:spacing w:after="0" w:line="240" w:lineRule="auto"/>
        <w:ind w:left="0" w:firstLine="0"/>
        <w:jc w:val="both"/>
        <w:rPr>
          <w:rFonts w:cstheme="minorHAnsi"/>
          <w:sz w:val="22"/>
          <w:szCs w:val="22"/>
        </w:rPr>
      </w:pPr>
      <w:r>
        <w:rPr>
          <w:rFonts w:cstheme="minorHAnsi"/>
          <w:sz w:val="22"/>
          <w:szCs w:val="22"/>
        </w:rPr>
        <w:t xml:space="preserve"> </w:t>
      </w:r>
      <w:r w:rsidRPr="00AB01FB">
        <w:rPr>
          <w:rFonts w:cstheme="minorHAnsi"/>
          <w:sz w:val="22"/>
          <w:szCs w:val="22"/>
        </w:rPr>
        <w:t>Suprojektuoti ir įrengti nuotekų valyklos procesų valdymą, praplečiant esamą  SCADA sistemą „Ametistas“.</w:t>
      </w:r>
      <w:r w:rsidRPr="00AB01FB">
        <w:t xml:space="preserve"> </w:t>
      </w:r>
      <w:r w:rsidRPr="00AB01FB">
        <w:rPr>
          <w:rFonts w:cstheme="minorHAnsi"/>
          <w:sz w:val="22"/>
          <w:szCs w:val="22"/>
        </w:rPr>
        <w:t xml:space="preserve">Kaip alternatyva, suteikiama galimybė uždarą SCADA sistemą „Ametistas“    keisti į </w:t>
      </w:r>
      <w:proofErr w:type="spellStart"/>
      <w:r w:rsidRPr="00AB01FB">
        <w:rPr>
          <w:rFonts w:cstheme="minorHAnsi"/>
          <w:sz w:val="22"/>
          <w:szCs w:val="22"/>
        </w:rPr>
        <w:t>VinCC</w:t>
      </w:r>
      <w:proofErr w:type="spellEnd"/>
      <w:r w:rsidRPr="00AB01FB">
        <w:rPr>
          <w:rFonts w:cstheme="minorHAnsi"/>
          <w:sz w:val="22"/>
          <w:szCs w:val="22"/>
        </w:rPr>
        <w:t xml:space="preserve"> 7.5</w:t>
      </w:r>
      <w:r>
        <w:rPr>
          <w:rFonts w:cstheme="minorHAnsi"/>
          <w:sz w:val="22"/>
          <w:szCs w:val="22"/>
        </w:rPr>
        <w:t xml:space="preserve"> arba lygiavertę. Vadovaujantis STR</w:t>
      </w:r>
      <w:r w:rsidRPr="00802A98">
        <w:t xml:space="preserve"> </w:t>
      </w:r>
      <w:r w:rsidRPr="00802A98">
        <w:rPr>
          <w:rFonts w:cstheme="minorHAnsi"/>
          <w:sz w:val="22"/>
          <w:szCs w:val="22"/>
        </w:rPr>
        <w:t>STR1.04.04:2017 „Statinio projektavimas, projekto ekspertizė“</w:t>
      </w:r>
      <w:r>
        <w:rPr>
          <w:rFonts w:cstheme="minorHAnsi"/>
          <w:sz w:val="22"/>
          <w:szCs w:val="22"/>
        </w:rPr>
        <w:t xml:space="preserve"> 9 priedo XIV skirsnio „Procesų valdymas ir automatizavimas“ 35.1.3.5. p. suprojektuoti </w:t>
      </w:r>
      <w:r w:rsidRPr="00A16292">
        <w:rPr>
          <w:rFonts w:cstheme="minorHAnsi"/>
          <w:sz w:val="22"/>
          <w:szCs w:val="22"/>
        </w:rPr>
        <w:t>automatizavimo įrangą, prietaisus, kompiuterinę techniką ir jos išdėstymą</w:t>
      </w:r>
      <w:r>
        <w:rPr>
          <w:rFonts w:cstheme="minorHAnsi"/>
          <w:sz w:val="22"/>
          <w:szCs w:val="22"/>
        </w:rPr>
        <w:t xml:space="preserve">.  </w:t>
      </w:r>
    </w:p>
    <w:p w14:paraId="437C3563" w14:textId="285195AF" w:rsidR="001C186A" w:rsidRPr="007F402C" w:rsidRDefault="001C186A" w:rsidP="00A35770">
      <w:pPr>
        <w:numPr>
          <w:ilvl w:val="0"/>
          <w:numId w:val="26"/>
        </w:numPr>
        <w:tabs>
          <w:tab w:val="left" w:pos="360"/>
        </w:tabs>
        <w:suppressAutoHyphens/>
        <w:autoSpaceDE w:val="0"/>
        <w:spacing w:after="0" w:line="240" w:lineRule="auto"/>
        <w:ind w:left="0" w:firstLine="0"/>
        <w:jc w:val="both"/>
        <w:rPr>
          <w:rFonts w:cstheme="minorHAnsi"/>
          <w:sz w:val="22"/>
          <w:szCs w:val="22"/>
        </w:rPr>
      </w:pPr>
      <w:r w:rsidRPr="007F402C">
        <w:rPr>
          <w:rFonts w:cstheme="minorHAnsi"/>
          <w:sz w:val="22"/>
          <w:szCs w:val="22"/>
        </w:rPr>
        <w:t xml:space="preserve">Atlikti automatikos valdymo ir technologinio proceso paleidimo – derinimo darbus, parengti tolimesnės eksploatacijos instrukcijas, apmokyti </w:t>
      </w:r>
      <w:r w:rsidR="00E63830" w:rsidRPr="001E4218">
        <w:rPr>
          <w:rFonts w:cstheme="minorHAnsi"/>
          <w:sz w:val="22"/>
          <w:szCs w:val="22"/>
        </w:rPr>
        <w:t xml:space="preserve">10 p.  nurodytą </w:t>
      </w:r>
      <w:r w:rsidRPr="007F402C">
        <w:rPr>
          <w:rFonts w:cstheme="minorHAnsi"/>
          <w:sz w:val="22"/>
          <w:szCs w:val="22"/>
        </w:rPr>
        <w:t>aptarnaujantį personalą.</w:t>
      </w:r>
    </w:p>
    <w:p w14:paraId="0F18EB6A" w14:textId="450B5F9F" w:rsidR="001C186A" w:rsidRPr="00780655" w:rsidRDefault="001C186A" w:rsidP="00A35770">
      <w:pPr>
        <w:numPr>
          <w:ilvl w:val="0"/>
          <w:numId w:val="26"/>
        </w:numPr>
        <w:tabs>
          <w:tab w:val="left" w:pos="360"/>
        </w:tabs>
        <w:suppressAutoHyphens/>
        <w:autoSpaceDE w:val="0"/>
        <w:spacing w:after="0" w:line="240" w:lineRule="auto"/>
        <w:ind w:left="0" w:firstLine="0"/>
        <w:jc w:val="both"/>
        <w:rPr>
          <w:rFonts w:cstheme="minorHAnsi"/>
          <w:sz w:val="22"/>
          <w:szCs w:val="22"/>
        </w:rPr>
      </w:pPr>
      <w:r w:rsidRPr="00780655">
        <w:rPr>
          <w:rFonts w:cstheme="minorHAnsi"/>
          <w:sz w:val="22"/>
          <w:szCs w:val="22"/>
        </w:rPr>
        <w:t xml:space="preserve">Suprojektuoti ir įrengti </w:t>
      </w:r>
      <w:proofErr w:type="spellStart"/>
      <w:r w:rsidRPr="00780655">
        <w:rPr>
          <w:rFonts w:cstheme="minorHAnsi"/>
          <w:sz w:val="22"/>
          <w:szCs w:val="22"/>
        </w:rPr>
        <w:t>telemetrinių</w:t>
      </w:r>
      <w:proofErr w:type="spellEnd"/>
      <w:r w:rsidRPr="00780655">
        <w:rPr>
          <w:rFonts w:cstheme="minorHAnsi"/>
          <w:sz w:val="22"/>
          <w:szCs w:val="22"/>
        </w:rPr>
        <w:t xml:space="preserve"> parametrų perdavimo sistem</w:t>
      </w:r>
      <w:r>
        <w:rPr>
          <w:rFonts w:cstheme="minorHAnsi"/>
          <w:sz w:val="22"/>
          <w:szCs w:val="22"/>
        </w:rPr>
        <w:t>ą</w:t>
      </w:r>
      <w:r w:rsidRPr="00780655">
        <w:rPr>
          <w:rFonts w:cstheme="minorHAnsi"/>
          <w:sz w:val="22"/>
          <w:szCs w:val="22"/>
        </w:rPr>
        <w:t xml:space="preserve"> į </w:t>
      </w:r>
      <w:bookmarkStart w:id="68" w:name="_Hlk208907734"/>
      <w:r w:rsidRPr="00AD6800">
        <w:rPr>
          <w:rFonts w:cstheme="minorHAnsi"/>
          <w:sz w:val="22"/>
          <w:szCs w:val="22"/>
        </w:rPr>
        <w:t xml:space="preserve">UAB „Mažeikių vandenys“ </w:t>
      </w:r>
      <w:r w:rsidR="003B275E" w:rsidRPr="00AD6800">
        <w:rPr>
          <w:rFonts w:cstheme="minorHAnsi"/>
          <w:sz w:val="22"/>
          <w:szCs w:val="22"/>
        </w:rPr>
        <w:t xml:space="preserve">pagrindinių nuotekų valymo įrenginių </w:t>
      </w:r>
      <w:proofErr w:type="spellStart"/>
      <w:r w:rsidR="003B275E" w:rsidRPr="00AD6800">
        <w:rPr>
          <w:rFonts w:cstheme="minorHAnsi"/>
          <w:sz w:val="22"/>
          <w:szCs w:val="22"/>
        </w:rPr>
        <w:t>operatorinę</w:t>
      </w:r>
      <w:proofErr w:type="spellEnd"/>
      <w:r w:rsidRPr="00AD6800">
        <w:rPr>
          <w:rFonts w:cstheme="minorHAnsi"/>
          <w:sz w:val="22"/>
          <w:szCs w:val="22"/>
        </w:rPr>
        <w:t xml:space="preserve"> </w:t>
      </w:r>
      <w:r w:rsidR="00A35770" w:rsidRPr="00AD6800">
        <w:rPr>
          <w:rFonts w:cstheme="minorHAnsi"/>
          <w:b/>
          <w:bCs/>
          <w:iCs/>
          <w:sz w:val="22"/>
          <w:szCs w:val="22"/>
        </w:rPr>
        <w:t xml:space="preserve">Skuodo g. 46, Troškučių k. Mažeikių </w:t>
      </w:r>
      <w:proofErr w:type="spellStart"/>
      <w:r w:rsidR="00A35770" w:rsidRPr="00AD6800">
        <w:rPr>
          <w:rFonts w:cstheme="minorHAnsi"/>
          <w:b/>
          <w:bCs/>
          <w:iCs/>
          <w:sz w:val="22"/>
          <w:szCs w:val="22"/>
        </w:rPr>
        <w:t>r.sav</w:t>
      </w:r>
      <w:bookmarkEnd w:id="68"/>
      <w:proofErr w:type="spellEnd"/>
      <w:r w:rsidRPr="00AD6800">
        <w:rPr>
          <w:rFonts w:cstheme="minorHAnsi"/>
          <w:b/>
          <w:bCs/>
          <w:iCs/>
          <w:sz w:val="22"/>
          <w:szCs w:val="22"/>
        </w:rPr>
        <w:t>,</w:t>
      </w:r>
      <w:r w:rsidRPr="00780655">
        <w:rPr>
          <w:rFonts w:cstheme="minorHAnsi"/>
          <w:sz w:val="22"/>
          <w:szCs w:val="22"/>
        </w:rPr>
        <w:t xml:space="preserve"> </w:t>
      </w:r>
      <w:r w:rsidR="00CB70D6">
        <w:rPr>
          <w:rFonts w:cstheme="minorHAnsi"/>
          <w:sz w:val="22"/>
          <w:szCs w:val="22"/>
        </w:rPr>
        <w:t>. Es</w:t>
      </w:r>
      <w:r w:rsidR="009C0C5D">
        <w:rPr>
          <w:rFonts w:cstheme="minorHAnsi"/>
          <w:sz w:val="22"/>
          <w:szCs w:val="22"/>
        </w:rPr>
        <w:t>a</w:t>
      </w:r>
      <w:r w:rsidR="00CB70D6">
        <w:rPr>
          <w:rFonts w:cstheme="minorHAnsi"/>
          <w:sz w:val="22"/>
          <w:szCs w:val="22"/>
        </w:rPr>
        <w:t xml:space="preserve">mame </w:t>
      </w:r>
      <w:r w:rsidR="009C0C5D">
        <w:rPr>
          <w:rFonts w:cstheme="minorHAnsi"/>
          <w:sz w:val="22"/>
          <w:szCs w:val="22"/>
        </w:rPr>
        <w:t>Užsakovo k</w:t>
      </w:r>
      <w:r w:rsidRPr="00780655">
        <w:rPr>
          <w:rFonts w:cstheme="minorHAnsi"/>
          <w:sz w:val="22"/>
          <w:szCs w:val="22"/>
        </w:rPr>
        <w:t>ompiuteryje įrengti duomenų priėmimą, vizualizaciją, parametrų ataskaitų ir aliarminių pranešimų formavimą ir spausdinimą.</w:t>
      </w:r>
    </w:p>
    <w:p w14:paraId="4A0BE9D2" w14:textId="77777777" w:rsidR="001C186A" w:rsidRPr="00780655" w:rsidRDefault="00291E38" w:rsidP="00A35770">
      <w:pPr>
        <w:numPr>
          <w:ilvl w:val="0"/>
          <w:numId w:val="26"/>
        </w:numPr>
        <w:tabs>
          <w:tab w:val="left" w:pos="360"/>
        </w:tabs>
        <w:suppressAutoHyphens/>
        <w:autoSpaceDE w:val="0"/>
        <w:spacing w:after="0" w:line="240" w:lineRule="auto"/>
        <w:ind w:left="0" w:firstLine="0"/>
        <w:jc w:val="both"/>
        <w:rPr>
          <w:rFonts w:cstheme="minorHAnsi"/>
          <w:sz w:val="22"/>
          <w:szCs w:val="22"/>
        </w:rPr>
      </w:pPr>
      <w:r w:rsidRPr="00780655">
        <w:rPr>
          <w:rFonts w:cstheme="minorHAnsi"/>
          <w:sz w:val="22"/>
          <w:szCs w:val="22"/>
        </w:rPr>
        <w:t>Suprojektuoti ir Įrengti vietas nuotekų bandinių paėmimui</w:t>
      </w:r>
      <w:r>
        <w:rPr>
          <w:rFonts w:cstheme="minorHAnsi"/>
          <w:sz w:val="22"/>
          <w:szCs w:val="22"/>
        </w:rPr>
        <w:t xml:space="preserve"> prieš valymą ir po valymo proceso</w:t>
      </w:r>
      <w:r w:rsidR="001C186A" w:rsidRPr="00780655">
        <w:rPr>
          <w:rFonts w:cstheme="minorHAnsi"/>
          <w:sz w:val="22"/>
          <w:szCs w:val="22"/>
        </w:rPr>
        <w:t>.</w:t>
      </w:r>
    </w:p>
    <w:p w14:paraId="4615EC7D" w14:textId="77777777" w:rsidR="001C186A" w:rsidRPr="00780655" w:rsidRDefault="001C186A" w:rsidP="00A35770">
      <w:pPr>
        <w:numPr>
          <w:ilvl w:val="0"/>
          <w:numId w:val="26"/>
        </w:numPr>
        <w:tabs>
          <w:tab w:val="left" w:pos="360"/>
        </w:tabs>
        <w:suppressAutoHyphens/>
        <w:autoSpaceDE w:val="0"/>
        <w:spacing w:after="0" w:line="240" w:lineRule="auto"/>
        <w:ind w:left="0" w:firstLine="0"/>
        <w:jc w:val="both"/>
        <w:rPr>
          <w:rFonts w:cstheme="minorHAnsi"/>
          <w:sz w:val="22"/>
          <w:szCs w:val="22"/>
        </w:rPr>
      </w:pPr>
      <w:r w:rsidRPr="00780655">
        <w:rPr>
          <w:rFonts w:cstheme="minorHAnsi"/>
          <w:sz w:val="22"/>
          <w:szCs w:val="22"/>
        </w:rPr>
        <w:t>Suprojektuoti ir Įrengti valytų nuotekų išleidimo linijas bei išleistuvus.</w:t>
      </w:r>
    </w:p>
    <w:p w14:paraId="7017364F" w14:textId="07C343E1" w:rsidR="003B4ADD" w:rsidRDefault="003B4ADD" w:rsidP="00A35770">
      <w:pPr>
        <w:pStyle w:val="Sraopastraipa"/>
        <w:numPr>
          <w:ilvl w:val="0"/>
          <w:numId w:val="26"/>
        </w:numPr>
        <w:tabs>
          <w:tab w:val="left" w:pos="360"/>
        </w:tabs>
        <w:suppressAutoHyphens/>
        <w:autoSpaceDE w:val="0"/>
        <w:spacing w:after="0" w:line="240" w:lineRule="auto"/>
        <w:ind w:left="0" w:firstLine="0"/>
        <w:jc w:val="both"/>
        <w:rPr>
          <w:rFonts w:cstheme="minorHAnsi"/>
          <w:sz w:val="22"/>
          <w:szCs w:val="22"/>
        </w:rPr>
      </w:pPr>
      <w:r w:rsidRPr="003B4ADD">
        <w:rPr>
          <w:rFonts w:cstheme="minorHAnsi"/>
          <w:sz w:val="22"/>
          <w:szCs w:val="22"/>
        </w:rPr>
        <w:t xml:space="preserve"> </w:t>
      </w:r>
      <w:r w:rsidRPr="002050CB">
        <w:rPr>
          <w:rFonts w:cstheme="minorHAnsi"/>
          <w:sz w:val="22"/>
          <w:szCs w:val="22"/>
        </w:rPr>
        <w:t>Suprojektuoti ir įrengti</w:t>
      </w:r>
      <w:r w:rsidRPr="003B4ADD">
        <w:rPr>
          <w:rFonts w:cstheme="minorHAnsi"/>
          <w:sz w:val="22"/>
          <w:szCs w:val="22"/>
        </w:rPr>
        <w:t xml:space="preserve"> aikštelę valyklos teritorijoje įrenginių aptarnavimui (su asfaltbetonio danga).</w:t>
      </w:r>
    </w:p>
    <w:p w14:paraId="458B5A74" w14:textId="0B997286" w:rsidR="001C186A" w:rsidRPr="003B4ADD" w:rsidRDefault="001C186A" w:rsidP="00C62700">
      <w:pPr>
        <w:pStyle w:val="Sraopastraipa"/>
        <w:numPr>
          <w:ilvl w:val="0"/>
          <w:numId w:val="26"/>
        </w:numPr>
        <w:tabs>
          <w:tab w:val="left" w:pos="360"/>
        </w:tabs>
        <w:suppressAutoHyphens/>
        <w:autoSpaceDE w:val="0"/>
        <w:spacing w:after="0" w:line="240" w:lineRule="auto"/>
        <w:ind w:left="0" w:firstLine="0"/>
        <w:jc w:val="both"/>
        <w:rPr>
          <w:rFonts w:cstheme="minorHAnsi"/>
          <w:sz w:val="22"/>
          <w:szCs w:val="22"/>
        </w:rPr>
      </w:pPr>
      <w:r w:rsidRPr="003B4ADD">
        <w:rPr>
          <w:rFonts w:cstheme="minorHAnsi"/>
          <w:sz w:val="22"/>
          <w:szCs w:val="22"/>
        </w:rPr>
        <w:t>Atlikti sklypo ir statinių kadastrinius matavimus ir parengti kadastrines bylas</w:t>
      </w:r>
      <w:r w:rsidR="00A34154">
        <w:rPr>
          <w:rFonts w:cstheme="minorHAnsi"/>
          <w:sz w:val="22"/>
          <w:szCs w:val="22"/>
        </w:rPr>
        <w:t xml:space="preserve"> bei suderinti su VĮ Registrų centras.</w:t>
      </w:r>
    </w:p>
    <w:p w14:paraId="0E19E165" w14:textId="77777777" w:rsidR="001C186A" w:rsidRPr="00780655" w:rsidRDefault="001C186A" w:rsidP="00DA384E">
      <w:pPr>
        <w:numPr>
          <w:ilvl w:val="0"/>
          <w:numId w:val="26"/>
        </w:numPr>
        <w:tabs>
          <w:tab w:val="left" w:pos="360"/>
        </w:tabs>
        <w:suppressAutoHyphens/>
        <w:autoSpaceDE w:val="0"/>
        <w:spacing w:after="0" w:line="240" w:lineRule="auto"/>
        <w:ind w:left="0" w:firstLine="0"/>
        <w:jc w:val="both"/>
        <w:rPr>
          <w:rFonts w:cstheme="minorHAnsi"/>
          <w:b/>
          <w:bCs/>
          <w:iCs/>
          <w:sz w:val="22"/>
          <w:szCs w:val="22"/>
        </w:rPr>
      </w:pPr>
      <w:r w:rsidRPr="00780655">
        <w:rPr>
          <w:rFonts w:cstheme="minorHAnsi"/>
          <w:iCs/>
          <w:sz w:val="22"/>
          <w:szCs w:val="22"/>
        </w:rPr>
        <w:t xml:space="preserve">Rangovas atsako už viso objekto apsaugą nuo vandalizmo, vagystės ar tyčinio sugadinimo per visą laikotarpį nuo darbų pradžios iki pabaigos. Rangovas atsako už privataus ar visuomeninio turto, esančio statybvietėje ar greta joje vykdomų darbų saugojimą ir apsaugą nuo sugadinimo jam vykdant darbus pagal sutartį. Rangovas privalo atstatyti visus jo darbo metu sugadintus ar sužalotus paviršius bei turtą ir visiškai atsako už visų baigtų išorinių bei vidinių paviršių, įrangos ir įtaisų apsaugą nuo dėmių, žymių, purvo ir kt., pradedant nuo jų statybos ar montavimo momento ir baigiant perdavimu. </w:t>
      </w:r>
    </w:p>
    <w:p w14:paraId="11E89D96" w14:textId="420A631B" w:rsidR="001C186A" w:rsidRDefault="001C186A" w:rsidP="00DA384E">
      <w:pPr>
        <w:numPr>
          <w:ilvl w:val="0"/>
          <w:numId w:val="26"/>
        </w:numPr>
        <w:tabs>
          <w:tab w:val="left" w:pos="360"/>
        </w:tabs>
        <w:suppressAutoHyphens/>
        <w:autoSpaceDE w:val="0"/>
        <w:spacing w:after="0" w:line="240" w:lineRule="auto"/>
        <w:ind w:left="0" w:firstLine="0"/>
        <w:jc w:val="both"/>
        <w:rPr>
          <w:rFonts w:cstheme="minorHAnsi"/>
          <w:bCs/>
          <w:iCs/>
          <w:sz w:val="22"/>
          <w:szCs w:val="22"/>
        </w:rPr>
      </w:pPr>
      <w:r w:rsidRPr="00780655">
        <w:rPr>
          <w:rFonts w:cstheme="minorHAnsi"/>
          <w:bCs/>
          <w:iCs/>
          <w:sz w:val="22"/>
          <w:szCs w:val="22"/>
        </w:rPr>
        <w:t xml:space="preserve">Rangovas privalo gauti visus reikalingus suderinimus iš gyventojų (jei reikia) ir atitinkamų valdžios institucijų, trečiųjų šalių. </w:t>
      </w:r>
      <w:r w:rsidR="009C0C5D">
        <w:rPr>
          <w:rFonts w:cstheme="minorHAnsi"/>
          <w:bCs/>
          <w:iCs/>
          <w:sz w:val="22"/>
          <w:szCs w:val="22"/>
        </w:rPr>
        <w:t>T</w:t>
      </w:r>
      <w:r>
        <w:rPr>
          <w:rFonts w:cstheme="minorHAnsi"/>
          <w:bCs/>
          <w:iCs/>
          <w:sz w:val="22"/>
          <w:szCs w:val="22"/>
        </w:rPr>
        <w:t>echninės-projektinės dokumentacijos</w:t>
      </w:r>
      <w:r w:rsidRPr="00780655">
        <w:rPr>
          <w:rFonts w:cstheme="minorHAnsi"/>
          <w:bCs/>
          <w:iCs/>
          <w:sz w:val="22"/>
          <w:szCs w:val="22"/>
        </w:rPr>
        <w:t xml:space="preserve"> parengimo</w:t>
      </w:r>
      <w:r>
        <w:rPr>
          <w:rFonts w:cstheme="minorHAnsi"/>
          <w:bCs/>
          <w:iCs/>
          <w:sz w:val="22"/>
          <w:szCs w:val="22"/>
        </w:rPr>
        <w:t>, leidimų, sutikimų</w:t>
      </w:r>
      <w:r w:rsidRPr="00780655">
        <w:rPr>
          <w:rFonts w:cstheme="minorHAnsi"/>
          <w:bCs/>
          <w:iCs/>
          <w:sz w:val="22"/>
          <w:szCs w:val="22"/>
        </w:rPr>
        <w:t xml:space="preserve"> išlaidos turi būti įtrauktos į pasiūlymo kainą. Rangovas statinių </w:t>
      </w:r>
      <w:r>
        <w:rPr>
          <w:rFonts w:cstheme="minorHAnsi"/>
          <w:bCs/>
          <w:iCs/>
          <w:sz w:val="22"/>
          <w:szCs w:val="22"/>
        </w:rPr>
        <w:t>TDP</w:t>
      </w:r>
      <w:r w:rsidRPr="00780655">
        <w:rPr>
          <w:rFonts w:cstheme="minorHAnsi"/>
          <w:bCs/>
          <w:iCs/>
          <w:sz w:val="22"/>
          <w:szCs w:val="22"/>
        </w:rPr>
        <w:t xml:space="preserve">, tyrimus bei statybos darbus privalo atlikti laikydamasis Lietuvos Respublikos Statybų įstatymo, Lietuvos </w:t>
      </w:r>
      <w:r>
        <w:rPr>
          <w:rFonts w:cstheme="minorHAnsi"/>
          <w:bCs/>
          <w:iCs/>
          <w:sz w:val="22"/>
          <w:szCs w:val="22"/>
        </w:rPr>
        <w:t>s</w:t>
      </w:r>
      <w:r w:rsidRPr="00780655">
        <w:rPr>
          <w:rFonts w:cstheme="minorHAnsi"/>
          <w:bCs/>
          <w:iCs/>
          <w:sz w:val="22"/>
          <w:szCs w:val="22"/>
        </w:rPr>
        <w:t xml:space="preserve">tatybos </w:t>
      </w:r>
      <w:r>
        <w:rPr>
          <w:rFonts w:cstheme="minorHAnsi"/>
          <w:bCs/>
          <w:iCs/>
          <w:sz w:val="22"/>
          <w:szCs w:val="22"/>
        </w:rPr>
        <w:t>t</w:t>
      </w:r>
      <w:r w:rsidRPr="00780655">
        <w:rPr>
          <w:rFonts w:cstheme="minorHAnsi"/>
          <w:bCs/>
          <w:iCs/>
          <w:sz w:val="22"/>
          <w:szCs w:val="22"/>
        </w:rPr>
        <w:t>echnin</w:t>
      </w:r>
      <w:r>
        <w:rPr>
          <w:rFonts w:cstheme="minorHAnsi"/>
          <w:bCs/>
          <w:iCs/>
          <w:sz w:val="22"/>
          <w:szCs w:val="22"/>
        </w:rPr>
        <w:t>ių</w:t>
      </w:r>
      <w:r w:rsidRPr="00780655">
        <w:rPr>
          <w:rFonts w:cstheme="minorHAnsi"/>
          <w:bCs/>
          <w:iCs/>
          <w:sz w:val="22"/>
          <w:szCs w:val="22"/>
        </w:rPr>
        <w:t xml:space="preserve"> </w:t>
      </w:r>
      <w:r>
        <w:rPr>
          <w:rFonts w:cstheme="minorHAnsi"/>
          <w:bCs/>
          <w:iCs/>
          <w:sz w:val="22"/>
          <w:szCs w:val="22"/>
        </w:rPr>
        <w:t>r</w:t>
      </w:r>
      <w:r w:rsidRPr="00780655">
        <w:rPr>
          <w:rFonts w:cstheme="minorHAnsi"/>
          <w:bCs/>
          <w:iCs/>
          <w:sz w:val="22"/>
          <w:szCs w:val="22"/>
        </w:rPr>
        <w:t>eglament</w:t>
      </w:r>
      <w:r>
        <w:rPr>
          <w:rFonts w:cstheme="minorHAnsi"/>
          <w:bCs/>
          <w:iCs/>
          <w:sz w:val="22"/>
          <w:szCs w:val="22"/>
        </w:rPr>
        <w:t>ų</w:t>
      </w:r>
      <w:r w:rsidRPr="00780655">
        <w:rPr>
          <w:rFonts w:cstheme="minorHAnsi"/>
          <w:bCs/>
          <w:iCs/>
          <w:sz w:val="22"/>
          <w:szCs w:val="22"/>
        </w:rPr>
        <w:t xml:space="preserve"> ( STR),  Statybos taisyklių (ST) ir Užsakovo reikalavimų nuostatų. Rangovas</w:t>
      </w:r>
      <w:r>
        <w:rPr>
          <w:rFonts w:cstheme="minorHAnsi"/>
          <w:bCs/>
          <w:iCs/>
          <w:sz w:val="22"/>
          <w:szCs w:val="22"/>
        </w:rPr>
        <w:t>,</w:t>
      </w:r>
      <w:r w:rsidRPr="00780655">
        <w:rPr>
          <w:rFonts w:cstheme="minorHAnsi"/>
          <w:bCs/>
          <w:iCs/>
          <w:sz w:val="22"/>
          <w:szCs w:val="22"/>
        </w:rPr>
        <w:t xml:space="preserve"> prieš pradėdamas projektavimo darbus</w:t>
      </w:r>
      <w:r>
        <w:rPr>
          <w:rFonts w:cstheme="minorHAnsi"/>
          <w:bCs/>
          <w:iCs/>
          <w:sz w:val="22"/>
          <w:szCs w:val="22"/>
        </w:rPr>
        <w:t>,</w:t>
      </w:r>
      <w:r w:rsidRPr="00780655">
        <w:rPr>
          <w:rFonts w:cstheme="minorHAnsi"/>
          <w:bCs/>
          <w:iCs/>
          <w:sz w:val="22"/>
          <w:szCs w:val="22"/>
        </w:rPr>
        <w:t xml:space="preserve"> privalės įdėmiai išnagrinėti užsakovo reikalavimus, išsamiai susipažinti su statybviet</w:t>
      </w:r>
      <w:r>
        <w:rPr>
          <w:rFonts w:cstheme="minorHAnsi"/>
          <w:bCs/>
          <w:iCs/>
          <w:sz w:val="22"/>
          <w:szCs w:val="22"/>
        </w:rPr>
        <w:t>e</w:t>
      </w:r>
      <w:r w:rsidRPr="00780655">
        <w:rPr>
          <w:rFonts w:cstheme="minorHAnsi"/>
          <w:bCs/>
          <w:iCs/>
          <w:sz w:val="22"/>
          <w:szCs w:val="22"/>
        </w:rPr>
        <w:t>, patikrinti projektinius duomenis, užsakyti reikiamus topografinius, geologinius tyrinėjimus (</w:t>
      </w:r>
      <w:r w:rsidRPr="00780655">
        <w:rPr>
          <w:rFonts w:cstheme="minorHAnsi"/>
          <w:bCs/>
          <w:iCs/>
          <w:color w:val="4472C4" w:themeColor="accent1"/>
          <w:sz w:val="22"/>
          <w:szCs w:val="22"/>
        </w:rPr>
        <w:t>jei reikalinga</w:t>
      </w:r>
      <w:r w:rsidRPr="00780655">
        <w:rPr>
          <w:rFonts w:cstheme="minorHAnsi"/>
          <w:bCs/>
          <w:iCs/>
          <w:sz w:val="22"/>
          <w:szCs w:val="22"/>
        </w:rPr>
        <w:t xml:space="preserve">). Rangovas </w:t>
      </w:r>
      <w:r>
        <w:rPr>
          <w:rFonts w:cstheme="minorHAnsi"/>
          <w:bCs/>
          <w:iCs/>
          <w:sz w:val="22"/>
          <w:szCs w:val="22"/>
        </w:rPr>
        <w:t>parengtus projektinius pasiūlymus ir TDP</w:t>
      </w:r>
      <w:r w:rsidRPr="00780655">
        <w:rPr>
          <w:rFonts w:cstheme="minorHAnsi"/>
          <w:bCs/>
          <w:iCs/>
          <w:sz w:val="22"/>
          <w:szCs w:val="22"/>
        </w:rPr>
        <w:t xml:space="preserve"> pateiks Užsakovui, kuris patikrins projekt</w:t>
      </w:r>
      <w:r>
        <w:rPr>
          <w:rFonts w:cstheme="minorHAnsi"/>
          <w:bCs/>
          <w:iCs/>
          <w:sz w:val="22"/>
          <w:szCs w:val="22"/>
        </w:rPr>
        <w:t>o</w:t>
      </w:r>
      <w:r w:rsidRPr="00780655">
        <w:rPr>
          <w:rFonts w:cstheme="minorHAnsi"/>
          <w:bCs/>
          <w:iCs/>
          <w:sz w:val="22"/>
          <w:szCs w:val="22"/>
        </w:rPr>
        <w:t xml:space="preserve"> apimčių atitikimą sutarties sąlygoms ir reikalavimams</w:t>
      </w:r>
      <w:r>
        <w:rPr>
          <w:rFonts w:cstheme="minorHAnsi"/>
          <w:bCs/>
          <w:iCs/>
          <w:sz w:val="22"/>
          <w:szCs w:val="22"/>
        </w:rPr>
        <w:t>, ir pateiks raštišką pritarimą arba pastabas</w:t>
      </w:r>
      <w:r w:rsidRPr="00780655">
        <w:rPr>
          <w:rFonts w:cstheme="minorHAnsi"/>
          <w:bCs/>
          <w:iCs/>
          <w:sz w:val="22"/>
          <w:szCs w:val="22"/>
        </w:rPr>
        <w:t>. Rangovas</w:t>
      </w:r>
      <w:r>
        <w:rPr>
          <w:rFonts w:cstheme="minorHAnsi"/>
          <w:bCs/>
          <w:iCs/>
          <w:sz w:val="22"/>
          <w:szCs w:val="22"/>
        </w:rPr>
        <w:t>,</w:t>
      </w:r>
      <w:r w:rsidRPr="00780655">
        <w:rPr>
          <w:rFonts w:cstheme="minorHAnsi"/>
          <w:bCs/>
          <w:iCs/>
          <w:sz w:val="22"/>
          <w:szCs w:val="22"/>
        </w:rPr>
        <w:t xml:space="preserve"> ištaisęs pagrįstas užsakovo pastabas, turės pateikti užsakovui  du (2) pilnai sukomplektuotus </w:t>
      </w:r>
      <w:r>
        <w:rPr>
          <w:rFonts w:cstheme="minorHAnsi"/>
          <w:bCs/>
          <w:iCs/>
          <w:sz w:val="22"/>
          <w:szCs w:val="22"/>
        </w:rPr>
        <w:t xml:space="preserve">projektinių pasiūlymų ir TDP </w:t>
      </w:r>
      <w:r w:rsidRPr="00780655">
        <w:rPr>
          <w:rFonts w:cstheme="minorHAnsi"/>
          <w:bCs/>
          <w:iCs/>
          <w:sz w:val="22"/>
          <w:szCs w:val="22"/>
        </w:rPr>
        <w:t xml:space="preserve">egzempliorius ir vieną (1) </w:t>
      </w:r>
      <w:r w:rsidRPr="00780655">
        <w:rPr>
          <w:rFonts w:cstheme="minorHAnsi"/>
          <w:bCs/>
          <w:iCs/>
          <w:color w:val="4472C4" w:themeColor="accent1"/>
          <w:sz w:val="22"/>
          <w:szCs w:val="22"/>
        </w:rPr>
        <w:t>elektroninėje</w:t>
      </w:r>
      <w:r w:rsidRPr="00780655">
        <w:rPr>
          <w:rFonts w:cstheme="minorHAnsi"/>
          <w:bCs/>
          <w:iCs/>
          <w:sz w:val="22"/>
          <w:szCs w:val="22"/>
        </w:rPr>
        <w:t xml:space="preserve">  </w:t>
      </w:r>
      <w:r>
        <w:rPr>
          <w:rFonts w:cstheme="minorHAnsi"/>
          <w:bCs/>
          <w:iCs/>
          <w:sz w:val="22"/>
          <w:szCs w:val="22"/>
        </w:rPr>
        <w:t xml:space="preserve">USB </w:t>
      </w:r>
      <w:r w:rsidRPr="00780655">
        <w:rPr>
          <w:rFonts w:cstheme="minorHAnsi"/>
          <w:bCs/>
          <w:iCs/>
          <w:sz w:val="22"/>
          <w:szCs w:val="22"/>
        </w:rPr>
        <w:t>laikmenoje</w:t>
      </w:r>
      <w:r>
        <w:rPr>
          <w:rFonts w:cstheme="minorHAnsi"/>
          <w:bCs/>
          <w:iCs/>
          <w:sz w:val="22"/>
          <w:szCs w:val="22"/>
        </w:rPr>
        <w:t xml:space="preserve">, įskaitant brėžinius </w:t>
      </w:r>
      <w:proofErr w:type="spellStart"/>
      <w:r>
        <w:rPr>
          <w:rFonts w:cstheme="minorHAnsi"/>
          <w:bCs/>
          <w:iCs/>
          <w:sz w:val="22"/>
          <w:szCs w:val="22"/>
        </w:rPr>
        <w:t>pdf</w:t>
      </w:r>
      <w:proofErr w:type="spellEnd"/>
      <w:r>
        <w:rPr>
          <w:rFonts w:cstheme="minorHAnsi"/>
          <w:bCs/>
          <w:iCs/>
          <w:sz w:val="22"/>
          <w:szCs w:val="22"/>
        </w:rPr>
        <w:t xml:space="preserve"> ir </w:t>
      </w:r>
      <w:proofErr w:type="spellStart"/>
      <w:r>
        <w:rPr>
          <w:rFonts w:cstheme="minorHAnsi"/>
          <w:bCs/>
          <w:iCs/>
          <w:sz w:val="22"/>
          <w:szCs w:val="22"/>
        </w:rPr>
        <w:t>dwg</w:t>
      </w:r>
      <w:proofErr w:type="spellEnd"/>
      <w:r>
        <w:rPr>
          <w:rFonts w:cstheme="minorHAnsi"/>
          <w:bCs/>
          <w:iCs/>
          <w:sz w:val="22"/>
          <w:szCs w:val="22"/>
        </w:rPr>
        <w:t xml:space="preserve"> </w:t>
      </w:r>
      <w:r w:rsidR="006C300C">
        <w:rPr>
          <w:rFonts w:cstheme="minorHAnsi"/>
          <w:bCs/>
          <w:iCs/>
          <w:sz w:val="22"/>
          <w:szCs w:val="22"/>
        </w:rPr>
        <w:t xml:space="preserve">arba lygiaverčiais </w:t>
      </w:r>
      <w:r>
        <w:rPr>
          <w:rFonts w:cstheme="minorHAnsi"/>
          <w:bCs/>
          <w:iCs/>
          <w:sz w:val="22"/>
          <w:szCs w:val="22"/>
        </w:rPr>
        <w:t>formatais</w:t>
      </w:r>
      <w:r w:rsidRPr="00780655">
        <w:rPr>
          <w:rFonts w:cstheme="minorHAnsi"/>
          <w:bCs/>
          <w:iCs/>
          <w:sz w:val="22"/>
          <w:szCs w:val="22"/>
        </w:rPr>
        <w:t>.</w:t>
      </w:r>
      <w:r>
        <w:rPr>
          <w:rFonts w:cstheme="minorHAnsi"/>
          <w:bCs/>
          <w:iCs/>
          <w:sz w:val="22"/>
          <w:szCs w:val="22"/>
        </w:rPr>
        <w:t xml:space="preserve"> Po raštiško Užsakovo pritarimo Rangovas galės tęsti statybos leidimo gavimo, derinimų su valstybės kontroliuojančiomis institucijomis procedūras. </w:t>
      </w:r>
    </w:p>
    <w:p w14:paraId="7D923F9F" w14:textId="194FC66C" w:rsidR="001C186A" w:rsidRPr="00DB5567" w:rsidRDefault="001C186A" w:rsidP="00931279">
      <w:pPr>
        <w:numPr>
          <w:ilvl w:val="0"/>
          <w:numId w:val="26"/>
        </w:numPr>
        <w:tabs>
          <w:tab w:val="left" w:pos="360"/>
        </w:tabs>
        <w:suppressAutoHyphens/>
        <w:autoSpaceDE w:val="0"/>
        <w:spacing w:after="0" w:line="240" w:lineRule="auto"/>
        <w:ind w:left="0" w:firstLine="0"/>
        <w:jc w:val="both"/>
        <w:rPr>
          <w:rFonts w:cstheme="minorHAnsi"/>
          <w:bCs/>
          <w:iCs/>
          <w:sz w:val="22"/>
          <w:szCs w:val="22"/>
        </w:rPr>
      </w:pPr>
      <w:r w:rsidRPr="00DB5567">
        <w:rPr>
          <w:rFonts w:cstheme="minorHAnsi"/>
          <w:bCs/>
          <w:iCs/>
          <w:sz w:val="22"/>
          <w:szCs w:val="22"/>
        </w:rPr>
        <w:t>Rangovas Užsakovui kartu su projektinių pasiūlymų / techninio darbo projekto byl</w:t>
      </w:r>
      <w:r w:rsidR="006C300C" w:rsidRPr="00DB5567">
        <w:rPr>
          <w:rFonts w:cstheme="minorHAnsi"/>
          <w:bCs/>
          <w:iCs/>
          <w:sz w:val="22"/>
          <w:szCs w:val="22"/>
        </w:rPr>
        <w:t>omis</w:t>
      </w:r>
      <w:r w:rsidRPr="00DB5567">
        <w:rPr>
          <w:rFonts w:cstheme="minorHAnsi"/>
          <w:bCs/>
          <w:iCs/>
          <w:sz w:val="22"/>
          <w:szCs w:val="22"/>
        </w:rPr>
        <w:t xml:space="preserve"> perleidžia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Rangovas  nurodo ir patvirtina, kad Užsakovas neprivalo sumokėti Tiekėjui papildomai už šiame punkte nurodytas perleistas autoriaus turtines teises į kūrinius (projektinę dokumentacija ir</w:t>
      </w:r>
      <w:r w:rsidR="006C300C" w:rsidRPr="00DB5567">
        <w:rPr>
          <w:rFonts w:cstheme="minorHAnsi"/>
          <w:bCs/>
          <w:iCs/>
          <w:sz w:val="22"/>
          <w:szCs w:val="22"/>
        </w:rPr>
        <w:t xml:space="preserve"> (arba)</w:t>
      </w:r>
      <w:r w:rsidRPr="00DB5567">
        <w:rPr>
          <w:rFonts w:cstheme="minorHAnsi"/>
          <w:bCs/>
          <w:iCs/>
          <w:sz w:val="22"/>
          <w:szCs w:val="22"/>
        </w:rPr>
        <w:t xml:space="preserve"> pavienes jos dalis</w:t>
      </w:r>
      <w:r w:rsidR="006C300C" w:rsidRPr="00DB5567">
        <w:rPr>
          <w:rFonts w:cstheme="minorHAnsi"/>
          <w:bCs/>
          <w:iCs/>
          <w:sz w:val="22"/>
          <w:szCs w:val="22"/>
        </w:rPr>
        <w:t>)</w:t>
      </w:r>
      <w:r w:rsidRPr="00DB5567">
        <w:rPr>
          <w:rFonts w:cstheme="minorHAnsi"/>
          <w:bCs/>
          <w:iCs/>
          <w:sz w:val="22"/>
          <w:szCs w:val="22"/>
        </w:rPr>
        <w:t>.</w:t>
      </w:r>
      <w:r w:rsidR="00DB5567" w:rsidRPr="00DB5567">
        <w:rPr>
          <w:rFonts w:cstheme="minorHAnsi"/>
          <w:bCs/>
          <w:iCs/>
          <w:sz w:val="22"/>
          <w:szCs w:val="22"/>
        </w:rPr>
        <w:t xml:space="preserve"> </w:t>
      </w:r>
    </w:p>
    <w:p w14:paraId="57437DD4" w14:textId="5F44C591" w:rsidR="007C6A21" w:rsidRPr="007C6A21" w:rsidRDefault="007C6A21" w:rsidP="007C6A21">
      <w:pPr>
        <w:numPr>
          <w:ilvl w:val="0"/>
          <w:numId w:val="26"/>
        </w:numPr>
        <w:tabs>
          <w:tab w:val="left" w:pos="360"/>
        </w:tabs>
        <w:suppressAutoHyphens/>
        <w:autoSpaceDE w:val="0"/>
        <w:spacing w:after="0" w:line="240" w:lineRule="auto"/>
        <w:ind w:left="0" w:firstLine="0"/>
        <w:jc w:val="both"/>
        <w:rPr>
          <w:rFonts w:cstheme="minorHAnsi"/>
          <w:bCs/>
          <w:iCs/>
          <w:sz w:val="22"/>
          <w:szCs w:val="22"/>
        </w:rPr>
      </w:pPr>
      <w:r w:rsidRPr="007C6A21">
        <w:rPr>
          <w:rFonts w:cstheme="minorHAnsi"/>
          <w:iCs/>
          <w:sz w:val="22"/>
          <w:szCs w:val="22"/>
        </w:rPr>
        <w:t xml:space="preserve">Statiniai turi būti projektuojami ne trumpesniam nei 50 metų tarnavimo laikui. Mechaninė ir elektros įranga vietinėmis Mažeikių r. klimato sąlygomis turi gebėti dirbti 24 valandas per parą, tiek su pertrūkiais (po  </w:t>
      </w:r>
      <w:proofErr w:type="spellStart"/>
      <w:r w:rsidRPr="007C6A21">
        <w:rPr>
          <w:rFonts w:cstheme="minorHAnsi"/>
          <w:iCs/>
          <w:sz w:val="22"/>
          <w:szCs w:val="22"/>
        </w:rPr>
        <w:t>el.energijos</w:t>
      </w:r>
      <w:proofErr w:type="spellEnd"/>
      <w:r w:rsidRPr="007C6A21">
        <w:rPr>
          <w:rFonts w:cstheme="minorHAnsi"/>
          <w:iCs/>
          <w:sz w:val="22"/>
          <w:szCs w:val="22"/>
        </w:rPr>
        <w:t xml:space="preserve"> tiekimo atstatymo įvykus </w:t>
      </w:r>
      <w:proofErr w:type="spellStart"/>
      <w:r w:rsidRPr="007C6A21">
        <w:rPr>
          <w:rFonts w:cstheme="minorHAnsi"/>
          <w:iCs/>
          <w:sz w:val="22"/>
          <w:szCs w:val="22"/>
        </w:rPr>
        <w:t>el.energijos</w:t>
      </w:r>
      <w:proofErr w:type="spellEnd"/>
      <w:r w:rsidRPr="007C6A21">
        <w:rPr>
          <w:rFonts w:cstheme="minorHAnsi"/>
          <w:iCs/>
          <w:sz w:val="22"/>
          <w:szCs w:val="22"/>
        </w:rPr>
        <w:t xml:space="preserve"> nutrūkimui, po mechaninio gedimo ir gedimo pašalinimo).</w:t>
      </w:r>
    </w:p>
    <w:p w14:paraId="70BD6CBA" w14:textId="0C6C4521" w:rsidR="001C186A" w:rsidRDefault="001C186A" w:rsidP="00DA384E">
      <w:pPr>
        <w:pStyle w:val="Sraopastraipa"/>
        <w:numPr>
          <w:ilvl w:val="0"/>
          <w:numId w:val="26"/>
        </w:numPr>
        <w:tabs>
          <w:tab w:val="left" w:pos="360"/>
        </w:tabs>
        <w:suppressAutoHyphens/>
        <w:autoSpaceDE w:val="0"/>
        <w:spacing w:after="0" w:line="240" w:lineRule="auto"/>
        <w:ind w:left="0" w:firstLine="0"/>
        <w:jc w:val="both"/>
        <w:rPr>
          <w:rFonts w:cstheme="minorHAnsi"/>
          <w:bCs/>
          <w:iCs/>
          <w:sz w:val="22"/>
          <w:szCs w:val="22"/>
        </w:rPr>
      </w:pPr>
      <w:r w:rsidRPr="009A0F53">
        <w:t xml:space="preserve">Visi nuotekų valymo technologiniai ir juos aptarnaujantys procesai turi vykti </w:t>
      </w:r>
      <w:r w:rsidRPr="00780655">
        <w:t xml:space="preserve">automatiškai pagal nustatytas programas. Nuotekų valymo procesai, vykdomi </w:t>
      </w:r>
      <w:r>
        <w:t>NVĮ</w:t>
      </w:r>
      <w:r w:rsidRPr="00780655">
        <w:t>, turi būti kontroliuojami, reguliuojami ir stebimi, naudojant SCADA sistemą</w:t>
      </w:r>
      <w:r w:rsidR="00EF49B2">
        <w:t>, esant poreikiui, numatyti jos praplėtimą, licencijų įsigiji</w:t>
      </w:r>
      <w:r w:rsidR="003D01B5">
        <w:t>mą</w:t>
      </w:r>
      <w:r w:rsidR="00EF49B2">
        <w:t xml:space="preserve"> </w:t>
      </w:r>
      <w:r w:rsidRPr="00780655">
        <w:t xml:space="preserve">. Sistemos turi turėti darbinių parametrų stebėjimo ir keitimo galimybes. </w:t>
      </w:r>
      <w:r w:rsidRPr="007F402C">
        <w:t xml:space="preserve">Tiekėjas </w:t>
      </w:r>
      <w:r w:rsidR="003D01B5">
        <w:t>TDP</w:t>
      </w:r>
      <w:r w:rsidR="007F402C" w:rsidRPr="001E4218">
        <w:t xml:space="preserve"> rengimo metu </w:t>
      </w:r>
      <w:r w:rsidRPr="007F402C">
        <w:t xml:space="preserve">turi įvertinti esamos dispečerinės aparatūrinės ir </w:t>
      </w:r>
      <w:r w:rsidRPr="007F402C">
        <w:lastRenderedPageBreak/>
        <w:t>programinės įrangos plėtrą bei modifikaciją susijusią  nuotekų valymo įrenginiais.</w:t>
      </w:r>
      <w:r w:rsidRPr="00780655">
        <w:t xml:space="preserve"> Pastoviai dirbantis operatorius </w:t>
      </w:r>
      <w:r w:rsidR="003D01B5">
        <w:t xml:space="preserve">NVĮ </w:t>
      </w:r>
      <w:r w:rsidRPr="00780655">
        <w:t>nenumatomas. Nuotekų valyklo</w:t>
      </w:r>
      <w:r>
        <w:t>je</w:t>
      </w:r>
      <w:r w:rsidRPr="00780655">
        <w:t xml:space="preserve"> turi būti numatyta galimybė aptarnaujančiam personalui įjungti/išjungti atskirus įrengimus ir „rankiniame“ režime. </w:t>
      </w:r>
      <w:r w:rsidR="007C6A21" w:rsidRPr="007C6A21">
        <w:t xml:space="preserve">Duomenys perduodami į </w:t>
      </w:r>
      <w:bookmarkStart w:id="69" w:name="_Hlk209004206"/>
      <w:r w:rsidR="007C6A21" w:rsidRPr="007C6A21">
        <w:t xml:space="preserve">esamą SCADA  sistemą „Ametistas“ esančią </w:t>
      </w:r>
      <w:r w:rsidR="003D01B5" w:rsidRPr="00AD6800">
        <w:rPr>
          <w:rFonts w:cstheme="minorHAnsi"/>
          <w:sz w:val="22"/>
          <w:szCs w:val="22"/>
        </w:rPr>
        <w:t xml:space="preserve">pagrindinių nuotekų valymo įrenginių </w:t>
      </w:r>
      <w:proofErr w:type="spellStart"/>
      <w:r w:rsidR="003D01B5" w:rsidRPr="00AD6800">
        <w:rPr>
          <w:rFonts w:cstheme="minorHAnsi"/>
          <w:sz w:val="22"/>
          <w:szCs w:val="22"/>
        </w:rPr>
        <w:t>operatorinę</w:t>
      </w:r>
      <w:proofErr w:type="spellEnd"/>
      <w:r w:rsidR="003D01B5" w:rsidRPr="00AD6800">
        <w:rPr>
          <w:rFonts w:cstheme="minorHAnsi"/>
          <w:sz w:val="22"/>
          <w:szCs w:val="22"/>
        </w:rPr>
        <w:t xml:space="preserve"> </w:t>
      </w:r>
      <w:r w:rsidR="003D01B5" w:rsidRPr="003D01B5">
        <w:rPr>
          <w:rFonts w:cstheme="minorHAnsi"/>
          <w:iCs/>
          <w:sz w:val="22"/>
          <w:szCs w:val="22"/>
        </w:rPr>
        <w:t xml:space="preserve">Skuodo g. 46, Troškučių k. Mažeikių </w:t>
      </w:r>
      <w:proofErr w:type="spellStart"/>
      <w:r w:rsidR="003D01B5" w:rsidRPr="003D01B5">
        <w:rPr>
          <w:rFonts w:cstheme="minorHAnsi"/>
          <w:iCs/>
          <w:sz w:val="22"/>
          <w:szCs w:val="22"/>
        </w:rPr>
        <w:t>r.sav</w:t>
      </w:r>
      <w:bookmarkEnd w:id="69"/>
      <w:proofErr w:type="spellEnd"/>
      <w:r w:rsidRPr="00780655">
        <w:t xml:space="preserve">. </w:t>
      </w:r>
      <w:r w:rsidRPr="001728BD">
        <w:t>Duomenys planuojama perduoti GSM (mobiliojo telefono) tinklo pagalba. Turi būti numatyti nepertraukiamos srovės šaltiniai prie visų informacijos perdavimo šaltinių ir dispečerinėje.  Visi technologiniai procesai vykdomi nuotekų valykloje turi būti kontroliuojami, reguliuojami ir stebimi naudojant SCADA sistemą. Sistema turi turėti darbinių parametrų stebėjimo ir modifikavimo galimybes, kad aptarnaujant nuotekų valymo įrenginius būtų galima stebėti automatizuotos mechaninės įrangos darbą bei automatiniais matavimo prietaisais fiksuojamus techninius ir technologinius parametrus ir gauti aliarminius pranešimus apie sistemų sutrikimus bei gedimus. Taip pat, turi būti numatyta galimybė atskirus įrenginius įjungti/ išjungti ir „rankiniame“ režime.</w:t>
      </w:r>
      <w:r w:rsidR="003B275E">
        <w:t xml:space="preserve"> </w:t>
      </w:r>
      <w:bookmarkStart w:id="70" w:name="_Hlk208910238"/>
    </w:p>
    <w:bookmarkEnd w:id="70"/>
    <w:p w14:paraId="2E011CF9" w14:textId="07339185" w:rsidR="001C186A" w:rsidRPr="001D68D2" w:rsidRDefault="001C186A" w:rsidP="00DA384E">
      <w:pPr>
        <w:pStyle w:val="Sraopastraipa"/>
        <w:numPr>
          <w:ilvl w:val="0"/>
          <w:numId w:val="26"/>
        </w:numPr>
        <w:tabs>
          <w:tab w:val="left" w:pos="360"/>
        </w:tabs>
        <w:suppressAutoHyphens/>
        <w:autoSpaceDE w:val="0"/>
        <w:spacing w:after="0" w:line="240" w:lineRule="auto"/>
        <w:ind w:left="0" w:firstLine="0"/>
        <w:jc w:val="both"/>
        <w:rPr>
          <w:rFonts w:cstheme="minorHAnsi"/>
          <w:bCs/>
          <w:iCs/>
          <w:sz w:val="22"/>
          <w:szCs w:val="22"/>
        </w:rPr>
      </w:pPr>
      <w:r w:rsidRPr="009A0F53">
        <w:rPr>
          <w:rFonts w:cstheme="minorHAnsi"/>
          <w:bCs/>
          <w:iCs/>
          <w:sz w:val="22"/>
          <w:szCs w:val="22"/>
        </w:rPr>
        <w:t>Aptarnaujantis personalas tu</w:t>
      </w:r>
      <w:r w:rsidRPr="001D68D2">
        <w:rPr>
          <w:rFonts w:cstheme="minorHAnsi"/>
          <w:bCs/>
          <w:iCs/>
          <w:sz w:val="22"/>
          <w:szCs w:val="22"/>
        </w:rPr>
        <w:t>ri galėti:</w:t>
      </w:r>
      <w:r w:rsidR="00CB70D6">
        <w:rPr>
          <w:rFonts w:cstheme="minorHAnsi"/>
          <w:bCs/>
          <w:iCs/>
          <w:sz w:val="22"/>
          <w:szCs w:val="22"/>
        </w:rPr>
        <w:t xml:space="preserve"> </w:t>
      </w:r>
    </w:p>
    <w:p w14:paraId="7BC14A9B" w14:textId="77777777" w:rsidR="001C186A" w:rsidRPr="00953A34" w:rsidRDefault="001C186A" w:rsidP="001E4218">
      <w:pPr>
        <w:pStyle w:val="Sraopastraipa"/>
        <w:numPr>
          <w:ilvl w:val="0"/>
          <w:numId w:val="31"/>
        </w:numPr>
        <w:tabs>
          <w:tab w:val="left" w:pos="360"/>
        </w:tabs>
        <w:suppressAutoHyphens/>
        <w:autoSpaceDE w:val="0"/>
        <w:spacing w:after="0" w:line="240" w:lineRule="auto"/>
        <w:jc w:val="both"/>
        <w:rPr>
          <w:rFonts w:cstheme="minorHAnsi"/>
          <w:bCs/>
          <w:iCs/>
          <w:vanish/>
          <w:sz w:val="22"/>
          <w:szCs w:val="22"/>
        </w:rPr>
      </w:pPr>
    </w:p>
    <w:p w14:paraId="41580775" w14:textId="77777777" w:rsidR="001C186A" w:rsidRPr="00953A34" w:rsidRDefault="001C186A" w:rsidP="001E4218">
      <w:pPr>
        <w:pStyle w:val="Sraopastraipa"/>
        <w:numPr>
          <w:ilvl w:val="0"/>
          <w:numId w:val="31"/>
        </w:numPr>
        <w:tabs>
          <w:tab w:val="left" w:pos="360"/>
        </w:tabs>
        <w:suppressAutoHyphens/>
        <w:autoSpaceDE w:val="0"/>
        <w:spacing w:after="0" w:line="240" w:lineRule="auto"/>
        <w:jc w:val="both"/>
        <w:rPr>
          <w:rFonts w:cstheme="minorHAnsi"/>
          <w:bCs/>
          <w:iCs/>
          <w:vanish/>
          <w:sz w:val="22"/>
          <w:szCs w:val="22"/>
        </w:rPr>
      </w:pPr>
    </w:p>
    <w:p w14:paraId="6922E3C0" w14:textId="640FF9FC" w:rsidR="001C186A" w:rsidRDefault="001C186A" w:rsidP="00CB70D6">
      <w:pPr>
        <w:pStyle w:val="Sraopastraipa"/>
        <w:numPr>
          <w:ilvl w:val="1"/>
          <w:numId w:val="38"/>
        </w:numPr>
        <w:tabs>
          <w:tab w:val="left" w:pos="360"/>
        </w:tabs>
        <w:suppressAutoHyphens/>
        <w:autoSpaceDE w:val="0"/>
        <w:spacing w:after="0" w:line="240" w:lineRule="auto"/>
        <w:jc w:val="both"/>
        <w:rPr>
          <w:rFonts w:cstheme="minorHAnsi"/>
          <w:bCs/>
          <w:iCs/>
          <w:sz w:val="22"/>
          <w:szCs w:val="22"/>
        </w:rPr>
      </w:pPr>
      <w:r w:rsidRPr="00CB70D6">
        <w:rPr>
          <w:rFonts w:cstheme="minorHAnsi"/>
          <w:bCs/>
          <w:iCs/>
          <w:sz w:val="22"/>
          <w:szCs w:val="22"/>
        </w:rPr>
        <w:t xml:space="preserve">Stebėti automatiniais matavimo prietaisais fiksuojamus techninius ir technologinius parametrus; </w:t>
      </w:r>
      <w:r w:rsidR="001A1517" w:rsidRPr="00CB70D6">
        <w:rPr>
          <w:rFonts w:cstheme="minorHAnsi"/>
          <w:bCs/>
          <w:iCs/>
          <w:sz w:val="22"/>
          <w:szCs w:val="22"/>
        </w:rPr>
        <w:t xml:space="preserve"> </w:t>
      </w:r>
    </w:p>
    <w:p w14:paraId="04F9EE69" w14:textId="77777777" w:rsidR="00CB70D6" w:rsidRDefault="00CB70D6" w:rsidP="00CB70D6">
      <w:pPr>
        <w:pStyle w:val="Sraopastraipa"/>
        <w:numPr>
          <w:ilvl w:val="1"/>
          <w:numId w:val="38"/>
        </w:numPr>
        <w:tabs>
          <w:tab w:val="left" w:pos="360"/>
        </w:tabs>
        <w:suppressAutoHyphens/>
        <w:autoSpaceDE w:val="0"/>
        <w:spacing w:after="0" w:line="240" w:lineRule="auto"/>
        <w:jc w:val="both"/>
        <w:rPr>
          <w:rFonts w:cstheme="minorHAnsi"/>
          <w:bCs/>
          <w:iCs/>
          <w:sz w:val="22"/>
          <w:szCs w:val="22"/>
        </w:rPr>
      </w:pPr>
      <w:r w:rsidRPr="008E3878">
        <w:rPr>
          <w:rFonts w:cstheme="minorHAnsi"/>
          <w:bCs/>
          <w:iCs/>
          <w:sz w:val="22"/>
          <w:szCs w:val="22"/>
        </w:rPr>
        <w:t>Keisti reikiamus technologinius parametrus</w:t>
      </w:r>
      <w:r>
        <w:rPr>
          <w:rFonts w:cstheme="minorHAnsi"/>
          <w:bCs/>
          <w:iCs/>
          <w:sz w:val="22"/>
          <w:szCs w:val="22"/>
        </w:rPr>
        <w:t>;</w:t>
      </w:r>
    </w:p>
    <w:p w14:paraId="75864DF5" w14:textId="77777777" w:rsidR="00CB70D6" w:rsidRDefault="00CB70D6" w:rsidP="00CB70D6">
      <w:pPr>
        <w:pStyle w:val="Sraopastraipa"/>
        <w:numPr>
          <w:ilvl w:val="1"/>
          <w:numId w:val="38"/>
        </w:numPr>
        <w:tabs>
          <w:tab w:val="left" w:pos="360"/>
        </w:tabs>
        <w:suppressAutoHyphens/>
        <w:autoSpaceDE w:val="0"/>
        <w:spacing w:after="0" w:line="240" w:lineRule="auto"/>
        <w:jc w:val="both"/>
        <w:rPr>
          <w:rFonts w:cstheme="minorHAnsi"/>
          <w:bCs/>
          <w:iCs/>
          <w:sz w:val="22"/>
          <w:szCs w:val="22"/>
        </w:rPr>
      </w:pPr>
      <w:r w:rsidRPr="006F701F">
        <w:rPr>
          <w:rFonts w:cstheme="minorHAnsi"/>
          <w:bCs/>
          <w:iCs/>
          <w:sz w:val="22"/>
          <w:szCs w:val="22"/>
        </w:rPr>
        <w:t>Gauti  ir spausdinti aliarminius pranešimus apie sistemų sutrikimus ir gedimus</w:t>
      </w:r>
      <w:r>
        <w:rPr>
          <w:rFonts w:cstheme="minorHAnsi"/>
          <w:bCs/>
          <w:iCs/>
          <w:sz w:val="22"/>
          <w:szCs w:val="22"/>
        </w:rPr>
        <w:t>;</w:t>
      </w:r>
    </w:p>
    <w:p w14:paraId="16290AF0" w14:textId="77777777" w:rsidR="00CB70D6" w:rsidRDefault="00CB70D6" w:rsidP="00CB70D6">
      <w:pPr>
        <w:pStyle w:val="Sraopastraipa"/>
        <w:numPr>
          <w:ilvl w:val="1"/>
          <w:numId w:val="38"/>
        </w:numPr>
        <w:tabs>
          <w:tab w:val="left" w:pos="360"/>
        </w:tabs>
        <w:suppressAutoHyphens/>
        <w:autoSpaceDE w:val="0"/>
        <w:spacing w:after="0" w:line="240" w:lineRule="auto"/>
        <w:jc w:val="both"/>
        <w:rPr>
          <w:rFonts w:cstheme="minorHAnsi"/>
          <w:bCs/>
          <w:iCs/>
          <w:sz w:val="22"/>
          <w:szCs w:val="22"/>
        </w:rPr>
      </w:pPr>
      <w:r w:rsidRPr="000645D4">
        <w:rPr>
          <w:rFonts w:cstheme="minorHAnsi"/>
          <w:bCs/>
          <w:iCs/>
          <w:sz w:val="22"/>
          <w:szCs w:val="22"/>
        </w:rPr>
        <w:t>Stebėti  ir spausdinti grafikus visų matavimo prietaisais fiksuojamų parametrų</w:t>
      </w:r>
      <w:r>
        <w:rPr>
          <w:rFonts w:cstheme="minorHAnsi"/>
          <w:bCs/>
          <w:iCs/>
          <w:sz w:val="22"/>
          <w:szCs w:val="22"/>
        </w:rPr>
        <w:t>;</w:t>
      </w:r>
    </w:p>
    <w:p w14:paraId="6EA3359C" w14:textId="77777777" w:rsidR="00CB70D6" w:rsidRDefault="00CB70D6" w:rsidP="00CB70D6">
      <w:pPr>
        <w:pStyle w:val="Sraopastraipa"/>
        <w:numPr>
          <w:ilvl w:val="1"/>
          <w:numId w:val="38"/>
        </w:numPr>
        <w:tabs>
          <w:tab w:val="left" w:pos="360"/>
        </w:tabs>
        <w:suppressAutoHyphens/>
        <w:autoSpaceDE w:val="0"/>
        <w:spacing w:after="0" w:line="240" w:lineRule="auto"/>
        <w:jc w:val="both"/>
        <w:rPr>
          <w:rFonts w:cstheme="minorHAnsi"/>
          <w:bCs/>
          <w:iCs/>
          <w:sz w:val="22"/>
          <w:szCs w:val="22"/>
        </w:rPr>
      </w:pPr>
      <w:r w:rsidRPr="00FA3D6A">
        <w:rPr>
          <w:rFonts w:cstheme="minorHAnsi"/>
          <w:bCs/>
          <w:iCs/>
          <w:sz w:val="22"/>
          <w:szCs w:val="22"/>
        </w:rPr>
        <w:t>Stebėti ir spausdinti ataskaitas visų matavimo prietaisais fiksuojamų parametrų ir kiekvieno įrenginio suminio darbo laiką (per parą, per mėnesį, per metus)</w:t>
      </w:r>
      <w:r>
        <w:rPr>
          <w:rFonts w:cstheme="minorHAnsi"/>
          <w:bCs/>
          <w:iCs/>
          <w:sz w:val="22"/>
          <w:szCs w:val="22"/>
        </w:rPr>
        <w:t>.</w:t>
      </w:r>
    </w:p>
    <w:p w14:paraId="38B7F246" w14:textId="56F0E0B7" w:rsidR="001C186A" w:rsidRPr="00A82588" w:rsidRDefault="00333928" w:rsidP="00DA384E">
      <w:pPr>
        <w:pStyle w:val="Sraopastraipa"/>
        <w:numPr>
          <w:ilvl w:val="0"/>
          <w:numId w:val="26"/>
        </w:numPr>
        <w:tabs>
          <w:tab w:val="left" w:pos="360"/>
        </w:tabs>
        <w:suppressAutoHyphens/>
        <w:autoSpaceDE w:val="0"/>
        <w:ind w:left="0" w:firstLine="0"/>
        <w:rPr>
          <w:rFonts w:cstheme="minorHAnsi"/>
          <w:bCs/>
          <w:iCs/>
          <w:sz w:val="22"/>
          <w:szCs w:val="22"/>
        </w:rPr>
      </w:pPr>
      <w:proofErr w:type="spellStart"/>
      <w:r>
        <w:rPr>
          <w:rFonts w:cstheme="minorHAnsi"/>
          <w:bCs/>
          <w:iCs/>
          <w:sz w:val="22"/>
          <w:szCs w:val="22"/>
          <w:lang w:val="en-US"/>
        </w:rPr>
        <w:t>Visos</w:t>
      </w:r>
      <w:proofErr w:type="spellEnd"/>
      <w:r w:rsidRPr="00333928">
        <w:rPr>
          <w:rFonts w:cstheme="minorHAnsi"/>
          <w:bCs/>
          <w:iCs/>
          <w:sz w:val="22"/>
          <w:szCs w:val="22"/>
          <w:lang w:val="en-US"/>
        </w:rPr>
        <w:t xml:space="preserve"> </w:t>
      </w:r>
      <w:proofErr w:type="spellStart"/>
      <w:r w:rsidRPr="00333928">
        <w:rPr>
          <w:rFonts w:cstheme="minorHAnsi"/>
          <w:bCs/>
          <w:iCs/>
          <w:sz w:val="22"/>
          <w:szCs w:val="22"/>
          <w:lang w:val="en-US"/>
        </w:rPr>
        <w:t>statinių</w:t>
      </w:r>
      <w:proofErr w:type="spellEnd"/>
      <w:r w:rsidRPr="00333928">
        <w:rPr>
          <w:rFonts w:cstheme="minorHAnsi"/>
          <w:bCs/>
          <w:iCs/>
          <w:sz w:val="22"/>
          <w:szCs w:val="22"/>
          <w:lang w:val="en-US"/>
        </w:rPr>
        <w:t xml:space="preserve"> </w:t>
      </w:r>
      <w:proofErr w:type="spellStart"/>
      <w:r w:rsidRPr="00333928">
        <w:rPr>
          <w:rFonts w:cstheme="minorHAnsi"/>
          <w:bCs/>
          <w:iCs/>
          <w:sz w:val="22"/>
          <w:szCs w:val="22"/>
          <w:lang w:val="en-US"/>
        </w:rPr>
        <w:t>statyboje</w:t>
      </w:r>
      <w:proofErr w:type="spellEnd"/>
      <w:r w:rsidRPr="00333928">
        <w:rPr>
          <w:rFonts w:cstheme="minorHAnsi"/>
          <w:bCs/>
          <w:iCs/>
          <w:sz w:val="22"/>
          <w:szCs w:val="22"/>
          <w:lang w:val="en-US"/>
        </w:rPr>
        <w:t xml:space="preserve"> </w:t>
      </w:r>
      <w:proofErr w:type="spellStart"/>
      <w:r w:rsidRPr="00333928">
        <w:rPr>
          <w:rFonts w:cstheme="minorHAnsi"/>
          <w:bCs/>
          <w:iCs/>
          <w:sz w:val="22"/>
          <w:szCs w:val="22"/>
          <w:lang w:val="en-US"/>
        </w:rPr>
        <w:t>naudojamos</w:t>
      </w:r>
      <w:proofErr w:type="spellEnd"/>
      <w:r w:rsidRPr="00333928">
        <w:rPr>
          <w:rFonts w:cstheme="minorHAnsi"/>
          <w:bCs/>
          <w:iCs/>
          <w:sz w:val="22"/>
          <w:szCs w:val="22"/>
          <w:lang w:val="en-US"/>
        </w:rPr>
        <w:t xml:space="preserve"> </w:t>
      </w:r>
      <w:proofErr w:type="spellStart"/>
      <w:r w:rsidRPr="00333928">
        <w:rPr>
          <w:rFonts w:cstheme="minorHAnsi"/>
          <w:bCs/>
          <w:iCs/>
          <w:sz w:val="22"/>
          <w:szCs w:val="22"/>
          <w:lang w:val="en-US"/>
        </w:rPr>
        <w:t>medžiagos</w:t>
      </w:r>
      <w:proofErr w:type="spellEnd"/>
      <w:r w:rsidRPr="00333928">
        <w:rPr>
          <w:rFonts w:cstheme="minorHAnsi"/>
          <w:bCs/>
          <w:iCs/>
          <w:sz w:val="22"/>
          <w:szCs w:val="22"/>
          <w:lang w:val="en-US"/>
        </w:rPr>
        <w:t xml:space="preserve">, </w:t>
      </w:r>
      <w:proofErr w:type="spellStart"/>
      <w:r w:rsidRPr="00333928">
        <w:rPr>
          <w:rFonts w:cstheme="minorHAnsi"/>
          <w:bCs/>
          <w:iCs/>
          <w:sz w:val="22"/>
          <w:szCs w:val="22"/>
          <w:lang w:val="en-US"/>
        </w:rPr>
        <w:t>įrengimai</w:t>
      </w:r>
      <w:proofErr w:type="spellEnd"/>
      <w:r w:rsidRPr="00333928">
        <w:rPr>
          <w:rFonts w:cstheme="minorHAnsi"/>
          <w:bCs/>
          <w:iCs/>
          <w:sz w:val="22"/>
          <w:szCs w:val="22"/>
          <w:lang w:val="en-US"/>
        </w:rPr>
        <w:t xml:space="preserve">, </w:t>
      </w:r>
      <w:proofErr w:type="spellStart"/>
      <w:r w:rsidRPr="00333928">
        <w:rPr>
          <w:rFonts w:cstheme="minorHAnsi"/>
          <w:bCs/>
          <w:iCs/>
          <w:sz w:val="22"/>
          <w:szCs w:val="22"/>
          <w:lang w:val="en-US"/>
        </w:rPr>
        <w:t>įrenginiai</w:t>
      </w:r>
      <w:proofErr w:type="spellEnd"/>
      <w:r w:rsidRPr="00333928">
        <w:rPr>
          <w:rFonts w:cstheme="minorHAnsi"/>
          <w:bCs/>
          <w:iCs/>
          <w:sz w:val="22"/>
          <w:szCs w:val="22"/>
          <w:lang w:val="en-US"/>
        </w:rPr>
        <w:t xml:space="preserve"> </w:t>
      </w:r>
      <w:proofErr w:type="spellStart"/>
      <w:r w:rsidRPr="00333928">
        <w:rPr>
          <w:rFonts w:cstheme="minorHAnsi"/>
          <w:bCs/>
          <w:iCs/>
          <w:sz w:val="22"/>
          <w:szCs w:val="22"/>
          <w:lang w:val="en-US"/>
        </w:rPr>
        <w:t>privalo</w:t>
      </w:r>
      <w:proofErr w:type="spellEnd"/>
      <w:r w:rsidRPr="00333928">
        <w:rPr>
          <w:rFonts w:cstheme="minorHAnsi"/>
          <w:bCs/>
          <w:iCs/>
          <w:sz w:val="22"/>
          <w:szCs w:val="22"/>
          <w:lang w:val="en-US"/>
        </w:rPr>
        <w:t xml:space="preserve"> </w:t>
      </w:r>
      <w:proofErr w:type="spellStart"/>
      <w:r w:rsidRPr="00333928">
        <w:rPr>
          <w:rFonts w:cstheme="minorHAnsi"/>
          <w:bCs/>
          <w:iCs/>
          <w:sz w:val="22"/>
          <w:szCs w:val="22"/>
          <w:lang w:val="en-US"/>
        </w:rPr>
        <w:t>turėti</w:t>
      </w:r>
      <w:proofErr w:type="spellEnd"/>
      <w:r w:rsidRPr="00333928">
        <w:rPr>
          <w:rFonts w:cstheme="minorHAnsi"/>
          <w:bCs/>
          <w:iCs/>
          <w:sz w:val="22"/>
          <w:szCs w:val="22"/>
          <w:lang w:val="en-US"/>
        </w:rPr>
        <w:t xml:space="preserve"> </w:t>
      </w:r>
      <w:r w:rsidRPr="00333928">
        <w:rPr>
          <w:rFonts w:cstheme="minorHAnsi"/>
          <w:bCs/>
          <w:iCs/>
          <w:sz w:val="22"/>
          <w:szCs w:val="22"/>
        </w:rPr>
        <w:t xml:space="preserve">gamintojo išduotą eksploatacinių savybių deklaraciją (lietuvių kalba), kaip nustatyta LR aplinkos ministro 2022-01-24 įsakymu Nr.D1-15 „Dėl reglamentuojamų statybos produktų sąrašo patvirtinimo“. </w:t>
      </w:r>
      <w:r w:rsidRPr="00333928">
        <w:rPr>
          <w:rFonts w:cstheme="minorHAnsi"/>
          <w:bCs/>
          <w:iCs/>
          <w:sz w:val="22"/>
          <w:szCs w:val="22"/>
          <w:lang w:val="en-US"/>
        </w:rPr>
        <w:t xml:space="preserve"> </w:t>
      </w:r>
      <w:proofErr w:type="spellStart"/>
      <w:r w:rsidRPr="00333928">
        <w:rPr>
          <w:rFonts w:cstheme="minorHAnsi"/>
          <w:bCs/>
          <w:iCs/>
          <w:sz w:val="22"/>
          <w:szCs w:val="22"/>
          <w:lang w:val="en-US"/>
        </w:rPr>
        <w:t>Rangovas</w:t>
      </w:r>
      <w:proofErr w:type="spellEnd"/>
      <w:r w:rsidRPr="00333928">
        <w:rPr>
          <w:rFonts w:cstheme="minorHAnsi"/>
          <w:bCs/>
          <w:iCs/>
          <w:sz w:val="22"/>
          <w:szCs w:val="22"/>
          <w:lang w:val="en-US"/>
        </w:rPr>
        <w:t xml:space="preserve"> </w:t>
      </w:r>
      <w:proofErr w:type="spellStart"/>
      <w:r w:rsidRPr="00333928">
        <w:rPr>
          <w:rFonts w:cstheme="minorHAnsi"/>
          <w:bCs/>
          <w:iCs/>
          <w:sz w:val="22"/>
          <w:szCs w:val="22"/>
          <w:lang w:val="en-US"/>
        </w:rPr>
        <w:t>perduos</w:t>
      </w:r>
      <w:proofErr w:type="spellEnd"/>
      <w:r w:rsidRPr="00333928">
        <w:rPr>
          <w:rFonts w:cstheme="minorHAnsi"/>
          <w:bCs/>
          <w:iCs/>
          <w:sz w:val="22"/>
          <w:szCs w:val="22"/>
          <w:lang w:val="en-US"/>
        </w:rPr>
        <w:t xml:space="preserve"> </w:t>
      </w:r>
      <w:proofErr w:type="spellStart"/>
      <w:r>
        <w:rPr>
          <w:rFonts w:cstheme="minorHAnsi"/>
          <w:bCs/>
          <w:iCs/>
          <w:sz w:val="22"/>
          <w:szCs w:val="22"/>
          <w:lang w:val="en-US"/>
        </w:rPr>
        <w:t>t</w:t>
      </w:r>
      <w:r w:rsidRPr="00333928">
        <w:rPr>
          <w:rFonts w:cstheme="minorHAnsi"/>
          <w:bCs/>
          <w:iCs/>
          <w:sz w:val="22"/>
          <w:szCs w:val="22"/>
          <w:lang w:val="en-US"/>
        </w:rPr>
        <w:t>echnin</w:t>
      </w:r>
      <w:r>
        <w:rPr>
          <w:rFonts w:cstheme="minorHAnsi"/>
          <w:bCs/>
          <w:iCs/>
          <w:sz w:val="22"/>
          <w:szCs w:val="22"/>
          <w:lang w:val="en-US"/>
        </w:rPr>
        <w:t>iam</w:t>
      </w:r>
      <w:proofErr w:type="spellEnd"/>
      <w:r w:rsidRPr="00333928">
        <w:rPr>
          <w:rFonts w:cstheme="minorHAnsi"/>
          <w:bCs/>
          <w:iCs/>
          <w:sz w:val="22"/>
          <w:szCs w:val="22"/>
          <w:lang w:val="en-US"/>
        </w:rPr>
        <w:t xml:space="preserve"> </w:t>
      </w:r>
      <w:proofErr w:type="spellStart"/>
      <w:r w:rsidRPr="00333928">
        <w:rPr>
          <w:rFonts w:cstheme="minorHAnsi"/>
          <w:bCs/>
          <w:iCs/>
          <w:sz w:val="22"/>
          <w:szCs w:val="22"/>
          <w:lang w:val="en-US"/>
        </w:rPr>
        <w:t>pri</w:t>
      </w:r>
      <w:r>
        <w:rPr>
          <w:rFonts w:cstheme="minorHAnsi"/>
          <w:bCs/>
          <w:iCs/>
          <w:sz w:val="22"/>
          <w:szCs w:val="22"/>
          <w:lang w:val="en-US"/>
        </w:rPr>
        <w:t>žiūrėtojui</w:t>
      </w:r>
      <w:proofErr w:type="spellEnd"/>
      <w:r w:rsidRPr="00333928">
        <w:rPr>
          <w:rFonts w:cstheme="minorHAnsi"/>
          <w:bCs/>
          <w:iCs/>
          <w:sz w:val="22"/>
          <w:szCs w:val="22"/>
          <w:lang w:val="en-US"/>
        </w:rPr>
        <w:t xml:space="preserve"> </w:t>
      </w:r>
      <w:r w:rsidRPr="00333928">
        <w:rPr>
          <w:rFonts w:cstheme="minorHAnsi"/>
          <w:bCs/>
          <w:iCs/>
          <w:sz w:val="22"/>
          <w:szCs w:val="22"/>
        </w:rPr>
        <w:t>eksploatacinių savybių deklaracij</w:t>
      </w:r>
      <w:r w:rsidR="006E6755">
        <w:rPr>
          <w:rFonts w:cstheme="minorHAnsi"/>
          <w:bCs/>
          <w:iCs/>
          <w:sz w:val="22"/>
          <w:szCs w:val="22"/>
        </w:rPr>
        <w:t>as</w:t>
      </w:r>
      <w:r w:rsidRPr="00333928">
        <w:rPr>
          <w:rFonts w:cstheme="minorHAnsi"/>
          <w:bCs/>
          <w:iCs/>
          <w:sz w:val="22"/>
          <w:szCs w:val="22"/>
        </w:rPr>
        <w:t xml:space="preserve">  prieš darbų pradžią</w:t>
      </w:r>
      <w:r>
        <w:rPr>
          <w:rFonts w:cstheme="minorHAnsi"/>
          <w:bCs/>
          <w:iCs/>
          <w:sz w:val="22"/>
          <w:szCs w:val="22"/>
        </w:rPr>
        <w:t>.</w:t>
      </w:r>
    </w:p>
    <w:p w14:paraId="03D62ED7" w14:textId="32330B7C" w:rsidR="00053A9C" w:rsidRDefault="001C186A" w:rsidP="00DA384E">
      <w:pPr>
        <w:pStyle w:val="Sraopastraipa"/>
        <w:numPr>
          <w:ilvl w:val="0"/>
          <w:numId w:val="26"/>
        </w:numPr>
        <w:tabs>
          <w:tab w:val="left" w:pos="360"/>
        </w:tabs>
        <w:suppressAutoHyphens/>
        <w:autoSpaceDE w:val="0"/>
        <w:spacing w:after="0" w:line="240" w:lineRule="auto"/>
        <w:ind w:left="0" w:firstLine="0"/>
        <w:jc w:val="both"/>
        <w:rPr>
          <w:rFonts w:cstheme="minorHAnsi"/>
          <w:bCs/>
          <w:iCs/>
          <w:sz w:val="22"/>
          <w:szCs w:val="22"/>
        </w:rPr>
      </w:pPr>
      <w:r w:rsidRPr="0086322E">
        <w:rPr>
          <w:rFonts w:cstheme="minorHAnsi"/>
          <w:bCs/>
          <w:iCs/>
          <w:sz w:val="22"/>
          <w:szCs w:val="22"/>
        </w:rPr>
        <w:t xml:space="preserve">Vykdomas žaliasis pirkimas vadovaujantis Aplinkos apsaugos kriterijų taikymo vykdant žaliuosius pirkimus tvarkos aprašo (toliau – </w:t>
      </w:r>
      <w:r w:rsidRPr="00A35770">
        <w:rPr>
          <w:rFonts w:cstheme="minorHAnsi"/>
          <w:b/>
          <w:iCs/>
          <w:sz w:val="22"/>
          <w:szCs w:val="22"/>
        </w:rPr>
        <w:t>Tvarkos aprašas</w:t>
      </w:r>
      <w:r w:rsidRPr="0086322E">
        <w:rPr>
          <w:rFonts w:cstheme="minorHAnsi"/>
          <w:bCs/>
          <w:iCs/>
          <w:sz w:val="22"/>
          <w:szCs w:val="22"/>
        </w:rPr>
        <w:t xml:space="preserve">) patvirtinto 2011-06-28 aplinkos apsaugos ministro įsakymu Nr.D1-508 (Lietuvos Respublikos aplinkos ministro 2022 m. gruodžio 13 d. įsakymo Nr. D1-401  redakcija) 4.3  papunkčiu, kai </w:t>
      </w:r>
      <w:r w:rsidR="00F0230D" w:rsidRPr="0086322E">
        <w:rPr>
          <w:rFonts w:cstheme="minorHAnsi"/>
          <w:bCs/>
          <w:iCs/>
          <w:sz w:val="22"/>
          <w:szCs w:val="22"/>
        </w:rPr>
        <w:t>perkam</w:t>
      </w:r>
      <w:r w:rsidR="00F0230D">
        <w:rPr>
          <w:rFonts w:cstheme="minorHAnsi"/>
          <w:bCs/>
          <w:iCs/>
          <w:sz w:val="22"/>
          <w:szCs w:val="22"/>
        </w:rPr>
        <w:t>i</w:t>
      </w:r>
      <w:r w:rsidR="00F0230D" w:rsidRPr="0086322E">
        <w:rPr>
          <w:rFonts w:cstheme="minorHAnsi"/>
          <w:bCs/>
          <w:iCs/>
          <w:sz w:val="22"/>
          <w:szCs w:val="22"/>
        </w:rPr>
        <w:t xml:space="preserve"> </w:t>
      </w:r>
      <w:r w:rsidRPr="0086322E">
        <w:rPr>
          <w:rFonts w:cstheme="minorHAnsi"/>
          <w:bCs/>
          <w:iCs/>
          <w:sz w:val="22"/>
          <w:szCs w:val="22"/>
        </w:rPr>
        <w:t xml:space="preserve"> darbai nėra produktų sąraše, bet </w:t>
      </w:r>
      <w:r w:rsidR="00F0230D" w:rsidRPr="0086322E">
        <w:rPr>
          <w:rFonts w:cstheme="minorHAnsi"/>
          <w:bCs/>
          <w:iCs/>
          <w:sz w:val="22"/>
          <w:szCs w:val="22"/>
        </w:rPr>
        <w:t>perkam</w:t>
      </w:r>
      <w:r w:rsidR="00F0230D">
        <w:rPr>
          <w:rFonts w:cstheme="minorHAnsi"/>
          <w:bCs/>
          <w:iCs/>
          <w:sz w:val="22"/>
          <w:szCs w:val="22"/>
        </w:rPr>
        <w:t xml:space="preserve">iems </w:t>
      </w:r>
      <w:r w:rsidRPr="0086322E">
        <w:rPr>
          <w:rFonts w:cstheme="minorHAnsi"/>
          <w:bCs/>
          <w:iCs/>
          <w:sz w:val="22"/>
          <w:szCs w:val="22"/>
        </w:rPr>
        <w:t>darb</w:t>
      </w:r>
      <w:r w:rsidR="00F0230D">
        <w:rPr>
          <w:rFonts w:cstheme="minorHAnsi"/>
          <w:bCs/>
          <w:iCs/>
          <w:sz w:val="22"/>
          <w:szCs w:val="22"/>
        </w:rPr>
        <w:t>ams</w:t>
      </w:r>
      <w:r w:rsidRPr="0086322E">
        <w:rPr>
          <w:rFonts w:cstheme="minorHAnsi"/>
          <w:bCs/>
          <w:iCs/>
          <w:sz w:val="22"/>
          <w:szCs w:val="22"/>
        </w:rPr>
        <w:t xml:space="preserve">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 aplinkos apsaugos vadybos sistemos standartų reikalavimai nustatyti pirkimo specialiųjų sąlygų </w:t>
      </w:r>
      <w:r w:rsidRPr="0086322E">
        <w:rPr>
          <w:rFonts w:cstheme="minorHAnsi"/>
          <w:bCs/>
          <w:iCs/>
          <w:color w:val="0070C0"/>
          <w:sz w:val="22"/>
          <w:szCs w:val="22"/>
        </w:rPr>
        <w:t>4 priede</w:t>
      </w:r>
      <w:r w:rsidRPr="0086322E">
        <w:rPr>
          <w:rFonts w:cstheme="minorHAnsi"/>
          <w:bCs/>
          <w:iCs/>
          <w:sz w:val="22"/>
          <w:szCs w:val="22"/>
        </w:rPr>
        <w:t>) ir 4.4.1 papunkčiu, t. y.,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–Nuotekų valymo įrenginiams ir vandentvarkai skirti vamzdžiai ir vamzdeliai; Nuotekų valymo ir atliekų tvarkymo įrenginiai ir kanalizacijos sistemos;.</w:t>
      </w:r>
    </w:p>
    <w:p w14:paraId="1B0EFBF3" w14:textId="77777777" w:rsidR="001C186A" w:rsidRPr="00BF66D1" w:rsidRDefault="001C186A" w:rsidP="00053A9C">
      <w:pPr>
        <w:pStyle w:val="Sraopastraipa"/>
        <w:tabs>
          <w:tab w:val="left" w:pos="360"/>
        </w:tabs>
        <w:suppressAutoHyphens/>
        <w:autoSpaceDE w:val="0"/>
        <w:spacing w:after="0" w:line="240" w:lineRule="auto"/>
        <w:ind w:left="0" w:firstLine="851"/>
        <w:jc w:val="both"/>
        <w:rPr>
          <w:rFonts w:cstheme="minorHAnsi"/>
          <w:bCs/>
          <w:iCs/>
          <w:sz w:val="22"/>
          <w:szCs w:val="22"/>
        </w:rPr>
      </w:pPr>
      <w:r w:rsidRPr="00A82588">
        <w:rPr>
          <w:rFonts w:cstheme="minorHAnsi"/>
          <w:bCs/>
          <w:iCs/>
          <w:sz w:val="22"/>
          <w:szCs w:val="22"/>
        </w:rPr>
        <w:tab/>
      </w:r>
      <w:r w:rsidRPr="00A82588">
        <w:rPr>
          <w:rFonts w:cstheme="minorHAnsi"/>
          <w:bCs/>
          <w:iCs/>
          <w:sz w:val="22"/>
          <w:szCs w:val="22"/>
        </w:rPr>
        <w:tab/>
      </w:r>
    </w:p>
    <w:p w14:paraId="28E45812" w14:textId="77777777" w:rsidR="001C186A" w:rsidRPr="00BF66D1" w:rsidRDefault="001C186A" w:rsidP="001C186A">
      <w:pPr>
        <w:rPr>
          <w:rFonts w:cstheme="minorHAnsi"/>
        </w:rPr>
      </w:pPr>
      <w:r w:rsidRPr="00BF66D1">
        <w:rPr>
          <w:rFonts w:cstheme="minorHAnsi"/>
          <w:b/>
          <w:bCs/>
        </w:rPr>
        <w:t>Techninės specifikacijos priedai</w:t>
      </w:r>
      <w:r w:rsidRPr="00BF66D1">
        <w:rPr>
          <w:rFonts w:cstheme="minorHAnsi"/>
        </w:rPr>
        <w:t>:</w:t>
      </w:r>
    </w:p>
    <w:p w14:paraId="18D3B6BD" w14:textId="43BF45A9" w:rsidR="00312E93" w:rsidRDefault="00312E93" w:rsidP="00312E93">
      <w:pPr>
        <w:pStyle w:val="Sraopastraipa"/>
        <w:numPr>
          <w:ilvl w:val="0"/>
          <w:numId w:val="36"/>
        </w:numPr>
        <w:rPr>
          <w:rFonts w:cstheme="minorHAnsi"/>
        </w:rPr>
      </w:pPr>
      <w:proofErr w:type="spellStart"/>
      <w:r>
        <w:rPr>
          <w:rFonts w:cstheme="minorHAnsi"/>
        </w:rPr>
        <w:t>Kapėnų</w:t>
      </w:r>
      <w:proofErr w:type="spellEnd"/>
      <w:r>
        <w:rPr>
          <w:rFonts w:cstheme="minorHAnsi"/>
        </w:rPr>
        <w:t xml:space="preserve"> k.</w:t>
      </w:r>
      <w:r w:rsidR="00DB5567">
        <w:rPr>
          <w:rFonts w:cstheme="minorHAnsi"/>
        </w:rPr>
        <w:t xml:space="preserve"> NVĮ</w:t>
      </w:r>
      <w:r>
        <w:rPr>
          <w:rFonts w:cstheme="minorHAnsi"/>
        </w:rPr>
        <w:t xml:space="preserve"> situacijos schema, 1 lapas;</w:t>
      </w:r>
    </w:p>
    <w:p w14:paraId="1246C2E7" w14:textId="40D240D4" w:rsidR="001C186A" w:rsidRPr="004D4620" w:rsidRDefault="001C186A" w:rsidP="00312E93">
      <w:pPr>
        <w:pStyle w:val="Sraopastraipa"/>
        <w:numPr>
          <w:ilvl w:val="0"/>
          <w:numId w:val="36"/>
        </w:numPr>
        <w:rPr>
          <w:rFonts w:cstheme="minorHAnsi"/>
        </w:rPr>
      </w:pPr>
      <w:r w:rsidRPr="004D4620">
        <w:rPr>
          <w:rFonts w:cstheme="minorHAnsi"/>
        </w:rPr>
        <w:t xml:space="preserve">VĮ Registrų centras Nekilnojamojo turto registro duomenų bazės išrašas, </w:t>
      </w:r>
      <w:r w:rsidR="004D4620" w:rsidRPr="004D4620">
        <w:rPr>
          <w:rFonts w:cstheme="minorHAnsi"/>
        </w:rPr>
        <w:t>5</w:t>
      </w:r>
      <w:r w:rsidR="004D4620">
        <w:rPr>
          <w:rFonts w:cstheme="minorHAnsi"/>
        </w:rPr>
        <w:t xml:space="preserve"> </w:t>
      </w:r>
      <w:r w:rsidRPr="004D4620">
        <w:rPr>
          <w:rFonts w:cstheme="minorHAnsi"/>
        </w:rPr>
        <w:t>lapai;</w:t>
      </w:r>
    </w:p>
    <w:p w14:paraId="3FAFD1FD" w14:textId="25033795" w:rsidR="001C186A" w:rsidRPr="004D4620" w:rsidRDefault="001C186A" w:rsidP="00312E93">
      <w:pPr>
        <w:pStyle w:val="Sraopastraipa"/>
        <w:numPr>
          <w:ilvl w:val="0"/>
          <w:numId w:val="36"/>
        </w:numPr>
        <w:rPr>
          <w:rFonts w:cstheme="minorHAnsi"/>
        </w:rPr>
      </w:pPr>
      <w:r w:rsidRPr="004D4620">
        <w:rPr>
          <w:rFonts w:cstheme="minorHAnsi"/>
        </w:rPr>
        <w:t xml:space="preserve">Nekilnojamojo daikto  kadastrinių matavimų byla, </w:t>
      </w:r>
      <w:r w:rsidR="004D4620" w:rsidRPr="004D4620">
        <w:rPr>
          <w:rFonts w:cstheme="minorHAnsi"/>
        </w:rPr>
        <w:t>9</w:t>
      </w:r>
      <w:r w:rsidRPr="004D4620">
        <w:rPr>
          <w:rFonts w:cstheme="minorHAnsi"/>
        </w:rPr>
        <w:t xml:space="preserve"> lap</w:t>
      </w:r>
      <w:r w:rsidR="004D4620" w:rsidRPr="004D4620">
        <w:rPr>
          <w:rFonts w:cstheme="minorHAnsi"/>
        </w:rPr>
        <w:t>ai</w:t>
      </w:r>
      <w:r w:rsidRPr="004D4620">
        <w:rPr>
          <w:rFonts w:cstheme="minorHAnsi"/>
        </w:rPr>
        <w:t xml:space="preserve">.       </w:t>
      </w:r>
    </w:p>
    <w:p w14:paraId="5717A7FB" w14:textId="4CB75E0C" w:rsidR="001C186A" w:rsidRPr="00C80EC6" w:rsidRDefault="001C186A" w:rsidP="00312E93">
      <w:pPr>
        <w:pStyle w:val="Sraopastraipa"/>
        <w:numPr>
          <w:ilvl w:val="0"/>
          <w:numId w:val="36"/>
        </w:numPr>
        <w:rPr>
          <w:rFonts w:cstheme="minorHAnsi"/>
        </w:rPr>
      </w:pPr>
      <w:r w:rsidRPr="00C80EC6">
        <w:rPr>
          <w:rFonts w:cstheme="minorHAnsi"/>
        </w:rPr>
        <w:t>Elektros tinklų nuosavybės ribų aktas Nr.</w:t>
      </w:r>
      <w:r w:rsidR="00C80EC6" w:rsidRPr="00C80EC6">
        <w:rPr>
          <w:rFonts w:cstheme="minorHAnsi"/>
        </w:rPr>
        <w:t xml:space="preserve"> </w:t>
      </w:r>
      <w:r w:rsidR="00C80EC6" w:rsidRPr="00C80EC6">
        <w:rPr>
          <w:rFonts w:cstheme="minorHAnsi"/>
          <w:lang w:val="en-US"/>
        </w:rPr>
        <w:t>23-KA1805863</w:t>
      </w:r>
      <w:r w:rsidR="00C80EC6" w:rsidRPr="00C80EC6">
        <w:rPr>
          <w:rFonts w:cstheme="minorHAnsi"/>
        </w:rPr>
        <w:t>,</w:t>
      </w:r>
      <w:r w:rsidRPr="00C80EC6">
        <w:rPr>
          <w:rFonts w:cstheme="minorHAnsi"/>
        </w:rPr>
        <w:t xml:space="preserve"> 2 lapai.</w:t>
      </w:r>
    </w:p>
    <w:p w14:paraId="63A560F2" w14:textId="0EF0947A" w:rsidR="00460C08" w:rsidRPr="00BF66D1" w:rsidRDefault="00460C08" w:rsidP="00312E93">
      <w:pPr>
        <w:pStyle w:val="Sraopastraipa"/>
        <w:numPr>
          <w:ilvl w:val="0"/>
          <w:numId w:val="36"/>
        </w:numPr>
        <w:rPr>
          <w:rFonts w:cstheme="minorHAnsi"/>
        </w:rPr>
      </w:pPr>
      <w:proofErr w:type="spellStart"/>
      <w:r>
        <w:rPr>
          <w:rFonts w:cstheme="minorHAnsi"/>
        </w:rPr>
        <w:t>Kapėnų</w:t>
      </w:r>
      <w:proofErr w:type="spellEnd"/>
      <w:r>
        <w:rPr>
          <w:rFonts w:cstheme="minorHAnsi"/>
        </w:rPr>
        <w:t xml:space="preserve"> k. NVĮ </w:t>
      </w:r>
      <w:r w:rsidRPr="00124E36">
        <w:rPr>
          <w:rFonts w:cstheme="minorHAnsi"/>
        </w:rPr>
        <w:t xml:space="preserve"> technologinės dalies specifikacija</w:t>
      </w:r>
      <w:r>
        <w:rPr>
          <w:rFonts w:cstheme="minorHAnsi"/>
        </w:rPr>
        <w:t xml:space="preserve">, </w:t>
      </w:r>
      <w:r w:rsidR="004D4620">
        <w:rPr>
          <w:rFonts w:cstheme="minorHAnsi"/>
        </w:rPr>
        <w:t>6</w:t>
      </w:r>
      <w:r>
        <w:rPr>
          <w:rFonts w:cstheme="minorHAnsi"/>
        </w:rPr>
        <w:t xml:space="preserve"> lapai</w:t>
      </w:r>
      <w:r w:rsidR="004D4620">
        <w:rPr>
          <w:rFonts w:cstheme="minorHAnsi"/>
        </w:rPr>
        <w:t>.</w:t>
      </w:r>
    </w:p>
    <w:p w14:paraId="6DFDAE6A" w14:textId="77777777" w:rsidR="00F66A0D" w:rsidRPr="00813A32" w:rsidRDefault="00F66A0D" w:rsidP="00F66A0D">
      <w:pPr>
        <w:spacing w:after="0" w:line="240" w:lineRule="auto"/>
        <w:ind w:firstLine="720"/>
        <w:jc w:val="both"/>
        <w:rPr>
          <w:rFonts w:ascii="Calibri Light" w:hAnsi="Calibri Light" w:cs="Calibri Light"/>
          <w:sz w:val="24"/>
          <w:szCs w:val="24"/>
        </w:rPr>
      </w:pPr>
    </w:p>
    <w:p w14:paraId="1C45E1E8" w14:textId="7692341F" w:rsidR="001C186A" w:rsidRDefault="00B13B24" w:rsidP="00B13B24">
      <w:pPr>
        <w:tabs>
          <w:tab w:val="left" w:pos="4703"/>
        </w:tabs>
        <w:ind w:left="108"/>
        <w:rPr>
          <w:rFonts w:ascii="Times New Roman" w:hAnsi="Times New Roman" w:cs="Times New Roman"/>
        </w:rPr>
      </w:pPr>
      <w:r>
        <w:rPr>
          <w:rFonts w:ascii="Calibri Light" w:eastAsia="Times New Roman" w:hAnsi="Calibri Light" w:cs="Calibri Light"/>
          <w:sz w:val="24"/>
          <w:szCs w:val="24"/>
        </w:rPr>
        <w:t>Direktorius</w:t>
      </w:r>
      <w:r w:rsidRPr="00813A32">
        <w:rPr>
          <w:rFonts w:ascii="Calibri Light" w:eastAsia="Times New Roman" w:hAnsi="Calibri Light" w:cs="Calibri Light"/>
          <w:sz w:val="24"/>
          <w:szCs w:val="24"/>
        </w:rPr>
        <w:t xml:space="preserve"> </w:t>
      </w:r>
      <w:r w:rsidRPr="00813A32">
        <w:rPr>
          <w:rFonts w:ascii="Calibri Light" w:eastAsia="Times New Roman" w:hAnsi="Calibri Light" w:cs="Calibri Light"/>
          <w:sz w:val="24"/>
          <w:szCs w:val="24"/>
        </w:rPr>
        <w:tab/>
      </w:r>
      <w:r>
        <w:rPr>
          <w:rFonts w:ascii="Calibri Light" w:eastAsia="Times New Roman" w:hAnsi="Calibri Light" w:cs="Calibri Light"/>
          <w:sz w:val="24"/>
          <w:szCs w:val="24"/>
        </w:rPr>
        <w:t xml:space="preserve">                                                          </w:t>
      </w:r>
      <w:r w:rsidRPr="00993C23">
        <w:rPr>
          <w:rFonts w:ascii="Calibri Light" w:eastAsia="Times New Roman" w:hAnsi="Calibri Light" w:cs="Calibri Light"/>
          <w:iCs/>
          <w:sz w:val="24"/>
          <w:szCs w:val="24"/>
        </w:rPr>
        <w:t>Kęstutis Kazlauskas</w:t>
      </w:r>
    </w:p>
    <w:p w14:paraId="65E3D943"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71" w:name="_Ref38285444"/>
      <w:bookmarkStart w:id="72" w:name="_Ref38291496"/>
      <w:bookmarkStart w:id="73" w:name="_Toc209450466"/>
      <w:r w:rsidRPr="001D68D2">
        <w:rPr>
          <w:rFonts w:asciiTheme="minorHAnsi" w:eastAsia="Calibri" w:hAnsiTheme="minorHAnsi" w:cstheme="minorHAnsi"/>
          <w:color w:val="0070C0"/>
          <w:sz w:val="21"/>
          <w:szCs w:val="21"/>
        </w:rPr>
        <w:lastRenderedPageBreak/>
        <w:t xml:space="preserve">Pirkimo sąlygų </w:t>
      </w:r>
      <w:r w:rsidR="00F1334C" w:rsidRPr="001D68D2">
        <w:rPr>
          <w:rFonts w:asciiTheme="minorHAnsi" w:eastAsia="Calibri" w:hAnsiTheme="minorHAnsi" w:cstheme="minorHAnsi"/>
          <w:color w:val="0070C0"/>
          <w:sz w:val="21"/>
          <w:szCs w:val="21"/>
        </w:rPr>
        <w:t>3</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pašalinimo pagrindai“</w:t>
      </w:r>
      <w:bookmarkEnd w:id="71"/>
      <w:bookmarkEnd w:id="72"/>
      <w:bookmarkEnd w:id="73"/>
    </w:p>
    <w:p w14:paraId="7112CFE1" w14:textId="77777777" w:rsidR="000E6657" w:rsidRPr="009A0F53" w:rsidRDefault="000E6657" w:rsidP="000E6657">
      <w:pPr>
        <w:jc w:val="center"/>
        <w:rPr>
          <w:rFonts w:cstheme="minorHAnsi"/>
          <w:b/>
          <w:bCs/>
          <w:smallCaps/>
          <w:sz w:val="22"/>
          <w:szCs w:val="22"/>
        </w:rPr>
      </w:pPr>
    </w:p>
    <w:p w14:paraId="79BDE432" w14:textId="77777777" w:rsidR="00A036C1" w:rsidRDefault="00A036C1" w:rsidP="00BE1858">
      <w:pPr>
        <w:pStyle w:val="Paantrat"/>
        <w:jc w:val="center"/>
      </w:pPr>
    </w:p>
    <w:p w14:paraId="04E83CF1" w14:textId="77777777" w:rsidR="000E6657" w:rsidRPr="00780655" w:rsidRDefault="000E6657" w:rsidP="00BE1858">
      <w:pPr>
        <w:pStyle w:val="Paantrat"/>
        <w:jc w:val="center"/>
      </w:pPr>
      <w:r w:rsidRPr="00780655">
        <w:t>TIEKĖJŲ PAŠALINIMO PAGRINDAI</w:t>
      </w:r>
    </w:p>
    <w:p w14:paraId="5C7696E2" w14:textId="77777777" w:rsidR="00FB71A2" w:rsidRPr="00780655" w:rsidRDefault="00FB71A2" w:rsidP="00FB71A2">
      <w:pPr>
        <w:jc w:val="center"/>
        <w:rPr>
          <w:b/>
          <w:bCs/>
        </w:rPr>
      </w:pPr>
      <w:r w:rsidRPr="00780655">
        <w:rPr>
          <w:b/>
          <w:bCs/>
        </w:rPr>
        <w:t>PRIDEDAMA ATSKIRU DOKUMENTU</w:t>
      </w:r>
    </w:p>
    <w:p w14:paraId="4C8731D2" w14:textId="77777777" w:rsidR="00C96CEC" w:rsidRPr="00780655" w:rsidRDefault="0003139F" w:rsidP="00E81709">
      <w:r>
        <w:t>Perkantysis subjektas</w:t>
      </w:r>
      <w:r w:rsidR="003D3597" w:rsidRPr="001D68D2">
        <w:t xml:space="preserve"> </w:t>
      </w:r>
      <w:r w:rsidR="009C43B4" w:rsidRPr="009A0F53">
        <w:t xml:space="preserve">šiame priede pateikia informaciją apie </w:t>
      </w:r>
      <w:r w:rsidR="005464B7" w:rsidRPr="00780655">
        <w:t xml:space="preserve">tiekėjams taikomus pašalinimo pagrindus </w:t>
      </w:r>
      <w:r w:rsidR="00C96CEC" w:rsidRPr="00780655">
        <w:t>(</w:t>
      </w:r>
      <w:r w:rsidR="00C84604" w:rsidRPr="00780655">
        <w:t xml:space="preserve">žr. </w:t>
      </w:r>
      <w:hyperlink r:id="rId19" w:history="1">
        <w:r w:rsidR="00C84604" w:rsidRPr="009A0F53">
          <w:rPr>
            <w:rStyle w:val="Hipersaitas"/>
          </w:rPr>
          <w:t>P</w:t>
        </w:r>
        <w:r w:rsidR="00C96CEC" w:rsidRPr="00780655">
          <w:rPr>
            <w:rStyle w:val="Hipersaitas"/>
          </w:rPr>
          <w:t xml:space="preserve">ašalinimo </w:t>
        </w:r>
        <w:r w:rsidR="00C84604" w:rsidRPr="00780655">
          <w:rPr>
            <w:rStyle w:val="Hipersaitas"/>
          </w:rPr>
          <w:t>pagrindų lentelę</w:t>
        </w:r>
      </w:hyperlink>
      <w:r w:rsidR="00C84604" w:rsidRPr="001D68D2">
        <w:t>)</w:t>
      </w:r>
      <w:r w:rsidR="00C84604" w:rsidRPr="009A0F53">
        <w:rPr>
          <w:i/>
          <w:iCs/>
        </w:rPr>
        <w:t>.</w:t>
      </w:r>
    </w:p>
    <w:p w14:paraId="798F1755" w14:textId="77777777" w:rsidR="00A4599F" w:rsidRPr="00780655" w:rsidRDefault="003F1531" w:rsidP="00C6497D">
      <w:pPr>
        <w:jc w:val="center"/>
        <w:rPr>
          <w:rFonts w:cstheme="minorHAnsi"/>
          <w:b/>
          <w:bCs/>
          <w:smallCaps/>
          <w:sz w:val="22"/>
          <w:szCs w:val="22"/>
        </w:rPr>
      </w:pPr>
      <w:r w:rsidRPr="00780655">
        <w:rPr>
          <w:rFonts w:cstheme="minorHAnsi"/>
          <w:smallCaps/>
          <w:sz w:val="22"/>
          <w:szCs w:val="22"/>
        </w:rPr>
        <w:t>__________</w:t>
      </w:r>
      <w:r w:rsidR="00A4599F" w:rsidRPr="00780655">
        <w:rPr>
          <w:rFonts w:cstheme="minorHAnsi"/>
          <w:b/>
          <w:bCs/>
          <w:smallCaps/>
          <w:sz w:val="22"/>
          <w:szCs w:val="22"/>
        </w:rPr>
        <w:br w:type="page"/>
      </w:r>
    </w:p>
    <w:p w14:paraId="017F141D" w14:textId="77777777" w:rsidR="008D704D" w:rsidRPr="00780655" w:rsidRDefault="008D704D" w:rsidP="009C2357">
      <w:pPr>
        <w:pStyle w:val="Antrat2"/>
        <w:ind w:left="5103"/>
        <w:rPr>
          <w:rFonts w:asciiTheme="minorHAnsi" w:eastAsia="Calibri" w:hAnsiTheme="minorHAnsi" w:cstheme="minorHAnsi"/>
          <w:color w:val="0070C0"/>
          <w:sz w:val="21"/>
          <w:szCs w:val="21"/>
        </w:rPr>
      </w:pPr>
      <w:bookmarkStart w:id="74" w:name="_Ref38291223"/>
      <w:bookmarkStart w:id="75" w:name="_Ref38291334"/>
      <w:bookmarkStart w:id="76" w:name="_Ref38533412"/>
      <w:bookmarkStart w:id="77" w:name="_Toc209450467"/>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4</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kvalifikacijos reikalavimai</w:t>
      </w:r>
      <w:r w:rsidR="00283391" w:rsidRPr="009A0F53">
        <w:rPr>
          <w:rFonts w:asciiTheme="minorHAnsi" w:eastAsia="Calibri" w:hAnsiTheme="minorHAnsi" w:cstheme="minorHAnsi"/>
          <w:color w:val="0070C0"/>
          <w:sz w:val="21"/>
          <w:szCs w:val="21"/>
        </w:rPr>
        <w:t xml:space="preserve"> ir reikalaujami kokybės bei aplinkos apsaugos vadybos sistemų standartai</w:t>
      </w:r>
      <w:r w:rsidRPr="00780655">
        <w:rPr>
          <w:rFonts w:asciiTheme="minorHAnsi" w:eastAsia="Calibri" w:hAnsiTheme="minorHAnsi" w:cstheme="minorHAnsi"/>
          <w:color w:val="0070C0"/>
          <w:sz w:val="21"/>
          <w:szCs w:val="21"/>
        </w:rPr>
        <w:t>“</w:t>
      </w:r>
      <w:bookmarkEnd w:id="74"/>
      <w:bookmarkEnd w:id="75"/>
      <w:bookmarkEnd w:id="76"/>
      <w:bookmarkEnd w:id="77"/>
    </w:p>
    <w:p w14:paraId="0333564F" w14:textId="77777777" w:rsidR="002F396F" w:rsidRPr="00780655" w:rsidRDefault="002F396F" w:rsidP="00DE290C">
      <w:pPr>
        <w:rPr>
          <w:rFonts w:cstheme="minorHAnsi"/>
          <w:b/>
          <w:bCs/>
          <w:smallCaps/>
          <w:sz w:val="22"/>
          <w:szCs w:val="22"/>
        </w:rPr>
      </w:pPr>
    </w:p>
    <w:p w14:paraId="6382C9E6" w14:textId="77777777" w:rsidR="002F396F" w:rsidRPr="00B31F92" w:rsidRDefault="002F396F" w:rsidP="007C0612">
      <w:pPr>
        <w:pStyle w:val="Paantrat"/>
        <w:spacing w:line="240" w:lineRule="auto"/>
        <w:jc w:val="center"/>
        <w:rPr>
          <w:smallCaps/>
          <w:lang w:val="en-US"/>
        </w:rPr>
      </w:pPr>
      <w:r w:rsidRPr="00780655">
        <w:rPr>
          <w:smallCaps/>
        </w:rPr>
        <w:t>TIEKĖJŲ KVALIFIKACIJOS REIKALAVIMAI</w:t>
      </w:r>
      <w:r w:rsidR="00955F2F" w:rsidRPr="00780655">
        <w:rPr>
          <w:smallCaps/>
        </w:rPr>
        <w:t xml:space="preserve"> IR REIKALAVIMAI LAIKYTIS </w:t>
      </w:r>
      <w:r w:rsidR="00955F2F" w:rsidRPr="00780655">
        <w:rPr>
          <w:lang w:eastAsia="en-US"/>
        </w:rPr>
        <w:t>KOKYBĖS VADYBOS SISTEMOS IR (ARBA) APLINKOS APSAUGOS VADYBOS SISTEMOS STANDARTŲ</w:t>
      </w:r>
    </w:p>
    <w:p w14:paraId="2B88608C" w14:textId="77777777" w:rsidR="00555AF3" w:rsidRPr="00780655" w:rsidRDefault="002F396F" w:rsidP="00DA384E">
      <w:pPr>
        <w:pStyle w:val="Sraopastraipa"/>
        <w:numPr>
          <w:ilvl w:val="0"/>
          <w:numId w:val="14"/>
        </w:numPr>
        <w:tabs>
          <w:tab w:val="left" w:pos="540"/>
        </w:tabs>
        <w:spacing w:after="0" w:line="20" w:lineRule="atLeast"/>
        <w:ind w:left="0" w:firstLine="0"/>
        <w:jc w:val="both"/>
        <w:rPr>
          <w:rFonts w:eastAsiaTheme="minorHAnsi" w:cstheme="minorHAnsi"/>
        </w:rPr>
      </w:pPr>
      <w:r w:rsidRPr="00780655">
        <w:rPr>
          <w:rFonts w:eastAsiaTheme="minorHAnsi" w:cstheme="minorHAnsi"/>
          <w:lang w:eastAsia="en-US"/>
        </w:rPr>
        <w:t>Tiekėjo kvalifikacija turi atitikti ši</w:t>
      </w:r>
      <w:r w:rsidR="005B19E4" w:rsidRPr="00780655">
        <w:rPr>
          <w:rFonts w:eastAsiaTheme="minorHAnsi" w:cstheme="minorHAnsi"/>
          <w:lang w:eastAsia="en-US"/>
        </w:rPr>
        <w:t xml:space="preserve">ame priede nustatytus </w:t>
      </w:r>
      <w:r w:rsidRPr="00780655">
        <w:rPr>
          <w:rFonts w:eastAsiaTheme="minorHAnsi" w:cstheme="minorHAnsi"/>
          <w:lang w:eastAsia="en-US"/>
        </w:rPr>
        <w:t>reikalavimus kvalifikacijai</w:t>
      </w:r>
      <w:r w:rsidR="005B19E4" w:rsidRPr="00780655">
        <w:rPr>
          <w:rFonts w:eastAsiaTheme="minorHAnsi" w:cstheme="minorHAnsi"/>
          <w:lang w:eastAsia="en-US"/>
        </w:rPr>
        <w:t>.</w:t>
      </w:r>
      <w:r w:rsidR="008F38C8" w:rsidRPr="00780655">
        <w:rPr>
          <w:rFonts w:eastAsiaTheme="minorHAnsi" w:cstheme="minorHAnsi"/>
        </w:rPr>
        <w:t xml:space="preserve"> </w:t>
      </w:r>
    </w:p>
    <w:p w14:paraId="29EC99E0" w14:textId="77777777" w:rsidR="00B27C29" w:rsidRPr="00780655" w:rsidRDefault="00E12342" w:rsidP="00DA384E">
      <w:pPr>
        <w:pStyle w:val="Sraopastraipa"/>
        <w:numPr>
          <w:ilvl w:val="0"/>
          <w:numId w:val="14"/>
        </w:numPr>
        <w:tabs>
          <w:tab w:val="left" w:pos="540"/>
        </w:tabs>
        <w:spacing w:after="0" w:line="20" w:lineRule="atLeast"/>
        <w:ind w:left="0" w:firstLine="0"/>
        <w:jc w:val="both"/>
        <w:rPr>
          <w:rFonts w:eastAsiaTheme="minorHAnsi" w:cstheme="minorHAnsi"/>
        </w:rPr>
      </w:pPr>
      <w:r w:rsidRPr="00780655">
        <w:rPr>
          <w:szCs w:val="24"/>
        </w:rPr>
        <w:t>Reikalaujamą kvalifikaciją tiekėjas (ar jo personalas) privalo būti įgiję iki pasiūlymų pateikimo termino pabaigos.</w:t>
      </w:r>
    </w:p>
    <w:p w14:paraId="74D7F6F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C2B7F90"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BC97295"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A3D8B9C"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6218C1A"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008B6A3"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95341FC"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A17584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CA2B3AD"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8D3AE70"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BD8008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58997FBB"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3C5FB6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D4B8447"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51E5F0D"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931459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247CA30"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724517B"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7569E73"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1094F2E"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D2F9AC4"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650F8D6"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B672D52"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04254C4"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BBAC2F6"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6D63673"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2F3C6F3"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D2424C8" w14:textId="77777777" w:rsidR="0020417D" w:rsidRPr="00780655" w:rsidRDefault="0020417D" w:rsidP="00B27C29">
      <w:pPr>
        <w:pStyle w:val="Sraopastraipa"/>
        <w:tabs>
          <w:tab w:val="left" w:pos="540"/>
        </w:tabs>
        <w:spacing w:after="0" w:line="20" w:lineRule="atLeast"/>
        <w:ind w:left="0"/>
        <w:jc w:val="both"/>
        <w:rPr>
          <w:rFonts w:eastAsiaTheme="minorHAnsi" w:cstheme="minorHAnsi"/>
        </w:rPr>
        <w:sectPr w:rsidR="0020417D" w:rsidRPr="00780655" w:rsidSect="00436CB7">
          <w:footerReference w:type="first" r:id="rId20"/>
          <w:pgSz w:w="12240" w:h="15840"/>
          <w:pgMar w:top="954" w:right="720" w:bottom="709" w:left="1701" w:header="720" w:footer="36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516"/>
        <w:gridCol w:w="2443"/>
        <w:gridCol w:w="4102"/>
        <w:gridCol w:w="2427"/>
      </w:tblGrid>
      <w:tr w:rsidR="006D49AB" w:rsidRPr="00964F9C" w14:paraId="6D110419" w14:textId="77777777" w:rsidTr="006D49AB">
        <w:trPr>
          <w:cantSplit/>
          <w:tblHeader/>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C8C8F2" w14:textId="5BED8C02" w:rsidR="006D49AB" w:rsidRPr="004D5746" w:rsidRDefault="006D49AB" w:rsidP="001E4218">
            <w:pPr>
              <w:autoSpaceDE w:val="0"/>
              <w:autoSpaceDN w:val="0"/>
              <w:adjustRightInd w:val="0"/>
              <w:jc w:val="center"/>
              <w:rPr>
                <w:b/>
                <w:bCs/>
                <w:color w:val="000000"/>
                <w:sz w:val="22"/>
                <w:szCs w:val="22"/>
              </w:rPr>
            </w:pPr>
            <w:r w:rsidRPr="004D5746">
              <w:rPr>
                <w:rFonts w:cstheme="minorBidi"/>
                <w:b/>
                <w:bCs/>
                <w:color w:val="000000"/>
                <w:sz w:val="22"/>
                <w:szCs w:val="22"/>
              </w:rPr>
              <w:lastRenderedPageBreak/>
              <w:t>1 POD kvalifikacijos reikalavimai:</w:t>
            </w:r>
          </w:p>
          <w:p w14:paraId="78E10F33" w14:textId="432108B6" w:rsidR="006D49AB" w:rsidRPr="00964F9C" w:rsidRDefault="006D49AB" w:rsidP="006D49AB">
            <w:pPr>
              <w:autoSpaceDE w:val="0"/>
              <w:autoSpaceDN w:val="0"/>
              <w:adjustRightInd w:val="0"/>
              <w:jc w:val="center"/>
              <w:rPr>
                <w:b/>
                <w:bCs/>
                <w:color w:val="000000"/>
              </w:rPr>
            </w:pPr>
            <w:r w:rsidRPr="001E4218">
              <w:rPr>
                <w:rFonts w:cstheme="minorBidi"/>
                <w:sz w:val="22"/>
                <w:szCs w:val="22"/>
              </w:rPr>
              <w:t xml:space="preserve">buitinių nuotekų valymo įrenginių </w:t>
            </w:r>
            <w:r w:rsidRPr="001E4218">
              <w:rPr>
                <w:rFonts w:cstheme="minorBidi"/>
                <w:b/>
                <w:bCs/>
                <w:sz w:val="22"/>
                <w:szCs w:val="22"/>
              </w:rPr>
              <w:t>Sedos m.,</w:t>
            </w:r>
            <w:r w:rsidRPr="001E4218">
              <w:rPr>
                <w:rFonts w:cstheme="minorBidi"/>
                <w:sz w:val="22"/>
                <w:szCs w:val="22"/>
              </w:rPr>
              <w:t xml:space="preserve"> Mažeikių r., projektavimo ir rekonstrukcijos rangos darbų pirkimas</w:t>
            </w:r>
          </w:p>
        </w:tc>
      </w:tr>
      <w:tr w:rsidR="001728BD" w:rsidRPr="00964F9C" w14:paraId="5A3CB1AE" w14:textId="77777777" w:rsidTr="006D49AB">
        <w:trPr>
          <w:cantSplit/>
          <w:tblHeader/>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A3D197" w14:textId="77777777" w:rsidR="002F396F" w:rsidRPr="001E4218" w:rsidRDefault="002F396F" w:rsidP="004D7E9D">
            <w:pPr>
              <w:spacing w:before="60" w:after="60" w:line="256" w:lineRule="auto"/>
              <w:jc w:val="center"/>
              <w:rPr>
                <w:b/>
                <w:bCs/>
                <w:sz w:val="21"/>
                <w:szCs w:val="21"/>
              </w:rPr>
            </w:pPr>
            <w:r w:rsidRPr="00474DBD">
              <w:rPr>
                <w:rFonts w:eastAsiaTheme="minorHAnsi" w:cstheme="minorBidi"/>
                <w:b/>
                <w:bCs/>
              </w:rPr>
              <w:t>Eil. Nr.</w:t>
            </w:r>
          </w:p>
        </w:tc>
        <w:tc>
          <w:tcPr>
            <w:tcW w:w="1305"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DAC6BE4" w14:textId="77777777" w:rsidR="002F396F" w:rsidRPr="001E4218" w:rsidRDefault="003D5EC9" w:rsidP="004D7E9D">
            <w:pPr>
              <w:spacing w:before="60" w:after="60" w:line="256" w:lineRule="auto"/>
              <w:jc w:val="center"/>
              <w:rPr>
                <w:rFonts w:eastAsiaTheme="minorEastAsia"/>
                <w:b/>
                <w:bCs/>
                <w:sz w:val="21"/>
                <w:szCs w:val="21"/>
              </w:rPr>
            </w:pPr>
            <w:r w:rsidRPr="00474DBD">
              <w:rPr>
                <w:rFonts w:cstheme="minorBidi"/>
                <w:b/>
                <w:bCs/>
                <w:color w:val="000000"/>
              </w:rPr>
              <w:t>Kvalifikacijos reikalavimas</w:t>
            </w:r>
          </w:p>
        </w:tc>
        <w:tc>
          <w:tcPr>
            <w:tcW w:w="2171"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AB3E217" w14:textId="77777777" w:rsidR="002F396F" w:rsidRPr="001E4218" w:rsidRDefault="002F396F" w:rsidP="004D7E9D">
            <w:pPr>
              <w:autoSpaceDE w:val="0"/>
              <w:autoSpaceDN w:val="0"/>
              <w:adjustRightInd w:val="0"/>
              <w:jc w:val="center"/>
              <w:rPr>
                <w:b/>
                <w:bCs/>
                <w:color w:val="000000"/>
                <w:sz w:val="21"/>
                <w:szCs w:val="21"/>
              </w:rPr>
            </w:pPr>
            <w:r w:rsidRPr="00474DBD">
              <w:rPr>
                <w:rFonts w:cstheme="minorBidi"/>
                <w:b/>
                <w:bCs/>
                <w:color w:val="000000"/>
              </w:rPr>
              <w:t xml:space="preserve">Atitiktį reikalavimui įrodantys </w:t>
            </w:r>
            <w:r w:rsidR="00C8691A" w:rsidRPr="00CB5862">
              <w:rPr>
                <w:rFonts w:cstheme="minorBidi"/>
                <w:b/>
                <w:bCs/>
                <w:color w:val="000000"/>
              </w:rPr>
              <w:t xml:space="preserve"> dokumentai</w:t>
            </w:r>
          </w:p>
        </w:tc>
        <w:tc>
          <w:tcPr>
            <w:tcW w:w="12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58B83" w14:textId="77777777" w:rsidR="0020417D" w:rsidRPr="001E4218" w:rsidRDefault="0020417D" w:rsidP="004D7E9D">
            <w:pPr>
              <w:autoSpaceDE w:val="0"/>
              <w:autoSpaceDN w:val="0"/>
              <w:adjustRightInd w:val="0"/>
              <w:jc w:val="center"/>
              <w:rPr>
                <w:b/>
                <w:bCs/>
                <w:color w:val="000000"/>
                <w:sz w:val="21"/>
                <w:szCs w:val="21"/>
              </w:rPr>
            </w:pPr>
            <w:r w:rsidRPr="00474DBD">
              <w:rPr>
                <w:rFonts w:cstheme="minorBidi"/>
                <w:b/>
                <w:bCs/>
                <w:color w:val="000000"/>
              </w:rPr>
              <w:t xml:space="preserve">Subjektas, kuris turi </w:t>
            </w:r>
            <w:r w:rsidRPr="00CB5862">
              <w:rPr>
                <w:rFonts w:cstheme="minorBidi"/>
                <w:b/>
                <w:bCs/>
                <w:color w:val="000000"/>
              </w:rPr>
              <w:t>atitikti reikalavimą</w:t>
            </w:r>
          </w:p>
          <w:p w14:paraId="13F5DD6F" w14:textId="77777777" w:rsidR="0020417D" w:rsidRPr="001E4218" w:rsidRDefault="0020417D" w:rsidP="004D7E9D">
            <w:pPr>
              <w:autoSpaceDE w:val="0"/>
              <w:autoSpaceDN w:val="0"/>
              <w:adjustRightInd w:val="0"/>
              <w:jc w:val="center"/>
              <w:rPr>
                <w:b/>
                <w:bCs/>
                <w:color w:val="000000"/>
              </w:rPr>
            </w:pPr>
          </w:p>
        </w:tc>
      </w:tr>
      <w:tr w:rsidR="00AD291A" w:rsidRPr="00964F9C" w14:paraId="2E2A700D" w14:textId="77777777" w:rsidTr="006D49AB">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94F8D" w14:textId="77777777" w:rsidR="00AD291A" w:rsidRPr="001E4218"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3476" w:type="pct"/>
            <w:gridSpan w:val="2"/>
            <w:tcBorders>
              <w:top w:val="single" w:sz="4" w:space="0" w:color="000000" w:themeColor="text1"/>
              <w:left w:val="single" w:sz="4" w:space="0" w:color="000000" w:themeColor="text1"/>
              <w:bottom w:val="single" w:sz="4" w:space="0" w:color="auto"/>
              <w:right w:val="single" w:sz="4" w:space="0" w:color="auto"/>
            </w:tcBorders>
          </w:tcPr>
          <w:p w14:paraId="79EDD146" w14:textId="77777777" w:rsidR="00AD291A" w:rsidRPr="001E4218" w:rsidRDefault="00AD291A" w:rsidP="004D7E9D">
            <w:pPr>
              <w:autoSpaceDE w:val="0"/>
              <w:autoSpaceDN w:val="0"/>
              <w:adjustRightInd w:val="0"/>
              <w:rPr>
                <w:b/>
                <w:bCs/>
                <w:color w:val="000000"/>
                <w:sz w:val="21"/>
                <w:szCs w:val="21"/>
              </w:rPr>
            </w:pPr>
            <w:r w:rsidRPr="00474DBD">
              <w:rPr>
                <w:rFonts w:cstheme="minorBidi"/>
                <w:b/>
                <w:bCs/>
                <w:color w:val="000000"/>
              </w:rPr>
              <w:t>Teisė verstis veikla</w:t>
            </w:r>
          </w:p>
        </w:tc>
        <w:tc>
          <w:tcPr>
            <w:tcW w:w="1250" w:type="pct"/>
            <w:tcBorders>
              <w:top w:val="single" w:sz="4" w:space="0" w:color="000000" w:themeColor="text1"/>
              <w:left w:val="single" w:sz="4" w:space="0" w:color="auto"/>
              <w:bottom w:val="single" w:sz="4" w:space="0" w:color="auto"/>
              <w:right w:val="single" w:sz="4" w:space="0" w:color="000000" w:themeColor="text1"/>
            </w:tcBorders>
          </w:tcPr>
          <w:p w14:paraId="338270B4" w14:textId="77777777" w:rsidR="00AD291A" w:rsidRPr="001E4218" w:rsidRDefault="00B54B91" w:rsidP="004D7E9D">
            <w:pPr>
              <w:autoSpaceDE w:val="0"/>
              <w:autoSpaceDN w:val="0"/>
              <w:adjustRightInd w:val="0"/>
              <w:jc w:val="center"/>
              <w:rPr>
                <w:b/>
                <w:bCs/>
                <w:color w:val="000000"/>
              </w:rPr>
            </w:pPr>
            <w:r w:rsidRPr="00474DBD">
              <w:rPr>
                <w:rFonts w:cstheme="minorBidi"/>
                <w:b/>
                <w:bCs/>
                <w:color w:val="000000"/>
              </w:rPr>
              <w:t>-</w:t>
            </w:r>
          </w:p>
        </w:tc>
      </w:tr>
      <w:tr w:rsidR="00AD291A" w:rsidRPr="00964F9C" w14:paraId="14D8AFD9"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96137" w14:textId="77777777" w:rsidR="00AD291A" w:rsidRPr="001E4218"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472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34130" w14:textId="77777777" w:rsidR="00AD291A" w:rsidRPr="001E4218" w:rsidRDefault="00AD291A" w:rsidP="004D7E9D">
            <w:pPr>
              <w:autoSpaceDE w:val="0"/>
              <w:autoSpaceDN w:val="0"/>
              <w:adjustRightInd w:val="0"/>
              <w:rPr>
                <w:b/>
                <w:bCs/>
                <w:color w:val="000000"/>
              </w:rPr>
            </w:pPr>
            <w:r w:rsidRPr="00474DBD">
              <w:rPr>
                <w:rFonts w:cstheme="minorBidi"/>
                <w:b/>
                <w:bCs/>
                <w:color w:val="000000"/>
              </w:rPr>
              <w:t>Finansinis</w:t>
            </w:r>
            <w:r w:rsidRPr="00CB5862">
              <w:rPr>
                <w:rFonts w:cstheme="minorBidi"/>
                <w:color w:val="000000"/>
              </w:rPr>
              <w:t xml:space="preserve"> </w:t>
            </w:r>
            <w:r w:rsidRPr="00CB5862">
              <w:rPr>
                <w:rFonts w:cstheme="minorBidi"/>
                <w:b/>
                <w:bCs/>
                <w:color w:val="000000"/>
              </w:rPr>
              <w:t>ir ekonominis pajėgumas</w:t>
            </w:r>
          </w:p>
        </w:tc>
      </w:tr>
      <w:tr w:rsidR="00AD291A" w:rsidRPr="00964F9C" w14:paraId="66AC70FF" w14:textId="77777777" w:rsidTr="006D49AB">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ED067" w14:textId="77777777" w:rsidR="00AD291A" w:rsidRPr="001E4218" w:rsidRDefault="00AD291A" w:rsidP="00DA384E">
            <w:pPr>
              <w:pStyle w:val="Sraopastraipa"/>
              <w:numPr>
                <w:ilvl w:val="1"/>
                <w:numId w:val="9"/>
              </w:numPr>
              <w:spacing w:before="60" w:after="60" w:line="257" w:lineRule="auto"/>
              <w:ind w:left="357" w:hanging="357"/>
              <w:jc w:val="right"/>
              <w:rPr>
                <w:rFonts w:eastAsiaTheme="minorHAnsi"/>
                <w:sz w:val="22"/>
                <w:szCs w:val="22"/>
              </w:rPr>
            </w:pPr>
          </w:p>
        </w:tc>
        <w:tc>
          <w:tcPr>
            <w:tcW w:w="1305" w:type="pct"/>
            <w:tcBorders>
              <w:top w:val="single" w:sz="4" w:space="0" w:color="000000" w:themeColor="text1"/>
              <w:left w:val="single" w:sz="4" w:space="0" w:color="000000" w:themeColor="text1"/>
              <w:bottom w:val="single" w:sz="4" w:space="0" w:color="000000" w:themeColor="text1"/>
              <w:right w:val="single" w:sz="4" w:space="0" w:color="auto"/>
            </w:tcBorders>
          </w:tcPr>
          <w:p w14:paraId="5A47E61E" w14:textId="19426EA5" w:rsidR="009F1B96" w:rsidRPr="001E4218" w:rsidRDefault="009F1B96" w:rsidP="009F1B96">
            <w:pPr>
              <w:autoSpaceDE w:val="0"/>
              <w:autoSpaceDN w:val="0"/>
              <w:adjustRightInd w:val="0"/>
              <w:rPr>
                <w:color w:val="000000"/>
                <w:sz w:val="22"/>
                <w:szCs w:val="22"/>
              </w:rPr>
            </w:pPr>
            <w:r w:rsidRPr="001E4218">
              <w:rPr>
                <w:rFonts w:cstheme="minorBidi"/>
                <w:color w:val="000000"/>
                <w:sz w:val="22"/>
                <w:szCs w:val="22"/>
              </w:rPr>
              <w:t xml:space="preserve">Tiekėjo vidutinės metinės visos veiklos pajamos, per paskutinius 2 finansinius metus, o jei ūkio subjektas įregistruotas vėliau ar veiklą atitinkamoje srityje pradėjo vėliau – nuo ūkio subjekto įregistravimo ar veiklos pradžios, yra ne mažesnės nei </w:t>
            </w:r>
            <w:r w:rsidRPr="00474DBD">
              <w:rPr>
                <w:rFonts w:cstheme="minorBidi"/>
                <w:b/>
                <w:bCs/>
                <w:sz w:val="22"/>
                <w:szCs w:val="22"/>
              </w:rPr>
              <w:t>660</w:t>
            </w:r>
            <w:r w:rsidRPr="001E4218">
              <w:rPr>
                <w:rFonts w:cstheme="minorBidi"/>
                <w:b/>
                <w:bCs/>
                <w:sz w:val="22"/>
                <w:szCs w:val="22"/>
              </w:rPr>
              <w:t xml:space="preserve"> 000</w:t>
            </w:r>
            <w:r w:rsidRPr="001E4218">
              <w:rPr>
                <w:rFonts w:cstheme="minorBidi"/>
                <w:b/>
                <w:bCs/>
                <w:color w:val="7030A0"/>
                <w:sz w:val="22"/>
                <w:szCs w:val="22"/>
              </w:rPr>
              <w:t xml:space="preserve"> </w:t>
            </w:r>
            <w:r w:rsidRPr="001E4218">
              <w:rPr>
                <w:rFonts w:cstheme="minorBidi"/>
                <w:color w:val="000000"/>
                <w:sz w:val="22"/>
                <w:szCs w:val="22"/>
              </w:rPr>
              <w:t>Eur be PVM.</w:t>
            </w:r>
          </w:p>
          <w:p w14:paraId="0B531D78" w14:textId="78FFE115" w:rsidR="00AD291A" w:rsidRPr="001E4218" w:rsidRDefault="00AD291A" w:rsidP="00950535">
            <w:pPr>
              <w:autoSpaceDE w:val="0"/>
              <w:autoSpaceDN w:val="0"/>
              <w:adjustRightInd w:val="0"/>
              <w:rPr>
                <w:color w:val="000000"/>
                <w:sz w:val="22"/>
                <w:szCs w:val="22"/>
              </w:rPr>
            </w:pPr>
          </w:p>
        </w:tc>
        <w:tc>
          <w:tcPr>
            <w:tcW w:w="2171" w:type="pct"/>
            <w:tcBorders>
              <w:top w:val="single" w:sz="4" w:space="0" w:color="000000" w:themeColor="text1"/>
              <w:left w:val="single" w:sz="4" w:space="0" w:color="auto"/>
              <w:bottom w:val="single" w:sz="4" w:space="0" w:color="000000" w:themeColor="text1"/>
              <w:right w:val="single" w:sz="4" w:space="0" w:color="000000" w:themeColor="text1"/>
            </w:tcBorders>
          </w:tcPr>
          <w:p w14:paraId="0E9E2AA9" w14:textId="77777777" w:rsidR="00CF7F58" w:rsidRPr="001E4218" w:rsidRDefault="00CF7F58" w:rsidP="004D7E9D">
            <w:pPr>
              <w:rPr>
                <w:sz w:val="22"/>
                <w:szCs w:val="22"/>
              </w:rPr>
            </w:pPr>
            <w:r w:rsidRPr="00474DBD">
              <w:rPr>
                <w:rFonts w:cstheme="minorBidi"/>
                <w:sz w:val="22"/>
                <w:szCs w:val="22"/>
              </w:rPr>
              <w:t xml:space="preserve">Su pasiūlymu turi būti pateiktas EBVPD (specialiųjų </w:t>
            </w:r>
            <w:r w:rsidRPr="00CB5862">
              <w:rPr>
                <w:rFonts w:eastAsia="Calibri" w:cstheme="minorBidi"/>
                <w:sz w:val="22"/>
                <w:szCs w:val="22"/>
              </w:rPr>
              <w:t>pirkimo sąlygų</w:t>
            </w:r>
            <w:r w:rsidRPr="00CB5862">
              <w:rPr>
                <w:rFonts w:cstheme="minorBidi"/>
                <w:sz w:val="22"/>
                <w:szCs w:val="22"/>
              </w:rPr>
              <w:t xml:space="preserve"> </w:t>
            </w:r>
            <w:r w:rsidRPr="00D933CA">
              <w:rPr>
                <w:rFonts w:cstheme="minorBidi"/>
                <w:color w:val="0070C0"/>
                <w:sz w:val="22"/>
                <w:szCs w:val="22"/>
              </w:rPr>
              <w:t xml:space="preserve">5 </w:t>
            </w:r>
            <w:r w:rsidR="001D68D2" w:rsidRPr="00D933CA">
              <w:rPr>
                <w:rFonts w:cstheme="minorBidi"/>
                <w:color w:val="0070C0"/>
                <w:sz w:val="22"/>
                <w:szCs w:val="22"/>
              </w:rPr>
              <w:t>priedas</w:t>
            </w:r>
            <w:r w:rsidRPr="00D933CA">
              <w:rPr>
                <w:rFonts w:cstheme="minorBidi"/>
                <w:sz w:val="22"/>
                <w:szCs w:val="22"/>
              </w:rPr>
              <w:t>).</w:t>
            </w:r>
          </w:p>
          <w:p w14:paraId="64D7535C" w14:textId="77777777" w:rsidR="00950535" w:rsidRPr="00964F9C" w:rsidRDefault="00950535" w:rsidP="00950535">
            <w:pPr>
              <w:rPr>
                <w:i/>
                <w:iCs/>
                <w:sz w:val="22"/>
                <w:szCs w:val="22"/>
              </w:rPr>
            </w:pPr>
            <w:r w:rsidRPr="00964F9C">
              <w:rPr>
                <w:i/>
                <w:iCs/>
                <w:sz w:val="22"/>
                <w:szCs w:val="22"/>
              </w:rPr>
              <w:t>Perkančiajam subjektui atlikus EBVPD patikrinimo procedūrą, patikrinus pasiūlymus ir išrinkus galimą laimėtoją, tik jo yra prašomi dokumentai, patvirtinantys kvalifikacijos reikalavimo atitiktį.</w:t>
            </w:r>
          </w:p>
          <w:p w14:paraId="33A5D294" w14:textId="77777777" w:rsidR="00950535" w:rsidRPr="001E4218" w:rsidRDefault="00950535" w:rsidP="004D7E9D">
            <w:pPr>
              <w:rPr>
                <w:sz w:val="22"/>
                <w:szCs w:val="22"/>
              </w:rPr>
            </w:pPr>
          </w:p>
          <w:p w14:paraId="0ABD8099" w14:textId="77777777" w:rsidR="00712EC3" w:rsidRPr="00964F9C" w:rsidRDefault="00712EC3" w:rsidP="00D422EC">
            <w:pPr>
              <w:autoSpaceDE w:val="0"/>
              <w:autoSpaceDN w:val="0"/>
              <w:adjustRightInd w:val="0"/>
              <w:jc w:val="both"/>
              <w:rPr>
                <w:color w:val="000000"/>
                <w:sz w:val="22"/>
                <w:szCs w:val="22"/>
                <w:lang w:val="en-US"/>
              </w:rPr>
            </w:pPr>
            <w:r w:rsidRPr="00964F9C">
              <w:rPr>
                <w:color w:val="000000"/>
                <w:sz w:val="22"/>
                <w:szCs w:val="22"/>
              </w:rPr>
              <w:t xml:space="preserve">Pateikiama  paskutinių 2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2209DE56" w14:textId="77777777" w:rsidR="009F1B96" w:rsidRPr="001E4218" w:rsidRDefault="009F1B96" w:rsidP="001E4218">
            <w:pPr>
              <w:autoSpaceDE w:val="0"/>
              <w:autoSpaceDN w:val="0"/>
              <w:adjustRightInd w:val="0"/>
              <w:jc w:val="both"/>
              <w:rPr>
                <w:color w:val="000000"/>
                <w:sz w:val="22"/>
                <w:szCs w:val="22"/>
              </w:rPr>
            </w:pPr>
          </w:p>
          <w:p w14:paraId="25BE4D6B" w14:textId="52C73FCD" w:rsidR="00950535" w:rsidRPr="001E4218" w:rsidRDefault="009F1B96" w:rsidP="001E4218">
            <w:pPr>
              <w:autoSpaceDE w:val="0"/>
              <w:autoSpaceDN w:val="0"/>
              <w:adjustRightInd w:val="0"/>
              <w:jc w:val="both"/>
              <w:rPr>
                <w:color w:val="000000"/>
                <w:sz w:val="22"/>
                <w:szCs w:val="22"/>
              </w:rPr>
            </w:pPr>
            <w:r w:rsidRPr="001E4218">
              <w:rPr>
                <w:rFonts w:cstheme="minorBidi"/>
                <w:color w:val="000000"/>
                <w:sz w:val="22"/>
                <w:szCs w:val="22"/>
              </w:rPr>
              <w:t xml:space="preserve"> </w:t>
            </w:r>
            <w:r w:rsidRPr="001E4218" w:rsidDel="007A2CCD">
              <w:rPr>
                <w:rFonts w:cstheme="minorBidi"/>
                <w:color w:val="000000"/>
                <w:sz w:val="22"/>
                <w:szCs w:val="22"/>
              </w:rPr>
              <w:t xml:space="preserve"> </w:t>
            </w:r>
            <w:r w:rsidRPr="001E4218">
              <w:rPr>
                <w:rFonts w:cstheme="minorBidi"/>
                <w:color w:val="000000"/>
                <w:sz w:val="22"/>
                <w:szCs w:val="22"/>
              </w:rPr>
              <w:t>Jeigu tiekėjas dėl pateisinamų priežasčių negali pateikti pirkimo vykdytojo reikalaujamų jo finansinį ir ekonominį pajėgumą įrodančių dokumentų, jis turi teisę pateikti kitus pirkimo vykdytojui priimtinus dokumentus.</w:t>
            </w:r>
          </w:p>
        </w:tc>
        <w:tc>
          <w:tcPr>
            <w:tcW w:w="12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158B03" w14:textId="77777777" w:rsidR="00682D6A" w:rsidRPr="001E4218" w:rsidRDefault="00682D6A" w:rsidP="001E4218">
            <w:pPr>
              <w:autoSpaceDE w:val="0"/>
              <w:autoSpaceDN w:val="0"/>
              <w:adjustRightInd w:val="0"/>
              <w:jc w:val="both"/>
              <w:rPr>
                <w:color w:val="000000"/>
                <w:sz w:val="22"/>
                <w:szCs w:val="22"/>
              </w:rPr>
            </w:pPr>
            <w:r w:rsidRPr="001E4218">
              <w:rPr>
                <w:rFonts w:cstheme="minorBidi"/>
                <w:color w:val="000000"/>
                <w:sz w:val="22"/>
                <w:szCs w:val="22"/>
              </w:rPr>
              <w:t>Jeigu pasiūlymą teikia ūkio subjektų grupė – reikalavimą turi atitikti visi kartu (pajėgumai sumuojami);</w:t>
            </w:r>
          </w:p>
          <w:p w14:paraId="1882C33D" w14:textId="77777777" w:rsidR="00682D6A" w:rsidRPr="001E4218" w:rsidRDefault="00682D6A" w:rsidP="001E4218">
            <w:pPr>
              <w:autoSpaceDE w:val="0"/>
              <w:autoSpaceDN w:val="0"/>
              <w:adjustRightInd w:val="0"/>
              <w:jc w:val="both"/>
              <w:rPr>
                <w:color w:val="000000"/>
                <w:sz w:val="22"/>
                <w:szCs w:val="22"/>
              </w:rPr>
            </w:pPr>
            <w:r w:rsidRPr="001E4218">
              <w:rPr>
                <w:rFonts w:cstheme="minorBidi"/>
                <w:color w:val="000000"/>
                <w:sz w:val="22"/>
                <w:szCs w:val="22"/>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6B88CA22" w14:textId="77777777" w:rsidR="00682D6A" w:rsidRPr="00DB5567" w:rsidRDefault="00682D6A" w:rsidP="001E4218">
            <w:pPr>
              <w:autoSpaceDE w:val="0"/>
              <w:autoSpaceDN w:val="0"/>
              <w:adjustRightInd w:val="0"/>
              <w:jc w:val="both"/>
              <w:rPr>
                <w:color w:val="000000"/>
                <w:sz w:val="22"/>
                <w:szCs w:val="22"/>
              </w:rPr>
            </w:pPr>
            <w:r w:rsidRPr="00DB5567">
              <w:rPr>
                <w:rFonts w:cstheme="minorBidi"/>
                <w:color w:val="000000"/>
                <w:sz w:val="22"/>
                <w:szCs w:val="22"/>
              </w:rPr>
              <w:t>Subtiekėjams šis kvalifikacijos reikalavimas netaikomas.</w:t>
            </w:r>
          </w:p>
          <w:p w14:paraId="3098882A" w14:textId="70041194" w:rsidR="00AD291A" w:rsidRPr="001E4218" w:rsidRDefault="00F3644F" w:rsidP="001E4218">
            <w:pPr>
              <w:autoSpaceDE w:val="0"/>
              <w:autoSpaceDN w:val="0"/>
              <w:adjustRightInd w:val="0"/>
              <w:jc w:val="both"/>
              <w:rPr>
                <w:color w:val="000000"/>
                <w:sz w:val="22"/>
                <w:szCs w:val="22"/>
              </w:rPr>
            </w:pPr>
            <w:r w:rsidRPr="00474DBD">
              <w:rPr>
                <w:rFonts w:cstheme="minorBidi"/>
                <w:color w:val="000000"/>
                <w:sz w:val="22"/>
                <w:szCs w:val="22"/>
              </w:rPr>
              <w:t xml:space="preserve"> </w:t>
            </w:r>
          </w:p>
        </w:tc>
      </w:tr>
      <w:tr w:rsidR="00AD291A" w:rsidRPr="00964F9C" w14:paraId="4899090D"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7DA41" w14:textId="77777777" w:rsidR="00AD291A" w:rsidRPr="001E4218"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472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CAD82" w14:textId="77777777" w:rsidR="00AD291A" w:rsidRPr="001E4218" w:rsidRDefault="00AD291A" w:rsidP="004D7E9D">
            <w:pPr>
              <w:autoSpaceDE w:val="0"/>
              <w:autoSpaceDN w:val="0"/>
              <w:adjustRightInd w:val="0"/>
              <w:rPr>
                <w:b/>
                <w:bCs/>
                <w:color w:val="000000"/>
                <w:sz w:val="21"/>
                <w:szCs w:val="21"/>
              </w:rPr>
            </w:pPr>
            <w:r w:rsidRPr="00474DBD">
              <w:rPr>
                <w:rFonts w:cstheme="minorBidi"/>
                <w:b/>
                <w:bCs/>
                <w:color w:val="000000"/>
              </w:rPr>
              <w:t>Techninis ir profesinis pajėgumas</w:t>
            </w:r>
          </w:p>
        </w:tc>
      </w:tr>
      <w:tr w:rsidR="00AD291A" w:rsidRPr="00964F9C" w14:paraId="4DF2E119" w14:textId="77777777" w:rsidTr="006D49AB">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D1F3D" w14:textId="77777777" w:rsidR="00AD291A" w:rsidRPr="001E4218" w:rsidRDefault="00AD291A" w:rsidP="00DA384E">
            <w:pPr>
              <w:pStyle w:val="Sraopastraipa"/>
              <w:numPr>
                <w:ilvl w:val="1"/>
                <w:numId w:val="9"/>
              </w:numPr>
              <w:spacing w:before="60" w:after="60" w:line="257" w:lineRule="auto"/>
              <w:ind w:left="357" w:hanging="357"/>
              <w:jc w:val="right"/>
              <w:rPr>
                <w:rFonts w:eastAsiaTheme="minorHAnsi"/>
                <w:sz w:val="21"/>
                <w:szCs w:val="21"/>
              </w:rPr>
            </w:pPr>
          </w:p>
        </w:tc>
        <w:tc>
          <w:tcPr>
            <w:tcW w:w="1305" w:type="pct"/>
            <w:tcBorders>
              <w:top w:val="single" w:sz="4" w:space="0" w:color="000000" w:themeColor="text1"/>
              <w:left w:val="single" w:sz="4" w:space="0" w:color="000000" w:themeColor="text1"/>
              <w:bottom w:val="single" w:sz="4" w:space="0" w:color="000000" w:themeColor="text1"/>
              <w:right w:val="single" w:sz="4" w:space="0" w:color="auto"/>
            </w:tcBorders>
          </w:tcPr>
          <w:p w14:paraId="078788DF" w14:textId="43D2EF3A" w:rsidR="00712EC3" w:rsidRPr="001E4218" w:rsidRDefault="00AD291A" w:rsidP="004D7E9D">
            <w:pPr>
              <w:autoSpaceDE w:val="0"/>
              <w:autoSpaceDN w:val="0"/>
              <w:adjustRightInd w:val="0"/>
              <w:jc w:val="both"/>
              <w:rPr>
                <w:color w:val="000000"/>
                <w:sz w:val="22"/>
                <w:szCs w:val="22"/>
              </w:rPr>
            </w:pPr>
            <w:r w:rsidRPr="00474DBD">
              <w:rPr>
                <w:rFonts w:cstheme="minorBidi"/>
                <w:color w:val="000000"/>
                <w:sz w:val="22"/>
                <w:szCs w:val="22"/>
              </w:rPr>
              <w:t>Tiekėjas</w:t>
            </w:r>
            <w:r w:rsidRPr="008A0166">
              <w:rPr>
                <w:rFonts w:cstheme="minorBidi"/>
                <w:color w:val="000000"/>
                <w:sz w:val="22"/>
                <w:szCs w:val="22"/>
              </w:rPr>
              <w:t xml:space="preserve"> per paskutinius 5 metus (jeigu veikla vykdyta mažiau nei 5 metus – per laikotarpį nuo įregistravimo dienos) iki pasiūlymų pateikimo termino </w:t>
            </w:r>
            <w:r w:rsidRPr="008A0166">
              <w:rPr>
                <w:rFonts w:cstheme="minorBidi"/>
                <w:color w:val="000000"/>
                <w:sz w:val="22"/>
                <w:szCs w:val="22"/>
              </w:rPr>
              <w:lastRenderedPageBreak/>
              <w:t xml:space="preserve">pabaigos </w:t>
            </w:r>
            <w:r w:rsidR="002449EC" w:rsidRPr="008A0166">
              <w:rPr>
                <w:rFonts w:eastAsiaTheme="minorHAnsi" w:cstheme="minorBidi"/>
                <w:sz w:val="22"/>
                <w:szCs w:val="22"/>
                <w:lang w:eastAsia="en-US"/>
              </w:rPr>
              <w:t xml:space="preserve"> </w:t>
            </w:r>
            <w:r w:rsidR="002449EC" w:rsidRPr="008A0166">
              <w:rPr>
                <w:rFonts w:cstheme="minorBidi"/>
                <w:color w:val="000000"/>
                <w:sz w:val="22"/>
                <w:szCs w:val="22"/>
              </w:rPr>
              <w:t>yra pastatęs</w:t>
            </w:r>
            <w:r w:rsidR="00F15547" w:rsidRPr="008A0166">
              <w:rPr>
                <w:rFonts w:cstheme="minorBidi"/>
                <w:color w:val="000000"/>
                <w:sz w:val="22"/>
                <w:szCs w:val="22"/>
              </w:rPr>
              <w:t xml:space="preserve"> ir (ar)</w:t>
            </w:r>
            <w:r w:rsidR="00F15547" w:rsidRPr="008A0166" w:rsidDel="007A2CCD">
              <w:rPr>
                <w:rFonts w:cstheme="minorBidi"/>
                <w:color w:val="FF0000"/>
                <w:sz w:val="22"/>
                <w:szCs w:val="22"/>
              </w:rPr>
              <w:t xml:space="preserve"> </w:t>
            </w:r>
            <w:r w:rsidR="002449EC" w:rsidRPr="008A0166">
              <w:rPr>
                <w:rFonts w:cstheme="minorBidi"/>
                <w:color w:val="000000"/>
                <w:sz w:val="22"/>
                <w:szCs w:val="22"/>
              </w:rPr>
              <w:t>rekonstravęs</w:t>
            </w:r>
            <w:r w:rsidR="00F15547" w:rsidRPr="008A0166">
              <w:rPr>
                <w:rFonts w:cstheme="minorBidi"/>
                <w:color w:val="000000"/>
                <w:sz w:val="22"/>
                <w:szCs w:val="22"/>
              </w:rPr>
              <w:t xml:space="preserve"> ir (ar) </w:t>
            </w:r>
            <w:r w:rsidR="00950535" w:rsidRPr="008A0166">
              <w:rPr>
                <w:rFonts w:cstheme="minorBidi"/>
                <w:color w:val="000000"/>
                <w:sz w:val="22"/>
                <w:szCs w:val="22"/>
              </w:rPr>
              <w:t>kapitališkai suremontavęs bent 1</w:t>
            </w:r>
            <w:r w:rsidR="002449EC" w:rsidRPr="008A0166">
              <w:rPr>
                <w:rFonts w:cstheme="minorBidi"/>
                <w:color w:val="000000"/>
                <w:sz w:val="22"/>
                <w:szCs w:val="22"/>
              </w:rPr>
              <w:t xml:space="preserve"> buitinių nuotekų valyklą, kurios </w:t>
            </w:r>
          </w:p>
          <w:p w14:paraId="7D299146" w14:textId="6C068159" w:rsidR="00712EC3" w:rsidRPr="001E4218" w:rsidRDefault="00712EC3" w:rsidP="004D7E9D">
            <w:pPr>
              <w:autoSpaceDE w:val="0"/>
              <w:autoSpaceDN w:val="0"/>
              <w:adjustRightInd w:val="0"/>
              <w:jc w:val="both"/>
              <w:rPr>
                <w:color w:val="000000"/>
                <w:sz w:val="22"/>
                <w:szCs w:val="22"/>
              </w:rPr>
            </w:pPr>
            <w:r w:rsidRPr="00474DBD">
              <w:rPr>
                <w:rFonts w:cstheme="minorBidi"/>
                <w:color w:val="000000"/>
                <w:sz w:val="22"/>
                <w:szCs w:val="22"/>
              </w:rPr>
              <w:t xml:space="preserve">3.1.1. </w:t>
            </w:r>
            <w:r w:rsidR="002449EC" w:rsidRPr="00474DBD">
              <w:rPr>
                <w:rFonts w:cstheme="minorBidi"/>
                <w:color w:val="000000"/>
                <w:sz w:val="22"/>
                <w:szCs w:val="22"/>
              </w:rPr>
              <w:t>našumas ne mažesnis kaip</w:t>
            </w:r>
            <w:r w:rsidRPr="00474DBD">
              <w:rPr>
                <w:rFonts w:cstheme="minorBidi"/>
                <w:b/>
                <w:bCs/>
                <w:color w:val="000000"/>
                <w:sz w:val="22"/>
                <w:szCs w:val="22"/>
              </w:rPr>
              <w:t xml:space="preserve"> </w:t>
            </w:r>
            <w:r w:rsidR="00950535" w:rsidRPr="008A0166">
              <w:rPr>
                <w:rFonts w:cstheme="minorBidi"/>
                <w:color w:val="000000"/>
                <w:sz w:val="22"/>
                <w:szCs w:val="22"/>
              </w:rPr>
              <w:t>127</w:t>
            </w:r>
            <w:r w:rsidR="00E05724" w:rsidRPr="008A0166">
              <w:rPr>
                <w:rFonts w:cstheme="minorBidi"/>
                <w:color w:val="000000"/>
                <w:sz w:val="22"/>
                <w:szCs w:val="22"/>
              </w:rPr>
              <w:t xml:space="preserve"> </w:t>
            </w:r>
            <w:r w:rsidR="002449EC" w:rsidRPr="008A0166">
              <w:rPr>
                <w:rFonts w:cstheme="minorBidi"/>
                <w:color w:val="000000"/>
                <w:sz w:val="22"/>
                <w:szCs w:val="22"/>
              </w:rPr>
              <w:t>m</w:t>
            </w:r>
            <w:r w:rsidR="002449EC" w:rsidRPr="008A0166">
              <w:rPr>
                <w:rFonts w:cstheme="minorBidi"/>
                <w:color w:val="000000"/>
                <w:sz w:val="22"/>
                <w:szCs w:val="22"/>
                <w:vertAlign w:val="superscript"/>
              </w:rPr>
              <w:t>3</w:t>
            </w:r>
            <w:r w:rsidR="002449EC" w:rsidRPr="008A0166">
              <w:rPr>
                <w:rFonts w:cstheme="minorBidi"/>
                <w:color w:val="000000"/>
                <w:sz w:val="22"/>
                <w:szCs w:val="22"/>
              </w:rPr>
              <w:t>/d</w:t>
            </w:r>
            <w:r w:rsidRPr="008A0166">
              <w:rPr>
                <w:rFonts w:cstheme="minorBidi"/>
                <w:color w:val="000000"/>
                <w:sz w:val="22"/>
                <w:szCs w:val="22"/>
              </w:rPr>
              <w:t>;</w:t>
            </w:r>
          </w:p>
          <w:p w14:paraId="224B0B79" w14:textId="1370B4E7" w:rsidR="002449EC" w:rsidRPr="001E4218" w:rsidRDefault="00712EC3" w:rsidP="004D7E9D">
            <w:pPr>
              <w:autoSpaceDE w:val="0"/>
              <w:autoSpaceDN w:val="0"/>
              <w:adjustRightInd w:val="0"/>
              <w:jc w:val="both"/>
              <w:rPr>
                <w:sz w:val="22"/>
                <w:szCs w:val="22"/>
              </w:rPr>
            </w:pPr>
            <w:r w:rsidRPr="00474DBD">
              <w:rPr>
                <w:rFonts w:cstheme="minorBidi"/>
                <w:color w:val="000000"/>
                <w:sz w:val="22"/>
                <w:szCs w:val="22"/>
              </w:rPr>
              <w:t>3.1.2.</w:t>
            </w:r>
            <w:r w:rsidR="002449EC" w:rsidRPr="008A0166">
              <w:rPr>
                <w:rFonts w:cstheme="minorBidi"/>
                <w:color w:val="000000"/>
                <w:sz w:val="22"/>
                <w:szCs w:val="22"/>
              </w:rPr>
              <w:t xml:space="preserve"> svarbiausių darbų vertė </w:t>
            </w:r>
            <w:r w:rsidRPr="008A0166">
              <w:rPr>
                <w:rFonts w:cstheme="minorBidi"/>
                <w:sz w:val="22"/>
                <w:szCs w:val="22"/>
              </w:rPr>
              <w:t>b</w:t>
            </w:r>
            <w:r w:rsidR="002449EC" w:rsidRPr="008A0166">
              <w:rPr>
                <w:rFonts w:cstheme="minorBidi"/>
                <w:sz w:val="22"/>
                <w:szCs w:val="22"/>
              </w:rPr>
              <w:t xml:space="preserve">uvo ne mažesnė kaip </w:t>
            </w:r>
            <w:r w:rsidR="00771821">
              <w:rPr>
                <w:rFonts w:cstheme="minorBidi"/>
                <w:sz w:val="22"/>
                <w:szCs w:val="22"/>
              </w:rPr>
              <w:t>300</w:t>
            </w:r>
            <w:r w:rsidR="009736B1" w:rsidRPr="008A0166">
              <w:rPr>
                <w:rFonts w:cstheme="minorBidi"/>
                <w:sz w:val="22"/>
                <w:szCs w:val="22"/>
              </w:rPr>
              <w:t xml:space="preserve"> 000</w:t>
            </w:r>
            <w:r w:rsidR="002449EC" w:rsidRPr="008A0166">
              <w:rPr>
                <w:rFonts w:cstheme="minorBidi"/>
                <w:sz w:val="22"/>
                <w:szCs w:val="22"/>
              </w:rPr>
              <w:t xml:space="preserve"> Eur be PVM, </w:t>
            </w:r>
            <w:r w:rsidR="002449EC" w:rsidRPr="00474DBD">
              <w:rPr>
                <w:rFonts w:cstheme="minorBidi"/>
                <w:sz w:val="22"/>
                <w:szCs w:val="22"/>
              </w:rPr>
              <w:t>o darbų atlikimas ir galutiniai rezultatai buvo tinkami.</w:t>
            </w:r>
          </w:p>
          <w:p w14:paraId="25B69A0C" w14:textId="77777777" w:rsidR="00FA14BE" w:rsidRPr="001E4218" w:rsidRDefault="00FA14BE" w:rsidP="004D7E9D">
            <w:pPr>
              <w:autoSpaceDE w:val="0"/>
              <w:autoSpaceDN w:val="0"/>
              <w:adjustRightInd w:val="0"/>
              <w:jc w:val="both"/>
              <w:rPr>
                <w:color w:val="000000"/>
                <w:sz w:val="22"/>
                <w:szCs w:val="22"/>
              </w:rPr>
            </w:pPr>
          </w:p>
          <w:p w14:paraId="6F1EAFD0" w14:textId="764AF8E6" w:rsidR="00ED73C4" w:rsidRPr="001E4218" w:rsidRDefault="002449EC" w:rsidP="004D7E9D">
            <w:pPr>
              <w:autoSpaceDE w:val="0"/>
              <w:autoSpaceDN w:val="0"/>
              <w:adjustRightInd w:val="0"/>
              <w:jc w:val="both"/>
              <w:rPr>
                <w:color w:val="000000"/>
                <w:sz w:val="22"/>
                <w:szCs w:val="22"/>
              </w:rPr>
            </w:pPr>
            <w:r w:rsidRPr="00964F9C">
              <w:rPr>
                <w:color w:val="000000"/>
                <w:sz w:val="22"/>
                <w:szCs w:val="22"/>
              </w:rPr>
              <w:t>Svarbiausi darbai</w:t>
            </w:r>
            <w:r w:rsidR="00950535" w:rsidRPr="00964F9C">
              <w:rPr>
                <w:color w:val="000000"/>
                <w:sz w:val="22"/>
                <w:szCs w:val="22"/>
              </w:rPr>
              <w:t xml:space="preserve"> yra</w:t>
            </w:r>
            <w:r w:rsidRPr="00964F9C">
              <w:rPr>
                <w:color w:val="000000"/>
                <w:sz w:val="22"/>
                <w:szCs w:val="22"/>
              </w:rPr>
              <w:t xml:space="preserve">: </w:t>
            </w:r>
            <w:bookmarkStart w:id="78" w:name="_Hlk184198003"/>
            <w:r w:rsidR="00ED73C4" w:rsidRPr="00964F9C">
              <w:rPr>
                <w:color w:val="000000"/>
                <w:sz w:val="22"/>
                <w:szCs w:val="22"/>
              </w:rPr>
              <w:t xml:space="preserve">buitinių </w:t>
            </w:r>
            <w:r w:rsidRPr="00964F9C">
              <w:rPr>
                <w:color w:val="000000"/>
                <w:sz w:val="22"/>
                <w:szCs w:val="22"/>
              </w:rPr>
              <w:t>nuotekų</w:t>
            </w:r>
            <w:r w:rsidR="00ED73C4" w:rsidRPr="00964F9C">
              <w:rPr>
                <w:color w:val="000000"/>
                <w:sz w:val="22"/>
                <w:szCs w:val="22"/>
              </w:rPr>
              <w:t xml:space="preserve"> valyklos statybos ir (ar) rekonstrukcijos ir (ar) kapitalinio remonto darbai, įskaitant technologinės įrangos sumontavimą</w:t>
            </w:r>
            <w:r w:rsidR="00584594">
              <w:rPr>
                <w:color w:val="000000"/>
                <w:sz w:val="22"/>
                <w:szCs w:val="22"/>
              </w:rPr>
              <w:t>, paleidimą ir derinimą.</w:t>
            </w:r>
          </w:p>
          <w:bookmarkEnd w:id="78"/>
          <w:p w14:paraId="68C64BA0" w14:textId="45CA0894" w:rsidR="00AD291A" w:rsidRPr="001E4218" w:rsidRDefault="00AD291A" w:rsidP="004D7E9D">
            <w:pPr>
              <w:autoSpaceDE w:val="0"/>
              <w:autoSpaceDN w:val="0"/>
              <w:adjustRightInd w:val="0"/>
              <w:jc w:val="both"/>
              <w:rPr>
                <w:color w:val="000000"/>
                <w:sz w:val="22"/>
                <w:szCs w:val="22"/>
              </w:rPr>
            </w:pPr>
            <w:r w:rsidRPr="00474DBD">
              <w:rPr>
                <w:rFonts w:cstheme="minorBidi"/>
                <w:color w:val="000000"/>
                <w:sz w:val="22"/>
                <w:szCs w:val="22"/>
              </w:rPr>
              <w:t xml:space="preserve">Galutinį rezultatą tiekėjas gali būti pasiekęs pagal vieną ar kelias sutartis, </w:t>
            </w:r>
            <w:r w:rsidR="00964F9C" w:rsidRPr="00474DBD">
              <w:rPr>
                <w:rFonts w:cstheme="minorBidi"/>
                <w:color w:val="000000"/>
                <w:sz w:val="22"/>
                <w:szCs w:val="22"/>
              </w:rPr>
              <w:t>bet ne daugiau kaip 3.</w:t>
            </w:r>
          </w:p>
          <w:p w14:paraId="1A5039DB" w14:textId="77777777" w:rsidR="00950535" w:rsidRPr="001E4218" w:rsidRDefault="00950535" w:rsidP="004D7E9D">
            <w:pPr>
              <w:autoSpaceDE w:val="0"/>
              <w:autoSpaceDN w:val="0"/>
              <w:adjustRightInd w:val="0"/>
              <w:jc w:val="both"/>
              <w:rPr>
                <w:color w:val="000000"/>
                <w:sz w:val="22"/>
                <w:szCs w:val="22"/>
              </w:rPr>
            </w:pPr>
            <w:r w:rsidRPr="00474DBD">
              <w:rPr>
                <w:rFonts w:cstheme="minorBidi"/>
                <w:color w:val="000000"/>
                <w:sz w:val="22"/>
                <w:szCs w:val="22"/>
              </w:rPr>
              <w:t xml:space="preserve">5 (penkerių) metų terminas skaičiuojamas nuo paskutinės pasiūlymo </w:t>
            </w:r>
            <w:r w:rsidRPr="00D933CA">
              <w:rPr>
                <w:rFonts w:cstheme="minorBidi"/>
                <w:color w:val="000000"/>
                <w:sz w:val="22"/>
                <w:szCs w:val="22"/>
              </w:rPr>
              <w:t>pateikimo termino dienos.</w:t>
            </w:r>
          </w:p>
        </w:tc>
        <w:tc>
          <w:tcPr>
            <w:tcW w:w="2171" w:type="pct"/>
            <w:tcBorders>
              <w:top w:val="single" w:sz="4" w:space="0" w:color="000000" w:themeColor="text1"/>
              <w:left w:val="single" w:sz="4" w:space="0" w:color="auto"/>
              <w:bottom w:val="single" w:sz="4" w:space="0" w:color="000000" w:themeColor="text1"/>
              <w:right w:val="single" w:sz="4" w:space="0" w:color="000000" w:themeColor="text1"/>
            </w:tcBorders>
          </w:tcPr>
          <w:p w14:paraId="12C83C49" w14:textId="77777777" w:rsidR="00CF7F58" w:rsidRPr="001E4218" w:rsidRDefault="00CF7F58" w:rsidP="004D7E9D">
            <w:pPr>
              <w:rPr>
                <w:sz w:val="22"/>
              </w:rPr>
            </w:pPr>
            <w:r w:rsidRPr="00474DBD">
              <w:rPr>
                <w:rFonts w:cstheme="minorBidi"/>
                <w:sz w:val="22"/>
              </w:rPr>
              <w:lastRenderedPageBreak/>
              <w:t>Su pasiūlymu turi būti pateiktas EBVPD (</w:t>
            </w:r>
            <w:r w:rsidRPr="00CB5862">
              <w:rPr>
                <w:rFonts w:cstheme="minorBidi"/>
                <w:sz w:val="22"/>
                <w:szCs w:val="22"/>
              </w:rPr>
              <w:t xml:space="preserve">specialiųjų </w:t>
            </w:r>
            <w:r w:rsidRPr="00CB5862">
              <w:rPr>
                <w:rFonts w:eastAsia="Calibri" w:cstheme="minorBidi"/>
                <w:sz w:val="22"/>
                <w:szCs w:val="22"/>
              </w:rPr>
              <w:t>pirkimo sąlygų</w:t>
            </w:r>
            <w:r w:rsidRPr="00D933CA">
              <w:rPr>
                <w:rFonts w:cstheme="minorBidi"/>
                <w:sz w:val="22"/>
              </w:rPr>
              <w:t xml:space="preserve"> </w:t>
            </w:r>
            <w:r w:rsidRPr="00D933CA">
              <w:rPr>
                <w:rFonts w:cstheme="minorBidi"/>
                <w:color w:val="0070C0"/>
                <w:sz w:val="22"/>
              </w:rPr>
              <w:t>5</w:t>
            </w:r>
            <w:r w:rsidRPr="00D933CA">
              <w:rPr>
                <w:rFonts w:cstheme="minorBidi"/>
                <w:sz w:val="22"/>
              </w:rPr>
              <w:t xml:space="preserve"> </w:t>
            </w:r>
            <w:r w:rsidR="001D68D2" w:rsidRPr="00D933CA">
              <w:rPr>
                <w:rFonts w:cstheme="minorBidi"/>
                <w:color w:val="0070C0"/>
                <w:sz w:val="22"/>
              </w:rPr>
              <w:t>priedas</w:t>
            </w:r>
            <w:r w:rsidRPr="00D933CA">
              <w:rPr>
                <w:rFonts w:cstheme="minorBidi"/>
                <w:sz w:val="22"/>
              </w:rPr>
              <w:t>).</w:t>
            </w:r>
          </w:p>
          <w:p w14:paraId="26BD7910" w14:textId="77777777" w:rsidR="00AF33D7" w:rsidRPr="00964F9C" w:rsidRDefault="00AF33D7" w:rsidP="00AF33D7">
            <w:pPr>
              <w:rPr>
                <w:sz w:val="22"/>
              </w:rPr>
            </w:pPr>
            <w:r w:rsidRPr="00964F9C">
              <w:rPr>
                <w:i/>
                <w:iCs/>
                <w:sz w:val="22"/>
              </w:rPr>
              <w:t>Perkančiajam subjektui atlikus EBVPD patikrinimo procedūrą, patikrinus pasiūlymus ir išrinkus galimą laimėtoją, tik jo yra prašomi dokumentai, patvirtinantys kvalifikacijos reikalavimo atitiktį.</w:t>
            </w:r>
          </w:p>
          <w:p w14:paraId="4DDA2BA9" w14:textId="77777777" w:rsidR="00AF33D7" w:rsidRPr="001E4218" w:rsidRDefault="00AF33D7" w:rsidP="004D7E9D">
            <w:pPr>
              <w:rPr>
                <w:sz w:val="22"/>
              </w:rPr>
            </w:pPr>
          </w:p>
          <w:p w14:paraId="45C9CBDC" w14:textId="77777777" w:rsidR="00CF7F58" w:rsidRPr="001E4218" w:rsidRDefault="00CF7F58" w:rsidP="004D7E9D">
            <w:pPr>
              <w:autoSpaceDE w:val="0"/>
              <w:autoSpaceDN w:val="0"/>
              <w:adjustRightInd w:val="0"/>
              <w:jc w:val="both"/>
              <w:rPr>
                <w:color w:val="000000"/>
                <w:sz w:val="22"/>
                <w:szCs w:val="22"/>
              </w:rPr>
            </w:pPr>
          </w:p>
          <w:p w14:paraId="699E8C1D" w14:textId="60FDFF76" w:rsidR="00AD291A" w:rsidRPr="001E4218" w:rsidRDefault="00CF7F58" w:rsidP="004D7E9D">
            <w:pPr>
              <w:autoSpaceDE w:val="0"/>
              <w:autoSpaceDN w:val="0"/>
              <w:adjustRightInd w:val="0"/>
              <w:jc w:val="both"/>
              <w:rPr>
                <w:sz w:val="22"/>
                <w:szCs w:val="22"/>
              </w:rPr>
            </w:pPr>
            <w:r w:rsidRPr="00474DBD">
              <w:rPr>
                <w:rFonts w:cstheme="minorBidi"/>
                <w:color w:val="000000"/>
                <w:sz w:val="22"/>
                <w:szCs w:val="22"/>
              </w:rPr>
              <w:t>P</w:t>
            </w:r>
            <w:r w:rsidR="002449EC" w:rsidRPr="00474DBD">
              <w:rPr>
                <w:rFonts w:cstheme="minorBidi"/>
                <w:color w:val="000000"/>
                <w:sz w:val="22"/>
                <w:szCs w:val="22"/>
              </w:rPr>
              <w:t>ateikiama</w:t>
            </w:r>
            <w:r w:rsidR="00B420DE" w:rsidRPr="00474DBD">
              <w:rPr>
                <w:rFonts w:cstheme="minorBidi"/>
                <w:color w:val="000000"/>
                <w:sz w:val="22"/>
                <w:szCs w:val="22"/>
              </w:rPr>
              <w:t>s</w:t>
            </w:r>
            <w:r w:rsidR="002449EC" w:rsidRPr="00474DBD">
              <w:rPr>
                <w:rFonts w:cstheme="minorBidi"/>
                <w:color w:val="000000"/>
                <w:sz w:val="22"/>
                <w:szCs w:val="22"/>
              </w:rPr>
              <w:t xml:space="preserve"> Tiekėjo atliktų </w:t>
            </w:r>
            <w:r w:rsidR="00CC523D" w:rsidRPr="00474DBD">
              <w:rPr>
                <w:rFonts w:cstheme="minorBidi"/>
                <w:color w:val="000000"/>
                <w:sz w:val="22"/>
                <w:szCs w:val="22"/>
              </w:rPr>
              <w:t xml:space="preserve">svarbiausių </w:t>
            </w:r>
            <w:r w:rsidR="002449EC" w:rsidRPr="00D933CA">
              <w:rPr>
                <w:rFonts w:cstheme="minorBidi"/>
                <w:color w:val="000000"/>
                <w:sz w:val="22"/>
                <w:szCs w:val="22"/>
              </w:rPr>
              <w:t>darbų sąrašas,</w:t>
            </w:r>
            <w:r w:rsidR="00CC523D" w:rsidRPr="00D933CA">
              <w:rPr>
                <w:rFonts w:cstheme="minorBidi"/>
                <w:color w:val="000000"/>
                <w:sz w:val="22"/>
                <w:szCs w:val="22"/>
              </w:rPr>
              <w:t xml:space="preserve"> parengtas pagal </w:t>
            </w:r>
            <w:r w:rsidR="002449EC" w:rsidRPr="008A0166">
              <w:rPr>
                <w:rFonts w:cstheme="minorBidi"/>
                <w:color w:val="000000"/>
                <w:sz w:val="22"/>
                <w:szCs w:val="22"/>
              </w:rPr>
              <w:t xml:space="preserve"> </w:t>
            </w:r>
            <w:r w:rsidR="00CC523D" w:rsidRPr="008A0166">
              <w:rPr>
                <w:rFonts w:eastAsia="Calibri" w:cstheme="minorBidi"/>
                <w:sz w:val="22"/>
                <w:szCs w:val="22"/>
              </w:rPr>
              <w:t xml:space="preserve"> specialiųjų pirkimo sąlygų </w:t>
            </w:r>
            <w:r w:rsidR="00364433" w:rsidRPr="008A0166">
              <w:rPr>
                <w:rFonts w:eastAsia="Calibri" w:cstheme="minorBidi"/>
                <w:b/>
                <w:bCs/>
                <w:color w:val="0070C0"/>
                <w:sz w:val="22"/>
                <w:szCs w:val="22"/>
              </w:rPr>
              <w:t>1</w:t>
            </w:r>
            <w:r w:rsidR="00364433">
              <w:rPr>
                <w:rFonts w:eastAsia="Calibri"/>
                <w:b/>
                <w:bCs/>
                <w:color w:val="0070C0"/>
                <w:sz w:val="22"/>
                <w:szCs w:val="22"/>
              </w:rPr>
              <w:t xml:space="preserve">3 </w:t>
            </w:r>
            <w:r w:rsidR="00CC523D" w:rsidRPr="00474DBD">
              <w:rPr>
                <w:rFonts w:eastAsia="Calibri" w:cstheme="minorBidi"/>
                <w:b/>
                <w:bCs/>
                <w:color w:val="0070C0"/>
                <w:sz w:val="22"/>
                <w:szCs w:val="22"/>
              </w:rPr>
              <w:t xml:space="preserve">priede </w:t>
            </w:r>
            <w:r w:rsidR="00CC523D" w:rsidRPr="00474DBD">
              <w:rPr>
                <w:rFonts w:eastAsia="Calibri" w:cstheme="minorBidi"/>
                <w:sz w:val="22"/>
                <w:szCs w:val="22"/>
              </w:rPr>
              <w:t>pateiktą formą</w:t>
            </w:r>
            <w:r w:rsidR="00F56634" w:rsidRPr="00474DBD">
              <w:rPr>
                <w:rFonts w:eastAsia="Calibri" w:cstheme="minorBidi"/>
                <w:sz w:val="22"/>
                <w:szCs w:val="22"/>
              </w:rPr>
              <w:t>, kartu su</w:t>
            </w:r>
            <w:r w:rsidR="00F56634" w:rsidRPr="00964F9C">
              <w:rPr>
                <w:sz w:val="22"/>
                <w:szCs w:val="22"/>
              </w:rPr>
              <w:t xml:space="preserve"> </w:t>
            </w:r>
            <w:r w:rsidR="00854A6C" w:rsidRPr="008A0166">
              <w:rPr>
                <w:rFonts w:eastAsia="Calibri" w:cstheme="minorBidi"/>
                <w:sz w:val="22"/>
                <w:szCs w:val="22"/>
              </w:rPr>
              <w:t>u</w:t>
            </w:r>
            <w:r w:rsidR="00F56634" w:rsidRPr="008A0166">
              <w:rPr>
                <w:rFonts w:eastAsia="Calibri" w:cstheme="minorBidi"/>
                <w:sz w:val="22"/>
                <w:szCs w:val="22"/>
              </w:rPr>
              <w:t>žsakovo pažyma</w:t>
            </w:r>
            <w:r w:rsidR="00AF33D7" w:rsidRPr="008A0166">
              <w:rPr>
                <w:rFonts w:eastAsia="Calibri" w:cstheme="minorBidi"/>
                <w:sz w:val="22"/>
                <w:szCs w:val="22"/>
              </w:rPr>
              <w:t>(-</w:t>
            </w:r>
            <w:proofErr w:type="spellStart"/>
            <w:r w:rsidR="00AF33D7" w:rsidRPr="008A0166">
              <w:rPr>
                <w:rFonts w:eastAsia="Calibri" w:cstheme="minorBidi"/>
                <w:sz w:val="22"/>
                <w:szCs w:val="22"/>
              </w:rPr>
              <w:t>omis</w:t>
            </w:r>
            <w:proofErr w:type="spellEnd"/>
            <w:r w:rsidR="00AF33D7" w:rsidRPr="008A0166">
              <w:rPr>
                <w:rFonts w:eastAsia="Calibri" w:cstheme="minorBidi"/>
                <w:sz w:val="22"/>
                <w:szCs w:val="22"/>
              </w:rPr>
              <w:t>)</w:t>
            </w:r>
            <w:r w:rsidR="00F56634" w:rsidRPr="008A0166">
              <w:rPr>
                <w:rFonts w:eastAsia="Calibri" w:cstheme="minorBidi"/>
                <w:sz w:val="22"/>
                <w:szCs w:val="22"/>
              </w:rPr>
              <w:t>, kad svarbiausi statybos darbai  buvo atlikti tinkamai ir laiku</w:t>
            </w:r>
            <w:r w:rsidR="00AF33D7" w:rsidRPr="008A0166">
              <w:rPr>
                <w:rFonts w:eastAsia="Calibri" w:cstheme="minorBidi"/>
                <w:sz w:val="22"/>
                <w:szCs w:val="22"/>
              </w:rPr>
              <w:t xml:space="preserve">, </w:t>
            </w:r>
            <w:r w:rsidR="00AF33D7" w:rsidRPr="00964F9C">
              <w:rPr>
                <w:rFonts w:eastAsiaTheme="minorEastAsia"/>
                <w:sz w:val="22"/>
                <w:szCs w:val="22"/>
              </w:rPr>
              <w:t xml:space="preserve"> </w:t>
            </w:r>
            <w:r w:rsidR="00AF33D7" w:rsidRPr="00474DBD">
              <w:rPr>
                <w:rFonts w:eastAsia="Calibri" w:cstheme="minorBidi"/>
                <w:sz w:val="22"/>
                <w:szCs w:val="22"/>
              </w:rPr>
              <w:t xml:space="preserve">kuriose </w:t>
            </w:r>
            <w:bookmarkStart w:id="79" w:name="_Hlk173415712"/>
            <w:r w:rsidR="00AF33D7" w:rsidRPr="00474DBD">
              <w:rPr>
                <w:rFonts w:eastAsia="Calibri" w:cstheme="minorBidi"/>
                <w:sz w:val="22"/>
                <w:szCs w:val="22"/>
              </w:rPr>
              <w:t>nurodomas svarbiausių statybos darbų* vykdytojas, kokie svarbiausi statybos darbai* buvo atlikti, kokia svarbiausių statybos darbų* vertė, kad svarbiausių statybos darbų* atlikimas ir gal</w:t>
            </w:r>
            <w:r w:rsidR="00AF33D7" w:rsidRPr="00D933CA">
              <w:rPr>
                <w:rFonts w:eastAsia="Calibri" w:cstheme="minorBidi"/>
                <w:sz w:val="22"/>
                <w:szCs w:val="22"/>
              </w:rPr>
              <w:t xml:space="preserve">utiniai rezultatai buvo tinkami (svarbiausi statybos </w:t>
            </w:r>
            <w:r w:rsidR="00AF33D7" w:rsidRPr="00D933CA">
              <w:rPr>
                <w:rFonts w:eastAsia="Calibri" w:cstheme="minorBidi"/>
                <w:bCs/>
                <w:sz w:val="22"/>
                <w:szCs w:val="22"/>
              </w:rPr>
              <w:t>darbai</w:t>
            </w:r>
            <w:r w:rsidR="00AF33D7" w:rsidRPr="008A0166">
              <w:rPr>
                <w:rFonts w:eastAsia="Calibri" w:cstheme="minorBidi"/>
                <w:bCs/>
                <w:sz w:val="22"/>
                <w:szCs w:val="22"/>
              </w:rPr>
              <w:t xml:space="preserve"> buvo atlikti ir užbaigti pagal darbų atlikimą reglamentuojančių teisės aktų bei sutarties reikalavimus).</w:t>
            </w:r>
            <w:bookmarkEnd w:id="79"/>
          </w:p>
          <w:p w14:paraId="2017F69B" w14:textId="77777777" w:rsidR="00964F9C" w:rsidRPr="001E4218" w:rsidRDefault="00964F9C" w:rsidP="00964F9C">
            <w:pPr>
              <w:autoSpaceDE w:val="0"/>
              <w:autoSpaceDN w:val="0"/>
              <w:adjustRightInd w:val="0"/>
              <w:rPr>
                <w:color w:val="000000"/>
                <w:sz w:val="22"/>
                <w:szCs w:val="22"/>
              </w:rPr>
            </w:pPr>
            <w:r w:rsidRPr="001E4218">
              <w:rPr>
                <w:rFonts w:cstheme="minorBidi"/>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6FA387C1" w14:textId="389C2D84" w:rsidR="00E1367A" w:rsidRPr="001E4218" w:rsidRDefault="00964F9C" w:rsidP="00964F9C">
            <w:pPr>
              <w:autoSpaceDE w:val="0"/>
              <w:autoSpaceDN w:val="0"/>
              <w:adjustRightInd w:val="0"/>
              <w:jc w:val="both"/>
              <w:rPr>
                <w:color w:val="000000"/>
                <w:sz w:val="22"/>
                <w:szCs w:val="22"/>
              </w:rPr>
            </w:pPr>
            <w:r w:rsidRPr="001E4218">
              <w:rPr>
                <w:rFonts w:cstheme="minorBidi"/>
                <w:color w:val="000000"/>
                <w:sz w:val="22"/>
                <w:szCs w:val="22"/>
              </w:rPr>
              <w:t>Jei sutartis apima kelis objektus, kurių vienas yra pilnai užbaigtas ir atitinka keliamus reikalavimus, tokia sutartis yra tinkama. Sąvokos „pilnai užbaigtas objektas“ ir „galutiniai rezultatai tinkami“ reiškia, kad dėl objekto (-ų) ar jo dalies yra pasirašytas statybos užbaigimo aktas arba pasirašyta statybos užbaigimo deklaracija.</w:t>
            </w:r>
          </w:p>
        </w:tc>
        <w:tc>
          <w:tcPr>
            <w:tcW w:w="12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D1592" w14:textId="77777777" w:rsidR="00AD291A" w:rsidRDefault="00AD291A" w:rsidP="004D7E9D">
            <w:pPr>
              <w:autoSpaceDE w:val="0"/>
              <w:autoSpaceDN w:val="0"/>
              <w:adjustRightInd w:val="0"/>
              <w:jc w:val="both"/>
              <w:rPr>
                <w:color w:val="000000"/>
                <w:sz w:val="22"/>
                <w:szCs w:val="22"/>
              </w:rPr>
            </w:pPr>
            <w:r w:rsidRPr="00474DBD">
              <w:rPr>
                <w:rFonts w:cstheme="minorBidi"/>
                <w:color w:val="000000"/>
                <w:sz w:val="22"/>
                <w:szCs w:val="22"/>
              </w:rPr>
              <w:lastRenderedPageBreak/>
              <w:t>Jeigu pasiūlymą teikia ūkio subjektų grupė – reikalavimą turi atitik</w:t>
            </w:r>
            <w:r w:rsidRPr="00CB5862">
              <w:rPr>
                <w:rFonts w:cstheme="minorBidi"/>
                <w:color w:val="000000"/>
                <w:sz w:val="22"/>
                <w:szCs w:val="22"/>
              </w:rPr>
              <w:t xml:space="preserve">ti visi ūkio subjektų grupės nariai kartu (ūkio subjektų grupės narių turima patirtis </w:t>
            </w:r>
            <w:r w:rsidRPr="00CB5862">
              <w:rPr>
                <w:rFonts w:cstheme="minorBidi"/>
                <w:color w:val="000000"/>
                <w:sz w:val="22"/>
                <w:szCs w:val="22"/>
              </w:rPr>
              <w:lastRenderedPageBreak/>
              <w:t>sumuojama), atsižvelgiant į jų prisiimamus įsipareigojimus. Tiekėjas gali remtis kitų ūkio subjektų pajėgumais tik tuo atveju, jeigu tie subjektai patys vykdys tą pirkimo</w:t>
            </w:r>
            <w:r w:rsidRPr="00D933CA">
              <w:rPr>
                <w:rFonts w:cstheme="minorBidi"/>
                <w:color w:val="000000"/>
                <w:sz w:val="22"/>
                <w:szCs w:val="22"/>
              </w:rPr>
              <w:t xml:space="preserve"> sutarties dalį, kuriai reikia jų turimų pajėgumų.  </w:t>
            </w:r>
          </w:p>
          <w:p w14:paraId="6F9BFAD6" w14:textId="432DEFBD" w:rsidR="00364433" w:rsidRPr="001E4218" w:rsidRDefault="00364433" w:rsidP="004D7E9D">
            <w:pPr>
              <w:autoSpaceDE w:val="0"/>
              <w:autoSpaceDN w:val="0"/>
              <w:adjustRightInd w:val="0"/>
              <w:jc w:val="both"/>
              <w:rPr>
                <w:color w:val="000000"/>
                <w:sz w:val="22"/>
                <w:szCs w:val="22"/>
              </w:rPr>
            </w:pPr>
            <w:r>
              <w:rPr>
                <w:color w:val="000000"/>
              </w:rPr>
              <w:t>Subtiekėjams šis reikalavimas nenustatomas.</w:t>
            </w:r>
          </w:p>
        </w:tc>
      </w:tr>
      <w:tr w:rsidR="00B54B91" w:rsidRPr="00964F9C" w14:paraId="3EF4798A" w14:textId="77777777" w:rsidTr="006D49AB">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25192" w14:textId="77777777" w:rsidR="00B54B91" w:rsidRPr="00964F9C" w:rsidRDefault="00B54B91" w:rsidP="004D7E9D">
            <w:pPr>
              <w:rPr>
                <w:rFonts w:eastAsiaTheme="minorHAnsi"/>
                <w:sz w:val="22"/>
                <w:szCs w:val="22"/>
              </w:rPr>
            </w:pPr>
            <w:r w:rsidRPr="00474DBD">
              <w:rPr>
                <w:rFonts w:eastAsiaTheme="minorHAnsi" w:cstheme="minorBidi"/>
              </w:rPr>
              <w:lastRenderedPageBreak/>
              <w:t xml:space="preserve">3.2. </w:t>
            </w:r>
          </w:p>
        </w:tc>
        <w:tc>
          <w:tcPr>
            <w:tcW w:w="1305" w:type="pct"/>
            <w:tcBorders>
              <w:top w:val="single" w:sz="4" w:space="0" w:color="000000" w:themeColor="text1"/>
              <w:left w:val="single" w:sz="4" w:space="0" w:color="000000" w:themeColor="text1"/>
              <w:bottom w:val="single" w:sz="4" w:space="0" w:color="000000" w:themeColor="text1"/>
              <w:right w:val="single" w:sz="4" w:space="0" w:color="auto"/>
            </w:tcBorders>
          </w:tcPr>
          <w:p w14:paraId="48F057E8" w14:textId="504C903B" w:rsidR="002F58DA" w:rsidRPr="00E2608E" w:rsidRDefault="002F58DA" w:rsidP="009736B1">
            <w:pPr>
              <w:tabs>
                <w:tab w:val="left" w:pos="535"/>
              </w:tabs>
              <w:snapToGrid w:val="0"/>
              <w:spacing w:line="100" w:lineRule="atLeast"/>
              <w:jc w:val="both"/>
              <w:rPr>
                <w:color w:val="0070C0"/>
                <w:sz w:val="22"/>
                <w:szCs w:val="22"/>
                <w:lang w:eastAsia="ar-SA"/>
              </w:rPr>
            </w:pPr>
            <w:bookmarkStart w:id="80" w:name="_Hlk204843082"/>
            <w:r w:rsidRPr="00474DBD">
              <w:rPr>
                <w:rFonts w:cstheme="minorBidi"/>
                <w:sz w:val="22"/>
                <w:szCs w:val="22"/>
                <w:lang w:eastAsia="ar-SA"/>
              </w:rPr>
              <w:t>Tiekėjas pirkimo sutarties vykdymui privalo turėti</w:t>
            </w:r>
            <w:r w:rsidR="002A504A" w:rsidRPr="00D933CA">
              <w:rPr>
                <w:rFonts w:cstheme="minorBidi"/>
                <w:sz w:val="22"/>
                <w:szCs w:val="22"/>
                <w:lang w:eastAsia="ar-SA"/>
              </w:rPr>
              <w:t xml:space="preserve"> arba </w:t>
            </w:r>
            <w:r w:rsidR="00184406" w:rsidRPr="00D933CA">
              <w:rPr>
                <w:rFonts w:cstheme="minorBidi"/>
                <w:sz w:val="22"/>
                <w:szCs w:val="22"/>
                <w:lang w:eastAsia="ar-SA"/>
              </w:rPr>
              <w:t xml:space="preserve">turėti </w:t>
            </w:r>
            <w:r w:rsidR="002A504A" w:rsidRPr="008A0166">
              <w:rPr>
                <w:rFonts w:cstheme="minorBidi"/>
                <w:sz w:val="22"/>
                <w:szCs w:val="22"/>
                <w:lang w:eastAsia="ar-SA"/>
              </w:rPr>
              <w:t>galimybę pasitelkti</w:t>
            </w:r>
            <w:r w:rsidR="00DF677B" w:rsidRPr="008A0166">
              <w:rPr>
                <w:rFonts w:cstheme="minorBidi"/>
                <w:sz w:val="22"/>
                <w:szCs w:val="22"/>
                <w:lang w:eastAsia="ar-SA"/>
              </w:rPr>
              <w:t xml:space="preserve"> specialistus</w:t>
            </w:r>
            <w:bookmarkEnd w:id="80"/>
            <w:r w:rsidR="00FE7F3A">
              <w:rPr>
                <w:rFonts w:cstheme="minorBidi"/>
                <w:sz w:val="22"/>
                <w:szCs w:val="22"/>
                <w:lang w:eastAsia="ar-SA"/>
              </w:rPr>
              <w:t>:</w:t>
            </w:r>
          </w:p>
          <w:p w14:paraId="2C031D73" w14:textId="77777777" w:rsidR="00B54B91" w:rsidRPr="00964F9C" w:rsidRDefault="002F58DA" w:rsidP="00DA384E">
            <w:pPr>
              <w:pStyle w:val="Sraopastraipa"/>
              <w:numPr>
                <w:ilvl w:val="0"/>
                <w:numId w:val="22"/>
              </w:numPr>
              <w:tabs>
                <w:tab w:val="left" w:pos="535"/>
              </w:tabs>
              <w:snapToGrid w:val="0"/>
              <w:spacing w:before="240" w:line="100" w:lineRule="atLeast"/>
              <w:ind w:left="-69" w:firstLine="284"/>
              <w:jc w:val="both"/>
              <w:rPr>
                <w:sz w:val="22"/>
                <w:szCs w:val="22"/>
                <w:lang w:eastAsia="ar-SA"/>
              </w:rPr>
            </w:pPr>
            <w:r w:rsidRPr="00964F9C">
              <w:rPr>
                <w:sz w:val="22"/>
                <w:szCs w:val="22"/>
                <w:lang w:eastAsia="ar-SA"/>
              </w:rPr>
              <w:t>Bent 1</w:t>
            </w:r>
            <w:r w:rsidR="00B54B91" w:rsidRPr="00964F9C">
              <w:rPr>
                <w:sz w:val="22"/>
                <w:szCs w:val="22"/>
                <w:lang w:eastAsia="ar-SA"/>
              </w:rPr>
              <w:t xml:space="preserve">  specialistą, turintį teisę eiti neypatingojo statinio statybos vadovo pareigas:</w:t>
            </w:r>
          </w:p>
          <w:p w14:paraId="0E8D9CF9" w14:textId="044B8FA7" w:rsidR="00B54B91" w:rsidRPr="001E4218" w:rsidRDefault="00B54B91" w:rsidP="004D7E9D">
            <w:pPr>
              <w:tabs>
                <w:tab w:val="left" w:pos="535"/>
              </w:tabs>
              <w:snapToGrid w:val="0"/>
              <w:spacing w:line="100" w:lineRule="atLeast"/>
              <w:jc w:val="both"/>
              <w:rPr>
                <w:sz w:val="22"/>
                <w:szCs w:val="22"/>
                <w:lang w:eastAsia="ar-SA"/>
              </w:rPr>
            </w:pPr>
            <w:r w:rsidRPr="00474DBD">
              <w:rPr>
                <w:rFonts w:cstheme="minorBidi"/>
                <w:i/>
                <w:iCs/>
                <w:sz w:val="22"/>
                <w:szCs w:val="22"/>
                <w:lang w:eastAsia="ar-SA"/>
              </w:rPr>
              <w:t>Inžinerinių statinių grupė</w:t>
            </w:r>
            <w:r w:rsidRPr="00D933CA">
              <w:rPr>
                <w:rFonts w:cstheme="minorBidi"/>
                <w:sz w:val="22"/>
                <w:szCs w:val="22"/>
                <w:lang w:eastAsia="ar-SA"/>
              </w:rPr>
              <w:t xml:space="preserve">:  </w:t>
            </w:r>
            <w:r w:rsidR="009736B1" w:rsidRPr="00D933CA">
              <w:rPr>
                <w:rFonts w:cstheme="minorBidi"/>
                <w:sz w:val="22"/>
                <w:szCs w:val="22"/>
                <w:lang w:eastAsia="ar-SA"/>
              </w:rPr>
              <w:t xml:space="preserve"> kiti inžineriniai statiniai;</w:t>
            </w:r>
            <w:r w:rsidR="00DA74EC" w:rsidRPr="008A0166">
              <w:rPr>
                <w:rFonts w:cstheme="minorBidi"/>
                <w:sz w:val="22"/>
                <w:szCs w:val="22"/>
                <w:lang w:eastAsia="ar-SA"/>
              </w:rPr>
              <w:t xml:space="preserve"> inžinerinių statinių pogrupis</w:t>
            </w:r>
            <w:r w:rsidR="00B31AEB" w:rsidRPr="008A0166">
              <w:rPr>
                <w:rFonts w:cstheme="minorBidi"/>
                <w:sz w:val="22"/>
                <w:szCs w:val="22"/>
                <w:lang w:eastAsia="ar-SA"/>
              </w:rPr>
              <w:t xml:space="preserve"> (paskirtis)</w:t>
            </w:r>
            <w:r w:rsidR="00DA74EC" w:rsidRPr="008A0166">
              <w:rPr>
                <w:rFonts w:cstheme="minorBidi"/>
                <w:sz w:val="22"/>
                <w:szCs w:val="22"/>
                <w:lang w:eastAsia="ar-SA"/>
              </w:rPr>
              <w:t xml:space="preserve">: kitos </w:t>
            </w:r>
            <w:r w:rsidR="00DA74EC" w:rsidRPr="008A0166">
              <w:rPr>
                <w:rFonts w:cstheme="minorBidi"/>
                <w:sz w:val="22"/>
                <w:szCs w:val="22"/>
                <w:lang w:eastAsia="ar-SA"/>
              </w:rPr>
              <w:lastRenderedPageBreak/>
              <w:t>paskirties</w:t>
            </w:r>
            <w:r w:rsidR="00B31AEB" w:rsidRPr="008A0166">
              <w:rPr>
                <w:rFonts w:cstheme="minorBidi"/>
                <w:sz w:val="22"/>
                <w:szCs w:val="22"/>
                <w:lang w:eastAsia="ar-SA"/>
              </w:rPr>
              <w:t>; pavadinimas:</w:t>
            </w:r>
            <w:r w:rsidR="00DA74EC" w:rsidRPr="008A0166">
              <w:rPr>
                <w:rFonts w:cstheme="minorBidi"/>
                <w:sz w:val="22"/>
                <w:szCs w:val="22"/>
                <w:lang w:eastAsia="ar-SA"/>
              </w:rPr>
              <w:t xml:space="preserve"> </w:t>
            </w:r>
            <w:r w:rsidR="009736B1" w:rsidRPr="008A0166">
              <w:rPr>
                <w:rFonts w:cstheme="minorBidi"/>
                <w:sz w:val="22"/>
                <w:szCs w:val="22"/>
                <w:lang w:eastAsia="ar-SA"/>
              </w:rPr>
              <w:t xml:space="preserve"> </w:t>
            </w:r>
            <w:r w:rsidRPr="008A0166">
              <w:rPr>
                <w:rFonts w:cstheme="minorBidi"/>
                <w:sz w:val="22"/>
                <w:szCs w:val="22"/>
                <w:lang w:eastAsia="ar-SA"/>
              </w:rPr>
              <w:t>nuotekų valyklos statiniai</w:t>
            </w:r>
            <w:r w:rsidR="009736B1" w:rsidRPr="008A0166">
              <w:rPr>
                <w:rFonts w:cstheme="minorBidi"/>
                <w:sz w:val="22"/>
                <w:szCs w:val="22"/>
                <w:lang w:eastAsia="ar-SA"/>
              </w:rPr>
              <w:t>.</w:t>
            </w:r>
          </w:p>
          <w:p w14:paraId="69CBA7EA" w14:textId="77777777" w:rsidR="002F58DA" w:rsidRPr="00964F9C" w:rsidRDefault="002F58DA" w:rsidP="00DA384E">
            <w:pPr>
              <w:pStyle w:val="Sraopastraipa"/>
              <w:numPr>
                <w:ilvl w:val="0"/>
                <w:numId w:val="22"/>
              </w:numPr>
              <w:tabs>
                <w:tab w:val="left" w:pos="498"/>
                <w:tab w:val="left" w:pos="640"/>
              </w:tabs>
              <w:snapToGrid w:val="0"/>
              <w:spacing w:line="100" w:lineRule="atLeast"/>
              <w:ind w:left="0" w:firstLine="357"/>
              <w:jc w:val="both"/>
              <w:rPr>
                <w:sz w:val="22"/>
                <w:szCs w:val="22"/>
                <w:lang w:eastAsia="ar-SA"/>
              </w:rPr>
            </w:pPr>
            <w:r w:rsidRPr="00964F9C">
              <w:rPr>
                <w:sz w:val="22"/>
                <w:szCs w:val="22"/>
                <w:lang w:eastAsia="ar-SA"/>
              </w:rPr>
              <w:t>bent 1 specialistą, Lietuvos Respublikos statybos įstatymo nustatyta tvarka turintį teisę eiti neypatingojo statinio projekto vadovo pareigas:</w:t>
            </w:r>
          </w:p>
          <w:p w14:paraId="44F5A355" w14:textId="6F987A9E" w:rsidR="002F58DA" w:rsidRPr="00964F9C" w:rsidRDefault="002F58DA" w:rsidP="002F58DA">
            <w:pPr>
              <w:pStyle w:val="Sraopastraipa"/>
              <w:tabs>
                <w:tab w:val="left" w:pos="498"/>
                <w:tab w:val="left" w:pos="640"/>
              </w:tabs>
              <w:snapToGrid w:val="0"/>
              <w:spacing w:line="100" w:lineRule="atLeast"/>
              <w:ind w:left="73"/>
              <w:jc w:val="both"/>
              <w:rPr>
                <w:sz w:val="22"/>
                <w:szCs w:val="22"/>
                <w:lang w:eastAsia="ar-SA"/>
              </w:rPr>
            </w:pPr>
            <w:r w:rsidRPr="00474DBD">
              <w:rPr>
                <w:rFonts w:cstheme="minorBidi"/>
                <w:i/>
                <w:iCs/>
                <w:sz w:val="22"/>
                <w:szCs w:val="22"/>
                <w:lang w:eastAsia="ar-SA"/>
              </w:rPr>
              <w:t>Inžinerinių statinių grupė</w:t>
            </w:r>
            <w:r w:rsidRPr="00CB5862">
              <w:rPr>
                <w:rFonts w:cstheme="minorBidi"/>
                <w:sz w:val="22"/>
                <w:szCs w:val="22"/>
                <w:lang w:eastAsia="ar-SA"/>
              </w:rPr>
              <w:t>:   kiti inžineriniai statiniai;</w:t>
            </w:r>
            <w:r w:rsidR="00B31AEB" w:rsidRPr="00D933CA">
              <w:rPr>
                <w:rFonts w:cstheme="minorBidi"/>
                <w:sz w:val="22"/>
                <w:szCs w:val="22"/>
                <w:lang w:eastAsia="ar-SA"/>
              </w:rPr>
              <w:t xml:space="preserve">  inžinerinių statinių pogrupis (paskirtis): kitos paskirties; pavadinimas:  </w:t>
            </w:r>
            <w:r w:rsidRPr="008A0166">
              <w:rPr>
                <w:rFonts w:cstheme="minorBidi"/>
                <w:sz w:val="22"/>
                <w:szCs w:val="22"/>
                <w:lang w:eastAsia="ar-SA"/>
              </w:rPr>
              <w:t xml:space="preserve"> nuotekų </w:t>
            </w:r>
            <w:r w:rsidR="00667E13">
              <w:rPr>
                <w:sz w:val="22"/>
                <w:szCs w:val="22"/>
                <w:lang w:eastAsia="ar-SA"/>
              </w:rPr>
              <w:t>v</w:t>
            </w:r>
            <w:r w:rsidRPr="00474DBD">
              <w:rPr>
                <w:rFonts w:cstheme="minorBidi"/>
                <w:sz w:val="22"/>
                <w:szCs w:val="22"/>
                <w:lang w:eastAsia="ar-SA"/>
              </w:rPr>
              <w:t>alyklos statiniai</w:t>
            </w:r>
            <w:r w:rsidR="00DF677B" w:rsidRPr="00474DBD">
              <w:rPr>
                <w:rFonts w:cstheme="minorBidi"/>
                <w:sz w:val="22"/>
                <w:szCs w:val="22"/>
                <w:lang w:eastAsia="ar-SA"/>
              </w:rPr>
              <w:t>.</w:t>
            </w:r>
          </w:p>
          <w:p w14:paraId="1E87E03A" w14:textId="77777777" w:rsidR="00B54B91" w:rsidRPr="001E4218" w:rsidRDefault="00B54B91" w:rsidP="004D7E9D">
            <w:pPr>
              <w:tabs>
                <w:tab w:val="left" w:pos="535"/>
              </w:tabs>
              <w:snapToGrid w:val="0"/>
              <w:spacing w:line="100" w:lineRule="atLeast"/>
              <w:jc w:val="both"/>
              <w:rPr>
                <w:sz w:val="22"/>
                <w:szCs w:val="22"/>
                <w:lang w:eastAsia="ar-SA"/>
              </w:rPr>
            </w:pPr>
          </w:p>
          <w:p w14:paraId="5DB1DD92" w14:textId="77777777" w:rsidR="00B54B91" w:rsidRPr="001E4218" w:rsidRDefault="00B54B91" w:rsidP="004D7E9D">
            <w:pPr>
              <w:autoSpaceDE w:val="0"/>
              <w:autoSpaceDN w:val="0"/>
              <w:adjustRightInd w:val="0"/>
              <w:rPr>
                <w:sz w:val="22"/>
                <w:szCs w:val="22"/>
                <w:lang w:eastAsia="ar-SA"/>
              </w:rPr>
            </w:pPr>
          </w:p>
          <w:p w14:paraId="0B8E1557" w14:textId="77777777" w:rsidR="00B54B91" w:rsidRPr="00964F9C" w:rsidRDefault="00B54B91" w:rsidP="004D7E9D">
            <w:pPr>
              <w:autoSpaceDE w:val="0"/>
              <w:autoSpaceDN w:val="0"/>
              <w:adjustRightInd w:val="0"/>
              <w:jc w:val="both"/>
              <w:rPr>
                <w:b/>
                <w:bCs/>
                <w:color w:val="000000"/>
                <w:sz w:val="22"/>
                <w:szCs w:val="22"/>
              </w:rPr>
            </w:pPr>
          </w:p>
        </w:tc>
        <w:tc>
          <w:tcPr>
            <w:tcW w:w="2171" w:type="pct"/>
            <w:tcBorders>
              <w:top w:val="single" w:sz="4" w:space="0" w:color="000000" w:themeColor="text1"/>
              <w:left w:val="single" w:sz="4" w:space="0" w:color="auto"/>
              <w:bottom w:val="single" w:sz="4" w:space="0" w:color="000000" w:themeColor="text1"/>
              <w:right w:val="single" w:sz="4" w:space="0" w:color="auto"/>
            </w:tcBorders>
          </w:tcPr>
          <w:p w14:paraId="64D56246" w14:textId="77777777" w:rsidR="00B54B91" w:rsidRPr="001E4218" w:rsidRDefault="00B54B91" w:rsidP="004D7E9D">
            <w:pPr>
              <w:rPr>
                <w:sz w:val="22"/>
              </w:rPr>
            </w:pPr>
            <w:r w:rsidRPr="00474DBD">
              <w:rPr>
                <w:rFonts w:cstheme="minorBidi"/>
                <w:sz w:val="22"/>
              </w:rPr>
              <w:lastRenderedPageBreak/>
              <w:t>Su pasiūlymu turi būti pateiktas EBVPD (</w:t>
            </w:r>
            <w:r w:rsidRPr="00474DBD">
              <w:rPr>
                <w:rFonts w:cstheme="minorBidi"/>
                <w:sz w:val="22"/>
                <w:szCs w:val="22"/>
              </w:rPr>
              <w:t xml:space="preserve">specialiųjų </w:t>
            </w:r>
            <w:r w:rsidRPr="00474DBD">
              <w:rPr>
                <w:rFonts w:eastAsia="Calibri" w:cstheme="minorBidi"/>
                <w:sz w:val="22"/>
                <w:szCs w:val="22"/>
              </w:rPr>
              <w:t>pirkimo sąlygų</w:t>
            </w:r>
            <w:r w:rsidRPr="00474DBD">
              <w:rPr>
                <w:rFonts w:cstheme="minorBidi"/>
                <w:sz w:val="22"/>
              </w:rPr>
              <w:t xml:space="preserve"> </w:t>
            </w:r>
            <w:r w:rsidRPr="00474DBD">
              <w:rPr>
                <w:rFonts w:cstheme="minorBidi"/>
                <w:color w:val="0070C0"/>
                <w:sz w:val="22"/>
              </w:rPr>
              <w:t>5 priedas</w:t>
            </w:r>
            <w:r w:rsidRPr="00474DBD">
              <w:rPr>
                <w:rFonts w:cstheme="minorBidi"/>
                <w:sz w:val="22"/>
              </w:rPr>
              <w:t>).</w:t>
            </w:r>
          </w:p>
          <w:p w14:paraId="6928160E" w14:textId="77777777" w:rsidR="00586BD4" w:rsidRPr="00964F9C" w:rsidRDefault="00586BD4" w:rsidP="00586BD4">
            <w:pPr>
              <w:spacing w:before="120"/>
              <w:jc w:val="both"/>
              <w:rPr>
                <w:i/>
                <w:iCs/>
                <w:sz w:val="22"/>
              </w:rPr>
            </w:pPr>
            <w:r w:rsidRPr="00964F9C">
              <w:rPr>
                <w:i/>
                <w:iCs/>
                <w:sz w:val="22"/>
              </w:rPr>
              <w:t>Perkančiajam subjektui atlikus EBVPD patikrinimo procedūrą, patikrinus pasiūlymus ir išrinkus galimą laimėtoją, tik jo yra prašomi dokumentai, patvirtinantys kvalifikacijos reikalavimo atitiktį.</w:t>
            </w:r>
          </w:p>
          <w:p w14:paraId="41E3163D" w14:textId="77777777" w:rsidR="00B54B91" w:rsidRPr="001E4218" w:rsidRDefault="00B54B91" w:rsidP="004D7E9D">
            <w:pPr>
              <w:autoSpaceDE w:val="0"/>
              <w:autoSpaceDN w:val="0"/>
              <w:adjustRightInd w:val="0"/>
              <w:rPr>
                <w:color w:val="000000"/>
                <w:sz w:val="22"/>
                <w:szCs w:val="22"/>
              </w:rPr>
            </w:pPr>
          </w:p>
          <w:p w14:paraId="3FD9055E" w14:textId="47A4EFF1" w:rsidR="00B54B91" w:rsidRPr="001E4218" w:rsidRDefault="00B54B91" w:rsidP="004D7E9D">
            <w:pPr>
              <w:autoSpaceDE w:val="0"/>
              <w:autoSpaceDN w:val="0"/>
              <w:adjustRightInd w:val="0"/>
              <w:rPr>
                <w:color w:val="000000"/>
                <w:sz w:val="22"/>
                <w:szCs w:val="22"/>
              </w:rPr>
            </w:pPr>
            <w:r w:rsidRPr="00474DBD">
              <w:rPr>
                <w:rFonts w:cstheme="minorBidi"/>
                <w:color w:val="000000"/>
                <w:sz w:val="22"/>
                <w:szCs w:val="22"/>
              </w:rPr>
              <w:t xml:space="preserve">1. Užpildytas </w:t>
            </w:r>
            <w:r w:rsidR="00DC5ED0">
              <w:rPr>
                <w:b/>
                <w:bCs/>
                <w:color w:val="0070C0"/>
                <w:sz w:val="22"/>
                <w:szCs w:val="22"/>
              </w:rPr>
              <w:t xml:space="preserve">14 </w:t>
            </w:r>
            <w:r w:rsidRPr="00474DBD">
              <w:rPr>
                <w:rFonts w:cstheme="minorBidi"/>
                <w:b/>
                <w:bCs/>
                <w:color w:val="0070C0"/>
                <w:sz w:val="22"/>
                <w:szCs w:val="22"/>
              </w:rPr>
              <w:t>priedas</w:t>
            </w:r>
            <w:r w:rsidRPr="00474DBD">
              <w:rPr>
                <w:rFonts w:cstheme="minorBidi"/>
                <w:color w:val="0070C0"/>
                <w:sz w:val="22"/>
                <w:szCs w:val="22"/>
              </w:rPr>
              <w:t xml:space="preserve"> </w:t>
            </w:r>
            <w:r w:rsidRPr="00474DBD">
              <w:rPr>
                <w:rFonts w:cstheme="minorBidi"/>
                <w:color w:val="000000"/>
                <w:sz w:val="22"/>
                <w:szCs w:val="22"/>
              </w:rPr>
              <w:t xml:space="preserve">Tiekėjo siūlomų </w:t>
            </w:r>
            <w:r w:rsidRPr="00474DBD">
              <w:rPr>
                <w:rFonts w:cstheme="minorBidi"/>
                <w:color w:val="0070C0"/>
                <w:sz w:val="22"/>
                <w:szCs w:val="22"/>
              </w:rPr>
              <w:t xml:space="preserve">„Specialistų sąrašas“. </w:t>
            </w:r>
          </w:p>
          <w:p w14:paraId="03AFAD83" w14:textId="1D95C3CC" w:rsidR="00B54B91" w:rsidRPr="001E4218" w:rsidRDefault="00B54B91" w:rsidP="00692AC1">
            <w:pPr>
              <w:autoSpaceDE w:val="0"/>
              <w:autoSpaceDN w:val="0"/>
              <w:adjustRightInd w:val="0"/>
              <w:jc w:val="both"/>
              <w:rPr>
                <w:i/>
                <w:iCs/>
                <w:color w:val="000000"/>
                <w:sz w:val="22"/>
                <w:szCs w:val="22"/>
              </w:rPr>
            </w:pPr>
            <w:r w:rsidRPr="00474DBD">
              <w:rPr>
                <w:rFonts w:cstheme="minorBidi"/>
                <w:color w:val="000000"/>
                <w:sz w:val="22"/>
                <w:szCs w:val="22"/>
              </w:rPr>
              <w:t xml:space="preserve">2.   Pateikiami siūlomų specialistų, atitinkančių Statybos </w:t>
            </w:r>
            <w:r w:rsidR="00DC5ED0" w:rsidRPr="008A0166">
              <w:rPr>
                <w:rFonts w:cstheme="minorBidi"/>
                <w:color w:val="000000"/>
                <w:sz w:val="22"/>
                <w:szCs w:val="22"/>
              </w:rPr>
              <w:t>įstatym</w:t>
            </w:r>
            <w:r w:rsidR="00DC5ED0">
              <w:rPr>
                <w:color w:val="000000"/>
                <w:sz w:val="22"/>
                <w:szCs w:val="22"/>
              </w:rPr>
              <w:t>e</w:t>
            </w:r>
            <w:r w:rsidR="00DC5ED0" w:rsidRPr="00474DBD">
              <w:rPr>
                <w:rFonts w:cstheme="minorBidi"/>
                <w:color w:val="000000"/>
                <w:sz w:val="22"/>
                <w:szCs w:val="22"/>
              </w:rPr>
              <w:t xml:space="preserve"> </w:t>
            </w:r>
          </w:p>
          <w:p w14:paraId="05A01D36" w14:textId="3343E303" w:rsidR="00B54B91" w:rsidRPr="001E4218" w:rsidRDefault="00B54B91" w:rsidP="00692AC1">
            <w:pPr>
              <w:autoSpaceDE w:val="0"/>
              <w:autoSpaceDN w:val="0"/>
              <w:adjustRightInd w:val="0"/>
              <w:jc w:val="both"/>
              <w:rPr>
                <w:i/>
                <w:iCs/>
                <w:color w:val="000000"/>
                <w:sz w:val="22"/>
                <w:szCs w:val="22"/>
              </w:rPr>
            </w:pPr>
            <w:r w:rsidRPr="00474DBD">
              <w:rPr>
                <w:rFonts w:cstheme="minorBidi"/>
                <w:i/>
                <w:iCs/>
                <w:color w:val="000000"/>
                <w:sz w:val="22"/>
                <w:szCs w:val="22"/>
              </w:rPr>
              <w:t xml:space="preserve">nurodytus kvalifikacijos reikalavimus, </w:t>
            </w:r>
            <w:r w:rsidR="00AB2A94" w:rsidRPr="008A0166">
              <w:rPr>
                <w:rFonts w:cstheme="minorBidi"/>
                <w:i/>
                <w:iCs/>
                <w:color w:val="000000"/>
                <w:sz w:val="22"/>
                <w:szCs w:val="22"/>
              </w:rPr>
              <w:t xml:space="preserve">atestatų,  Statybos sektoriaus vystymo agentūros (SSVA) išduotų </w:t>
            </w:r>
            <w:r w:rsidR="00AB2A94" w:rsidRPr="00964F9C">
              <w:rPr>
                <w:color w:val="000000"/>
              </w:rPr>
              <w:t xml:space="preserve"> </w:t>
            </w:r>
            <w:r w:rsidR="00AB2A94" w:rsidRPr="00474DBD">
              <w:rPr>
                <w:rFonts w:cstheme="minorBidi"/>
                <w:i/>
                <w:iCs/>
                <w:color w:val="000000"/>
                <w:sz w:val="22"/>
                <w:szCs w:val="22"/>
              </w:rPr>
              <w:t xml:space="preserve">Lietuvos </w:t>
            </w:r>
            <w:r w:rsidR="00AB2A94" w:rsidRPr="00474DBD">
              <w:rPr>
                <w:rFonts w:cstheme="minorBidi"/>
                <w:i/>
                <w:iCs/>
                <w:color w:val="000000"/>
                <w:sz w:val="22"/>
                <w:szCs w:val="22"/>
              </w:rPr>
              <w:lastRenderedPageBreak/>
              <w:t>Respublikos ir (ar) trečiųjų valstybių piliečiams</w:t>
            </w:r>
            <w:r w:rsidR="00AB2A94" w:rsidRPr="00CB5862">
              <w:rPr>
                <w:rFonts w:cstheme="minorBidi"/>
                <w:i/>
                <w:iCs/>
                <w:color w:val="000000"/>
                <w:sz w:val="22"/>
                <w:szCs w:val="22"/>
              </w:rPr>
              <w:t xml:space="preserve">, numeriai </w:t>
            </w:r>
            <w:r w:rsidRPr="00D933CA">
              <w:rPr>
                <w:rFonts w:cstheme="minorBidi"/>
                <w:i/>
                <w:iCs/>
                <w:color w:val="000000"/>
                <w:sz w:val="22"/>
                <w:szCs w:val="22"/>
              </w:rPr>
              <w:t>(arba teisės pripažinimo dokumentai</w:t>
            </w:r>
            <w:r w:rsidR="00586BD4" w:rsidRPr="008A0166">
              <w:rPr>
                <w:rFonts w:cstheme="minorBidi"/>
                <w:i/>
                <w:iCs/>
                <w:color w:val="000000"/>
                <w:sz w:val="22"/>
                <w:szCs w:val="22"/>
              </w:rPr>
              <w:t xml:space="preserve">, jei specialistas yra iš  Europos Sąjungos valstybių narių, Šveicarijos Konfederacijos arba valstybių, pasirašiusių Europos ekonominės erdvės sutartį* </w:t>
            </w:r>
            <w:r w:rsidRPr="008A0166">
              <w:rPr>
                <w:rFonts w:cstheme="minorBidi"/>
                <w:i/>
                <w:iCs/>
                <w:color w:val="000000"/>
                <w:sz w:val="22"/>
                <w:szCs w:val="22"/>
              </w:rPr>
              <w:t xml:space="preserve">). </w:t>
            </w:r>
            <w:r w:rsidR="00AB2A94" w:rsidRPr="008A0166">
              <w:rPr>
                <w:rFonts w:cstheme="minorBidi"/>
                <w:i/>
                <w:iCs/>
                <w:color w:val="000000"/>
                <w:sz w:val="22"/>
                <w:szCs w:val="22"/>
              </w:rPr>
              <w:t xml:space="preserve">Pirkimo vykdytojas savarankiškai patikrins atestatų, skelbiamų SSVA interneto svetainėje:  </w:t>
            </w:r>
            <w:r w:rsidR="00AB2A94" w:rsidRPr="00964F9C">
              <w:t xml:space="preserve"> </w:t>
            </w:r>
            <w:r w:rsidR="00AB2A94" w:rsidRPr="00474DBD">
              <w:rPr>
                <w:rFonts w:cstheme="minorBidi"/>
                <w:i/>
                <w:iCs/>
                <w:color w:val="000000"/>
                <w:sz w:val="22"/>
                <w:szCs w:val="22"/>
              </w:rPr>
              <w:t>https://is.ssva.lt/public/certificates/persons  turinį.</w:t>
            </w:r>
          </w:p>
          <w:p w14:paraId="6A8D50F2" w14:textId="527AC3D1" w:rsidR="00586BD4" w:rsidRPr="001E4218" w:rsidRDefault="00B31AEB" w:rsidP="00586BD4">
            <w:pPr>
              <w:tabs>
                <w:tab w:val="left" w:pos="288"/>
              </w:tabs>
              <w:snapToGrid w:val="0"/>
              <w:spacing w:before="60"/>
              <w:jc w:val="both"/>
              <w:rPr>
                <w:i/>
                <w:sz w:val="24"/>
                <w:szCs w:val="24"/>
              </w:rPr>
            </w:pPr>
            <w:r w:rsidRPr="00964F9C">
              <w:t xml:space="preserve"> </w:t>
            </w:r>
            <w:r w:rsidRPr="001E4218">
              <w:rPr>
                <w:sz w:val="22"/>
                <w:szCs w:val="22"/>
              </w:rPr>
              <w:t>Tas pats asmuo gali būti siūlomas kelioms pozicijoms, jeigu jis atitinka toms pozicijoms keliamus kvalifikacijos reikalavimus</w:t>
            </w:r>
          </w:p>
          <w:p w14:paraId="4A6733D2" w14:textId="77777777" w:rsidR="00586BD4" w:rsidRPr="001E4218" w:rsidRDefault="00586BD4" w:rsidP="004D7E9D">
            <w:pPr>
              <w:autoSpaceDE w:val="0"/>
              <w:autoSpaceDN w:val="0"/>
              <w:adjustRightInd w:val="0"/>
              <w:rPr>
                <w:b/>
                <w:bCs/>
                <w:i/>
                <w:iCs/>
                <w:color w:val="000000"/>
                <w:sz w:val="22"/>
                <w:szCs w:val="22"/>
              </w:rPr>
            </w:pPr>
          </w:p>
          <w:p w14:paraId="743BEC4F" w14:textId="77777777" w:rsidR="00B54B91" w:rsidRPr="001E4218" w:rsidRDefault="00B54B91" w:rsidP="001E4218">
            <w:pPr>
              <w:autoSpaceDE w:val="0"/>
              <w:autoSpaceDN w:val="0"/>
              <w:adjustRightInd w:val="0"/>
              <w:jc w:val="both"/>
              <w:rPr>
                <w:color w:val="000000"/>
                <w:sz w:val="22"/>
                <w:szCs w:val="22"/>
                <w:lang w:val="en-US"/>
              </w:rPr>
            </w:pPr>
            <w:r w:rsidRPr="00474DBD">
              <w:rPr>
                <w:rFonts w:cstheme="minorBidi"/>
                <w:color w:val="000000"/>
                <w:sz w:val="22"/>
                <w:szCs w:val="22"/>
              </w:rPr>
              <w:t>Tinkam</w:t>
            </w:r>
            <w:r w:rsidR="002F58DA" w:rsidRPr="00474DBD">
              <w:rPr>
                <w:rFonts w:cstheme="minorBidi"/>
                <w:color w:val="000000"/>
                <w:sz w:val="22"/>
                <w:szCs w:val="22"/>
              </w:rPr>
              <w:t>ais</w:t>
            </w:r>
            <w:r w:rsidRPr="00474DBD">
              <w:rPr>
                <w:rFonts w:cstheme="minorBidi"/>
                <w:color w:val="000000"/>
                <w:sz w:val="22"/>
                <w:szCs w:val="22"/>
              </w:rPr>
              <w:t xml:space="preserve"> specialist</w:t>
            </w:r>
            <w:r w:rsidR="002F58DA" w:rsidRPr="00474DBD">
              <w:rPr>
                <w:rFonts w:cstheme="minorBidi"/>
                <w:color w:val="000000"/>
                <w:sz w:val="22"/>
                <w:szCs w:val="22"/>
              </w:rPr>
              <w:t>ais</w:t>
            </w:r>
            <w:r w:rsidRPr="00474DBD">
              <w:rPr>
                <w:rFonts w:cstheme="minorBidi"/>
                <w:color w:val="000000"/>
                <w:sz w:val="22"/>
                <w:szCs w:val="22"/>
              </w:rPr>
              <w:t xml:space="preserve"> bus laikom</w:t>
            </w:r>
            <w:r w:rsidR="002F58DA" w:rsidRPr="00474DBD">
              <w:rPr>
                <w:rFonts w:cstheme="minorBidi"/>
                <w:color w:val="000000"/>
                <w:sz w:val="22"/>
                <w:szCs w:val="22"/>
              </w:rPr>
              <w:t>i</w:t>
            </w:r>
            <w:r w:rsidRPr="00474DBD">
              <w:rPr>
                <w:rFonts w:cstheme="minorBidi"/>
                <w:color w:val="000000"/>
                <w:sz w:val="22"/>
                <w:szCs w:val="22"/>
              </w:rPr>
              <w:t xml:space="preserve"> ir statinio </w:t>
            </w:r>
            <w:r w:rsidR="002F58DA" w:rsidRPr="00CB5862">
              <w:rPr>
                <w:rFonts w:cstheme="minorBidi"/>
                <w:color w:val="000000"/>
                <w:sz w:val="22"/>
                <w:szCs w:val="22"/>
              </w:rPr>
              <w:t xml:space="preserve">statybos </w:t>
            </w:r>
            <w:r w:rsidRPr="00CB5862">
              <w:rPr>
                <w:rFonts w:cstheme="minorBidi"/>
                <w:color w:val="000000"/>
                <w:sz w:val="22"/>
                <w:szCs w:val="22"/>
              </w:rPr>
              <w:t>vadovas</w:t>
            </w:r>
            <w:r w:rsidR="002F58DA" w:rsidRPr="00D933CA">
              <w:rPr>
                <w:rFonts w:cstheme="minorBidi"/>
                <w:color w:val="000000"/>
                <w:sz w:val="22"/>
                <w:szCs w:val="22"/>
              </w:rPr>
              <w:t>/projekto vadovas</w:t>
            </w:r>
            <w:r w:rsidRPr="008A0166">
              <w:rPr>
                <w:rFonts w:cstheme="minorBidi"/>
                <w:color w:val="000000"/>
                <w:sz w:val="22"/>
                <w:szCs w:val="22"/>
              </w:rPr>
              <w:t>, turin</w:t>
            </w:r>
            <w:r w:rsidR="002F58DA" w:rsidRPr="008A0166">
              <w:rPr>
                <w:rFonts w:cstheme="minorBidi"/>
                <w:color w:val="000000"/>
                <w:sz w:val="22"/>
                <w:szCs w:val="22"/>
              </w:rPr>
              <w:t>ys</w:t>
            </w:r>
            <w:r w:rsidRPr="008A0166">
              <w:rPr>
                <w:rFonts w:cstheme="minorBidi"/>
                <w:color w:val="000000"/>
                <w:sz w:val="22"/>
                <w:szCs w:val="22"/>
              </w:rPr>
              <w:t xml:space="preserve"> teisę eiti ypatingojo  statinio statybos vadovo</w:t>
            </w:r>
            <w:r w:rsidR="002F58DA" w:rsidRPr="008A0166">
              <w:rPr>
                <w:rFonts w:cstheme="minorBidi"/>
                <w:color w:val="000000"/>
                <w:sz w:val="22"/>
                <w:szCs w:val="22"/>
              </w:rPr>
              <w:t>/projekto vadovo</w:t>
            </w:r>
            <w:r w:rsidRPr="008A0166">
              <w:rPr>
                <w:rFonts w:cstheme="minorBidi"/>
                <w:color w:val="000000"/>
                <w:sz w:val="22"/>
                <w:szCs w:val="22"/>
              </w:rPr>
              <w:t xml:space="preserve"> pareigas, pateikiant atitinkamą kvalifikacijos atestatą.</w:t>
            </w:r>
          </w:p>
          <w:p w14:paraId="332848F2" w14:textId="4AB6FE6B" w:rsidR="00B54B91" w:rsidRPr="001E4218" w:rsidRDefault="009736B1" w:rsidP="001E4218">
            <w:pPr>
              <w:autoSpaceDE w:val="0"/>
              <w:autoSpaceDN w:val="0"/>
              <w:adjustRightInd w:val="0"/>
              <w:jc w:val="both"/>
              <w:rPr>
                <w:color w:val="000000"/>
                <w:sz w:val="22"/>
                <w:szCs w:val="22"/>
              </w:rPr>
            </w:pPr>
            <w:r w:rsidRPr="00474DBD">
              <w:rPr>
                <w:rFonts w:cstheme="minorBidi"/>
                <w:color w:val="000000"/>
                <w:sz w:val="22"/>
                <w:szCs w:val="22"/>
              </w:rPr>
              <w:t>Jei kvalifikacijos dokumente yra nurodyta visa</w:t>
            </w:r>
            <w:r w:rsidR="002F58DA" w:rsidRPr="00CB5862">
              <w:rPr>
                <w:rFonts w:cstheme="minorBidi"/>
                <w:color w:val="000000"/>
                <w:sz w:val="22"/>
                <w:szCs w:val="22"/>
              </w:rPr>
              <w:t xml:space="preserve"> </w:t>
            </w:r>
            <w:r w:rsidRPr="00CB5862">
              <w:rPr>
                <w:rFonts w:cstheme="minorBidi"/>
                <w:color w:val="000000"/>
                <w:sz w:val="22"/>
                <w:szCs w:val="22"/>
              </w:rPr>
              <w:t xml:space="preserve">reikalaujama inžinerinių statinių grupė </w:t>
            </w:r>
            <w:r w:rsidRPr="00D933CA">
              <w:rPr>
                <w:rFonts w:cstheme="minorBidi"/>
                <w:color w:val="000000"/>
                <w:sz w:val="22"/>
                <w:szCs w:val="22"/>
              </w:rPr>
              <w:t>(neišskirti / nenurodyti pogrupiai</w:t>
            </w:r>
            <w:r w:rsidR="00B31AEB" w:rsidRPr="008A0166">
              <w:rPr>
                <w:rFonts w:cstheme="minorBidi"/>
                <w:color w:val="000000"/>
                <w:sz w:val="22"/>
                <w:szCs w:val="22"/>
              </w:rPr>
              <w:t xml:space="preserve"> (paskirtis) ar pavadinimas</w:t>
            </w:r>
            <w:r w:rsidRPr="008A0166">
              <w:rPr>
                <w:rFonts w:cstheme="minorBidi"/>
                <w:color w:val="000000"/>
                <w:sz w:val="22"/>
                <w:szCs w:val="22"/>
              </w:rPr>
              <w:t>) arba nurodytas konkretus pogrupis,</w:t>
            </w:r>
            <w:r w:rsidR="00DC5ED0">
              <w:rPr>
                <w:color w:val="000000"/>
                <w:sz w:val="22"/>
                <w:szCs w:val="22"/>
              </w:rPr>
              <w:t xml:space="preserve"> </w:t>
            </w:r>
            <w:r w:rsidRPr="00474DBD">
              <w:rPr>
                <w:rFonts w:cstheme="minorBidi"/>
                <w:color w:val="000000"/>
                <w:sz w:val="22"/>
                <w:szCs w:val="22"/>
              </w:rPr>
              <w:t>atitinkantis nurodytą kvalifikacijos reikalavime, – tokie kvalifikacijos dokumentai yra tinkami.</w:t>
            </w:r>
          </w:p>
          <w:p w14:paraId="2B8334E5" w14:textId="694B3260" w:rsidR="00B54B91" w:rsidRPr="00964F9C" w:rsidRDefault="00586BD4" w:rsidP="004D7E9D">
            <w:pPr>
              <w:autoSpaceDE w:val="0"/>
              <w:autoSpaceDN w:val="0"/>
              <w:adjustRightInd w:val="0"/>
              <w:jc w:val="both"/>
              <w:rPr>
                <w:b/>
                <w:bCs/>
                <w:color w:val="000000"/>
                <w:sz w:val="22"/>
                <w:szCs w:val="22"/>
              </w:rPr>
            </w:pPr>
            <w:r w:rsidRPr="00964F9C">
              <w:rPr>
                <w:i/>
                <w:iCs/>
                <w:color w:val="000000"/>
                <w:sz w:val="22"/>
                <w:szCs w:val="22"/>
              </w:rPr>
              <w:t>*Jeigu</w:t>
            </w:r>
            <w:r w:rsidRPr="00964F9C">
              <w:rPr>
                <w:i/>
                <w:color w:val="000000"/>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w:t>
            </w:r>
            <w:r w:rsidRPr="00964F9C">
              <w:rPr>
                <w:b/>
                <w:bCs/>
                <w:i/>
                <w:color w:val="000000"/>
                <w:sz w:val="22"/>
                <w:szCs w:val="22"/>
              </w:rPr>
              <w:t xml:space="preserve"> </w:t>
            </w:r>
            <w:r w:rsidRPr="00964F9C">
              <w:rPr>
                <w:i/>
                <w:color w:val="000000"/>
                <w:sz w:val="22"/>
                <w:szCs w:val="22"/>
              </w:rPr>
              <w:t xml:space="preserve">dar nepasibaigus pasiūlymų pateikimo terminui specialistas kreipėsi į Statybos sektoriaus vystymo agentūrą dėl teisės pripažinimo pažymos gavimo, tuomet teisės pripažinimo pažyma privalo būti pateikta iki pirkimo sutarties sudarymo. To </w:t>
            </w:r>
            <w:r w:rsidRPr="00964F9C">
              <w:rPr>
                <w:i/>
                <w:color w:val="000000"/>
                <w:sz w:val="22"/>
                <w:szCs w:val="22"/>
              </w:rPr>
              <w:lastRenderedPageBreak/>
              <w:t xml:space="preserve">nepadarius, bus laikoma, kad tiekėjas </w:t>
            </w:r>
            <w:r w:rsidR="00AB2A94" w:rsidRPr="00964F9C">
              <w:t xml:space="preserve"> neatitinka kvalifikacijos reikalavimo</w:t>
            </w:r>
            <w:r w:rsidR="00AB2A94" w:rsidRPr="00964F9C" w:rsidDel="00AB2A94">
              <w:rPr>
                <w:i/>
                <w:color w:val="000000"/>
                <w:sz w:val="22"/>
                <w:szCs w:val="22"/>
              </w:rPr>
              <w:t xml:space="preserve"> </w:t>
            </w:r>
            <w:r w:rsidRPr="00964F9C">
              <w:rPr>
                <w:i/>
                <w:color w:val="000000"/>
                <w:sz w:val="22"/>
                <w:szCs w:val="22"/>
              </w:rPr>
              <w:t>.</w:t>
            </w:r>
          </w:p>
        </w:tc>
        <w:tc>
          <w:tcPr>
            <w:tcW w:w="1250" w:type="pct"/>
            <w:vMerge w:val="restart"/>
            <w:tcBorders>
              <w:top w:val="single" w:sz="4" w:space="0" w:color="000000" w:themeColor="text1"/>
              <w:left w:val="single" w:sz="4" w:space="0" w:color="auto"/>
              <w:right w:val="single" w:sz="4" w:space="0" w:color="000000" w:themeColor="text1"/>
            </w:tcBorders>
          </w:tcPr>
          <w:p w14:paraId="63910BE2" w14:textId="77777777" w:rsidR="00B54B91" w:rsidRPr="001E4218" w:rsidRDefault="00B54B91" w:rsidP="004D7E9D">
            <w:pPr>
              <w:autoSpaceDE w:val="0"/>
              <w:autoSpaceDN w:val="0"/>
              <w:adjustRightInd w:val="0"/>
              <w:jc w:val="both"/>
              <w:rPr>
                <w:iCs/>
                <w:color w:val="000000"/>
                <w:sz w:val="22"/>
                <w:szCs w:val="22"/>
              </w:rPr>
            </w:pPr>
            <w:r w:rsidRPr="00474DBD">
              <w:rPr>
                <w:rFonts w:cstheme="minorBidi"/>
                <w:iCs/>
                <w:color w:val="000000"/>
                <w:sz w:val="22"/>
                <w:szCs w:val="22"/>
              </w:rPr>
              <w:lastRenderedPageBreak/>
              <w:t>Jeigu pasiūlymą teikia ūkio subjektų grupė – reikalavimą turi atitikti ūkio subjektų grupės nario (-</w:t>
            </w:r>
            <w:proofErr w:type="spellStart"/>
            <w:r w:rsidRPr="00474DBD">
              <w:rPr>
                <w:rFonts w:cstheme="minorBidi"/>
                <w:iCs/>
                <w:color w:val="000000"/>
                <w:sz w:val="22"/>
                <w:szCs w:val="22"/>
              </w:rPr>
              <w:t>ių</w:t>
            </w:r>
            <w:proofErr w:type="spellEnd"/>
            <w:r w:rsidRPr="00474DBD">
              <w:rPr>
                <w:rFonts w:cstheme="minorBidi"/>
                <w:iCs/>
                <w:color w:val="000000"/>
                <w:sz w:val="22"/>
                <w:szCs w:val="22"/>
              </w:rPr>
              <w:t>) specialistai, atsižvelgiant į jų prisiimamus įsipareigojimus</w:t>
            </w:r>
            <w:r w:rsidRPr="00D933CA">
              <w:rPr>
                <w:rFonts w:cstheme="minorBidi"/>
                <w:iCs/>
                <w:color w:val="000000"/>
                <w:sz w:val="22"/>
                <w:szCs w:val="22"/>
              </w:rPr>
              <w:t xml:space="preserve"> pirkimo sutarčiai vykdyti;</w:t>
            </w:r>
          </w:p>
          <w:p w14:paraId="4E81BD02" w14:textId="77777777" w:rsidR="00B54B91" w:rsidRPr="001E4218" w:rsidRDefault="00B54B91" w:rsidP="004D7E9D">
            <w:pPr>
              <w:autoSpaceDE w:val="0"/>
              <w:autoSpaceDN w:val="0"/>
              <w:adjustRightInd w:val="0"/>
              <w:jc w:val="both"/>
              <w:rPr>
                <w:color w:val="000000"/>
                <w:sz w:val="22"/>
                <w:szCs w:val="22"/>
              </w:rPr>
            </w:pPr>
            <w:r w:rsidRPr="00474DBD">
              <w:rPr>
                <w:rFonts w:cstheme="minorBidi"/>
                <w:color w:val="000000"/>
                <w:sz w:val="22"/>
                <w:szCs w:val="22"/>
              </w:rPr>
              <w:t xml:space="preserve">Tiekėjas gali remtis kitų ūkio subjektų pajėgumais tik tuo atveju, jeigu tie subjektai (jų darbuotojai) patys vykdys tą pirkimo </w:t>
            </w:r>
            <w:r w:rsidRPr="00474DBD">
              <w:rPr>
                <w:rFonts w:cstheme="minorBidi"/>
                <w:color w:val="000000"/>
                <w:sz w:val="22"/>
                <w:szCs w:val="22"/>
              </w:rPr>
              <w:lastRenderedPageBreak/>
              <w:t>sutarties dalį, kuriai reikia jų turimų pajėgumų;</w:t>
            </w:r>
          </w:p>
          <w:p w14:paraId="623CE2BF" w14:textId="77777777" w:rsidR="00B54B91" w:rsidRPr="001E4218" w:rsidRDefault="00B54B91" w:rsidP="004D7E9D">
            <w:pPr>
              <w:autoSpaceDE w:val="0"/>
              <w:autoSpaceDN w:val="0"/>
              <w:adjustRightInd w:val="0"/>
              <w:jc w:val="both"/>
              <w:rPr>
                <w:iCs/>
                <w:color w:val="000000"/>
                <w:sz w:val="22"/>
                <w:szCs w:val="22"/>
              </w:rPr>
            </w:pPr>
            <w:r w:rsidRPr="00474DBD">
              <w:rPr>
                <w:rFonts w:cstheme="minorBidi"/>
                <w:iCs/>
                <w:color w:val="000000"/>
                <w:sz w:val="22"/>
                <w:szCs w:val="22"/>
              </w:rPr>
              <w:t>Subtiekėjai – jei tiekėjas (jo pasitelkiami specia</w:t>
            </w:r>
            <w:r w:rsidRPr="00CB5862">
              <w:rPr>
                <w:rFonts w:cstheme="minorBidi"/>
                <w:iCs/>
                <w:color w:val="000000"/>
                <w:sz w:val="22"/>
                <w:szCs w:val="22"/>
              </w:rPr>
              <w:t>listai) pats atitinka nustatytą reikalavimą, tačiau ketina pasitelkti subtiekėjus (jo specialistus), subtiekėjų specialistai privalo atitikti nustatytus</w:t>
            </w:r>
            <w:r w:rsidRPr="00D933CA">
              <w:rPr>
                <w:rFonts w:cstheme="minorBidi"/>
                <w:b/>
                <w:bCs/>
                <w:iCs/>
                <w:color w:val="000000"/>
                <w:sz w:val="22"/>
                <w:szCs w:val="22"/>
              </w:rPr>
              <w:t xml:space="preserve"> </w:t>
            </w:r>
            <w:r w:rsidRPr="008A0166">
              <w:rPr>
                <w:rFonts w:cstheme="minorBidi"/>
                <w:iCs/>
                <w:color w:val="000000"/>
                <w:sz w:val="22"/>
                <w:szCs w:val="22"/>
              </w:rPr>
              <w:t xml:space="preserve">reikalavimus, </w:t>
            </w:r>
            <w:r w:rsidRPr="008A0166">
              <w:rPr>
                <w:rFonts w:cstheme="minorBidi"/>
                <w:color w:val="000000"/>
                <w:sz w:val="22"/>
                <w:szCs w:val="22"/>
              </w:rPr>
              <w:t>jeigu subtiekėjai (jų darbuotojai) patys vykdys tą pirkimo sutarties dalį, kuriai reikia nustatytos kvalifikacijos</w:t>
            </w:r>
            <w:r w:rsidRPr="008A0166">
              <w:rPr>
                <w:rFonts w:cstheme="minorBidi"/>
                <w:iCs/>
                <w:color w:val="000000"/>
                <w:sz w:val="22"/>
                <w:szCs w:val="22"/>
              </w:rPr>
              <w:t>.</w:t>
            </w:r>
          </w:p>
          <w:p w14:paraId="54D39E3D" w14:textId="77777777" w:rsidR="00B54B91" w:rsidRPr="00964F9C" w:rsidRDefault="00B54B91" w:rsidP="004D7E9D">
            <w:pPr>
              <w:autoSpaceDE w:val="0"/>
              <w:autoSpaceDN w:val="0"/>
              <w:adjustRightInd w:val="0"/>
              <w:jc w:val="both"/>
              <w:rPr>
                <w:b/>
                <w:bCs/>
                <w:color w:val="000000"/>
                <w:sz w:val="22"/>
                <w:szCs w:val="22"/>
              </w:rPr>
            </w:pPr>
            <w:r w:rsidRPr="00474DBD">
              <w:rPr>
                <w:rFonts w:cstheme="minorBidi"/>
                <w:iCs/>
                <w:color w:val="000000"/>
                <w:sz w:val="22"/>
                <w:szCs w:val="22"/>
              </w:rPr>
              <w:t>Tuo atveju jei siūlomas</w:t>
            </w:r>
          </w:p>
          <w:p w14:paraId="556A76BB" w14:textId="77777777" w:rsidR="00B54B91" w:rsidRPr="001E4218" w:rsidRDefault="00B54B91" w:rsidP="004D7E9D">
            <w:pPr>
              <w:autoSpaceDE w:val="0"/>
              <w:autoSpaceDN w:val="0"/>
              <w:adjustRightInd w:val="0"/>
              <w:jc w:val="both"/>
              <w:rPr>
                <w:iCs/>
                <w:color w:val="000000"/>
                <w:sz w:val="22"/>
                <w:szCs w:val="22"/>
              </w:rPr>
            </w:pPr>
            <w:r w:rsidRPr="00474DBD">
              <w:rPr>
                <w:rFonts w:cstheme="minorBidi"/>
                <w:iCs/>
                <w:color w:val="000000"/>
                <w:sz w:val="22"/>
                <w:szCs w:val="22"/>
              </w:rPr>
              <w:t xml:space="preserve"> specialistas (specialistai) dirba kitoje įmonėje (ne tiekėjo ar ūkio subjekto, kurio pajėgumais tiekėjas remiasi, įmonėje), pateikiamas tokio specialisto – </w:t>
            </w:r>
            <w:proofErr w:type="spellStart"/>
            <w:r w:rsidRPr="00474DBD">
              <w:rPr>
                <w:rFonts w:cstheme="minorBidi"/>
                <w:iCs/>
                <w:color w:val="000000"/>
                <w:sz w:val="22"/>
                <w:szCs w:val="22"/>
              </w:rPr>
              <w:t>kvazisubtiekėjo</w:t>
            </w:r>
            <w:proofErr w:type="spellEnd"/>
            <w:r w:rsidRPr="00474DBD">
              <w:rPr>
                <w:rFonts w:cstheme="minorBidi"/>
                <w:iCs/>
                <w:color w:val="000000"/>
                <w:sz w:val="22"/>
                <w:szCs w:val="22"/>
              </w:rPr>
              <w:t xml:space="preserve"> sutikimas</w:t>
            </w:r>
            <w:r w:rsidR="00586BD4" w:rsidRPr="00CB5862">
              <w:rPr>
                <w:rFonts w:cstheme="minorBidi"/>
                <w:iCs/>
                <w:color w:val="000000"/>
                <w:sz w:val="22"/>
                <w:szCs w:val="22"/>
              </w:rPr>
              <w:t>/susitarimas</w:t>
            </w:r>
            <w:r w:rsidRPr="00CB5862">
              <w:rPr>
                <w:rFonts w:cstheme="minorBidi"/>
                <w:iCs/>
                <w:color w:val="000000"/>
                <w:sz w:val="22"/>
                <w:szCs w:val="22"/>
              </w:rPr>
              <w:t xml:space="preserve"> teikti sutartyje nurodytas paslaugas visą pirkimo sutarties g</w:t>
            </w:r>
            <w:r w:rsidRPr="00D933CA">
              <w:rPr>
                <w:rFonts w:cstheme="minorBidi"/>
                <w:iCs/>
                <w:color w:val="000000"/>
                <w:sz w:val="22"/>
                <w:szCs w:val="22"/>
              </w:rPr>
              <w:t>aliojimo laiką su patvirtinimu, kad jis pirkimo laimėjimo atveju bus įdarbintas tiekėjo ar ūkio subjekto, kurio pajėgumais tiekėjas remiasi įmonėje (tuo atveju, jei šis specialistas nesiūlomas kaip ūkio subjektas, kurio pajėgumais tiekėjas remiasi).  Patei</w:t>
            </w:r>
            <w:r w:rsidRPr="008A0166">
              <w:rPr>
                <w:rFonts w:cstheme="minorBidi"/>
                <w:iCs/>
                <w:color w:val="000000"/>
                <w:sz w:val="22"/>
                <w:szCs w:val="22"/>
              </w:rPr>
              <w:t>kiamos dokumentų kopijos.</w:t>
            </w:r>
          </w:p>
          <w:p w14:paraId="7059C556" w14:textId="77777777" w:rsidR="00B54B91" w:rsidRPr="00964F9C" w:rsidRDefault="00B54B91" w:rsidP="00E55EC6">
            <w:pPr>
              <w:autoSpaceDE w:val="0"/>
              <w:autoSpaceDN w:val="0"/>
              <w:adjustRightInd w:val="0"/>
              <w:jc w:val="both"/>
              <w:rPr>
                <w:b/>
                <w:bCs/>
                <w:color w:val="000000"/>
                <w:sz w:val="22"/>
                <w:szCs w:val="22"/>
              </w:rPr>
            </w:pPr>
          </w:p>
        </w:tc>
      </w:tr>
      <w:tr w:rsidR="00B54B91" w:rsidRPr="00964F9C" w14:paraId="2B7EF069" w14:textId="77777777" w:rsidTr="006D49AB">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7825E" w14:textId="77777777" w:rsidR="00B54B91" w:rsidRPr="00964F9C" w:rsidRDefault="00B54B91" w:rsidP="004D7E9D">
            <w:pPr>
              <w:rPr>
                <w:rFonts w:eastAsiaTheme="minorHAnsi"/>
                <w:sz w:val="22"/>
                <w:szCs w:val="22"/>
              </w:rPr>
            </w:pPr>
            <w:r w:rsidRPr="00474DBD">
              <w:rPr>
                <w:rFonts w:eastAsiaTheme="minorHAnsi" w:cstheme="minorBidi"/>
              </w:rPr>
              <w:lastRenderedPageBreak/>
              <w:t>3.3.</w:t>
            </w:r>
          </w:p>
        </w:tc>
        <w:tc>
          <w:tcPr>
            <w:tcW w:w="1305" w:type="pct"/>
            <w:tcBorders>
              <w:top w:val="single" w:sz="4" w:space="0" w:color="000000" w:themeColor="text1"/>
              <w:left w:val="single" w:sz="4" w:space="0" w:color="000000" w:themeColor="text1"/>
              <w:bottom w:val="single" w:sz="4" w:space="0" w:color="000000" w:themeColor="text1"/>
              <w:right w:val="single" w:sz="4" w:space="0" w:color="auto"/>
            </w:tcBorders>
          </w:tcPr>
          <w:p w14:paraId="369F5449" w14:textId="60EE9C09" w:rsidR="00093DC1" w:rsidRPr="001E4218" w:rsidRDefault="00B54B91" w:rsidP="00093DC1">
            <w:pPr>
              <w:tabs>
                <w:tab w:val="left" w:pos="535"/>
              </w:tabs>
              <w:snapToGrid w:val="0"/>
              <w:spacing w:line="100" w:lineRule="atLeast"/>
              <w:jc w:val="both"/>
              <w:rPr>
                <w:bCs/>
                <w:sz w:val="22"/>
                <w:szCs w:val="22"/>
                <w:lang w:eastAsia="ar-SA"/>
              </w:rPr>
            </w:pPr>
            <w:r w:rsidRPr="00474DBD">
              <w:rPr>
                <w:rFonts w:cstheme="minorBidi"/>
                <w:bCs/>
                <w:sz w:val="22"/>
                <w:szCs w:val="22"/>
                <w:lang w:eastAsia="ar-SA"/>
              </w:rPr>
              <w:t xml:space="preserve">Tiekėjas privalo turėti </w:t>
            </w:r>
            <w:r w:rsidR="002A504A" w:rsidRPr="00CB5862">
              <w:rPr>
                <w:rFonts w:cstheme="minorBidi"/>
                <w:bCs/>
                <w:sz w:val="22"/>
                <w:szCs w:val="22"/>
                <w:lang w:eastAsia="ar-SA"/>
              </w:rPr>
              <w:t xml:space="preserve">arba galimybę pasitelkti </w:t>
            </w:r>
            <w:r w:rsidR="00093DC1" w:rsidRPr="00CB5862">
              <w:rPr>
                <w:rFonts w:cstheme="minorBidi"/>
                <w:bCs/>
                <w:sz w:val="22"/>
                <w:szCs w:val="22"/>
                <w:lang w:eastAsia="ar-SA"/>
              </w:rPr>
              <w:t xml:space="preserve"> bent 1 specialistą:</w:t>
            </w:r>
          </w:p>
          <w:p w14:paraId="19713FFA" w14:textId="77777777" w:rsidR="00093DC1" w:rsidRPr="001E4218" w:rsidRDefault="00093DC1" w:rsidP="00093DC1">
            <w:pPr>
              <w:tabs>
                <w:tab w:val="left" w:pos="535"/>
              </w:tabs>
              <w:snapToGrid w:val="0"/>
              <w:spacing w:line="100" w:lineRule="atLeast"/>
              <w:jc w:val="both"/>
              <w:rPr>
                <w:bCs/>
                <w:sz w:val="22"/>
                <w:szCs w:val="22"/>
                <w:lang w:eastAsia="ar-SA"/>
              </w:rPr>
            </w:pPr>
            <w:r w:rsidRPr="00474DBD">
              <w:rPr>
                <w:rFonts w:cstheme="minorBidi"/>
                <w:bCs/>
                <w:sz w:val="22"/>
                <w:szCs w:val="22"/>
                <w:lang w:eastAsia="ar-SA"/>
              </w:rPr>
              <w:t>1.</w:t>
            </w:r>
            <w:r w:rsidRPr="00474DBD" w:rsidDel="00C10B64">
              <w:rPr>
                <w:rFonts w:cstheme="minorBidi"/>
                <w:bCs/>
                <w:sz w:val="22"/>
                <w:szCs w:val="22"/>
                <w:lang w:eastAsia="ar-SA"/>
              </w:rPr>
              <w:t xml:space="preserve"> </w:t>
            </w:r>
            <w:r w:rsidRPr="00474DBD">
              <w:rPr>
                <w:rFonts w:cstheme="minorBidi"/>
                <w:bCs/>
                <w:sz w:val="22"/>
                <w:szCs w:val="22"/>
                <w:lang w:eastAsia="ar-SA"/>
              </w:rPr>
              <w:t xml:space="preserve">geodezininką, turintį teisę verstis veikla, kuri būtina sutarčiai įgyvendinti: </w:t>
            </w:r>
          </w:p>
          <w:p w14:paraId="28B009ED" w14:textId="77777777" w:rsidR="00093DC1" w:rsidRPr="001E4218" w:rsidRDefault="00093DC1" w:rsidP="00093DC1">
            <w:pPr>
              <w:autoSpaceDE w:val="0"/>
              <w:autoSpaceDN w:val="0"/>
              <w:adjustRightInd w:val="0"/>
              <w:jc w:val="both"/>
              <w:rPr>
                <w:bCs/>
                <w:sz w:val="22"/>
                <w:szCs w:val="22"/>
                <w:lang w:eastAsia="ar-SA"/>
              </w:rPr>
            </w:pPr>
            <w:r w:rsidRPr="00474DBD">
              <w:rPr>
                <w:rFonts w:cstheme="minorBidi"/>
                <w:bCs/>
                <w:sz w:val="22"/>
                <w:szCs w:val="22"/>
                <w:lang w:eastAsia="ar-SA"/>
              </w:rPr>
              <w:t xml:space="preserve"> geodezijos ir kartografijos paslaugos;</w:t>
            </w:r>
          </w:p>
          <w:p w14:paraId="0476178E" w14:textId="05DD219F" w:rsidR="00B54B91" w:rsidRPr="00964F9C" w:rsidRDefault="00093DC1" w:rsidP="004D7E9D">
            <w:pPr>
              <w:autoSpaceDE w:val="0"/>
              <w:autoSpaceDN w:val="0"/>
              <w:adjustRightInd w:val="0"/>
              <w:jc w:val="both"/>
              <w:rPr>
                <w:b/>
                <w:bCs/>
                <w:color w:val="000000"/>
                <w:sz w:val="22"/>
                <w:szCs w:val="22"/>
              </w:rPr>
            </w:pPr>
            <w:r w:rsidRPr="00964F9C">
              <w:rPr>
                <w:bCs/>
                <w:sz w:val="22"/>
                <w:szCs w:val="22"/>
                <w:lang w:eastAsia="ar-SA"/>
              </w:rPr>
              <w:t>2.  matininką,</w:t>
            </w:r>
            <w:r w:rsidRPr="00964F9C">
              <w:rPr>
                <w:b/>
                <w:bCs/>
                <w:color w:val="000000"/>
                <w:sz w:val="22"/>
                <w:szCs w:val="22"/>
                <w:lang w:val="en-US"/>
              </w:rPr>
              <w:t xml:space="preserve"> </w:t>
            </w:r>
            <w:r w:rsidRPr="00964F9C">
              <w:t xml:space="preserve"> </w:t>
            </w:r>
            <w:r w:rsidRPr="00474DBD">
              <w:rPr>
                <w:rFonts w:cstheme="minorBidi"/>
              </w:rPr>
              <w:t xml:space="preserve">turintį </w:t>
            </w:r>
            <w:r w:rsidRPr="00964F9C">
              <w:rPr>
                <w:color w:val="000000"/>
                <w:sz w:val="22"/>
                <w:szCs w:val="22"/>
              </w:rPr>
              <w:t>teisę nustatyti nekilnojamųjų daiktų kadastro duomenis</w:t>
            </w:r>
            <w:r w:rsidRPr="00474DBD">
              <w:rPr>
                <w:rFonts w:cstheme="minorBidi"/>
                <w:color w:val="000000"/>
                <w:sz w:val="22"/>
                <w:szCs w:val="22"/>
              </w:rPr>
              <w:t>.</w:t>
            </w:r>
          </w:p>
        </w:tc>
        <w:tc>
          <w:tcPr>
            <w:tcW w:w="2171" w:type="pct"/>
            <w:tcBorders>
              <w:top w:val="single" w:sz="4" w:space="0" w:color="000000" w:themeColor="text1"/>
              <w:left w:val="single" w:sz="4" w:space="0" w:color="auto"/>
              <w:bottom w:val="single" w:sz="4" w:space="0" w:color="000000" w:themeColor="text1"/>
              <w:right w:val="single" w:sz="4" w:space="0" w:color="auto"/>
            </w:tcBorders>
          </w:tcPr>
          <w:p w14:paraId="417254CA" w14:textId="77777777" w:rsidR="00B54B91" w:rsidRPr="001E4218" w:rsidRDefault="00B54B91" w:rsidP="001E4218">
            <w:pPr>
              <w:jc w:val="both"/>
              <w:rPr>
                <w:sz w:val="22"/>
              </w:rPr>
            </w:pPr>
            <w:r w:rsidRPr="00474DBD">
              <w:rPr>
                <w:rFonts w:cstheme="minorBidi"/>
                <w:sz w:val="22"/>
              </w:rPr>
              <w:t>Su pasiūlymu turi būti pateiktas EBVPD (</w:t>
            </w:r>
            <w:r w:rsidRPr="00474DBD">
              <w:rPr>
                <w:rFonts w:cstheme="minorBidi"/>
                <w:sz w:val="22"/>
                <w:szCs w:val="22"/>
              </w:rPr>
              <w:t xml:space="preserve">specialiųjų </w:t>
            </w:r>
            <w:r w:rsidRPr="00474DBD">
              <w:rPr>
                <w:rFonts w:eastAsia="Calibri" w:cstheme="minorBidi"/>
                <w:sz w:val="22"/>
                <w:szCs w:val="22"/>
              </w:rPr>
              <w:t>pirkimo sąlygų</w:t>
            </w:r>
            <w:r w:rsidRPr="00474DBD">
              <w:rPr>
                <w:rFonts w:cstheme="minorBidi"/>
                <w:sz w:val="22"/>
              </w:rPr>
              <w:t xml:space="preserve"> </w:t>
            </w:r>
            <w:r w:rsidRPr="00474DBD">
              <w:rPr>
                <w:rFonts w:cstheme="minorBidi"/>
                <w:color w:val="0070C0"/>
                <w:sz w:val="22"/>
              </w:rPr>
              <w:t>5 priedas</w:t>
            </w:r>
            <w:r w:rsidRPr="00474DBD">
              <w:rPr>
                <w:rFonts w:cstheme="minorBidi"/>
                <w:sz w:val="22"/>
              </w:rPr>
              <w:t>).</w:t>
            </w:r>
          </w:p>
          <w:p w14:paraId="5A2B97AE" w14:textId="77777777" w:rsidR="00B54B91" w:rsidRPr="001E4218" w:rsidRDefault="00B54B91" w:rsidP="001E4218">
            <w:pPr>
              <w:autoSpaceDE w:val="0"/>
              <w:autoSpaceDN w:val="0"/>
              <w:adjustRightInd w:val="0"/>
              <w:jc w:val="both"/>
              <w:rPr>
                <w:color w:val="000000"/>
                <w:sz w:val="22"/>
                <w:szCs w:val="22"/>
              </w:rPr>
            </w:pPr>
          </w:p>
          <w:p w14:paraId="7D329E41" w14:textId="0C758D2F" w:rsidR="00093DC1" w:rsidRPr="001E4218" w:rsidRDefault="00093DC1" w:rsidP="001E4218">
            <w:pPr>
              <w:autoSpaceDE w:val="0"/>
              <w:autoSpaceDN w:val="0"/>
              <w:adjustRightInd w:val="0"/>
              <w:jc w:val="both"/>
              <w:rPr>
                <w:color w:val="000000"/>
                <w:sz w:val="22"/>
                <w:szCs w:val="22"/>
              </w:rPr>
            </w:pPr>
            <w:r w:rsidRPr="00474DBD">
              <w:rPr>
                <w:rFonts w:cstheme="minorBidi"/>
                <w:color w:val="000000"/>
                <w:sz w:val="22"/>
                <w:szCs w:val="22"/>
              </w:rPr>
              <w:t xml:space="preserve">Pateikiamas užpildytas </w:t>
            </w:r>
            <w:r w:rsidRPr="00474DBD">
              <w:rPr>
                <w:rFonts w:cstheme="minorBidi"/>
                <w:color w:val="0070C0"/>
                <w:sz w:val="22"/>
                <w:szCs w:val="22"/>
              </w:rPr>
              <w:t xml:space="preserve">14 priedas „Specialistų sąrašas“ </w:t>
            </w:r>
            <w:r w:rsidRPr="00CB5862">
              <w:rPr>
                <w:rFonts w:cstheme="minorBidi"/>
                <w:color w:val="000000"/>
                <w:sz w:val="22"/>
                <w:szCs w:val="22"/>
              </w:rPr>
              <w:t xml:space="preserve">ir tiekėjo siūlomo specialisto matininko ir geodezininko </w:t>
            </w:r>
            <w:r w:rsidRPr="00D933CA">
              <w:rPr>
                <w:rFonts w:cstheme="minorBidi"/>
                <w:color w:val="000000"/>
                <w:sz w:val="22"/>
                <w:szCs w:val="22"/>
              </w:rPr>
              <w:t>kvalifikacin</w:t>
            </w:r>
            <w:r w:rsidRPr="008A0166">
              <w:rPr>
                <w:rFonts w:cstheme="minorBidi"/>
                <w:color w:val="000000"/>
                <w:sz w:val="22"/>
                <w:szCs w:val="22"/>
              </w:rPr>
              <w:t>io(-</w:t>
            </w:r>
            <w:proofErr w:type="spellStart"/>
            <w:r w:rsidRPr="008A0166">
              <w:rPr>
                <w:rFonts w:cstheme="minorBidi"/>
                <w:color w:val="000000"/>
                <w:sz w:val="22"/>
                <w:szCs w:val="22"/>
              </w:rPr>
              <w:t>ių</w:t>
            </w:r>
            <w:proofErr w:type="spellEnd"/>
            <w:r w:rsidRPr="008A0166">
              <w:rPr>
                <w:rFonts w:cstheme="minorBidi"/>
                <w:color w:val="000000"/>
                <w:sz w:val="22"/>
                <w:szCs w:val="22"/>
              </w:rPr>
              <w:t xml:space="preserve">) pažymėjimo(-ų), išduotų </w:t>
            </w:r>
            <w:r w:rsidRPr="00964F9C">
              <w:t xml:space="preserve"> </w:t>
            </w:r>
            <w:r w:rsidRPr="00474DBD">
              <w:rPr>
                <w:rFonts w:cstheme="minorBidi"/>
                <w:color w:val="000000"/>
                <w:sz w:val="22"/>
                <w:szCs w:val="22"/>
              </w:rPr>
              <w:t>Nacionalinės žemės tarnybos prie Aplinkos ministerijos</w:t>
            </w:r>
            <w:r w:rsidRPr="00CB5862">
              <w:rPr>
                <w:rFonts w:cstheme="minorBidi"/>
                <w:color w:val="000000"/>
                <w:sz w:val="22"/>
                <w:szCs w:val="22"/>
              </w:rPr>
              <w:t>, numeriai. Pirkimo vykdytojas patikrina</w:t>
            </w:r>
            <w:r w:rsidRPr="00D933CA">
              <w:rPr>
                <w:rFonts w:cstheme="minorBidi"/>
                <w:color w:val="000000"/>
                <w:sz w:val="22"/>
                <w:szCs w:val="22"/>
              </w:rPr>
              <w:t xml:space="preserve"> minėtų pažymėjimų įtraukimą į Nacionalinės žemės tarnybos prie Aplinkos ministerijos</w:t>
            </w:r>
            <w:r w:rsidR="001413FB" w:rsidRPr="008A0166">
              <w:rPr>
                <w:rFonts w:cstheme="minorBidi"/>
                <w:color w:val="000000"/>
                <w:sz w:val="22"/>
                <w:szCs w:val="22"/>
              </w:rPr>
              <w:t xml:space="preserve"> sąrašus, adresu :</w:t>
            </w:r>
            <w:r w:rsidR="001413FB" w:rsidRPr="00964F9C">
              <w:t xml:space="preserve"> </w:t>
            </w:r>
            <w:r w:rsidR="001413FB" w:rsidRPr="00474DBD">
              <w:rPr>
                <w:rFonts w:cstheme="minorBidi"/>
                <w:color w:val="000000"/>
                <w:sz w:val="22"/>
                <w:szCs w:val="22"/>
              </w:rPr>
              <w:t>https://nzt.lrv.lt/lt/kvalifikacijos-pazymejimai/.</w:t>
            </w:r>
          </w:p>
          <w:p w14:paraId="67C41677" w14:textId="7898AAB5" w:rsidR="00B54B91" w:rsidRPr="00964F9C" w:rsidRDefault="00093DC1" w:rsidP="00DC5ED0">
            <w:pPr>
              <w:autoSpaceDE w:val="0"/>
              <w:autoSpaceDN w:val="0"/>
              <w:adjustRightInd w:val="0"/>
              <w:jc w:val="both"/>
              <w:rPr>
                <w:b/>
                <w:bCs/>
                <w:color w:val="000000"/>
                <w:sz w:val="22"/>
                <w:szCs w:val="22"/>
              </w:rPr>
            </w:pPr>
            <w:r w:rsidRPr="00474DBD">
              <w:rPr>
                <w:rFonts w:cstheme="minorBidi"/>
                <w:color w:val="000000"/>
                <w:sz w:val="22"/>
                <w:szCs w:val="22"/>
              </w:rPr>
              <w:t>Tas pats asmuo gali būti siūlomas kelioms pozicijoms, jeigu jis atitinka toms pozicijoms keliamus kvalifikacijos reikalavimus.</w:t>
            </w:r>
          </w:p>
        </w:tc>
        <w:tc>
          <w:tcPr>
            <w:tcW w:w="1250" w:type="pct"/>
            <w:vMerge/>
            <w:tcBorders>
              <w:left w:val="single" w:sz="4" w:space="0" w:color="auto"/>
              <w:bottom w:val="single" w:sz="4" w:space="0" w:color="000000" w:themeColor="text1"/>
              <w:right w:val="single" w:sz="4" w:space="0" w:color="000000" w:themeColor="text1"/>
            </w:tcBorders>
          </w:tcPr>
          <w:p w14:paraId="689EB47C" w14:textId="77777777" w:rsidR="00B54B91" w:rsidRPr="00964F9C" w:rsidRDefault="00B54B91" w:rsidP="004D7E9D">
            <w:pPr>
              <w:autoSpaceDE w:val="0"/>
              <w:autoSpaceDN w:val="0"/>
              <w:adjustRightInd w:val="0"/>
              <w:jc w:val="both"/>
              <w:rPr>
                <w:b/>
                <w:bCs/>
                <w:color w:val="000000"/>
                <w:sz w:val="22"/>
                <w:szCs w:val="22"/>
              </w:rPr>
            </w:pPr>
          </w:p>
        </w:tc>
      </w:tr>
      <w:tr w:rsidR="004D7E9D" w:rsidRPr="00964F9C" w14:paraId="4CF521EC"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D9AD2F" w14:textId="77777777" w:rsidR="004D7E9D" w:rsidRPr="00964F9C" w:rsidRDefault="004D7E9D" w:rsidP="004D7E9D">
            <w:pPr>
              <w:rPr>
                <w:rFonts w:eastAsiaTheme="minorHAnsi"/>
                <w:sz w:val="22"/>
                <w:szCs w:val="22"/>
              </w:rPr>
            </w:pPr>
            <w:r w:rsidRPr="00964F9C">
              <w:rPr>
                <w:rFonts w:eastAsiaTheme="minorHAnsi"/>
                <w:sz w:val="22"/>
                <w:szCs w:val="22"/>
              </w:rPr>
              <w:t>4.</w:t>
            </w:r>
          </w:p>
        </w:tc>
        <w:tc>
          <w:tcPr>
            <w:tcW w:w="472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5B107" w14:textId="77777777" w:rsidR="004D7E9D" w:rsidRPr="001E4218" w:rsidRDefault="004D7E9D" w:rsidP="004D7E9D">
            <w:pPr>
              <w:autoSpaceDE w:val="0"/>
              <w:autoSpaceDN w:val="0"/>
              <w:adjustRightInd w:val="0"/>
              <w:jc w:val="both"/>
              <w:rPr>
                <w:b/>
                <w:bCs/>
                <w:color w:val="000000"/>
                <w:sz w:val="22"/>
                <w:szCs w:val="22"/>
              </w:rPr>
            </w:pPr>
            <w:r w:rsidRPr="00474DBD">
              <w:rPr>
                <w:rFonts w:cstheme="minorBidi"/>
                <w:b/>
                <w:bCs/>
                <w:color w:val="000000"/>
                <w:sz w:val="22"/>
                <w:szCs w:val="22"/>
              </w:rPr>
              <w:t>Aplinkos apsaugos vadybos priemonės:</w:t>
            </w:r>
          </w:p>
        </w:tc>
      </w:tr>
      <w:tr w:rsidR="004D7E9D" w:rsidRPr="00964F9C" w14:paraId="343F770C" w14:textId="77777777" w:rsidTr="006D49AB">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34667" w14:textId="77777777" w:rsidR="004D7E9D" w:rsidRPr="001E4218" w:rsidRDefault="004D7E9D" w:rsidP="004D7E9D">
            <w:pPr>
              <w:spacing w:before="60" w:after="60" w:line="257" w:lineRule="auto"/>
              <w:jc w:val="right"/>
              <w:rPr>
                <w:rFonts w:eastAsiaTheme="minorHAnsi"/>
                <w:sz w:val="22"/>
                <w:szCs w:val="22"/>
              </w:rPr>
            </w:pPr>
            <w:r w:rsidRPr="00474DBD">
              <w:rPr>
                <w:rFonts w:eastAsiaTheme="minorHAnsi" w:cstheme="minorBidi"/>
                <w:sz w:val="22"/>
                <w:szCs w:val="22"/>
              </w:rPr>
              <w:t>4.1</w:t>
            </w:r>
          </w:p>
        </w:tc>
        <w:tc>
          <w:tcPr>
            <w:tcW w:w="1305" w:type="pct"/>
            <w:tcBorders>
              <w:top w:val="single" w:sz="4" w:space="0" w:color="000000" w:themeColor="text1"/>
              <w:left w:val="single" w:sz="4" w:space="0" w:color="000000" w:themeColor="text1"/>
              <w:bottom w:val="single" w:sz="4" w:space="0" w:color="000000" w:themeColor="text1"/>
              <w:right w:val="single" w:sz="4" w:space="0" w:color="auto"/>
            </w:tcBorders>
          </w:tcPr>
          <w:p w14:paraId="610BAABA" w14:textId="1E2B81CD" w:rsidR="004D7E9D" w:rsidRPr="001E4218" w:rsidRDefault="004D7E9D" w:rsidP="004D7E9D">
            <w:pPr>
              <w:autoSpaceDE w:val="0"/>
              <w:autoSpaceDN w:val="0"/>
              <w:adjustRightInd w:val="0"/>
              <w:jc w:val="both"/>
              <w:rPr>
                <w:color w:val="000000"/>
                <w:sz w:val="22"/>
                <w:szCs w:val="22"/>
              </w:rPr>
            </w:pPr>
            <w:r w:rsidRPr="00474DBD">
              <w:rPr>
                <w:rFonts w:cstheme="minorBidi"/>
                <w:sz w:val="22"/>
                <w:szCs w:val="22"/>
              </w:rPr>
              <w:t xml:space="preserve">Perkamiems statybos darbams </w:t>
            </w:r>
            <w:r w:rsidRPr="00CB5862">
              <w:rPr>
                <w:rFonts w:cstheme="minorBidi"/>
                <w:color w:val="000000"/>
                <w:sz w:val="22"/>
                <w:szCs w:val="22"/>
              </w:rPr>
              <w:t xml:space="preserve">tiekėjas taiko </w:t>
            </w:r>
            <w:r w:rsidRPr="00CB5862">
              <w:rPr>
                <w:rFonts w:cstheme="minorBidi"/>
                <w:spacing w:val="2"/>
                <w:sz w:val="22"/>
                <w:szCs w:val="22"/>
                <w:shd w:val="clear" w:color="auto" w:fill="FFFFFF"/>
                <w:lang w:eastAsia="en-US"/>
              </w:rPr>
              <w:t xml:space="preserve"> </w:t>
            </w:r>
            <w:r w:rsidRPr="00D933CA">
              <w:rPr>
                <w:rFonts w:cstheme="minorBidi"/>
                <w:color w:val="000000"/>
                <w:sz w:val="22"/>
                <w:szCs w:val="22"/>
              </w:rPr>
              <w:t xml:space="preserve">aplinkos apsaugos vadybos sistemos reikalavimus pagal standartą LST EN ISO 14001 </w:t>
            </w:r>
            <w:r w:rsidR="00AD1069" w:rsidRPr="00964F9C">
              <w:rPr>
                <w:color w:val="000000"/>
              </w:rPr>
              <w:t xml:space="preserve">„Aplinkos vadybos sistemos. Reikalavimai ir naudojimo gairės“ (toliau – LST EN ISO 14001) </w:t>
            </w:r>
            <w:r w:rsidRPr="00474DBD">
              <w:rPr>
                <w:rFonts w:cstheme="minorBidi"/>
                <w:color w:val="000000"/>
                <w:sz w:val="22"/>
                <w:szCs w:val="22"/>
              </w:rPr>
              <w:t>arba Europos Sąjungos aplinkos apsaugos v</w:t>
            </w:r>
            <w:r w:rsidRPr="00CB5862">
              <w:rPr>
                <w:rFonts w:cstheme="minorBidi"/>
                <w:color w:val="000000"/>
                <w:sz w:val="22"/>
                <w:szCs w:val="22"/>
              </w:rPr>
              <w:t xml:space="preserve">adybos ir audito sistemą (angl. </w:t>
            </w:r>
            <w:proofErr w:type="spellStart"/>
            <w:r w:rsidRPr="00CB5862">
              <w:rPr>
                <w:rFonts w:cstheme="minorBidi"/>
                <w:color w:val="000000"/>
                <w:sz w:val="22"/>
                <w:szCs w:val="22"/>
              </w:rPr>
              <w:t>Eco</w:t>
            </w:r>
            <w:proofErr w:type="spellEnd"/>
            <w:r w:rsidRPr="00CB5862">
              <w:rPr>
                <w:rFonts w:cstheme="minorBidi"/>
                <w:color w:val="000000"/>
                <w:sz w:val="22"/>
                <w:szCs w:val="22"/>
              </w:rPr>
              <w:t>–</w:t>
            </w:r>
            <w:proofErr w:type="spellStart"/>
            <w:r w:rsidRPr="00CB5862">
              <w:rPr>
                <w:rFonts w:cstheme="minorBidi"/>
                <w:color w:val="000000"/>
                <w:sz w:val="22"/>
                <w:szCs w:val="22"/>
              </w:rPr>
              <w:t>Management</w:t>
            </w:r>
            <w:proofErr w:type="spellEnd"/>
            <w:r w:rsidRPr="00CB5862">
              <w:rPr>
                <w:rFonts w:cstheme="minorBidi"/>
                <w:color w:val="000000"/>
                <w:sz w:val="22"/>
                <w:szCs w:val="22"/>
              </w:rPr>
              <w:t xml:space="preserve"> </w:t>
            </w:r>
            <w:proofErr w:type="spellStart"/>
            <w:r w:rsidRPr="00CB5862">
              <w:rPr>
                <w:rFonts w:cstheme="minorBidi"/>
                <w:color w:val="000000"/>
                <w:sz w:val="22"/>
                <w:szCs w:val="22"/>
              </w:rPr>
              <w:t>and</w:t>
            </w:r>
            <w:proofErr w:type="spellEnd"/>
            <w:r w:rsidRPr="00CB5862">
              <w:rPr>
                <w:rFonts w:cstheme="minorBidi"/>
                <w:color w:val="000000"/>
                <w:sz w:val="22"/>
                <w:szCs w:val="22"/>
              </w:rPr>
              <w:t xml:space="preserve"> </w:t>
            </w:r>
            <w:proofErr w:type="spellStart"/>
            <w:r w:rsidRPr="00CB5862">
              <w:rPr>
                <w:rFonts w:cstheme="minorBidi"/>
                <w:color w:val="000000"/>
                <w:sz w:val="22"/>
                <w:szCs w:val="22"/>
              </w:rPr>
              <w:t>Audit</w:t>
            </w:r>
            <w:proofErr w:type="spellEnd"/>
            <w:r w:rsidRPr="00CB5862">
              <w:rPr>
                <w:rFonts w:cstheme="minorBidi"/>
                <w:color w:val="000000"/>
                <w:sz w:val="22"/>
                <w:szCs w:val="22"/>
              </w:rPr>
              <w:t xml:space="preserve"> </w:t>
            </w:r>
            <w:proofErr w:type="spellStart"/>
            <w:r w:rsidRPr="00CB5862">
              <w:rPr>
                <w:rFonts w:cstheme="minorBidi"/>
                <w:color w:val="000000"/>
                <w:sz w:val="22"/>
                <w:szCs w:val="22"/>
              </w:rPr>
              <w:t>Scheme</w:t>
            </w:r>
            <w:proofErr w:type="spellEnd"/>
            <w:r w:rsidRPr="00CB5862">
              <w:rPr>
                <w:rFonts w:cstheme="minorBidi"/>
                <w:color w:val="000000"/>
                <w:sz w:val="22"/>
                <w:szCs w:val="22"/>
              </w:rPr>
              <w:t xml:space="preserve">, EMAS) arba </w:t>
            </w:r>
            <w:r w:rsidR="00AD1069" w:rsidRPr="008A0166">
              <w:rPr>
                <w:rFonts w:cstheme="minorBidi"/>
                <w:color w:val="000000"/>
                <w:sz w:val="22"/>
                <w:szCs w:val="22"/>
              </w:rPr>
              <w:t xml:space="preserve">kitus </w:t>
            </w:r>
            <w:r w:rsidRPr="008A0166">
              <w:rPr>
                <w:rFonts w:cstheme="minorBidi"/>
                <w:color w:val="000000"/>
                <w:sz w:val="22"/>
                <w:szCs w:val="22"/>
              </w:rPr>
              <w:t xml:space="preserve">aplinkos apsaugos vadybos </w:t>
            </w:r>
            <w:r w:rsidR="00AD1069" w:rsidRPr="008A0166">
              <w:rPr>
                <w:rFonts w:cstheme="minorBidi"/>
                <w:color w:val="000000"/>
                <w:sz w:val="22"/>
                <w:szCs w:val="22"/>
              </w:rPr>
              <w:t>standartus</w:t>
            </w:r>
            <w:r w:rsidRPr="008A0166">
              <w:rPr>
                <w:rFonts w:cstheme="minorBidi"/>
                <w:color w:val="000000"/>
                <w:sz w:val="22"/>
                <w:szCs w:val="22"/>
              </w:rPr>
              <w:t>,</w:t>
            </w:r>
            <w:r w:rsidR="00AD1069" w:rsidRPr="008A0166">
              <w:rPr>
                <w:rFonts w:cstheme="minorBidi"/>
                <w:color w:val="000000"/>
                <w:sz w:val="22"/>
                <w:szCs w:val="22"/>
              </w:rPr>
              <w:t xml:space="preserve"> pagrįstus atitinkamais Europos arba tarptautinių standartizacijos organizacijų priimtais standartais, ar kitais tiekėjo pateiktais lygiaverčiais įrodymais (lygiaverčiai įrodymai gali būti priimami atliekant supaprastintus </w:t>
            </w:r>
            <w:r w:rsidR="00AD1069" w:rsidRPr="008A0166">
              <w:rPr>
                <w:rFonts w:cstheme="minorBidi"/>
                <w:color w:val="000000"/>
                <w:sz w:val="22"/>
                <w:szCs w:val="22"/>
              </w:rPr>
              <w:lastRenderedPageBreak/>
              <w:t>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r w:rsidRPr="008A0166">
              <w:rPr>
                <w:rFonts w:cstheme="minorBidi"/>
                <w:color w:val="000000"/>
                <w:sz w:val="22"/>
                <w:szCs w:val="22"/>
              </w:rPr>
              <w:t xml:space="preserve"> </w:t>
            </w:r>
            <w:r w:rsidR="009F0ECD" w:rsidRPr="00474DBD">
              <w:rPr>
                <w:rFonts w:cstheme="minorBidi"/>
                <w:color w:val="000000"/>
                <w:sz w:val="22"/>
                <w:szCs w:val="22"/>
              </w:rPr>
              <w:t>.</w:t>
            </w:r>
          </w:p>
        </w:tc>
        <w:tc>
          <w:tcPr>
            <w:tcW w:w="2171" w:type="pct"/>
            <w:tcBorders>
              <w:top w:val="single" w:sz="4" w:space="0" w:color="000000" w:themeColor="text1"/>
              <w:left w:val="single" w:sz="4" w:space="0" w:color="auto"/>
              <w:bottom w:val="single" w:sz="4" w:space="0" w:color="000000" w:themeColor="text1"/>
              <w:right w:val="single" w:sz="4" w:space="0" w:color="000000" w:themeColor="text1"/>
            </w:tcBorders>
          </w:tcPr>
          <w:p w14:paraId="17A19989" w14:textId="77777777" w:rsidR="004D7E9D" w:rsidRPr="001E4218" w:rsidRDefault="004D7E9D" w:rsidP="004D7E9D">
            <w:pPr>
              <w:rPr>
                <w:sz w:val="22"/>
                <w:szCs w:val="22"/>
              </w:rPr>
            </w:pPr>
            <w:r w:rsidRPr="00474DBD">
              <w:rPr>
                <w:rFonts w:cstheme="minorBidi"/>
                <w:sz w:val="22"/>
                <w:szCs w:val="22"/>
              </w:rPr>
              <w:lastRenderedPageBreak/>
              <w:t xml:space="preserve">Su pasiūlymu turi būti pateiktas EBVPD (specialiųjų </w:t>
            </w:r>
            <w:r w:rsidRPr="00474DBD">
              <w:rPr>
                <w:rFonts w:eastAsia="Calibri" w:cstheme="minorBidi"/>
                <w:sz w:val="22"/>
                <w:szCs w:val="22"/>
              </w:rPr>
              <w:t>pirkimo sąlygų</w:t>
            </w:r>
            <w:r w:rsidRPr="00474DBD">
              <w:rPr>
                <w:rFonts w:cstheme="minorBidi"/>
                <w:sz w:val="22"/>
                <w:szCs w:val="22"/>
              </w:rPr>
              <w:t xml:space="preserve"> </w:t>
            </w:r>
            <w:r w:rsidRPr="00474DBD">
              <w:rPr>
                <w:rFonts w:cstheme="minorBidi"/>
                <w:color w:val="0070C0"/>
                <w:sz w:val="22"/>
                <w:szCs w:val="22"/>
              </w:rPr>
              <w:t>5 priedas</w:t>
            </w:r>
            <w:r w:rsidRPr="00474DBD">
              <w:rPr>
                <w:rFonts w:cstheme="minorBidi"/>
                <w:sz w:val="22"/>
                <w:szCs w:val="22"/>
              </w:rPr>
              <w:t>).</w:t>
            </w:r>
          </w:p>
          <w:p w14:paraId="2D8BC8D4" w14:textId="061F523F" w:rsidR="00586BD4" w:rsidRPr="00964F9C" w:rsidRDefault="00586BD4" w:rsidP="00586BD4">
            <w:pPr>
              <w:spacing w:before="120"/>
              <w:jc w:val="both"/>
              <w:rPr>
                <w:i/>
                <w:iCs/>
                <w:sz w:val="22"/>
              </w:rPr>
            </w:pPr>
            <w:r w:rsidRPr="00964F9C">
              <w:rPr>
                <w:i/>
                <w:iCs/>
                <w:sz w:val="22"/>
              </w:rPr>
              <w:t xml:space="preserve">Perkančiajam subjektui atlikus EBVPD patikrinimo procedūrą, patikrinus pasiūlymus ir išrinkus galimą laimėtoją, tik jo yra prašomi dokumentai, patvirtinantys </w:t>
            </w:r>
            <w:r w:rsidR="009F0ECD" w:rsidRPr="00964F9C">
              <w:rPr>
                <w:i/>
                <w:iCs/>
                <w:sz w:val="22"/>
              </w:rPr>
              <w:t xml:space="preserve">šio </w:t>
            </w:r>
            <w:r w:rsidRPr="00964F9C">
              <w:rPr>
                <w:i/>
                <w:iCs/>
                <w:sz w:val="22"/>
              </w:rPr>
              <w:t>reikalavimo atitiktį.</w:t>
            </w:r>
          </w:p>
          <w:p w14:paraId="66A43F5C" w14:textId="77777777" w:rsidR="004D7E9D" w:rsidRPr="001E4218" w:rsidRDefault="004D7E9D" w:rsidP="004D7E9D">
            <w:pPr>
              <w:autoSpaceDE w:val="0"/>
              <w:autoSpaceDN w:val="0"/>
              <w:adjustRightInd w:val="0"/>
              <w:jc w:val="both"/>
              <w:rPr>
                <w:color w:val="000000"/>
                <w:sz w:val="22"/>
                <w:szCs w:val="22"/>
              </w:rPr>
            </w:pPr>
          </w:p>
          <w:p w14:paraId="461F9E2A" w14:textId="77777777" w:rsidR="004D7E9D" w:rsidRPr="001E4218" w:rsidRDefault="004D7E9D" w:rsidP="004D7E9D">
            <w:pPr>
              <w:autoSpaceDE w:val="0"/>
              <w:autoSpaceDN w:val="0"/>
              <w:adjustRightInd w:val="0"/>
              <w:jc w:val="both"/>
              <w:rPr>
                <w:color w:val="000000"/>
                <w:sz w:val="22"/>
                <w:szCs w:val="22"/>
              </w:rPr>
            </w:pPr>
            <w:r w:rsidRPr="00474DBD">
              <w:rPr>
                <w:rFonts w:cstheme="minorBidi"/>
                <w:color w:val="000000"/>
                <w:sz w:val="22"/>
                <w:szCs w:val="22"/>
              </w:rPr>
              <w:t xml:space="preserve">Nepriklausomos įstaigos išduoto </w:t>
            </w:r>
            <w:r w:rsidRPr="00474DBD">
              <w:rPr>
                <w:rFonts w:cstheme="minorBidi"/>
                <w:color w:val="000000"/>
                <w:sz w:val="22"/>
                <w:szCs w:val="22"/>
                <w:u w:val="single"/>
              </w:rPr>
              <w:t>galiojančio</w:t>
            </w:r>
            <w:r w:rsidRPr="00474DBD">
              <w:rPr>
                <w:rFonts w:cstheme="minorBidi"/>
                <w:color w:val="000000"/>
                <w:sz w:val="22"/>
                <w:szCs w:val="22"/>
              </w:rPr>
              <w:t xml:space="preserve"> sertifika</w:t>
            </w:r>
            <w:r w:rsidRPr="00CB5862">
              <w:rPr>
                <w:rFonts w:cstheme="minorBidi"/>
                <w:color w:val="000000"/>
                <w:sz w:val="22"/>
                <w:szCs w:val="22"/>
              </w:rPr>
              <w:t>to, patvirtinančio, kad tiekėjas laikosi reikalaujamos aplinkos apsaugos vadybos sistemos standartų, skaitmeninė kopija.</w:t>
            </w:r>
          </w:p>
          <w:p w14:paraId="460380C2" w14:textId="77777777" w:rsidR="004D7E9D" w:rsidRPr="001E4218" w:rsidRDefault="004D7E9D" w:rsidP="004D7E9D">
            <w:pPr>
              <w:autoSpaceDE w:val="0"/>
              <w:autoSpaceDN w:val="0"/>
              <w:adjustRightInd w:val="0"/>
              <w:jc w:val="both"/>
              <w:rPr>
                <w:color w:val="000000"/>
                <w:sz w:val="22"/>
                <w:szCs w:val="22"/>
              </w:rPr>
            </w:pPr>
          </w:p>
          <w:p w14:paraId="0F6F619B" w14:textId="4E79A0A6" w:rsidR="004D7E9D" w:rsidRPr="001E4218" w:rsidRDefault="004D7E9D" w:rsidP="004D7E9D">
            <w:pPr>
              <w:autoSpaceDE w:val="0"/>
              <w:autoSpaceDN w:val="0"/>
              <w:adjustRightInd w:val="0"/>
              <w:jc w:val="both"/>
              <w:rPr>
                <w:color w:val="000000"/>
                <w:sz w:val="22"/>
                <w:szCs w:val="22"/>
              </w:rPr>
            </w:pPr>
            <w:r w:rsidRPr="00474DBD">
              <w:rPr>
                <w:rFonts w:cstheme="minorBidi"/>
                <w:color w:val="000000"/>
                <w:sz w:val="22"/>
                <w:szCs w:val="22"/>
              </w:rPr>
              <w:t xml:space="preserve">Perkantysis subjektas pripažįsta lygiaverčius sertifikatus, išduotus kitose valstybėse narėse įsteigtų nepriklausomų įstaigų. </w:t>
            </w:r>
            <w:r w:rsidR="00B40B37" w:rsidRPr="00474DBD">
              <w:rPr>
                <w:rFonts w:cstheme="minorBidi"/>
                <w:color w:val="000000"/>
                <w:sz w:val="22"/>
                <w:szCs w:val="22"/>
              </w:rPr>
              <w:t xml:space="preserve">Pirkimo vykdytojas, atlikdamas </w:t>
            </w:r>
            <w:r w:rsidR="00B40B37" w:rsidRPr="00CB5862">
              <w:rPr>
                <w:rFonts w:cstheme="minorBidi"/>
                <w:color w:val="000000"/>
                <w:sz w:val="22"/>
                <w:szCs w:val="22"/>
              </w:rPr>
              <w:t>supaprastintą pirkimą, priima ir kitus tiekėjo lygiaverčių aplinkos apsaugos vadybos užtikrinimo priemonių įrodymus, kurie patvirtintų, kad jo siūlomos aplinkos apsaugos vadybos užtikrinimo priemonės atitinka reikalaujamus aplinkos apsaugos vadybos sistemo</w:t>
            </w:r>
            <w:r w:rsidR="00B40B37" w:rsidRPr="00D933CA">
              <w:rPr>
                <w:rFonts w:cstheme="minorBidi"/>
                <w:color w:val="000000"/>
                <w:sz w:val="22"/>
                <w:szCs w:val="22"/>
              </w:rPr>
              <w:t xml:space="preserve">s standartus ir pateikia įrodymus, kurie patvirtintų, kad tiekėjo siūlomos aplinkos apsaugos vadybos užtikrinimo priemonės atitinka </w:t>
            </w:r>
            <w:r w:rsidR="00B40B37" w:rsidRPr="00D933CA">
              <w:rPr>
                <w:rFonts w:cstheme="minorBidi"/>
                <w:color w:val="000000"/>
                <w:sz w:val="22"/>
                <w:szCs w:val="22"/>
              </w:rPr>
              <w:lastRenderedPageBreak/>
              <w:t>reikalaujamus aplinkos apsaugos vadybos sistemos standartus</w:t>
            </w:r>
            <w:r w:rsidR="001E00A1" w:rsidRPr="008A0166">
              <w:rPr>
                <w:rFonts w:cstheme="minorBidi"/>
                <w:color w:val="000000"/>
                <w:sz w:val="22"/>
                <w:szCs w:val="22"/>
              </w:rPr>
              <w:t>. Kiti lygiaverčiai aplinkos apsaugos vadybos užtikrinimo priemonių priimtini įrodymai gali būti tiekėjo parengtų ir taikomų atliekant statybos darbus aplinkos apsaugos vadybos priemonių aprašymas, kuris tenkina visus reikalavimus, nurodytus Žaliųjų pirkimų tvarkos aprašo 10.1-10.6 papunkčiuose.</w:t>
            </w:r>
          </w:p>
          <w:p w14:paraId="3F002397" w14:textId="77777777" w:rsidR="004D7E9D" w:rsidRPr="001E4218" w:rsidRDefault="004D7E9D" w:rsidP="004D7E9D">
            <w:pPr>
              <w:autoSpaceDE w:val="0"/>
              <w:autoSpaceDN w:val="0"/>
              <w:adjustRightInd w:val="0"/>
              <w:jc w:val="both"/>
              <w:rPr>
                <w:color w:val="000000"/>
                <w:sz w:val="22"/>
                <w:szCs w:val="22"/>
              </w:rPr>
            </w:pPr>
          </w:p>
          <w:p w14:paraId="03623F1C" w14:textId="77777777" w:rsidR="004D7E9D" w:rsidRPr="001E4218" w:rsidRDefault="004D7E9D" w:rsidP="004D7E9D">
            <w:pPr>
              <w:autoSpaceDE w:val="0"/>
              <w:autoSpaceDN w:val="0"/>
              <w:adjustRightInd w:val="0"/>
              <w:jc w:val="both"/>
              <w:rPr>
                <w:color w:val="000000"/>
                <w:sz w:val="22"/>
                <w:szCs w:val="22"/>
              </w:rPr>
            </w:pPr>
          </w:p>
          <w:p w14:paraId="6B1BD42F" w14:textId="77777777" w:rsidR="004D7E9D" w:rsidRPr="001E4218" w:rsidRDefault="004D7E9D" w:rsidP="004D7E9D">
            <w:pPr>
              <w:autoSpaceDE w:val="0"/>
              <w:autoSpaceDN w:val="0"/>
              <w:adjustRightInd w:val="0"/>
              <w:jc w:val="both"/>
              <w:rPr>
                <w:color w:val="000000"/>
                <w:sz w:val="22"/>
                <w:szCs w:val="22"/>
              </w:rPr>
            </w:pPr>
          </w:p>
          <w:p w14:paraId="25A80610" w14:textId="77777777" w:rsidR="004D7E9D" w:rsidRPr="001E4218" w:rsidRDefault="004D7E9D" w:rsidP="004D7E9D">
            <w:pPr>
              <w:autoSpaceDE w:val="0"/>
              <w:autoSpaceDN w:val="0"/>
              <w:adjustRightInd w:val="0"/>
              <w:jc w:val="both"/>
              <w:rPr>
                <w:color w:val="000000"/>
                <w:sz w:val="22"/>
                <w:szCs w:val="22"/>
              </w:rPr>
            </w:pPr>
          </w:p>
        </w:tc>
        <w:tc>
          <w:tcPr>
            <w:tcW w:w="12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D585F" w14:textId="337261D8" w:rsidR="00BE5C22" w:rsidRPr="001E4218" w:rsidRDefault="00BE5C22" w:rsidP="00BE5C22">
            <w:pPr>
              <w:autoSpaceDE w:val="0"/>
              <w:autoSpaceDN w:val="0"/>
              <w:adjustRightInd w:val="0"/>
              <w:jc w:val="both"/>
              <w:rPr>
                <w:color w:val="000000"/>
                <w:sz w:val="22"/>
                <w:szCs w:val="22"/>
              </w:rPr>
            </w:pPr>
            <w:r w:rsidRPr="00474DBD">
              <w:rPr>
                <w:rFonts w:cstheme="minorBidi"/>
                <w:color w:val="000000"/>
                <w:sz w:val="22"/>
                <w:szCs w:val="22"/>
              </w:rPr>
              <w:lastRenderedPageBreak/>
              <w:t>Jeigu tiekėjas pats atitinka šį reikalavimą, tačiau pasitelkia subtiekėjus nurodytiems darbams atlikti , kuriems (-</w:t>
            </w:r>
            <w:proofErr w:type="spellStart"/>
            <w:r w:rsidRPr="00474DBD">
              <w:rPr>
                <w:rFonts w:cstheme="minorBidi"/>
                <w:color w:val="000000"/>
                <w:sz w:val="22"/>
                <w:szCs w:val="22"/>
              </w:rPr>
              <w:t>ioms</w:t>
            </w:r>
            <w:proofErr w:type="spellEnd"/>
            <w:r w:rsidRPr="00CB5862">
              <w:rPr>
                <w:rFonts w:cstheme="minorBidi"/>
                <w:color w:val="000000"/>
                <w:sz w:val="22"/>
                <w:szCs w:val="22"/>
              </w:rPr>
              <w:t>) yra keliamas šis reikalavimas, pateikiamas: tiekėjo vidaus dokumentas (pvz., įmonės patvirtinta aplinkos apsaugos politika ar kiti dokumentai) arba su subtiekėju pasirašytas susitarimas, arba kitas dokumentas, kuriame yra aprašyta, kad subtiekėjas turi l</w:t>
            </w:r>
            <w:r w:rsidRPr="00D933CA">
              <w:rPr>
                <w:rFonts w:cstheme="minorBidi"/>
                <w:color w:val="000000"/>
                <w:sz w:val="22"/>
                <w:szCs w:val="22"/>
              </w:rPr>
              <w:t xml:space="preserve">aikytis tiekėjo aplinkos apsaugos vadybos standarto tiek kiek jis taikomas atsižvelgiant į subtiekėjo prisiimamus įsipareigojimus pirkimo sutarčiai vykdyti bei nustatyta tiekėjo atsakomybė prižiūrėti, kad subtiekėjas </w:t>
            </w:r>
            <w:r w:rsidRPr="00D933CA">
              <w:rPr>
                <w:rFonts w:cstheme="minorBidi"/>
                <w:color w:val="000000"/>
                <w:sz w:val="22"/>
                <w:szCs w:val="22"/>
              </w:rPr>
              <w:lastRenderedPageBreak/>
              <w:t>vadovautųsi tiekėjo turimu aplinkos aps</w:t>
            </w:r>
            <w:r w:rsidRPr="008A0166">
              <w:rPr>
                <w:rFonts w:cstheme="minorBidi"/>
                <w:color w:val="000000"/>
                <w:sz w:val="22"/>
                <w:szCs w:val="22"/>
              </w:rPr>
              <w:t>augos vadybos standartu.</w:t>
            </w:r>
          </w:p>
          <w:p w14:paraId="47341611" w14:textId="77777777" w:rsidR="004D7E9D" w:rsidRPr="001E4218" w:rsidRDefault="004D7E9D" w:rsidP="00BE5C22">
            <w:pPr>
              <w:autoSpaceDE w:val="0"/>
              <w:autoSpaceDN w:val="0"/>
              <w:adjustRightInd w:val="0"/>
              <w:jc w:val="both"/>
              <w:rPr>
                <w:color w:val="000000"/>
                <w:sz w:val="22"/>
                <w:szCs w:val="22"/>
              </w:rPr>
            </w:pPr>
          </w:p>
        </w:tc>
      </w:tr>
    </w:tbl>
    <w:p w14:paraId="01C6DE48" w14:textId="77777777" w:rsidR="006545F9" w:rsidRPr="00780655" w:rsidRDefault="006545F9" w:rsidP="00384F5A">
      <w:pPr>
        <w:spacing w:after="0" w:line="240" w:lineRule="auto"/>
        <w:jc w:val="center"/>
        <w:rPr>
          <w:rFonts w:eastAsiaTheme="minorHAnsi" w:cstheme="minorHAnsi"/>
          <w:lang w:eastAsia="en-US"/>
        </w:rPr>
      </w:pPr>
    </w:p>
    <w:p w14:paraId="454A183E" w14:textId="77777777" w:rsidR="002F396F" w:rsidRPr="00780655" w:rsidRDefault="00384F5A" w:rsidP="00384F5A">
      <w:pPr>
        <w:spacing w:after="0" w:line="240" w:lineRule="auto"/>
        <w:jc w:val="center"/>
        <w:rPr>
          <w:rFonts w:cstheme="minorHAnsi"/>
          <w:b/>
          <w:bCs/>
          <w:smallCaps/>
        </w:rPr>
      </w:pPr>
      <w:r w:rsidRPr="00780655">
        <w:rPr>
          <w:rFonts w:eastAsiaTheme="minorHAnsi" w:cstheme="minorHAnsi"/>
          <w:lang w:eastAsia="en-US"/>
        </w:rPr>
        <w:t>__________</w:t>
      </w:r>
    </w:p>
    <w:p w14:paraId="7D635239" w14:textId="2B14E768" w:rsidR="006D49AB" w:rsidRPr="001E4218" w:rsidRDefault="006D49AB" w:rsidP="006D49AB">
      <w:pPr>
        <w:rPr>
          <w:rFonts w:cstheme="minorHAnsi"/>
          <w:sz w:val="22"/>
          <w:szCs w:val="22"/>
        </w:rPr>
      </w:pPr>
    </w:p>
    <w:p w14:paraId="18800658" w14:textId="028015B8" w:rsidR="006D49AB" w:rsidRPr="001E4218" w:rsidRDefault="006D49AB" w:rsidP="006D49AB">
      <w:pPr>
        <w:rPr>
          <w:rFonts w:cstheme="minorHAnsi"/>
          <w:sz w:val="22"/>
          <w:szCs w:val="22"/>
        </w:rPr>
      </w:pPr>
    </w:p>
    <w:p w14:paraId="06CDECB8" w14:textId="24FEFD27" w:rsidR="006D49AB" w:rsidRPr="001E4218" w:rsidRDefault="006D49AB" w:rsidP="006D49AB">
      <w:pPr>
        <w:rPr>
          <w:rFonts w:cstheme="minorHAnsi"/>
          <w:sz w:val="22"/>
          <w:szCs w:val="22"/>
        </w:rPr>
      </w:pPr>
    </w:p>
    <w:p w14:paraId="65429560" w14:textId="77777777" w:rsidR="006D49AB" w:rsidRPr="001E4218" w:rsidRDefault="006D49AB" w:rsidP="001E4218">
      <w:pPr>
        <w:jc w:val="right"/>
        <w:rPr>
          <w:rFonts w:cstheme="minorHAnsi"/>
          <w:sz w:val="22"/>
          <w:szCs w:val="22"/>
        </w:rPr>
      </w:pPr>
    </w:p>
    <w:tbl>
      <w:tblPr>
        <w:tblStyle w:val="TableGrid3"/>
        <w:tblpPr w:leftFromText="180" w:rightFromText="180" w:horzAnchor="margin" w:tblpY="770"/>
        <w:tblW w:w="5000" w:type="pct"/>
        <w:tblLook w:val="04A0" w:firstRow="1" w:lastRow="0" w:firstColumn="1" w:lastColumn="0" w:noHBand="0" w:noVBand="1"/>
      </w:tblPr>
      <w:tblGrid>
        <w:gridCol w:w="516"/>
        <w:gridCol w:w="2110"/>
        <w:gridCol w:w="3993"/>
        <w:gridCol w:w="2869"/>
      </w:tblGrid>
      <w:tr w:rsidR="006D49AB" w:rsidRPr="006A2FD5" w14:paraId="3392F31B" w14:textId="77777777" w:rsidTr="009233FA">
        <w:trPr>
          <w:cantSplit/>
          <w:tblHeader/>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9081D6" w14:textId="1D5CF7C0" w:rsidR="006D49AB" w:rsidRPr="006A2FD5" w:rsidRDefault="006D49AB" w:rsidP="009233FA">
            <w:pPr>
              <w:autoSpaceDE w:val="0"/>
              <w:autoSpaceDN w:val="0"/>
              <w:adjustRightInd w:val="0"/>
              <w:jc w:val="center"/>
              <w:rPr>
                <w:b/>
                <w:bCs/>
                <w:color w:val="000000"/>
                <w:sz w:val="22"/>
                <w:szCs w:val="22"/>
              </w:rPr>
            </w:pPr>
            <w:r w:rsidRPr="006A2FD5">
              <w:rPr>
                <w:color w:val="000000"/>
                <w:sz w:val="22"/>
                <w:szCs w:val="22"/>
              </w:rPr>
              <w:lastRenderedPageBreak/>
              <w:t>2 POD kvalifikacijos reikalavimai:</w:t>
            </w:r>
          </w:p>
          <w:p w14:paraId="3DD1C582" w14:textId="70B10E3D" w:rsidR="006D49AB" w:rsidRPr="006A2FD5" w:rsidRDefault="006D49AB" w:rsidP="009233FA">
            <w:pPr>
              <w:autoSpaceDE w:val="0"/>
              <w:autoSpaceDN w:val="0"/>
              <w:adjustRightInd w:val="0"/>
              <w:jc w:val="center"/>
              <w:rPr>
                <w:b/>
                <w:bCs/>
                <w:color w:val="000000"/>
              </w:rPr>
            </w:pPr>
            <w:r w:rsidRPr="006A2FD5">
              <w:rPr>
                <w:sz w:val="22"/>
                <w:szCs w:val="22"/>
              </w:rPr>
              <w:t xml:space="preserve">buitinių nuotekų valymo įrenginių </w:t>
            </w:r>
            <w:proofErr w:type="spellStart"/>
            <w:r w:rsidRPr="006A2FD5">
              <w:rPr>
                <w:b/>
                <w:bCs/>
                <w:sz w:val="22"/>
                <w:szCs w:val="22"/>
              </w:rPr>
              <w:t>Kapėnų</w:t>
            </w:r>
            <w:proofErr w:type="spellEnd"/>
            <w:r w:rsidRPr="006A2FD5">
              <w:rPr>
                <w:b/>
                <w:bCs/>
                <w:sz w:val="22"/>
                <w:szCs w:val="22"/>
              </w:rPr>
              <w:t xml:space="preserve"> k.,</w:t>
            </w:r>
            <w:r w:rsidRPr="006A2FD5">
              <w:rPr>
                <w:sz w:val="22"/>
                <w:szCs w:val="22"/>
              </w:rPr>
              <w:t xml:space="preserve"> Mažeikių r., projektavimo ir rekonstrukcijos rangos darbų pirkimas</w:t>
            </w:r>
          </w:p>
        </w:tc>
      </w:tr>
      <w:tr w:rsidR="006D49AB" w:rsidRPr="006A2FD5" w14:paraId="4B08EAC8" w14:textId="77777777" w:rsidTr="006A2FD5">
        <w:trPr>
          <w:cantSplit/>
          <w:tblHeader/>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851559" w14:textId="77777777" w:rsidR="006D49AB" w:rsidRPr="001E4218" w:rsidRDefault="006D49AB" w:rsidP="009233FA">
            <w:pPr>
              <w:spacing w:before="60" w:after="60" w:line="256" w:lineRule="auto"/>
              <w:jc w:val="center"/>
              <w:rPr>
                <w:b/>
                <w:bCs/>
                <w:sz w:val="21"/>
                <w:szCs w:val="21"/>
              </w:rPr>
            </w:pPr>
            <w:r w:rsidRPr="00474DBD">
              <w:rPr>
                <w:rFonts w:eastAsiaTheme="minorHAnsi" w:cstheme="minorBidi"/>
                <w:b/>
                <w:bCs/>
              </w:rPr>
              <w:t>Eil. Nr.</w:t>
            </w:r>
          </w:p>
        </w:tc>
        <w:tc>
          <w:tcPr>
            <w:tcW w:w="1290"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790B633" w14:textId="77777777" w:rsidR="006D49AB" w:rsidRPr="001E4218" w:rsidRDefault="006D49AB" w:rsidP="009233FA">
            <w:pPr>
              <w:spacing w:before="60" w:after="60" w:line="256" w:lineRule="auto"/>
              <w:jc w:val="center"/>
              <w:rPr>
                <w:rFonts w:eastAsiaTheme="minorEastAsia"/>
                <w:b/>
                <w:bCs/>
                <w:sz w:val="21"/>
                <w:szCs w:val="21"/>
              </w:rPr>
            </w:pPr>
            <w:r w:rsidRPr="00474DBD">
              <w:rPr>
                <w:rFonts w:cstheme="minorBidi"/>
                <w:b/>
                <w:bCs/>
                <w:color w:val="000000"/>
              </w:rPr>
              <w:t>Kvalifikacijos reikalavimas</w:t>
            </w:r>
          </w:p>
        </w:tc>
        <w:tc>
          <w:tcPr>
            <w:tcW w:w="2157"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45AA8537" w14:textId="77777777" w:rsidR="006D49AB" w:rsidRPr="001E4218" w:rsidRDefault="006D49AB" w:rsidP="009233FA">
            <w:pPr>
              <w:autoSpaceDE w:val="0"/>
              <w:autoSpaceDN w:val="0"/>
              <w:adjustRightInd w:val="0"/>
              <w:jc w:val="center"/>
              <w:rPr>
                <w:b/>
                <w:bCs/>
                <w:color w:val="000000"/>
                <w:sz w:val="21"/>
                <w:szCs w:val="21"/>
              </w:rPr>
            </w:pPr>
            <w:r w:rsidRPr="00474DBD">
              <w:rPr>
                <w:rFonts w:cstheme="minorBidi"/>
                <w:b/>
                <w:bCs/>
                <w:color w:val="000000"/>
              </w:rPr>
              <w:t>Atitiktį reikalavimui įrodantys  dokumentai</w:t>
            </w: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C55BC8" w14:textId="77777777" w:rsidR="006D49AB" w:rsidRPr="001E4218" w:rsidRDefault="006D49AB" w:rsidP="009233FA">
            <w:pPr>
              <w:autoSpaceDE w:val="0"/>
              <w:autoSpaceDN w:val="0"/>
              <w:adjustRightInd w:val="0"/>
              <w:jc w:val="center"/>
              <w:rPr>
                <w:b/>
                <w:bCs/>
                <w:color w:val="000000"/>
                <w:sz w:val="21"/>
                <w:szCs w:val="21"/>
              </w:rPr>
            </w:pPr>
            <w:r w:rsidRPr="00474DBD">
              <w:rPr>
                <w:rFonts w:cstheme="minorBidi"/>
                <w:b/>
                <w:bCs/>
                <w:color w:val="000000"/>
              </w:rPr>
              <w:t>Subjektas, kuris turi atitikti reikalavimą</w:t>
            </w:r>
          </w:p>
          <w:p w14:paraId="635EE876" w14:textId="77777777" w:rsidR="006D49AB" w:rsidRPr="001E4218" w:rsidRDefault="006D49AB" w:rsidP="009233FA">
            <w:pPr>
              <w:autoSpaceDE w:val="0"/>
              <w:autoSpaceDN w:val="0"/>
              <w:adjustRightInd w:val="0"/>
              <w:jc w:val="center"/>
              <w:rPr>
                <w:b/>
                <w:bCs/>
                <w:color w:val="000000"/>
              </w:rPr>
            </w:pPr>
          </w:p>
        </w:tc>
      </w:tr>
      <w:tr w:rsidR="006D49AB" w:rsidRPr="006A2FD5" w14:paraId="5A4449E0" w14:textId="77777777" w:rsidTr="006A2FD5">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3D46C" w14:textId="4B9FC27B" w:rsidR="006D49AB" w:rsidRPr="006A2FD5" w:rsidRDefault="00667E13" w:rsidP="001E4218">
            <w:pPr>
              <w:rPr>
                <w:rFonts w:eastAsiaTheme="minorHAnsi"/>
              </w:rPr>
            </w:pPr>
            <w:r w:rsidRPr="006A2FD5">
              <w:rPr>
                <w:rFonts w:eastAsiaTheme="minorHAnsi"/>
              </w:rPr>
              <w:t>1.</w:t>
            </w:r>
          </w:p>
        </w:tc>
        <w:tc>
          <w:tcPr>
            <w:tcW w:w="3447" w:type="pct"/>
            <w:gridSpan w:val="2"/>
            <w:tcBorders>
              <w:top w:val="single" w:sz="4" w:space="0" w:color="000000" w:themeColor="text1"/>
              <w:left w:val="single" w:sz="4" w:space="0" w:color="000000" w:themeColor="text1"/>
              <w:bottom w:val="single" w:sz="4" w:space="0" w:color="auto"/>
              <w:right w:val="single" w:sz="4" w:space="0" w:color="auto"/>
            </w:tcBorders>
          </w:tcPr>
          <w:p w14:paraId="6998FDF0" w14:textId="210B8F81" w:rsidR="006D49AB" w:rsidRPr="001E4218" w:rsidRDefault="006D49AB" w:rsidP="009233FA">
            <w:pPr>
              <w:autoSpaceDE w:val="0"/>
              <w:autoSpaceDN w:val="0"/>
              <w:adjustRightInd w:val="0"/>
              <w:rPr>
                <w:b/>
                <w:bCs/>
                <w:color w:val="000000"/>
                <w:sz w:val="21"/>
                <w:szCs w:val="21"/>
              </w:rPr>
            </w:pPr>
            <w:r w:rsidRPr="00474DBD">
              <w:rPr>
                <w:rFonts w:cstheme="minorBidi"/>
                <w:b/>
                <w:bCs/>
                <w:color w:val="000000"/>
              </w:rPr>
              <w:t>Teisė verstis veikla</w:t>
            </w:r>
            <w:r w:rsidR="00667E13" w:rsidRPr="00474DBD">
              <w:rPr>
                <w:rFonts w:cstheme="minorBidi"/>
                <w:b/>
                <w:bCs/>
                <w:color w:val="000000"/>
              </w:rPr>
              <w:t>-</w:t>
            </w:r>
          </w:p>
        </w:tc>
        <w:tc>
          <w:tcPr>
            <w:tcW w:w="1279" w:type="pct"/>
            <w:tcBorders>
              <w:top w:val="single" w:sz="4" w:space="0" w:color="000000" w:themeColor="text1"/>
              <w:left w:val="single" w:sz="4" w:space="0" w:color="auto"/>
              <w:bottom w:val="single" w:sz="4" w:space="0" w:color="auto"/>
              <w:right w:val="single" w:sz="4" w:space="0" w:color="000000" w:themeColor="text1"/>
            </w:tcBorders>
          </w:tcPr>
          <w:p w14:paraId="2D52BDB3" w14:textId="77777777" w:rsidR="006D49AB" w:rsidRPr="001E4218" w:rsidRDefault="006D49AB" w:rsidP="009233FA">
            <w:pPr>
              <w:autoSpaceDE w:val="0"/>
              <w:autoSpaceDN w:val="0"/>
              <w:adjustRightInd w:val="0"/>
              <w:jc w:val="center"/>
              <w:rPr>
                <w:b/>
                <w:bCs/>
                <w:color w:val="000000"/>
              </w:rPr>
            </w:pPr>
            <w:r w:rsidRPr="00474DBD">
              <w:rPr>
                <w:rFonts w:cstheme="minorBidi"/>
                <w:b/>
                <w:bCs/>
                <w:color w:val="000000"/>
              </w:rPr>
              <w:t>-</w:t>
            </w:r>
          </w:p>
        </w:tc>
      </w:tr>
      <w:tr w:rsidR="006D49AB" w:rsidRPr="006A2FD5" w14:paraId="1AE0387F" w14:textId="77777777" w:rsidTr="009233FA">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30C04" w14:textId="77777777" w:rsidR="006D49AB" w:rsidRPr="001E4218" w:rsidRDefault="006D49AB" w:rsidP="001E4218">
            <w:pPr>
              <w:pStyle w:val="Sraopastraipa"/>
              <w:numPr>
                <w:ilvl w:val="0"/>
                <w:numId w:val="34"/>
              </w:numPr>
              <w:spacing w:before="60" w:after="60" w:line="257" w:lineRule="auto"/>
              <w:ind w:left="357" w:hanging="357"/>
              <w:rPr>
                <w:rFonts w:eastAsiaTheme="minorHAnsi"/>
                <w:sz w:val="21"/>
                <w:szCs w:val="21"/>
              </w:rPr>
            </w:pPr>
          </w:p>
        </w:tc>
        <w:tc>
          <w:tcPr>
            <w:tcW w:w="472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0AFAD" w14:textId="77777777" w:rsidR="006D49AB" w:rsidRPr="001E4218" w:rsidRDefault="006D49AB" w:rsidP="009233FA">
            <w:pPr>
              <w:autoSpaceDE w:val="0"/>
              <w:autoSpaceDN w:val="0"/>
              <w:adjustRightInd w:val="0"/>
              <w:rPr>
                <w:b/>
                <w:bCs/>
                <w:color w:val="000000"/>
              </w:rPr>
            </w:pPr>
            <w:r w:rsidRPr="00474DBD">
              <w:rPr>
                <w:rFonts w:cstheme="minorBidi"/>
                <w:b/>
                <w:bCs/>
                <w:color w:val="000000"/>
              </w:rPr>
              <w:t>Finansinis</w:t>
            </w:r>
            <w:r w:rsidRPr="00474DBD">
              <w:rPr>
                <w:rFonts w:cstheme="minorBidi"/>
                <w:color w:val="000000"/>
              </w:rPr>
              <w:t xml:space="preserve"> </w:t>
            </w:r>
            <w:r w:rsidRPr="00474DBD">
              <w:rPr>
                <w:rFonts w:cstheme="minorBidi"/>
                <w:b/>
                <w:bCs/>
                <w:color w:val="000000"/>
              </w:rPr>
              <w:t>ir ekonominis pajėgumas</w:t>
            </w:r>
          </w:p>
        </w:tc>
      </w:tr>
      <w:tr w:rsidR="00667E13" w:rsidRPr="006A2FD5" w14:paraId="6C2D0D87" w14:textId="77777777" w:rsidTr="006A2FD5">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41FE7" w14:textId="77777777" w:rsidR="00667E13" w:rsidRPr="001E4218" w:rsidRDefault="00667E13" w:rsidP="001E4218">
            <w:pPr>
              <w:pStyle w:val="Sraopastraipa"/>
              <w:numPr>
                <w:ilvl w:val="1"/>
                <w:numId w:val="34"/>
              </w:numPr>
              <w:spacing w:before="60" w:after="60" w:line="257" w:lineRule="auto"/>
              <w:ind w:left="357" w:hanging="357"/>
              <w:jc w:val="right"/>
              <w:rPr>
                <w:rFonts w:eastAsiaTheme="minorHAnsi"/>
                <w:sz w:val="22"/>
                <w:szCs w:val="22"/>
              </w:rPr>
            </w:pPr>
          </w:p>
        </w:tc>
        <w:tc>
          <w:tcPr>
            <w:tcW w:w="1290" w:type="pct"/>
            <w:tcBorders>
              <w:top w:val="single" w:sz="4" w:space="0" w:color="000000" w:themeColor="text1"/>
              <w:left w:val="single" w:sz="4" w:space="0" w:color="000000" w:themeColor="text1"/>
              <w:bottom w:val="single" w:sz="4" w:space="0" w:color="000000" w:themeColor="text1"/>
              <w:right w:val="single" w:sz="4" w:space="0" w:color="auto"/>
            </w:tcBorders>
          </w:tcPr>
          <w:p w14:paraId="792F8739" w14:textId="23E9F1CD" w:rsidR="00667E13" w:rsidRPr="006A2FD5" w:rsidRDefault="00667E13" w:rsidP="00667E13">
            <w:pPr>
              <w:autoSpaceDE w:val="0"/>
              <w:autoSpaceDN w:val="0"/>
              <w:adjustRightInd w:val="0"/>
              <w:rPr>
                <w:color w:val="000000"/>
                <w:sz w:val="22"/>
                <w:szCs w:val="22"/>
              </w:rPr>
            </w:pPr>
            <w:r w:rsidRPr="006A2FD5">
              <w:rPr>
                <w:color w:val="000000"/>
                <w:sz w:val="22"/>
                <w:szCs w:val="22"/>
              </w:rPr>
              <w:t xml:space="preserve">Tiekėjo vidutinės metinės visos veiklos pajamos, per paskutinius 2 finansinius metus, o jei ūkio subjektas įregistruotas vėliau ar veiklą atitinkamoje srityje pradėjo vėliau – nuo ūkio subjekto įregistravimo ar veiklos pradžios, yra ne mažesnės nei </w:t>
            </w:r>
            <w:r w:rsidRPr="006A2FD5">
              <w:rPr>
                <w:b/>
                <w:bCs/>
                <w:sz w:val="22"/>
                <w:szCs w:val="22"/>
              </w:rPr>
              <w:t>550 000</w:t>
            </w:r>
            <w:r w:rsidRPr="006A2FD5">
              <w:rPr>
                <w:b/>
                <w:bCs/>
                <w:color w:val="7030A0"/>
                <w:sz w:val="22"/>
                <w:szCs w:val="22"/>
              </w:rPr>
              <w:t xml:space="preserve"> </w:t>
            </w:r>
            <w:r w:rsidRPr="006A2FD5">
              <w:rPr>
                <w:color w:val="000000"/>
                <w:sz w:val="22"/>
                <w:szCs w:val="22"/>
              </w:rPr>
              <w:t>Eur be PVM.</w:t>
            </w:r>
          </w:p>
          <w:p w14:paraId="64846DB6" w14:textId="677E73DB" w:rsidR="00667E13" w:rsidRPr="001E4218" w:rsidRDefault="00667E13" w:rsidP="00667E13">
            <w:pPr>
              <w:autoSpaceDE w:val="0"/>
              <w:autoSpaceDN w:val="0"/>
              <w:adjustRightInd w:val="0"/>
              <w:rPr>
                <w:color w:val="000000"/>
                <w:sz w:val="22"/>
                <w:szCs w:val="22"/>
              </w:rPr>
            </w:pPr>
          </w:p>
        </w:tc>
        <w:tc>
          <w:tcPr>
            <w:tcW w:w="2157" w:type="pct"/>
            <w:tcBorders>
              <w:top w:val="single" w:sz="4" w:space="0" w:color="000000" w:themeColor="text1"/>
              <w:left w:val="single" w:sz="4" w:space="0" w:color="auto"/>
              <w:bottom w:val="single" w:sz="4" w:space="0" w:color="000000" w:themeColor="text1"/>
              <w:right w:val="single" w:sz="4" w:space="0" w:color="000000" w:themeColor="text1"/>
            </w:tcBorders>
          </w:tcPr>
          <w:p w14:paraId="270E43A0" w14:textId="77777777" w:rsidR="00667E13" w:rsidRPr="006A2FD5" w:rsidRDefault="00667E13" w:rsidP="00667E13">
            <w:pPr>
              <w:rPr>
                <w:sz w:val="22"/>
                <w:szCs w:val="22"/>
              </w:rPr>
            </w:pPr>
            <w:r w:rsidRPr="006A2FD5">
              <w:rPr>
                <w:sz w:val="22"/>
                <w:szCs w:val="22"/>
              </w:rPr>
              <w:t xml:space="preserve">Su pasiūlymu turi būti pateiktas EBVPD (specialiųjų </w:t>
            </w:r>
            <w:r w:rsidRPr="006A2FD5">
              <w:rPr>
                <w:rFonts w:eastAsia="Calibri"/>
                <w:sz w:val="22"/>
                <w:szCs w:val="22"/>
              </w:rPr>
              <w:t>pirkimo sąlygų</w:t>
            </w:r>
            <w:r w:rsidRPr="006A2FD5">
              <w:rPr>
                <w:sz w:val="22"/>
                <w:szCs w:val="22"/>
              </w:rPr>
              <w:t xml:space="preserve"> </w:t>
            </w:r>
            <w:r w:rsidRPr="006A2FD5">
              <w:rPr>
                <w:color w:val="0070C0"/>
                <w:sz w:val="22"/>
                <w:szCs w:val="22"/>
              </w:rPr>
              <w:t>5 priedas</w:t>
            </w:r>
            <w:r w:rsidRPr="006A2FD5">
              <w:rPr>
                <w:sz w:val="22"/>
                <w:szCs w:val="22"/>
              </w:rPr>
              <w:t>).</w:t>
            </w:r>
          </w:p>
          <w:p w14:paraId="69451D7A" w14:textId="77777777" w:rsidR="00667E13" w:rsidRPr="006A2FD5" w:rsidRDefault="00667E13" w:rsidP="00667E13">
            <w:pPr>
              <w:rPr>
                <w:i/>
                <w:iCs/>
                <w:sz w:val="22"/>
                <w:szCs w:val="22"/>
              </w:rPr>
            </w:pPr>
            <w:r w:rsidRPr="006A2FD5">
              <w:rPr>
                <w:i/>
                <w:iCs/>
                <w:sz w:val="22"/>
                <w:szCs w:val="22"/>
              </w:rPr>
              <w:t>Perkančiajam subjektui atlikus EBVPD patikrinimo procedūrą, patikrinus pasiūlymus ir išrinkus galimą laimėtoją, tik jo yra prašomi dokumentai, patvirtinantys kvalifikacijos reikalavimo atitiktį.</w:t>
            </w:r>
          </w:p>
          <w:p w14:paraId="1B88AEAF" w14:textId="77777777" w:rsidR="00667E13" w:rsidRPr="006A2FD5" w:rsidRDefault="00667E13" w:rsidP="00667E13">
            <w:pPr>
              <w:rPr>
                <w:sz w:val="22"/>
                <w:szCs w:val="22"/>
              </w:rPr>
            </w:pPr>
          </w:p>
          <w:p w14:paraId="65A22F7C" w14:textId="77777777" w:rsidR="00667E13" w:rsidRPr="006A2FD5" w:rsidRDefault="00667E13" w:rsidP="00667E13">
            <w:pPr>
              <w:autoSpaceDE w:val="0"/>
              <w:autoSpaceDN w:val="0"/>
              <w:adjustRightInd w:val="0"/>
              <w:jc w:val="both"/>
              <w:rPr>
                <w:color w:val="000000"/>
                <w:sz w:val="22"/>
                <w:szCs w:val="22"/>
                <w:lang w:val="en-US"/>
              </w:rPr>
            </w:pPr>
            <w:r w:rsidRPr="006A2FD5">
              <w:rPr>
                <w:color w:val="000000"/>
                <w:sz w:val="22"/>
                <w:szCs w:val="22"/>
              </w:rPr>
              <w:t xml:space="preserve">Pateikiama  paskutinių 2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1A04A5EE" w14:textId="77777777" w:rsidR="00667E13" w:rsidRPr="006A2FD5" w:rsidRDefault="00667E13" w:rsidP="000B2EAB">
            <w:pPr>
              <w:autoSpaceDE w:val="0"/>
              <w:autoSpaceDN w:val="0"/>
              <w:adjustRightInd w:val="0"/>
              <w:jc w:val="both"/>
              <w:rPr>
                <w:color w:val="000000"/>
                <w:sz w:val="22"/>
                <w:szCs w:val="22"/>
              </w:rPr>
            </w:pPr>
          </w:p>
          <w:p w14:paraId="6A3C61AB" w14:textId="38071BAE" w:rsidR="00667E13" w:rsidRPr="001E4218" w:rsidRDefault="00667E13" w:rsidP="001E4218">
            <w:pPr>
              <w:autoSpaceDE w:val="0"/>
              <w:autoSpaceDN w:val="0"/>
              <w:adjustRightInd w:val="0"/>
              <w:jc w:val="both"/>
              <w:rPr>
                <w:color w:val="000000"/>
                <w:sz w:val="22"/>
                <w:szCs w:val="22"/>
              </w:rPr>
            </w:pPr>
            <w:r w:rsidRPr="006A2FD5">
              <w:rPr>
                <w:color w:val="000000"/>
                <w:sz w:val="22"/>
                <w:szCs w:val="22"/>
              </w:rPr>
              <w:t>Jeigu tiekėjas dėl pateisinamų priežasčių negali pateikti pirkimo vykdytojo reikalaujamų jo finansinį ir ekonominį pajėgumą įrodančių dokumentų, jis turi teisę pateikti kitus pirkimo vykdytojui priimtinus dokumentus.</w:t>
            </w: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2820B" w14:textId="77777777" w:rsidR="00667E13" w:rsidRPr="006A2FD5" w:rsidRDefault="00667E13" w:rsidP="00667E13">
            <w:pPr>
              <w:autoSpaceDE w:val="0"/>
              <w:autoSpaceDN w:val="0"/>
              <w:adjustRightInd w:val="0"/>
              <w:jc w:val="both"/>
              <w:rPr>
                <w:color w:val="000000"/>
                <w:sz w:val="22"/>
                <w:szCs w:val="22"/>
              </w:rPr>
            </w:pPr>
            <w:r w:rsidRPr="006A2FD5">
              <w:rPr>
                <w:color w:val="000000"/>
                <w:sz w:val="22"/>
                <w:szCs w:val="22"/>
              </w:rPr>
              <w:t>Jeigu pasiūlymą teikia ūkio subjektų grupė – reikalavimą turi atitikti visi kartu (pajėgumai sumuojami);</w:t>
            </w:r>
          </w:p>
          <w:p w14:paraId="2D03CA05" w14:textId="77777777" w:rsidR="00667E13" w:rsidRPr="006A2FD5" w:rsidRDefault="00667E13" w:rsidP="00667E13">
            <w:pPr>
              <w:autoSpaceDE w:val="0"/>
              <w:autoSpaceDN w:val="0"/>
              <w:adjustRightInd w:val="0"/>
              <w:jc w:val="both"/>
              <w:rPr>
                <w:color w:val="000000"/>
                <w:sz w:val="22"/>
                <w:szCs w:val="22"/>
              </w:rPr>
            </w:pPr>
            <w:r w:rsidRPr="006A2FD5">
              <w:rPr>
                <w:color w:val="000000"/>
                <w:sz w:val="22"/>
                <w:szCs w:val="22"/>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0569FC7C" w14:textId="77777777" w:rsidR="00667E13" w:rsidRPr="006A2FD5" w:rsidRDefault="00667E13" w:rsidP="00667E13">
            <w:pPr>
              <w:autoSpaceDE w:val="0"/>
              <w:autoSpaceDN w:val="0"/>
              <w:adjustRightInd w:val="0"/>
              <w:jc w:val="both"/>
              <w:rPr>
                <w:color w:val="000000"/>
                <w:sz w:val="22"/>
                <w:szCs w:val="22"/>
                <w:lang w:val="en-US"/>
              </w:rPr>
            </w:pPr>
            <w:proofErr w:type="spellStart"/>
            <w:r w:rsidRPr="006A2FD5">
              <w:rPr>
                <w:color w:val="000000"/>
                <w:sz w:val="22"/>
                <w:szCs w:val="22"/>
                <w:lang w:val="en-US"/>
              </w:rPr>
              <w:t>Subtiekėjams</w:t>
            </w:r>
            <w:proofErr w:type="spellEnd"/>
            <w:r w:rsidRPr="006A2FD5">
              <w:rPr>
                <w:color w:val="000000"/>
                <w:sz w:val="22"/>
                <w:szCs w:val="22"/>
                <w:lang w:val="en-US"/>
              </w:rPr>
              <w:t xml:space="preserve"> </w:t>
            </w:r>
            <w:proofErr w:type="spellStart"/>
            <w:r w:rsidRPr="006A2FD5">
              <w:rPr>
                <w:color w:val="000000"/>
                <w:sz w:val="22"/>
                <w:szCs w:val="22"/>
                <w:lang w:val="en-US"/>
              </w:rPr>
              <w:t>šis</w:t>
            </w:r>
            <w:proofErr w:type="spellEnd"/>
            <w:r w:rsidRPr="006A2FD5">
              <w:rPr>
                <w:color w:val="000000"/>
                <w:sz w:val="22"/>
                <w:szCs w:val="22"/>
                <w:lang w:val="en-US"/>
              </w:rPr>
              <w:t xml:space="preserve"> </w:t>
            </w:r>
            <w:proofErr w:type="spellStart"/>
            <w:r w:rsidRPr="006A2FD5">
              <w:rPr>
                <w:color w:val="000000"/>
                <w:sz w:val="22"/>
                <w:szCs w:val="22"/>
                <w:lang w:val="en-US"/>
              </w:rPr>
              <w:t>kvalifikacijos</w:t>
            </w:r>
            <w:proofErr w:type="spellEnd"/>
            <w:r w:rsidRPr="006A2FD5">
              <w:rPr>
                <w:color w:val="000000"/>
                <w:sz w:val="22"/>
                <w:szCs w:val="22"/>
                <w:lang w:val="en-US"/>
              </w:rPr>
              <w:t xml:space="preserve"> </w:t>
            </w:r>
            <w:proofErr w:type="spellStart"/>
            <w:r w:rsidRPr="006A2FD5">
              <w:rPr>
                <w:color w:val="000000"/>
                <w:sz w:val="22"/>
                <w:szCs w:val="22"/>
                <w:lang w:val="en-US"/>
              </w:rPr>
              <w:t>reikalavimas</w:t>
            </w:r>
            <w:proofErr w:type="spellEnd"/>
            <w:r w:rsidRPr="006A2FD5">
              <w:rPr>
                <w:color w:val="000000"/>
                <w:sz w:val="22"/>
                <w:szCs w:val="22"/>
                <w:lang w:val="en-US"/>
              </w:rPr>
              <w:t xml:space="preserve"> </w:t>
            </w:r>
            <w:proofErr w:type="spellStart"/>
            <w:r w:rsidRPr="006A2FD5">
              <w:rPr>
                <w:color w:val="000000"/>
                <w:sz w:val="22"/>
                <w:szCs w:val="22"/>
                <w:lang w:val="en-US"/>
              </w:rPr>
              <w:t>netaikomas</w:t>
            </w:r>
            <w:proofErr w:type="spellEnd"/>
            <w:r w:rsidRPr="006A2FD5">
              <w:rPr>
                <w:color w:val="000000"/>
                <w:sz w:val="22"/>
                <w:szCs w:val="22"/>
                <w:lang w:val="en-US"/>
              </w:rPr>
              <w:t>.</w:t>
            </w:r>
          </w:p>
          <w:p w14:paraId="3B3B475A" w14:textId="4E07CC48" w:rsidR="00667E13" w:rsidRPr="001E4218" w:rsidRDefault="00667E13" w:rsidP="00667E13">
            <w:pPr>
              <w:autoSpaceDE w:val="0"/>
              <w:autoSpaceDN w:val="0"/>
              <w:adjustRightInd w:val="0"/>
              <w:rPr>
                <w:color w:val="000000"/>
                <w:sz w:val="22"/>
                <w:szCs w:val="22"/>
              </w:rPr>
            </w:pPr>
            <w:r w:rsidRPr="006A2FD5">
              <w:rPr>
                <w:color w:val="000000"/>
                <w:sz w:val="22"/>
                <w:szCs w:val="22"/>
              </w:rPr>
              <w:t xml:space="preserve"> </w:t>
            </w:r>
          </w:p>
        </w:tc>
      </w:tr>
      <w:tr w:rsidR="006D49AB" w:rsidRPr="006A2FD5" w14:paraId="54982502" w14:textId="77777777" w:rsidTr="009233FA">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CD8F9" w14:textId="77777777" w:rsidR="006D49AB" w:rsidRPr="001E4218" w:rsidRDefault="006D49AB" w:rsidP="001E4218">
            <w:pPr>
              <w:pStyle w:val="Sraopastraipa"/>
              <w:numPr>
                <w:ilvl w:val="0"/>
                <w:numId w:val="34"/>
              </w:numPr>
              <w:spacing w:before="60" w:after="60" w:line="257" w:lineRule="auto"/>
              <w:ind w:left="357" w:hanging="357"/>
              <w:rPr>
                <w:rFonts w:eastAsiaTheme="minorHAnsi"/>
                <w:sz w:val="21"/>
                <w:szCs w:val="21"/>
              </w:rPr>
            </w:pPr>
          </w:p>
        </w:tc>
        <w:tc>
          <w:tcPr>
            <w:tcW w:w="472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C95B5" w14:textId="77777777" w:rsidR="006D49AB" w:rsidRPr="001E4218" w:rsidRDefault="006D49AB" w:rsidP="009233FA">
            <w:pPr>
              <w:autoSpaceDE w:val="0"/>
              <w:autoSpaceDN w:val="0"/>
              <w:adjustRightInd w:val="0"/>
              <w:rPr>
                <w:b/>
                <w:bCs/>
                <w:color w:val="000000"/>
                <w:sz w:val="21"/>
                <w:szCs w:val="21"/>
              </w:rPr>
            </w:pPr>
            <w:r w:rsidRPr="00474DBD">
              <w:rPr>
                <w:rFonts w:cstheme="minorBidi"/>
                <w:b/>
                <w:bCs/>
                <w:color w:val="000000"/>
              </w:rPr>
              <w:t>Techninis ir profesinis pajėgumas</w:t>
            </w:r>
          </w:p>
        </w:tc>
      </w:tr>
      <w:tr w:rsidR="00667E13" w:rsidRPr="006A2FD5" w14:paraId="2A07901B" w14:textId="77777777" w:rsidTr="006A2FD5">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098E9" w14:textId="77777777" w:rsidR="00667E13" w:rsidRPr="001E4218" w:rsidRDefault="00667E13" w:rsidP="001E4218">
            <w:pPr>
              <w:pStyle w:val="Sraopastraipa"/>
              <w:numPr>
                <w:ilvl w:val="1"/>
                <w:numId w:val="34"/>
              </w:numPr>
              <w:spacing w:before="60" w:after="60" w:line="257" w:lineRule="auto"/>
              <w:ind w:left="357" w:hanging="357"/>
              <w:jc w:val="right"/>
              <w:rPr>
                <w:rFonts w:eastAsiaTheme="minorHAnsi"/>
                <w:sz w:val="21"/>
                <w:szCs w:val="21"/>
              </w:rPr>
            </w:pPr>
          </w:p>
        </w:tc>
        <w:tc>
          <w:tcPr>
            <w:tcW w:w="1290" w:type="pct"/>
            <w:tcBorders>
              <w:top w:val="single" w:sz="4" w:space="0" w:color="000000" w:themeColor="text1"/>
              <w:left w:val="single" w:sz="4" w:space="0" w:color="000000" w:themeColor="text1"/>
              <w:bottom w:val="single" w:sz="4" w:space="0" w:color="000000" w:themeColor="text1"/>
              <w:right w:val="single" w:sz="4" w:space="0" w:color="auto"/>
            </w:tcBorders>
          </w:tcPr>
          <w:p w14:paraId="692F3A76" w14:textId="77777777" w:rsidR="00667E13" w:rsidRPr="006A2FD5" w:rsidRDefault="00667E13" w:rsidP="00667E13">
            <w:pPr>
              <w:autoSpaceDE w:val="0"/>
              <w:autoSpaceDN w:val="0"/>
              <w:adjustRightInd w:val="0"/>
              <w:jc w:val="both"/>
              <w:rPr>
                <w:color w:val="000000"/>
                <w:sz w:val="22"/>
                <w:szCs w:val="22"/>
              </w:rPr>
            </w:pPr>
            <w:r w:rsidRPr="006A2FD5">
              <w:rPr>
                <w:color w:val="000000"/>
                <w:sz w:val="22"/>
                <w:szCs w:val="22"/>
              </w:rPr>
              <w:t xml:space="preserve">Tiekėjas per paskutinius 5 metus (jeigu veikla vykdyta mažiau nei 5 metus – per laikotarpį nuo įregistravimo dienos) iki pasiūlymų </w:t>
            </w:r>
            <w:r w:rsidRPr="006A2FD5">
              <w:rPr>
                <w:color w:val="000000"/>
                <w:sz w:val="22"/>
                <w:szCs w:val="22"/>
              </w:rPr>
              <w:lastRenderedPageBreak/>
              <w:t xml:space="preserve">pateikimo termino pabaigos </w:t>
            </w:r>
            <w:r w:rsidRPr="006A2FD5">
              <w:rPr>
                <w:rFonts w:eastAsiaTheme="minorHAnsi"/>
                <w:sz w:val="22"/>
                <w:szCs w:val="22"/>
                <w:lang w:eastAsia="en-US"/>
              </w:rPr>
              <w:t xml:space="preserve"> </w:t>
            </w:r>
            <w:r w:rsidRPr="006A2FD5">
              <w:rPr>
                <w:color w:val="000000"/>
                <w:sz w:val="22"/>
                <w:szCs w:val="22"/>
              </w:rPr>
              <w:t>yra pastatęs ir (ar)</w:t>
            </w:r>
            <w:r w:rsidRPr="006A2FD5" w:rsidDel="007A2CCD">
              <w:rPr>
                <w:color w:val="FF0000"/>
                <w:sz w:val="22"/>
                <w:szCs w:val="22"/>
              </w:rPr>
              <w:t xml:space="preserve"> </w:t>
            </w:r>
            <w:r w:rsidRPr="006A2FD5">
              <w:rPr>
                <w:color w:val="000000"/>
                <w:sz w:val="22"/>
                <w:szCs w:val="22"/>
              </w:rPr>
              <w:t xml:space="preserve">rekonstravęs ir (ar) kapitališkai suremontavęs bent 1 buitinių nuotekų valyklą, kurios </w:t>
            </w:r>
          </w:p>
          <w:p w14:paraId="53E2A319" w14:textId="49588F1A" w:rsidR="00667E13" w:rsidRPr="006A2FD5" w:rsidRDefault="00667E13" w:rsidP="00667E13">
            <w:pPr>
              <w:autoSpaceDE w:val="0"/>
              <w:autoSpaceDN w:val="0"/>
              <w:adjustRightInd w:val="0"/>
              <w:jc w:val="both"/>
              <w:rPr>
                <w:color w:val="000000"/>
                <w:sz w:val="22"/>
                <w:szCs w:val="22"/>
              </w:rPr>
            </w:pPr>
            <w:r w:rsidRPr="006A2FD5">
              <w:rPr>
                <w:color w:val="000000"/>
                <w:sz w:val="22"/>
                <w:szCs w:val="22"/>
              </w:rPr>
              <w:t>3.1.1. našumas ne mažesnis kaip</w:t>
            </w:r>
            <w:r w:rsidRPr="006A2FD5">
              <w:rPr>
                <w:b/>
                <w:bCs/>
                <w:color w:val="000000"/>
                <w:sz w:val="22"/>
                <w:szCs w:val="22"/>
              </w:rPr>
              <w:t xml:space="preserve"> </w:t>
            </w:r>
            <w:r w:rsidRPr="006A2FD5">
              <w:rPr>
                <w:color w:val="000000"/>
                <w:sz w:val="22"/>
                <w:szCs w:val="22"/>
              </w:rPr>
              <w:t>67 m</w:t>
            </w:r>
            <w:r w:rsidRPr="006A2FD5">
              <w:rPr>
                <w:color w:val="000000"/>
                <w:sz w:val="22"/>
                <w:szCs w:val="22"/>
                <w:vertAlign w:val="superscript"/>
              </w:rPr>
              <w:t>3</w:t>
            </w:r>
            <w:r w:rsidRPr="006A2FD5">
              <w:rPr>
                <w:color w:val="000000"/>
                <w:sz w:val="22"/>
                <w:szCs w:val="22"/>
              </w:rPr>
              <w:t>/d;</w:t>
            </w:r>
          </w:p>
          <w:p w14:paraId="3897D4F1" w14:textId="0F39CC6E" w:rsidR="00667E13" w:rsidRPr="006A2FD5" w:rsidRDefault="00667E13" w:rsidP="00667E13">
            <w:pPr>
              <w:autoSpaceDE w:val="0"/>
              <w:autoSpaceDN w:val="0"/>
              <w:adjustRightInd w:val="0"/>
              <w:jc w:val="both"/>
              <w:rPr>
                <w:sz w:val="22"/>
                <w:szCs w:val="22"/>
              </w:rPr>
            </w:pPr>
            <w:r w:rsidRPr="006A2FD5">
              <w:rPr>
                <w:color w:val="000000"/>
                <w:sz w:val="22"/>
                <w:szCs w:val="22"/>
              </w:rPr>
              <w:t xml:space="preserve">3.1.2. svarbiausių darbų vertė </w:t>
            </w:r>
            <w:r w:rsidRPr="006A2FD5">
              <w:rPr>
                <w:sz w:val="22"/>
                <w:szCs w:val="22"/>
              </w:rPr>
              <w:t>buvo ne mažesnė kaip 200 000 Eur be PVM, o darbų atlikimas ir galutiniai rezultatai buvo tinkami.</w:t>
            </w:r>
          </w:p>
          <w:p w14:paraId="33D0F9BE" w14:textId="77777777" w:rsidR="00667E13" w:rsidRPr="006A2FD5" w:rsidRDefault="00667E13" w:rsidP="00667E13">
            <w:pPr>
              <w:autoSpaceDE w:val="0"/>
              <w:autoSpaceDN w:val="0"/>
              <w:adjustRightInd w:val="0"/>
              <w:jc w:val="both"/>
              <w:rPr>
                <w:color w:val="000000"/>
                <w:sz w:val="22"/>
                <w:szCs w:val="22"/>
              </w:rPr>
            </w:pPr>
          </w:p>
          <w:p w14:paraId="7309BFD8" w14:textId="757E2D62" w:rsidR="00667E13" w:rsidRPr="006A2FD5" w:rsidRDefault="00667E13" w:rsidP="00667E13">
            <w:pPr>
              <w:autoSpaceDE w:val="0"/>
              <w:autoSpaceDN w:val="0"/>
              <w:adjustRightInd w:val="0"/>
              <w:jc w:val="both"/>
              <w:rPr>
                <w:color w:val="000000"/>
                <w:sz w:val="22"/>
                <w:szCs w:val="22"/>
              </w:rPr>
            </w:pPr>
            <w:r w:rsidRPr="006A2FD5">
              <w:rPr>
                <w:color w:val="000000"/>
                <w:sz w:val="22"/>
                <w:szCs w:val="22"/>
              </w:rPr>
              <w:t>Svarbiausi darbai yra: buitinių nuotekų valyklos statybos ir (ar) rekonstrukcijos ir (ar) kapitalinio remonto darbai, įskaitant technologinės įrangos sumontavimą</w:t>
            </w:r>
            <w:r w:rsidR="00584594">
              <w:rPr>
                <w:color w:val="000000"/>
                <w:sz w:val="22"/>
                <w:szCs w:val="22"/>
              </w:rPr>
              <w:t>, paleidimą ir derinimą.</w:t>
            </w:r>
          </w:p>
          <w:p w14:paraId="5811A8CB" w14:textId="77777777" w:rsidR="00667E13" w:rsidRPr="006A2FD5" w:rsidRDefault="00667E13" w:rsidP="00667E13">
            <w:pPr>
              <w:autoSpaceDE w:val="0"/>
              <w:autoSpaceDN w:val="0"/>
              <w:adjustRightInd w:val="0"/>
              <w:jc w:val="both"/>
              <w:rPr>
                <w:color w:val="000000"/>
                <w:sz w:val="22"/>
                <w:szCs w:val="22"/>
              </w:rPr>
            </w:pPr>
            <w:r w:rsidRPr="006A2FD5">
              <w:rPr>
                <w:color w:val="000000"/>
                <w:sz w:val="22"/>
                <w:szCs w:val="22"/>
              </w:rPr>
              <w:t>Galutinį rezultatą tiekėjas gali būti pasiekęs pagal vieną ar kelias sutartis, bet ne daugiau kaip 3.</w:t>
            </w:r>
          </w:p>
          <w:p w14:paraId="36CDA605" w14:textId="3885602B" w:rsidR="00667E13" w:rsidRPr="001E4218" w:rsidRDefault="00667E13" w:rsidP="00667E13">
            <w:pPr>
              <w:autoSpaceDE w:val="0"/>
              <w:autoSpaceDN w:val="0"/>
              <w:adjustRightInd w:val="0"/>
              <w:jc w:val="both"/>
              <w:rPr>
                <w:color w:val="000000"/>
                <w:sz w:val="22"/>
                <w:szCs w:val="22"/>
              </w:rPr>
            </w:pPr>
            <w:r w:rsidRPr="006A2FD5">
              <w:rPr>
                <w:color w:val="000000"/>
                <w:sz w:val="22"/>
                <w:szCs w:val="22"/>
              </w:rPr>
              <w:t>5 (penkerių) metų terminas skaičiuojamas nuo paskutinės pasiūlymo pateikimo termino dienos.</w:t>
            </w:r>
          </w:p>
        </w:tc>
        <w:tc>
          <w:tcPr>
            <w:tcW w:w="2157" w:type="pct"/>
            <w:tcBorders>
              <w:top w:val="single" w:sz="4" w:space="0" w:color="000000" w:themeColor="text1"/>
              <w:left w:val="single" w:sz="4" w:space="0" w:color="auto"/>
              <w:bottom w:val="single" w:sz="4" w:space="0" w:color="000000" w:themeColor="text1"/>
              <w:right w:val="single" w:sz="4" w:space="0" w:color="000000" w:themeColor="text1"/>
            </w:tcBorders>
          </w:tcPr>
          <w:p w14:paraId="6DC7F0C1" w14:textId="77777777" w:rsidR="00667E13" w:rsidRPr="006A2FD5" w:rsidRDefault="00667E13" w:rsidP="00667E13">
            <w:pPr>
              <w:rPr>
                <w:sz w:val="22"/>
              </w:rPr>
            </w:pPr>
            <w:r w:rsidRPr="006A2FD5">
              <w:rPr>
                <w:sz w:val="22"/>
              </w:rPr>
              <w:lastRenderedPageBreak/>
              <w:t>Su pasiūlymu turi būti pateiktas EBVPD (</w:t>
            </w:r>
            <w:r w:rsidRPr="006A2FD5">
              <w:rPr>
                <w:sz w:val="22"/>
                <w:szCs w:val="22"/>
              </w:rPr>
              <w:t xml:space="preserve">specialiųjų </w:t>
            </w:r>
            <w:r w:rsidRPr="006A2FD5">
              <w:rPr>
                <w:rFonts w:eastAsia="Calibri"/>
                <w:sz w:val="22"/>
                <w:szCs w:val="22"/>
              </w:rPr>
              <w:t>pirkimo sąlygų</w:t>
            </w:r>
            <w:r w:rsidRPr="006A2FD5">
              <w:rPr>
                <w:sz w:val="22"/>
              </w:rPr>
              <w:t xml:space="preserve"> </w:t>
            </w:r>
            <w:r w:rsidRPr="006A2FD5">
              <w:rPr>
                <w:color w:val="0070C0"/>
                <w:sz w:val="22"/>
              </w:rPr>
              <w:t>5</w:t>
            </w:r>
            <w:r w:rsidRPr="006A2FD5">
              <w:rPr>
                <w:sz w:val="22"/>
              </w:rPr>
              <w:t xml:space="preserve"> </w:t>
            </w:r>
            <w:r w:rsidRPr="006A2FD5">
              <w:rPr>
                <w:color w:val="0070C0"/>
                <w:sz w:val="22"/>
              </w:rPr>
              <w:t>priedas</w:t>
            </w:r>
            <w:r w:rsidRPr="006A2FD5">
              <w:rPr>
                <w:sz w:val="22"/>
              </w:rPr>
              <w:t>).</w:t>
            </w:r>
          </w:p>
          <w:p w14:paraId="2A6C064A" w14:textId="77777777" w:rsidR="00667E13" w:rsidRPr="006A2FD5" w:rsidRDefault="00667E13" w:rsidP="00667E13">
            <w:pPr>
              <w:rPr>
                <w:sz w:val="22"/>
              </w:rPr>
            </w:pPr>
            <w:r w:rsidRPr="006A2FD5">
              <w:rPr>
                <w:i/>
                <w:iCs/>
                <w:sz w:val="22"/>
              </w:rPr>
              <w:t xml:space="preserve">Perkančiajam subjektui atlikus EBVPD patikrinimo procedūrą, patikrinus pasiūlymus ir išrinkus galimą laimėtoją, tik jo yra prašomi dokumentai, </w:t>
            </w:r>
            <w:r w:rsidRPr="006A2FD5">
              <w:rPr>
                <w:i/>
                <w:iCs/>
                <w:sz w:val="22"/>
              </w:rPr>
              <w:lastRenderedPageBreak/>
              <w:t>patvirtinantys kvalifikacijos reikalavimo atitiktį.</w:t>
            </w:r>
          </w:p>
          <w:p w14:paraId="0D3A0733" w14:textId="77777777" w:rsidR="00667E13" w:rsidRPr="006A2FD5" w:rsidRDefault="00667E13" w:rsidP="00667E13">
            <w:pPr>
              <w:rPr>
                <w:sz w:val="22"/>
              </w:rPr>
            </w:pPr>
          </w:p>
          <w:p w14:paraId="0632D97E" w14:textId="77777777" w:rsidR="00667E13" w:rsidRPr="006A2FD5" w:rsidRDefault="00667E13" w:rsidP="00667E13">
            <w:pPr>
              <w:autoSpaceDE w:val="0"/>
              <w:autoSpaceDN w:val="0"/>
              <w:adjustRightInd w:val="0"/>
              <w:jc w:val="both"/>
              <w:rPr>
                <w:color w:val="000000"/>
                <w:sz w:val="22"/>
                <w:szCs w:val="22"/>
              </w:rPr>
            </w:pPr>
          </w:p>
          <w:p w14:paraId="67CE5F75" w14:textId="77777777" w:rsidR="00667E13" w:rsidRPr="006A2FD5" w:rsidRDefault="00667E13" w:rsidP="00667E13">
            <w:pPr>
              <w:autoSpaceDE w:val="0"/>
              <w:autoSpaceDN w:val="0"/>
              <w:adjustRightInd w:val="0"/>
              <w:jc w:val="both"/>
              <w:rPr>
                <w:sz w:val="22"/>
                <w:szCs w:val="22"/>
              </w:rPr>
            </w:pPr>
            <w:r w:rsidRPr="006A2FD5">
              <w:rPr>
                <w:color w:val="000000"/>
                <w:sz w:val="22"/>
                <w:szCs w:val="22"/>
              </w:rPr>
              <w:t xml:space="preserve">Pateikiamas Tiekėjo atliktų svarbiausių darbų sąrašas, parengtas pagal  </w:t>
            </w:r>
            <w:r w:rsidRPr="006A2FD5">
              <w:rPr>
                <w:rFonts w:eastAsia="Calibri"/>
                <w:sz w:val="22"/>
                <w:szCs w:val="22"/>
              </w:rPr>
              <w:t xml:space="preserve"> specialiųjų pirkimo sąlygų </w:t>
            </w:r>
            <w:r w:rsidRPr="006A2FD5">
              <w:rPr>
                <w:rFonts w:eastAsia="Calibri"/>
                <w:b/>
                <w:bCs/>
                <w:color w:val="0070C0"/>
                <w:sz w:val="22"/>
                <w:szCs w:val="22"/>
              </w:rPr>
              <w:t xml:space="preserve">13 priede </w:t>
            </w:r>
            <w:r w:rsidRPr="006A2FD5">
              <w:rPr>
                <w:rFonts w:eastAsia="Calibri"/>
                <w:sz w:val="22"/>
                <w:szCs w:val="22"/>
              </w:rPr>
              <w:t>pateiktą formą, kartu su</w:t>
            </w:r>
            <w:r w:rsidRPr="006A2FD5">
              <w:rPr>
                <w:rFonts w:eastAsiaTheme="minorEastAsia"/>
                <w:sz w:val="22"/>
                <w:szCs w:val="22"/>
              </w:rPr>
              <w:t xml:space="preserve"> </w:t>
            </w:r>
            <w:r w:rsidRPr="006A2FD5">
              <w:rPr>
                <w:rFonts w:eastAsia="Calibri"/>
                <w:sz w:val="22"/>
                <w:szCs w:val="22"/>
              </w:rPr>
              <w:t>užsakovo pažyma(-</w:t>
            </w:r>
            <w:proofErr w:type="spellStart"/>
            <w:r w:rsidRPr="006A2FD5">
              <w:rPr>
                <w:rFonts w:eastAsia="Calibri"/>
                <w:sz w:val="22"/>
                <w:szCs w:val="22"/>
              </w:rPr>
              <w:t>omis</w:t>
            </w:r>
            <w:proofErr w:type="spellEnd"/>
            <w:r w:rsidRPr="006A2FD5">
              <w:rPr>
                <w:rFonts w:eastAsia="Calibri"/>
                <w:sz w:val="22"/>
                <w:szCs w:val="22"/>
              </w:rPr>
              <w:t xml:space="preserve">), kad svarbiausi statybos darbai  buvo atlikti tinkamai ir laiku, </w:t>
            </w:r>
            <w:r w:rsidRPr="006A2FD5">
              <w:rPr>
                <w:rFonts w:eastAsiaTheme="minorEastAsia"/>
                <w:sz w:val="22"/>
                <w:szCs w:val="22"/>
              </w:rPr>
              <w:t xml:space="preserve"> </w:t>
            </w:r>
            <w:r w:rsidRPr="006A2FD5">
              <w:rPr>
                <w:rFonts w:eastAsia="Calibri"/>
                <w:sz w:val="22"/>
                <w:szCs w:val="22"/>
              </w:rPr>
              <w:t xml:space="preserve">kuriose nurodomas svarbiausių statybos darbų* vykdytojas, kokie svarbiausi statybos darbai* buvo atlikti, kokia svarbiausių statybos darbų* vertė, kad svarbiausių statybos darbų* atlikimas ir galutiniai rezultatai buvo tinkami (svarbiausi statybos </w:t>
            </w:r>
            <w:r w:rsidRPr="006A2FD5">
              <w:rPr>
                <w:rFonts w:eastAsia="Calibri"/>
                <w:bCs/>
                <w:sz w:val="22"/>
                <w:szCs w:val="22"/>
              </w:rPr>
              <w:t>darbai buvo atlikti ir užbaigti pagal darbų atlikimą reglamentuojančių teisės aktų bei sutarties reikalavimus).</w:t>
            </w:r>
          </w:p>
          <w:p w14:paraId="7330FD8B" w14:textId="77777777" w:rsidR="00667E13" w:rsidRPr="006A2FD5" w:rsidRDefault="00667E13" w:rsidP="00667E13">
            <w:pPr>
              <w:autoSpaceDE w:val="0"/>
              <w:autoSpaceDN w:val="0"/>
              <w:adjustRightInd w:val="0"/>
              <w:rPr>
                <w:color w:val="000000"/>
                <w:sz w:val="22"/>
                <w:szCs w:val="22"/>
              </w:rPr>
            </w:pPr>
            <w:r w:rsidRPr="006A2FD5">
              <w:rPr>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9CE5782" w14:textId="397BA8DE" w:rsidR="00667E13" w:rsidRPr="001E4218" w:rsidRDefault="00667E13" w:rsidP="00667E13">
            <w:pPr>
              <w:autoSpaceDE w:val="0"/>
              <w:autoSpaceDN w:val="0"/>
              <w:adjustRightInd w:val="0"/>
              <w:jc w:val="both"/>
              <w:rPr>
                <w:color w:val="000000"/>
                <w:sz w:val="22"/>
                <w:szCs w:val="22"/>
              </w:rPr>
            </w:pPr>
            <w:r w:rsidRPr="006A2FD5">
              <w:rPr>
                <w:color w:val="000000"/>
                <w:sz w:val="22"/>
                <w:szCs w:val="22"/>
              </w:rPr>
              <w:t>Jei sutartis apima kelis objektus, kurių vienas yra pilnai užbaigtas ir atitinka keliamus reikalavimus, tokia sutartis yra tinkama. Sąvokos „pilnai užbaigtas objektas“ ir „galutiniai rezultatai tinkami“ reiškia, kad dėl objekto (-ų) ar jo dalies yra pasirašytas statybos užbaigimo aktas arba pasirašyta statybos užbaigimo deklaracija.</w:t>
            </w: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0A31BA" w14:textId="77777777" w:rsidR="00667E13" w:rsidRPr="006A2FD5" w:rsidRDefault="00667E13" w:rsidP="00667E13">
            <w:pPr>
              <w:autoSpaceDE w:val="0"/>
              <w:autoSpaceDN w:val="0"/>
              <w:adjustRightInd w:val="0"/>
              <w:jc w:val="both"/>
              <w:rPr>
                <w:color w:val="000000"/>
                <w:sz w:val="22"/>
                <w:szCs w:val="22"/>
              </w:rPr>
            </w:pPr>
            <w:r w:rsidRPr="006A2FD5">
              <w:rPr>
                <w:color w:val="000000"/>
                <w:sz w:val="22"/>
                <w:szCs w:val="22"/>
              </w:rPr>
              <w:lastRenderedPageBreak/>
              <w:t xml:space="preserve">Jeigu pasiūlymą teikia ūkio subjektų grupė – reikalavimą turi atitikti visi ūkio subjektų grupės nariai kartu (ūkio subjektų grupės narių turima patirtis sumuojama), atsižvelgiant į jų prisiimamus </w:t>
            </w:r>
            <w:r w:rsidRPr="006A2FD5">
              <w:rPr>
                <w:color w:val="000000"/>
                <w:sz w:val="22"/>
                <w:szCs w:val="22"/>
              </w:rPr>
              <w:lastRenderedPageBreak/>
              <w:t>įsipareigojimus. Tiekėjas gali remtis kitų ūkio subjektų pajėgumais tik tuo atveju, jeigu tie subjektai patys vykdys tą pirkimo sutarties dalį, kuriai reikia jų turimų pajėgumų.  </w:t>
            </w:r>
          </w:p>
          <w:p w14:paraId="7C0013E1" w14:textId="1A2287B0" w:rsidR="00667E13" w:rsidRPr="008F059A" w:rsidRDefault="00667E13" w:rsidP="00667E13">
            <w:pPr>
              <w:autoSpaceDE w:val="0"/>
              <w:autoSpaceDN w:val="0"/>
              <w:adjustRightInd w:val="0"/>
              <w:jc w:val="both"/>
              <w:rPr>
                <w:color w:val="000000"/>
                <w:sz w:val="24"/>
                <w:szCs w:val="24"/>
              </w:rPr>
            </w:pPr>
            <w:r w:rsidRPr="008F059A">
              <w:rPr>
                <w:color w:val="000000"/>
                <w:sz w:val="24"/>
                <w:szCs w:val="24"/>
              </w:rPr>
              <w:t>Subtiekėjams šis reikalavimas nenustatomas.</w:t>
            </w:r>
          </w:p>
        </w:tc>
      </w:tr>
      <w:tr w:rsidR="006A2FD5" w:rsidRPr="006A2FD5" w14:paraId="5C827F2A" w14:textId="77777777" w:rsidTr="006A2FD5">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02EE7" w14:textId="77777777" w:rsidR="006A2FD5" w:rsidRPr="006A2FD5" w:rsidRDefault="006A2FD5" w:rsidP="006A2FD5">
            <w:pPr>
              <w:rPr>
                <w:rFonts w:eastAsiaTheme="minorHAnsi"/>
                <w:sz w:val="22"/>
                <w:szCs w:val="22"/>
              </w:rPr>
            </w:pPr>
            <w:r w:rsidRPr="00474DBD">
              <w:rPr>
                <w:rFonts w:eastAsiaTheme="minorHAnsi" w:cstheme="minorBidi"/>
              </w:rPr>
              <w:lastRenderedPageBreak/>
              <w:t xml:space="preserve">3.2. </w:t>
            </w:r>
          </w:p>
        </w:tc>
        <w:tc>
          <w:tcPr>
            <w:tcW w:w="1290" w:type="pct"/>
            <w:tcBorders>
              <w:top w:val="single" w:sz="4" w:space="0" w:color="000000" w:themeColor="text1"/>
              <w:left w:val="single" w:sz="4" w:space="0" w:color="000000" w:themeColor="text1"/>
              <w:bottom w:val="single" w:sz="4" w:space="0" w:color="000000" w:themeColor="text1"/>
              <w:right w:val="single" w:sz="4" w:space="0" w:color="auto"/>
            </w:tcBorders>
          </w:tcPr>
          <w:p w14:paraId="70DC8194" w14:textId="1D4745D1" w:rsidR="006A2FD5" w:rsidRPr="001D27BF" w:rsidRDefault="006A2FD5" w:rsidP="006A2FD5">
            <w:pPr>
              <w:tabs>
                <w:tab w:val="left" w:pos="535"/>
              </w:tabs>
              <w:snapToGrid w:val="0"/>
              <w:spacing w:line="100" w:lineRule="atLeast"/>
              <w:jc w:val="both"/>
              <w:rPr>
                <w:color w:val="0070C0"/>
                <w:sz w:val="22"/>
                <w:szCs w:val="22"/>
                <w:lang w:eastAsia="ar-SA"/>
              </w:rPr>
            </w:pPr>
            <w:r w:rsidRPr="006A2FD5">
              <w:rPr>
                <w:sz w:val="22"/>
                <w:szCs w:val="22"/>
                <w:lang w:eastAsia="ar-SA"/>
              </w:rPr>
              <w:t>Tiekėjas pirkimo sutarties vykdymui privalo turėti arba turėti galimybę pasitelkti specialistus</w:t>
            </w:r>
            <w:r w:rsidRPr="001D27BF">
              <w:rPr>
                <w:color w:val="0070C0"/>
                <w:sz w:val="22"/>
                <w:szCs w:val="22"/>
                <w:lang w:eastAsia="ar-SA"/>
              </w:rPr>
              <w:t>:</w:t>
            </w:r>
          </w:p>
          <w:p w14:paraId="5663F5D6" w14:textId="77777777" w:rsidR="006A2FD5" w:rsidRPr="006A2FD5" w:rsidRDefault="006A2FD5" w:rsidP="00692AC1">
            <w:pPr>
              <w:pStyle w:val="Sraopastraipa"/>
              <w:numPr>
                <w:ilvl w:val="0"/>
                <w:numId w:val="39"/>
              </w:numPr>
              <w:tabs>
                <w:tab w:val="left" w:pos="535"/>
              </w:tabs>
              <w:snapToGrid w:val="0"/>
              <w:spacing w:before="240" w:line="100" w:lineRule="atLeast"/>
              <w:ind w:left="0" w:firstLine="73"/>
              <w:jc w:val="both"/>
              <w:rPr>
                <w:sz w:val="22"/>
                <w:szCs w:val="22"/>
                <w:lang w:eastAsia="ar-SA"/>
              </w:rPr>
            </w:pPr>
            <w:r w:rsidRPr="006A2FD5">
              <w:rPr>
                <w:sz w:val="22"/>
                <w:szCs w:val="22"/>
                <w:lang w:eastAsia="ar-SA"/>
              </w:rPr>
              <w:lastRenderedPageBreak/>
              <w:t>Bent 1  specialistą, turintį teisę eiti neypatingojo statinio statybos vadovo pareigas:</w:t>
            </w:r>
          </w:p>
          <w:p w14:paraId="53DB024F" w14:textId="77777777" w:rsidR="006A2FD5" w:rsidRPr="006A2FD5" w:rsidRDefault="006A2FD5" w:rsidP="006A2FD5">
            <w:pPr>
              <w:tabs>
                <w:tab w:val="left" w:pos="535"/>
              </w:tabs>
              <w:snapToGrid w:val="0"/>
              <w:spacing w:line="100" w:lineRule="atLeast"/>
              <w:jc w:val="both"/>
              <w:rPr>
                <w:sz w:val="22"/>
                <w:szCs w:val="22"/>
                <w:lang w:eastAsia="ar-SA"/>
              </w:rPr>
            </w:pPr>
            <w:r w:rsidRPr="006A2FD5">
              <w:rPr>
                <w:i/>
                <w:iCs/>
                <w:sz w:val="22"/>
                <w:szCs w:val="22"/>
                <w:lang w:eastAsia="ar-SA"/>
              </w:rPr>
              <w:t>Inžinerinių statinių grupė</w:t>
            </w:r>
            <w:r w:rsidRPr="006A2FD5">
              <w:rPr>
                <w:sz w:val="22"/>
                <w:szCs w:val="22"/>
                <w:lang w:eastAsia="ar-SA"/>
              </w:rPr>
              <w:t>:   kiti inžineriniai statiniai; inžinerinių statinių pogrupis (paskirtis): kitos paskirties; pavadinimas:  nuotekų valyklos statiniai.</w:t>
            </w:r>
          </w:p>
          <w:p w14:paraId="13F47C4D" w14:textId="77777777" w:rsidR="006A2FD5" w:rsidRPr="006A2FD5" w:rsidRDefault="006A2FD5" w:rsidP="00692AC1">
            <w:pPr>
              <w:pStyle w:val="Sraopastraipa"/>
              <w:numPr>
                <w:ilvl w:val="0"/>
                <w:numId w:val="39"/>
              </w:numPr>
              <w:tabs>
                <w:tab w:val="left" w:pos="498"/>
                <w:tab w:val="left" w:pos="640"/>
              </w:tabs>
              <w:snapToGrid w:val="0"/>
              <w:spacing w:line="100" w:lineRule="atLeast"/>
              <w:ind w:left="0" w:firstLine="357"/>
              <w:jc w:val="both"/>
              <w:rPr>
                <w:sz w:val="22"/>
                <w:szCs w:val="22"/>
                <w:lang w:eastAsia="ar-SA"/>
              </w:rPr>
            </w:pPr>
            <w:r w:rsidRPr="006A2FD5">
              <w:rPr>
                <w:sz w:val="22"/>
                <w:szCs w:val="22"/>
                <w:lang w:eastAsia="ar-SA"/>
              </w:rPr>
              <w:t>bent 1 specialistą, Lietuvos Respublikos statybos įstatymo nustatyta tvarka turintį teisę eiti neypatingojo statinio projekto vadovo pareigas:</w:t>
            </w:r>
          </w:p>
          <w:p w14:paraId="25514328" w14:textId="7E57A4FE" w:rsidR="006A2FD5" w:rsidRPr="006A2FD5" w:rsidRDefault="006A2FD5" w:rsidP="006A2FD5">
            <w:pPr>
              <w:pStyle w:val="Sraopastraipa"/>
              <w:tabs>
                <w:tab w:val="left" w:pos="498"/>
                <w:tab w:val="left" w:pos="640"/>
              </w:tabs>
              <w:snapToGrid w:val="0"/>
              <w:spacing w:line="100" w:lineRule="atLeast"/>
              <w:ind w:left="73"/>
              <w:jc w:val="both"/>
              <w:rPr>
                <w:sz w:val="22"/>
                <w:szCs w:val="22"/>
                <w:lang w:eastAsia="ar-SA"/>
              </w:rPr>
            </w:pPr>
            <w:r w:rsidRPr="006A2FD5">
              <w:rPr>
                <w:i/>
                <w:iCs/>
                <w:sz w:val="22"/>
                <w:szCs w:val="22"/>
                <w:lang w:eastAsia="ar-SA"/>
              </w:rPr>
              <w:t>Inžinerinių statinių grupė</w:t>
            </w:r>
            <w:r w:rsidRPr="006A2FD5">
              <w:rPr>
                <w:sz w:val="22"/>
                <w:szCs w:val="22"/>
                <w:lang w:eastAsia="ar-SA"/>
              </w:rPr>
              <w:t xml:space="preserve">:   kiti inžineriniai statiniai;  inžinerinių statinių pogrupis (paskirtis): kitos paskirties; pavadinimas:   nuotekų </w:t>
            </w:r>
            <w:r w:rsidR="00692AC1">
              <w:rPr>
                <w:sz w:val="22"/>
                <w:szCs w:val="22"/>
                <w:lang w:eastAsia="ar-SA"/>
              </w:rPr>
              <w:t>v</w:t>
            </w:r>
            <w:r w:rsidRPr="006A2FD5">
              <w:rPr>
                <w:sz w:val="22"/>
                <w:szCs w:val="22"/>
                <w:lang w:eastAsia="ar-SA"/>
              </w:rPr>
              <w:t>alyklos statiniai.</w:t>
            </w:r>
          </w:p>
          <w:p w14:paraId="398A1D50" w14:textId="77777777" w:rsidR="006A2FD5" w:rsidRPr="006A2FD5" w:rsidRDefault="006A2FD5" w:rsidP="006A2FD5">
            <w:pPr>
              <w:tabs>
                <w:tab w:val="left" w:pos="535"/>
              </w:tabs>
              <w:snapToGrid w:val="0"/>
              <w:spacing w:line="100" w:lineRule="atLeast"/>
              <w:jc w:val="both"/>
              <w:rPr>
                <w:sz w:val="22"/>
                <w:szCs w:val="22"/>
                <w:lang w:eastAsia="ar-SA"/>
              </w:rPr>
            </w:pPr>
          </w:p>
          <w:p w14:paraId="0293605B" w14:textId="77777777" w:rsidR="006A2FD5" w:rsidRPr="006A2FD5" w:rsidRDefault="006A2FD5" w:rsidP="006A2FD5">
            <w:pPr>
              <w:autoSpaceDE w:val="0"/>
              <w:autoSpaceDN w:val="0"/>
              <w:adjustRightInd w:val="0"/>
              <w:rPr>
                <w:sz w:val="22"/>
                <w:szCs w:val="22"/>
                <w:lang w:eastAsia="ar-SA"/>
              </w:rPr>
            </w:pPr>
          </w:p>
          <w:p w14:paraId="48F3F419" w14:textId="77777777" w:rsidR="006A2FD5" w:rsidRPr="006A2FD5" w:rsidRDefault="006A2FD5" w:rsidP="006A2FD5">
            <w:pPr>
              <w:autoSpaceDE w:val="0"/>
              <w:autoSpaceDN w:val="0"/>
              <w:adjustRightInd w:val="0"/>
              <w:jc w:val="both"/>
              <w:rPr>
                <w:b/>
                <w:bCs/>
                <w:color w:val="000000"/>
                <w:sz w:val="22"/>
                <w:szCs w:val="22"/>
              </w:rPr>
            </w:pPr>
          </w:p>
        </w:tc>
        <w:tc>
          <w:tcPr>
            <w:tcW w:w="2157" w:type="pct"/>
            <w:tcBorders>
              <w:top w:val="single" w:sz="4" w:space="0" w:color="000000" w:themeColor="text1"/>
              <w:left w:val="single" w:sz="4" w:space="0" w:color="auto"/>
              <w:bottom w:val="single" w:sz="4" w:space="0" w:color="000000" w:themeColor="text1"/>
              <w:right w:val="single" w:sz="4" w:space="0" w:color="auto"/>
            </w:tcBorders>
          </w:tcPr>
          <w:p w14:paraId="79298B54" w14:textId="77777777" w:rsidR="006A2FD5" w:rsidRPr="006A2FD5" w:rsidRDefault="006A2FD5" w:rsidP="006A2FD5">
            <w:pPr>
              <w:rPr>
                <w:sz w:val="22"/>
              </w:rPr>
            </w:pPr>
            <w:r w:rsidRPr="006A2FD5">
              <w:rPr>
                <w:sz w:val="22"/>
              </w:rPr>
              <w:lastRenderedPageBreak/>
              <w:t>Su pasiūlymu turi būti pateiktas EBVPD (</w:t>
            </w:r>
            <w:r w:rsidRPr="006A2FD5">
              <w:rPr>
                <w:sz w:val="22"/>
                <w:szCs w:val="22"/>
              </w:rPr>
              <w:t xml:space="preserve">specialiųjų </w:t>
            </w:r>
            <w:r w:rsidRPr="006A2FD5">
              <w:rPr>
                <w:rFonts w:eastAsia="Calibri"/>
                <w:sz w:val="22"/>
                <w:szCs w:val="22"/>
              </w:rPr>
              <w:t>pirkimo sąlygų</w:t>
            </w:r>
            <w:r w:rsidRPr="006A2FD5">
              <w:rPr>
                <w:sz w:val="22"/>
              </w:rPr>
              <w:t xml:space="preserve"> </w:t>
            </w:r>
            <w:r w:rsidRPr="006A2FD5">
              <w:rPr>
                <w:color w:val="0070C0"/>
                <w:sz w:val="22"/>
              </w:rPr>
              <w:t>5 priedas</w:t>
            </w:r>
            <w:r w:rsidRPr="006A2FD5">
              <w:rPr>
                <w:sz w:val="22"/>
              </w:rPr>
              <w:t>).</w:t>
            </w:r>
          </w:p>
          <w:p w14:paraId="49D30FCC" w14:textId="77777777" w:rsidR="006A2FD5" w:rsidRPr="006A2FD5" w:rsidRDefault="006A2FD5" w:rsidP="006A2FD5">
            <w:pPr>
              <w:spacing w:before="120"/>
              <w:jc w:val="both"/>
              <w:rPr>
                <w:i/>
                <w:iCs/>
                <w:sz w:val="22"/>
              </w:rPr>
            </w:pPr>
            <w:r w:rsidRPr="006A2FD5">
              <w:rPr>
                <w:i/>
                <w:iCs/>
                <w:sz w:val="22"/>
              </w:rPr>
              <w:t>Perkančiajam subjektui atlikus EBVPD patikrinimo procedūrą, patikrinus pasiūlymus ir išrinkus galimą laimėtoją, tik jo yra prašomi dokumentai, patvirtinantys kvalifikacijos reikalavimo atitiktį.</w:t>
            </w:r>
          </w:p>
          <w:p w14:paraId="4111EFBC" w14:textId="77777777" w:rsidR="006A2FD5" w:rsidRPr="006A2FD5" w:rsidRDefault="006A2FD5" w:rsidP="006A2FD5">
            <w:pPr>
              <w:autoSpaceDE w:val="0"/>
              <w:autoSpaceDN w:val="0"/>
              <w:adjustRightInd w:val="0"/>
              <w:rPr>
                <w:color w:val="000000"/>
                <w:sz w:val="22"/>
                <w:szCs w:val="22"/>
              </w:rPr>
            </w:pPr>
          </w:p>
          <w:p w14:paraId="6826C4FA" w14:textId="77777777" w:rsidR="006A2FD5" w:rsidRPr="006A2FD5" w:rsidRDefault="006A2FD5" w:rsidP="006A2FD5">
            <w:pPr>
              <w:autoSpaceDE w:val="0"/>
              <w:autoSpaceDN w:val="0"/>
              <w:adjustRightInd w:val="0"/>
              <w:rPr>
                <w:color w:val="000000"/>
                <w:sz w:val="22"/>
                <w:szCs w:val="22"/>
              </w:rPr>
            </w:pPr>
            <w:r w:rsidRPr="006A2FD5">
              <w:rPr>
                <w:color w:val="000000"/>
                <w:sz w:val="22"/>
                <w:szCs w:val="22"/>
              </w:rPr>
              <w:lastRenderedPageBreak/>
              <w:t xml:space="preserve">1. Užpildytas </w:t>
            </w:r>
            <w:r w:rsidRPr="006A2FD5">
              <w:rPr>
                <w:b/>
                <w:bCs/>
                <w:color w:val="0070C0"/>
                <w:sz w:val="22"/>
                <w:szCs w:val="22"/>
              </w:rPr>
              <w:t>14 priedas</w:t>
            </w:r>
            <w:r w:rsidRPr="006A2FD5">
              <w:rPr>
                <w:color w:val="0070C0"/>
                <w:sz w:val="22"/>
                <w:szCs w:val="22"/>
              </w:rPr>
              <w:t xml:space="preserve"> </w:t>
            </w:r>
            <w:r w:rsidRPr="006A2FD5">
              <w:rPr>
                <w:color w:val="000000"/>
                <w:sz w:val="22"/>
                <w:szCs w:val="22"/>
              </w:rPr>
              <w:t xml:space="preserve">Tiekėjo siūlomų </w:t>
            </w:r>
            <w:r w:rsidRPr="006A2FD5">
              <w:rPr>
                <w:color w:val="0070C0"/>
                <w:sz w:val="22"/>
                <w:szCs w:val="22"/>
              </w:rPr>
              <w:t xml:space="preserve">„Specialistų sąrašas“. </w:t>
            </w:r>
          </w:p>
          <w:p w14:paraId="325FA82D" w14:textId="77777777" w:rsidR="006A2FD5" w:rsidRPr="006A2FD5" w:rsidRDefault="006A2FD5" w:rsidP="006A2FD5">
            <w:pPr>
              <w:autoSpaceDE w:val="0"/>
              <w:autoSpaceDN w:val="0"/>
              <w:adjustRightInd w:val="0"/>
              <w:rPr>
                <w:i/>
                <w:iCs/>
                <w:color w:val="000000"/>
                <w:sz w:val="22"/>
                <w:szCs w:val="22"/>
              </w:rPr>
            </w:pPr>
            <w:r w:rsidRPr="006A2FD5">
              <w:rPr>
                <w:color w:val="000000"/>
                <w:sz w:val="22"/>
                <w:szCs w:val="22"/>
              </w:rPr>
              <w:t xml:space="preserve">2.   Pateikiami siūlomų specialistų, atitinkančių Statybos įstatyme </w:t>
            </w:r>
          </w:p>
          <w:p w14:paraId="1AC39BC5" w14:textId="77777777" w:rsidR="006A2FD5" w:rsidRPr="006A2FD5" w:rsidRDefault="006A2FD5" w:rsidP="006A2FD5">
            <w:pPr>
              <w:autoSpaceDE w:val="0"/>
              <w:autoSpaceDN w:val="0"/>
              <w:adjustRightInd w:val="0"/>
              <w:rPr>
                <w:i/>
                <w:iCs/>
                <w:color w:val="000000"/>
                <w:sz w:val="22"/>
                <w:szCs w:val="22"/>
              </w:rPr>
            </w:pPr>
            <w:r w:rsidRPr="006A2FD5">
              <w:rPr>
                <w:i/>
                <w:iCs/>
                <w:color w:val="000000"/>
                <w:sz w:val="22"/>
                <w:szCs w:val="22"/>
              </w:rPr>
              <w:t xml:space="preserve">nurodytus kvalifikacijos reikalavimus, atestatų,  Statybos sektoriaus vystymo agentūros (SSVA) išduotų </w:t>
            </w:r>
            <w:r w:rsidRPr="006A2FD5">
              <w:rPr>
                <w:rFonts w:eastAsiaTheme="minorEastAsia"/>
                <w:color w:val="000000"/>
                <w:sz w:val="21"/>
                <w:szCs w:val="21"/>
              </w:rPr>
              <w:t xml:space="preserve"> </w:t>
            </w:r>
            <w:r w:rsidRPr="006A2FD5">
              <w:rPr>
                <w:i/>
                <w:iCs/>
                <w:color w:val="000000"/>
                <w:sz w:val="22"/>
                <w:szCs w:val="22"/>
              </w:rPr>
              <w:t xml:space="preserve">Lietuvos Respublikos ir (ar) trečiųjų valstybių piliečiams, numeriai (arba teisės pripažinimo dokumentai, jei specialistas yra iš  Europos Sąjungos valstybių narių, Šveicarijos Konfederacijos arba valstybių, pasirašiusių Europos ekonominės erdvės sutartį* ). Pirkimo vykdytojas savarankiškai patikrins atestatų, skelbiamų SSVA interneto svetainėje:  </w:t>
            </w:r>
            <w:r w:rsidRPr="006A2FD5">
              <w:t xml:space="preserve"> </w:t>
            </w:r>
            <w:r w:rsidRPr="006A2FD5">
              <w:rPr>
                <w:i/>
                <w:iCs/>
                <w:color w:val="000000"/>
                <w:sz w:val="22"/>
                <w:szCs w:val="22"/>
              </w:rPr>
              <w:t>https://is.ssva.lt/public/certificates/persons  turinį.</w:t>
            </w:r>
          </w:p>
          <w:p w14:paraId="5D3B8ABD" w14:textId="77777777" w:rsidR="006A2FD5" w:rsidRPr="006A2FD5" w:rsidRDefault="006A2FD5" w:rsidP="006A2FD5">
            <w:pPr>
              <w:tabs>
                <w:tab w:val="left" w:pos="288"/>
              </w:tabs>
              <w:snapToGrid w:val="0"/>
              <w:spacing w:before="60"/>
              <w:jc w:val="both"/>
              <w:rPr>
                <w:i/>
                <w:sz w:val="24"/>
                <w:szCs w:val="24"/>
              </w:rPr>
            </w:pPr>
            <w:r w:rsidRPr="006A2FD5">
              <w:t xml:space="preserve"> </w:t>
            </w:r>
            <w:r w:rsidRPr="006A2FD5">
              <w:rPr>
                <w:sz w:val="22"/>
                <w:szCs w:val="22"/>
              </w:rPr>
              <w:t>Tas pats asmuo gali būti siūlomas kelioms pozicijoms, jeigu jis atitinka toms pozicijoms keliamus kvalifikacijos reikalavimus</w:t>
            </w:r>
          </w:p>
          <w:p w14:paraId="50465B03" w14:textId="77777777" w:rsidR="006A2FD5" w:rsidRPr="006A2FD5" w:rsidRDefault="006A2FD5" w:rsidP="006A2FD5">
            <w:pPr>
              <w:autoSpaceDE w:val="0"/>
              <w:autoSpaceDN w:val="0"/>
              <w:adjustRightInd w:val="0"/>
              <w:rPr>
                <w:b/>
                <w:bCs/>
                <w:i/>
                <w:iCs/>
                <w:color w:val="000000"/>
                <w:sz w:val="22"/>
                <w:szCs w:val="22"/>
              </w:rPr>
            </w:pPr>
          </w:p>
          <w:p w14:paraId="361E6093" w14:textId="77777777" w:rsidR="006A2FD5" w:rsidRPr="006A2FD5" w:rsidRDefault="006A2FD5" w:rsidP="006A2FD5">
            <w:pPr>
              <w:autoSpaceDE w:val="0"/>
              <w:autoSpaceDN w:val="0"/>
              <w:adjustRightInd w:val="0"/>
              <w:jc w:val="both"/>
              <w:rPr>
                <w:color w:val="000000"/>
                <w:sz w:val="22"/>
                <w:szCs w:val="22"/>
                <w:lang w:val="en-US"/>
              </w:rPr>
            </w:pPr>
            <w:r w:rsidRPr="006A2FD5">
              <w:rPr>
                <w:color w:val="000000"/>
                <w:sz w:val="22"/>
                <w:szCs w:val="22"/>
              </w:rPr>
              <w:t>Tinkamais specialistais bus laikomi ir statinio statybos vadovas/projekto vadovas, turinys teisę eiti ypatingojo  statinio statybos vadovo/projekto vadovo pareigas, pateikiant atitinkamą kvalifikacijos atestatą.</w:t>
            </w:r>
          </w:p>
          <w:p w14:paraId="466BC31D" w14:textId="77777777" w:rsidR="006A2FD5" w:rsidRPr="006A2FD5" w:rsidRDefault="006A2FD5" w:rsidP="006A2FD5">
            <w:pPr>
              <w:autoSpaceDE w:val="0"/>
              <w:autoSpaceDN w:val="0"/>
              <w:adjustRightInd w:val="0"/>
              <w:jc w:val="both"/>
              <w:rPr>
                <w:color w:val="000000"/>
                <w:sz w:val="22"/>
                <w:szCs w:val="22"/>
              </w:rPr>
            </w:pPr>
            <w:r w:rsidRPr="006A2FD5">
              <w:rPr>
                <w:color w:val="000000"/>
                <w:sz w:val="22"/>
                <w:szCs w:val="22"/>
              </w:rPr>
              <w:t>Jei kvalifikacijos dokumente yra nurodyta visa reikalaujama inžinerinių statinių grupė (neišskirti / nenurodyti pogrupiai (paskirtis) ar pavadinimas) arba nurodytas konkretus pogrupis, atitinkantis nurodytą kvalifikacijos reikalavime, – tokie kvalifikacijos dokumentai yra tinkami.</w:t>
            </w:r>
          </w:p>
          <w:p w14:paraId="45CFD09C" w14:textId="2F2915F7" w:rsidR="006A2FD5" w:rsidRPr="006A2FD5" w:rsidRDefault="006A2FD5" w:rsidP="006A2FD5">
            <w:pPr>
              <w:autoSpaceDE w:val="0"/>
              <w:autoSpaceDN w:val="0"/>
              <w:adjustRightInd w:val="0"/>
              <w:jc w:val="both"/>
              <w:rPr>
                <w:b/>
                <w:bCs/>
                <w:color w:val="000000"/>
                <w:sz w:val="22"/>
                <w:szCs w:val="22"/>
              </w:rPr>
            </w:pPr>
            <w:r w:rsidRPr="006A2FD5">
              <w:rPr>
                <w:i/>
                <w:iCs/>
                <w:color w:val="000000"/>
                <w:sz w:val="22"/>
                <w:szCs w:val="22"/>
              </w:rPr>
              <w:t>*Jeigu</w:t>
            </w:r>
            <w:r w:rsidRPr="006A2FD5">
              <w:rPr>
                <w:i/>
                <w:color w:val="000000"/>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w:t>
            </w:r>
            <w:r w:rsidRPr="006A2FD5">
              <w:rPr>
                <w:i/>
                <w:color w:val="000000"/>
                <w:sz w:val="22"/>
                <w:szCs w:val="22"/>
              </w:rPr>
              <w:lastRenderedPageBreak/>
              <w:t>pateikimo termino dieną buvo atitinkamai kvalifikuotas) ir dokumentai, įrodantys, jog</w:t>
            </w:r>
            <w:r w:rsidRPr="006A2FD5">
              <w:rPr>
                <w:b/>
                <w:bCs/>
                <w:i/>
                <w:color w:val="000000"/>
                <w:sz w:val="22"/>
                <w:szCs w:val="22"/>
              </w:rPr>
              <w:t xml:space="preserve"> </w:t>
            </w:r>
            <w:r w:rsidRPr="006A2FD5">
              <w:rPr>
                <w:i/>
                <w:color w:val="000000"/>
                <w:sz w:val="22"/>
                <w:szCs w:val="22"/>
              </w:rPr>
              <w:t xml:space="preserve">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w:t>
            </w:r>
            <w:r w:rsidRPr="006A2FD5">
              <w:t xml:space="preserve"> neatitinka kvalifikacijos reikalavimo</w:t>
            </w:r>
            <w:r w:rsidRPr="006A2FD5" w:rsidDel="00AB2A94">
              <w:rPr>
                <w:i/>
                <w:color w:val="000000"/>
                <w:sz w:val="22"/>
                <w:szCs w:val="22"/>
              </w:rPr>
              <w:t xml:space="preserve"> </w:t>
            </w:r>
            <w:r w:rsidRPr="006A2FD5">
              <w:rPr>
                <w:i/>
                <w:color w:val="000000"/>
                <w:sz w:val="22"/>
                <w:szCs w:val="22"/>
              </w:rPr>
              <w:t>.</w:t>
            </w:r>
          </w:p>
        </w:tc>
        <w:tc>
          <w:tcPr>
            <w:tcW w:w="1279" w:type="pct"/>
            <w:vMerge w:val="restart"/>
            <w:tcBorders>
              <w:top w:val="single" w:sz="4" w:space="0" w:color="000000" w:themeColor="text1"/>
              <w:left w:val="single" w:sz="4" w:space="0" w:color="auto"/>
              <w:right w:val="single" w:sz="4" w:space="0" w:color="000000" w:themeColor="text1"/>
            </w:tcBorders>
          </w:tcPr>
          <w:p w14:paraId="5082BB13" w14:textId="77777777" w:rsidR="006A2FD5" w:rsidRPr="001E4218" w:rsidRDefault="006A2FD5" w:rsidP="006A2FD5">
            <w:pPr>
              <w:autoSpaceDE w:val="0"/>
              <w:autoSpaceDN w:val="0"/>
              <w:adjustRightInd w:val="0"/>
              <w:jc w:val="both"/>
              <w:rPr>
                <w:iCs/>
                <w:color w:val="000000"/>
                <w:sz w:val="22"/>
                <w:szCs w:val="22"/>
              </w:rPr>
            </w:pPr>
            <w:r w:rsidRPr="00474DBD">
              <w:rPr>
                <w:rFonts w:cstheme="minorBidi"/>
                <w:iCs/>
                <w:color w:val="000000"/>
                <w:sz w:val="22"/>
                <w:szCs w:val="22"/>
              </w:rPr>
              <w:lastRenderedPageBreak/>
              <w:t>Jeigu pasiūlymą teikia ūkio subjektų grupė – reikalavimą turi atitikti ūkio subjektų grupės nario (-</w:t>
            </w:r>
            <w:proofErr w:type="spellStart"/>
            <w:r w:rsidRPr="00474DBD">
              <w:rPr>
                <w:rFonts w:cstheme="minorBidi"/>
                <w:iCs/>
                <w:color w:val="000000"/>
                <w:sz w:val="22"/>
                <w:szCs w:val="22"/>
              </w:rPr>
              <w:t>ių</w:t>
            </w:r>
            <w:proofErr w:type="spellEnd"/>
            <w:r w:rsidRPr="00474DBD">
              <w:rPr>
                <w:rFonts w:cstheme="minorBidi"/>
                <w:iCs/>
                <w:color w:val="000000"/>
                <w:sz w:val="22"/>
                <w:szCs w:val="22"/>
              </w:rPr>
              <w:t>) specialistai, atsižvel</w:t>
            </w:r>
            <w:r w:rsidRPr="00CB5862">
              <w:rPr>
                <w:rFonts w:cstheme="minorBidi"/>
                <w:iCs/>
                <w:color w:val="000000"/>
                <w:sz w:val="22"/>
                <w:szCs w:val="22"/>
              </w:rPr>
              <w:t>giant į jų prisiimamus įsipareigojimus pirkimo sutarčiai vykdyti;</w:t>
            </w:r>
          </w:p>
          <w:p w14:paraId="424FAFE7" w14:textId="77777777" w:rsidR="006A2FD5" w:rsidRPr="001E4218" w:rsidRDefault="006A2FD5" w:rsidP="006A2FD5">
            <w:pPr>
              <w:autoSpaceDE w:val="0"/>
              <w:autoSpaceDN w:val="0"/>
              <w:adjustRightInd w:val="0"/>
              <w:jc w:val="both"/>
              <w:rPr>
                <w:color w:val="000000"/>
                <w:sz w:val="22"/>
                <w:szCs w:val="22"/>
              </w:rPr>
            </w:pPr>
            <w:r w:rsidRPr="00474DBD">
              <w:rPr>
                <w:rFonts w:cstheme="minorBidi"/>
                <w:color w:val="000000"/>
                <w:sz w:val="22"/>
                <w:szCs w:val="22"/>
              </w:rPr>
              <w:lastRenderedPageBreak/>
              <w:t>Tiekėjas gali remtis kitų ūkio subjektų pajėgumais tik tuo atveju, jeigu tie subjektai (jų darbuotojai) patys vykdys tą pirkimo sutarties dalį, kuriai reikia jų turimų pajėgumų;</w:t>
            </w:r>
          </w:p>
          <w:p w14:paraId="061C0F42" w14:textId="77777777" w:rsidR="006A2FD5" w:rsidRPr="001E4218" w:rsidRDefault="006A2FD5" w:rsidP="006A2FD5">
            <w:pPr>
              <w:autoSpaceDE w:val="0"/>
              <w:autoSpaceDN w:val="0"/>
              <w:adjustRightInd w:val="0"/>
              <w:jc w:val="both"/>
              <w:rPr>
                <w:iCs/>
                <w:color w:val="000000"/>
                <w:sz w:val="22"/>
                <w:szCs w:val="22"/>
              </w:rPr>
            </w:pPr>
            <w:r w:rsidRPr="00474DBD">
              <w:rPr>
                <w:rFonts w:cstheme="minorBidi"/>
                <w:iCs/>
                <w:color w:val="000000"/>
                <w:sz w:val="22"/>
                <w:szCs w:val="22"/>
              </w:rPr>
              <w:t>Subtiekėjai – jei tiekėjas (jo pasitelkiami specialistai) pats atitinka nustatytą reikalavimą, tačiau ketina pasitelkti subtiekėjus (jo specialistus), subtiekėjų specialistai privalo atitikti nustatytus</w:t>
            </w:r>
            <w:r w:rsidRPr="00CB5862">
              <w:rPr>
                <w:rFonts w:cstheme="minorBidi"/>
                <w:b/>
                <w:bCs/>
                <w:iCs/>
                <w:color w:val="000000"/>
                <w:sz w:val="22"/>
                <w:szCs w:val="22"/>
              </w:rPr>
              <w:t xml:space="preserve"> </w:t>
            </w:r>
            <w:r w:rsidRPr="00D933CA">
              <w:rPr>
                <w:rFonts w:cstheme="minorBidi"/>
                <w:iCs/>
                <w:color w:val="000000"/>
                <w:sz w:val="22"/>
                <w:szCs w:val="22"/>
              </w:rPr>
              <w:t xml:space="preserve">reikalavimus, </w:t>
            </w:r>
            <w:r w:rsidRPr="00D933CA">
              <w:rPr>
                <w:rFonts w:cstheme="minorBidi"/>
                <w:color w:val="000000"/>
                <w:sz w:val="22"/>
                <w:szCs w:val="22"/>
              </w:rPr>
              <w:t xml:space="preserve">jeigu subtiekėjai (jų darbuotojai) patys </w:t>
            </w:r>
            <w:r w:rsidRPr="008A0166">
              <w:rPr>
                <w:rFonts w:cstheme="minorBidi"/>
                <w:color w:val="000000"/>
                <w:sz w:val="22"/>
                <w:szCs w:val="22"/>
              </w:rPr>
              <w:t>vykdys tą pirkimo sutarties dalį, kuriai reikia nustatytos kvalifikacijos</w:t>
            </w:r>
            <w:r w:rsidRPr="008A0166">
              <w:rPr>
                <w:rFonts w:cstheme="minorBidi"/>
                <w:iCs/>
                <w:color w:val="000000"/>
                <w:sz w:val="22"/>
                <w:szCs w:val="22"/>
              </w:rPr>
              <w:t>.</w:t>
            </w:r>
          </w:p>
          <w:p w14:paraId="7D81FE63" w14:textId="77777777" w:rsidR="006A2FD5" w:rsidRPr="006A2FD5" w:rsidRDefault="006A2FD5" w:rsidP="006A2FD5">
            <w:pPr>
              <w:autoSpaceDE w:val="0"/>
              <w:autoSpaceDN w:val="0"/>
              <w:adjustRightInd w:val="0"/>
              <w:jc w:val="both"/>
              <w:rPr>
                <w:b/>
                <w:bCs/>
                <w:color w:val="000000"/>
                <w:sz w:val="22"/>
                <w:szCs w:val="22"/>
              </w:rPr>
            </w:pPr>
            <w:r w:rsidRPr="00474DBD">
              <w:rPr>
                <w:rFonts w:cstheme="minorBidi"/>
                <w:iCs/>
                <w:color w:val="000000"/>
                <w:sz w:val="22"/>
                <w:szCs w:val="22"/>
              </w:rPr>
              <w:t>Tuo atveju jei siūlomas</w:t>
            </w:r>
          </w:p>
          <w:p w14:paraId="7F090AA1" w14:textId="77777777" w:rsidR="006A2FD5" w:rsidRPr="001E4218" w:rsidRDefault="006A2FD5" w:rsidP="006A2FD5">
            <w:pPr>
              <w:autoSpaceDE w:val="0"/>
              <w:autoSpaceDN w:val="0"/>
              <w:adjustRightInd w:val="0"/>
              <w:jc w:val="both"/>
              <w:rPr>
                <w:iCs/>
                <w:color w:val="000000"/>
                <w:sz w:val="22"/>
                <w:szCs w:val="22"/>
              </w:rPr>
            </w:pPr>
            <w:r w:rsidRPr="00474DBD">
              <w:rPr>
                <w:rFonts w:cstheme="minorBidi"/>
                <w:iCs/>
                <w:color w:val="000000"/>
                <w:sz w:val="22"/>
                <w:szCs w:val="22"/>
              </w:rPr>
              <w:t xml:space="preserve"> specialistas (specialistai) dirba kitoje įmonėje (ne tiekėjo ar ūkio subjekto, kurio pajėgumais tiekėjas remiasi, įmonėje), pateikiamas tokio specialisto – </w:t>
            </w:r>
            <w:proofErr w:type="spellStart"/>
            <w:r w:rsidRPr="00CB5862">
              <w:rPr>
                <w:rFonts w:cstheme="minorBidi"/>
                <w:iCs/>
                <w:color w:val="000000"/>
                <w:sz w:val="22"/>
                <w:szCs w:val="22"/>
              </w:rPr>
              <w:t>kvazisubtiekėjo</w:t>
            </w:r>
            <w:proofErr w:type="spellEnd"/>
            <w:r w:rsidRPr="00CB5862">
              <w:rPr>
                <w:rFonts w:cstheme="minorBidi"/>
                <w:iCs/>
                <w:color w:val="000000"/>
                <w:sz w:val="22"/>
                <w:szCs w:val="22"/>
              </w:rPr>
              <w:t xml:space="preserve"> sutikimas/susitarimas teikti sutartyje nurodytas paslaugas visą pirkimo sutarties galiojimo laiką su patvirtinimu, kad jis pirkimo laimėjimo atveju bus įdarbintas tiekėjo ar ūkio subjekto, kurio pajėgumais tiekėjas remiasi įmonėje (tuo atve</w:t>
            </w:r>
            <w:r w:rsidRPr="00D933CA">
              <w:rPr>
                <w:rFonts w:cstheme="minorBidi"/>
                <w:iCs/>
                <w:color w:val="000000"/>
                <w:sz w:val="22"/>
                <w:szCs w:val="22"/>
              </w:rPr>
              <w:t>ju, jei šis specialistas nesiūlomas kaip ūkio subjektas, kurio pajėgumais tiekėjas remiasi).  Pateikiamos dokumentų kopijos.</w:t>
            </w:r>
          </w:p>
          <w:p w14:paraId="18E9CDA2" w14:textId="77777777" w:rsidR="006A2FD5" w:rsidRPr="006A2FD5" w:rsidRDefault="006A2FD5" w:rsidP="006A2FD5">
            <w:pPr>
              <w:autoSpaceDE w:val="0"/>
              <w:autoSpaceDN w:val="0"/>
              <w:adjustRightInd w:val="0"/>
              <w:jc w:val="both"/>
              <w:rPr>
                <w:b/>
                <w:bCs/>
                <w:color w:val="000000"/>
                <w:sz w:val="22"/>
                <w:szCs w:val="22"/>
              </w:rPr>
            </w:pPr>
          </w:p>
        </w:tc>
      </w:tr>
      <w:tr w:rsidR="006A2FD5" w:rsidRPr="006A2FD5" w14:paraId="0E0B9028" w14:textId="77777777" w:rsidTr="006A2FD5">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55AC2" w14:textId="77777777" w:rsidR="006A2FD5" w:rsidRPr="006A2FD5" w:rsidRDefault="006A2FD5" w:rsidP="006A2FD5">
            <w:pPr>
              <w:rPr>
                <w:rFonts w:eastAsiaTheme="minorHAnsi"/>
                <w:sz w:val="22"/>
                <w:szCs w:val="22"/>
              </w:rPr>
            </w:pPr>
            <w:r w:rsidRPr="00474DBD">
              <w:rPr>
                <w:rFonts w:eastAsiaTheme="minorHAnsi" w:cstheme="minorBidi"/>
              </w:rPr>
              <w:lastRenderedPageBreak/>
              <w:t>3.3.</w:t>
            </w:r>
          </w:p>
        </w:tc>
        <w:tc>
          <w:tcPr>
            <w:tcW w:w="1290" w:type="pct"/>
            <w:tcBorders>
              <w:top w:val="single" w:sz="4" w:space="0" w:color="000000" w:themeColor="text1"/>
              <w:left w:val="single" w:sz="4" w:space="0" w:color="000000" w:themeColor="text1"/>
              <w:bottom w:val="single" w:sz="4" w:space="0" w:color="000000" w:themeColor="text1"/>
              <w:right w:val="single" w:sz="4" w:space="0" w:color="auto"/>
            </w:tcBorders>
          </w:tcPr>
          <w:p w14:paraId="2F002E94" w14:textId="77777777" w:rsidR="006A2FD5" w:rsidRPr="001E4218" w:rsidRDefault="006A2FD5" w:rsidP="006A2FD5">
            <w:pPr>
              <w:tabs>
                <w:tab w:val="left" w:pos="535"/>
              </w:tabs>
              <w:snapToGrid w:val="0"/>
              <w:spacing w:line="100" w:lineRule="atLeast"/>
              <w:jc w:val="both"/>
              <w:rPr>
                <w:bCs/>
                <w:sz w:val="22"/>
                <w:szCs w:val="22"/>
                <w:lang w:eastAsia="ar-SA"/>
              </w:rPr>
            </w:pPr>
            <w:r w:rsidRPr="00474DBD">
              <w:rPr>
                <w:rFonts w:cstheme="minorBidi"/>
                <w:bCs/>
                <w:sz w:val="22"/>
                <w:szCs w:val="22"/>
                <w:lang w:eastAsia="ar-SA"/>
              </w:rPr>
              <w:t>Tiekėjas privalo turėti arba galimybę pasitelkti  bent 1 specialistą:</w:t>
            </w:r>
          </w:p>
          <w:p w14:paraId="3507B4FD" w14:textId="77777777" w:rsidR="006A2FD5" w:rsidRPr="001E4218" w:rsidRDefault="006A2FD5" w:rsidP="006A2FD5">
            <w:pPr>
              <w:tabs>
                <w:tab w:val="left" w:pos="535"/>
              </w:tabs>
              <w:snapToGrid w:val="0"/>
              <w:spacing w:line="100" w:lineRule="atLeast"/>
              <w:jc w:val="both"/>
              <w:rPr>
                <w:bCs/>
                <w:sz w:val="22"/>
                <w:szCs w:val="22"/>
                <w:lang w:eastAsia="ar-SA"/>
              </w:rPr>
            </w:pPr>
            <w:r w:rsidRPr="00474DBD">
              <w:rPr>
                <w:rFonts w:cstheme="minorBidi"/>
                <w:bCs/>
                <w:sz w:val="22"/>
                <w:szCs w:val="22"/>
                <w:lang w:eastAsia="ar-SA"/>
              </w:rPr>
              <w:t>1.</w:t>
            </w:r>
            <w:r w:rsidRPr="00474DBD" w:rsidDel="00C10B64">
              <w:rPr>
                <w:rFonts w:cstheme="minorBidi"/>
                <w:bCs/>
                <w:sz w:val="22"/>
                <w:szCs w:val="22"/>
                <w:lang w:eastAsia="ar-SA"/>
              </w:rPr>
              <w:t xml:space="preserve"> </w:t>
            </w:r>
            <w:r w:rsidRPr="00474DBD">
              <w:rPr>
                <w:rFonts w:cstheme="minorBidi"/>
                <w:bCs/>
                <w:sz w:val="22"/>
                <w:szCs w:val="22"/>
                <w:lang w:eastAsia="ar-SA"/>
              </w:rPr>
              <w:t xml:space="preserve">geodezininką, turintį teisę verstis veikla, kuri būtina sutarčiai įgyvendinti: </w:t>
            </w:r>
          </w:p>
          <w:p w14:paraId="03B723DB" w14:textId="77777777" w:rsidR="006A2FD5" w:rsidRPr="001E4218" w:rsidRDefault="006A2FD5" w:rsidP="006A2FD5">
            <w:pPr>
              <w:autoSpaceDE w:val="0"/>
              <w:autoSpaceDN w:val="0"/>
              <w:adjustRightInd w:val="0"/>
              <w:jc w:val="both"/>
              <w:rPr>
                <w:bCs/>
                <w:sz w:val="22"/>
                <w:szCs w:val="22"/>
                <w:lang w:eastAsia="ar-SA"/>
              </w:rPr>
            </w:pPr>
            <w:r w:rsidRPr="00474DBD">
              <w:rPr>
                <w:rFonts w:cstheme="minorBidi"/>
                <w:bCs/>
                <w:sz w:val="22"/>
                <w:szCs w:val="22"/>
                <w:lang w:eastAsia="ar-SA"/>
              </w:rPr>
              <w:t xml:space="preserve"> geodezijos ir kartografijos paslaugos;</w:t>
            </w:r>
          </w:p>
          <w:p w14:paraId="23E74926" w14:textId="77777777" w:rsidR="006A2FD5" w:rsidRPr="006A2FD5" w:rsidRDefault="006A2FD5" w:rsidP="006A2FD5">
            <w:pPr>
              <w:autoSpaceDE w:val="0"/>
              <w:autoSpaceDN w:val="0"/>
              <w:adjustRightInd w:val="0"/>
              <w:jc w:val="both"/>
              <w:rPr>
                <w:b/>
                <w:bCs/>
                <w:color w:val="000000"/>
                <w:sz w:val="22"/>
                <w:szCs w:val="22"/>
              </w:rPr>
            </w:pPr>
            <w:r w:rsidRPr="006A2FD5">
              <w:rPr>
                <w:bCs/>
                <w:sz w:val="22"/>
                <w:szCs w:val="22"/>
                <w:lang w:eastAsia="ar-SA"/>
              </w:rPr>
              <w:t>2.  matininką,</w:t>
            </w:r>
            <w:r w:rsidRPr="006A2FD5">
              <w:rPr>
                <w:b/>
                <w:bCs/>
                <w:color w:val="000000"/>
                <w:sz w:val="22"/>
                <w:szCs w:val="22"/>
                <w:lang w:val="en-US"/>
              </w:rPr>
              <w:t xml:space="preserve"> </w:t>
            </w:r>
            <w:r w:rsidRPr="006A2FD5">
              <w:t xml:space="preserve"> </w:t>
            </w:r>
            <w:r w:rsidRPr="00474DBD">
              <w:rPr>
                <w:rFonts w:cstheme="minorBidi"/>
              </w:rPr>
              <w:t xml:space="preserve">turintį </w:t>
            </w:r>
            <w:r w:rsidRPr="006A2FD5">
              <w:rPr>
                <w:color w:val="000000"/>
                <w:sz w:val="22"/>
                <w:szCs w:val="22"/>
              </w:rPr>
              <w:t>teisę nustatyti nekilnojamųjų daiktų kadastro duomenis</w:t>
            </w:r>
            <w:r w:rsidRPr="00474DBD">
              <w:rPr>
                <w:rFonts w:cstheme="minorBidi"/>
                <w:color w:val="000000"/>
                <w:sz w:val="22"/>
                <w:szCs w:val="22"/>
              </w:rPr>
              <w:t>.</w:t>
            </w:r>
          </w:p>
        </w:tc>
        <w:tc>
          <w:tcPr>
            <w:tcW w:w="2157" w:type="pct"/>
            <w:tcBorders>
              <w:top w:val="single" w:sz="4" w:space="0" w:color="000000" w:themeColor="text1"/>
              <w:left w:val="single" w:sz="4" w:space="0" w:color="auto"/>
              <w:bottom w:val="single" w:sz="4" w:space="0" w:color="000000" w:themeColor="text1"/>
              <w:right w:val="single" w:sz="4" w:space="0" w:color="auto"/>
            </w:tcBorders>
          </w:tcPr>
          <w:p w14:paraId="7AEE004E" w14:textId="77777777" w:rsidR="006A2FD5" w:rsidRPr="001E4218" w:rsidRDefault="006A2FD5" w:rsidP="006A2FD5">
            <w:pPr>
              <w:rPr>
                <w:sz w:val="22"/>
              </w:rPr>
            </w:pPr>
            <w:r w:rsidRPr="00474DBD">
              <w:rPr>
                <w:rFonts w:cstheme="minorBidi"/>
                <w:sz w:val="22"/>
              </w:rPr>
              <w:t>Su pasiūlymu turi būti pateiktas EBVPD (</w:t>
            </w:r>
            <w:r w:rsidRPr="00474DBD">
              <w:rPr>
                <w:rFonts w:cstheme="minorBidi"/>
                <w:sz w:val="22"/>
                <w:szCs w:val="22"/>
              </w:rPr>
              <w:t xml:space="preserve">specialiųjų </w:t>
            </w:r>
            <w:r w:rsidRPr="00474DBD">
              <w:rPr>
                <w:rFonts w:eastAsia="Calibri" w:cstheme="minorBidi"/>
                <w:sz w:val="22"/>
                <w:szCs w:val="22"/>
              </w:rPr>
              <w:t>pirkimo sąlygų</w:t>
            </w:r>
            <w:r w:rsidRPr="00474DBD">
              <w:rPr>
                <w:rFonts w:cstheme="minorBidi"/>
                <w:sz w:val="22"/>
              </w:rPr>
              <w:t xml:space="preserve"> </w:t>
            </w:r>
            <w:r w:rsidRPr="00474DBD">
              <w:rPr>
                <w:rFonts w:cstheme="minorBidi"/>
                <w:color w:val="0070C0"/>
                <w:sz w:val="22"/>
              </w:rPr>
              <w:t>5 priedas</w:t>
            </w:r>
            <w:r w:rsidRPr="00474DBD">
              <w:rPr>
                <w:rFonts w:cstheme="minorBidi"/>
                <w:sz w:val="22"/>
              </w:rPr>
              <w:t>).</w:t>
            </w:r>
          </w:p>
          <w:p w14:paraId="178EB7CF" w14:textId="77777777" w:rsidR="006A2FD5" w:rsidRPr="001E4218" w:rsidRDefault="006A2FD5" w:rsidP="006A2FD5">
            <w:pPr>
              <w:autoSpaceDE w:val="0"/>
              <w:autoSpaceDN w:val="0"/>
              <w:adjustRightInd w:val="0"/>
              <w:rPr>
                <w:color w:val="000000"/>
                <w:sz w:val="22"/>
                <w:szCs w:val="22"/>
              </w:rPr>
            </w:pPr>
          </w:p>
          <w:p w14:paraId="592E4342" w14:textId="77777777" w:rsidR="006A2FD5" w:rsidRPr="001E4218" w:rsidRDefault="006A2FD5" w:rsidP="006A2FD5">
            <w:pPr>
              <w:autoSpaceDE w:val="0"/>
              <w:autoSpaceDN w:val="0"/>
              <w:adjustRightInd w:val="0"/>
              <w:rPr>
                <w:color w:val="000000"/>
                <w:sz w:val="22"/>
                <w:szCs w:val="22"/>
              </w:rPr>
            </w:pPr>
            <w:r w:rsidRPr="00474DBD">
              <w:rPr>
                <w:rFonts w:cstheme="minorBidi"/>
                <w:color w:val="000000"/>
                <w:sz w:val="22"/>
                <w:szCs w:val="22"/>
              </w:rPr>
              <w:t xml:space="preserve">Pateikiamas užpildytas </w:t>
            </w:r>
            <w:r w:rsidRPr="00474DBD">
              <w:rPr>
                <w:rFonts w:cstheme="minorBidi"/>
                <w:color w:val="0070C0"/>
                <w:sz w:val="22"/>
                <w:szCs w:val="22"/>
              </w:rPr>
              <w:t xml:space="preserve">14 priedas „Specialistų sąrašas“ </w:t>
            </w:r>
            <w:r w:rsidRPr="00CB5862">
              <w:rPr>
                <w:rFonts w:cstheme="minorBidi"/>
                <w:color w:val="000000"/>
                <w:sz w:val="22"/>
                <w:szCs w:val="22"/>
              </w:rPr>
              <w:t>ir tiekėjo siūlomo specialisto matininko ir geodezininko kvalifikacinio(-</w:t>
            </w:r>
            <w:proofErr w:type="spellStart"/>
            <w:r w:rsidRPr="00CB5862">
              <w:rPr>
                <w:rFonts w:cstheme="minorBidi"/>
                <w:color w:val="000000"/>
                <w:sz w:val="22"/>
                <w:szCs w:val="22"/>
              </w:rPr>
              <w:t>ių</w:t>
            </w:r>
            <w:proofErr w:type="spellEnd"/>
            <w:r w:rsidRPr="00CB5862">
              <w:rPr>
                <w:rFonts w:cstheme="minorBidi"/>
                <w:color w:val="000000"/>
                <w:sz w:val="22"/>
                <w:szCs w:val="22"/>
              </w:rPr>
              <w:t xml:space="preserve">) pažymėjimo(-ų), išduotų </w:t>
            </w:r>
            <w:r w:rsidRPr="006A2FD5">
              <w:t xml:space="preserve"> </w:t>
            </w:r>
            <w:r w:rsidRPr="00474DBD">
              <w:rPr>
                <w:rFonts w:cstheme="minorBidi"/>
                <w:color w:val="000000"/>
                <w:sz w:val="22"/>
                <w:szCs w:val="22"/>
              </w:rPr>
              <w:t xml:space="preserve">Nacionalinės žemės tarnybos prie Aplinkos </w:t>
            </w:r>
            <w:r w:rsidRPr="00CB5862">
              <w:rPr>
                <w:rFonts w:cstheme="minorBidi"/>
                <w:color w:val="000000"/>
                <w:sz w:val="22"/>
                <w:szCs w:val="22"/>
              </w:rPr>
              <w:t>ministerijos, numeriai. Pirkimo vykdytojas patikrina minėtų pažymėjimų įtraukimą į Nacionalinės žemės tarnybos prie Aplinkos ministerijos sąrašus, adresu :</w:t>
            </w:r>
            <w:r w:rsidRPr="006A2FD5">
              <w:t xml:space="preserve"> </w:t>
            </w:r>
            <w:r w:rsidRPr="00474DBD">
              <w:rPr>
                <w:rFonts w:cstheme="minorBidi"/>
                <w:color w:val="000000"/>
                <w:sz w:val="22"/>
                <w:szCs w:val="22"/>
              </w:rPr>
              <w:t>https://nzt.lrv.lt/lt/kvalifikacijos-pazymejimai/.</w:t>
            </w:r>
          </w:p>
          <w:p w14:paraId="5ED72A9E" w14:textId="77777777" w:rsidR="006A2FD5" w:rsidRPr="006A2FD5" w:rsidRDefault="006A2FD5" w:rsidP="006A2FD5">
            <w:pPr>
              <w:autoSpaceDE w:val="0"/>
              <w:autoSpaceDN w:val="0"/>
              <w:adjustRightInd w:val="0"/>
              <w:jc w:val="both"/>
              <w:rPr>
                <w:b/>
                <w:bCs/>
                <w:color w:val="000000"/>
                <w:sz w:val="22"/>
                <w:szCs w:val="22"/>
              </w:rPr>
            </w:pPr>
            <w:r w:rsidRPr="00474DBD">
              <w:rPr>
                <w:rFonts w:cstheme="minorBidi"/>
                <w:color w:val="000000"/>
                <w:sz w:val="22"/>
                <w:szCs w:val="22"/>
              </w:rPr>
              <w:t xml:space="preserve">Tas pats asmuo gali būti siūlomas kelioms </w:t>
            </w:r>
            <w:r w:rsidRPr="00CB5862">
              <w:rPr>
                <w:rFonts w:cstheme="minorBidi"/>
                <w:color w:val="000000"/>
                <w:sz w:val="22"/>
                <w:szCs w:val="22"/>
              </w:rPr>
              <w:t>pozicijoms, jeigu jis atitinka toms pozicijoms keliamus kvalifikacijos reikalavimus..</w:t>
            </w:r>
          </w:p>
        </w:tc>
        <w:tc>
          <w:tcPr>
            <w:tcW w:w="1279" w:type="pct"/>
            <w:vMerge/>
            <w:tcBorders>
              <w:left w:val="single" w:sz="4" w:space="0" w:color="auto"/>
              <w:bottom w:val="single" w:sz="4" w:space="0" w:color="000000" w:themeColor="text1"/>
              <w:right w:val="single" w:sz="4" w:space="0" w:color="000000" w:themeColor="text1"/>
            </w:tcBorders>
          </w:tcPr>
          <w:p w14:paraId="7F8AE1F6" w14:textId="77777777" w:rsidR="006A2FD5" w:rsidRPr="006A2FD5" w:rsidRDefault="006A2FD5" w:rsidP="006A2FD5">
            <w:pPr>
              <w:autoSpaceDE w:val="0"/>
              <w:autoSpaceDN w:val="0"/>
              <w:adjustRightInd w:val="0"/>
              <w:jc w:val="both"/>
              <w:rPr>
                <w:b/>
                <w:bCs/>
                <w:color w:val="000000"/>
                <w:sz w:val="22"/>
                <w:szCs w:val="22"/>
              </w:rPr>
            </w:pPr>
          </w:p>
        </w:tc>
      </w:tr>
      <w:tr w:rsidR="006A2FD5" w:rsidRPr="006A2FD5" w14:paraId="210FC46B" w14:textId="77777777" w:rsidTr="009233FA">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616AF" w14:textId="77777777" w:rsidR="006A2FD5" w:rsidRPr="006A2FD5" w:rsidRDefault="006A2FD5" w:rsidP="006A2FD5">
            <w:pPr>
              <w:rPr>
                <w:rFonts w:eastAsiaTheme="minorHAnsi"/>
                <w:sz w:val="22"/>
                <w:szCs w:val="22"/>
              </w:rPr>
            </w:pPr>
            <w:r w:rsidRPr="006A2FD5">
              <w:rPr>
                <w:rFonts w:eastAsiaTheme="minorHAnsi"/>
                <w:sz w:val="22"/>
                <w:szCs w:val="22"/>
              </w:rPr>
              <w:t>4.</w:t>
            </w:r>
          </w:p>
        </w:tc>
        <w:tc>
          <w:tcPr>
            <w:tcW w:w="472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134B5" w14:textId="77777777" w:rsidR="006A2FD5" w:rsidRPr="001E4218" w:rsidRDefault="006A2FD5" w:rsidP="006A2FD5">
            <w:pPr>
              <w:autoSpaceDE w:val="0"/>
              <w:autoSpaceDN w:val="0"/>
              <w:adjustRightInd w:val="0"/>
              <w:jc w:val="both"/>
              <w:rPr>
                <w:b/>
                <w:bCs/>
                <w:color w:val="000000"/>
                <w:sz w:val="22"/>
                <w:szCs w:val="22"/>
              </w:rPr>
            </w:pPr>
            <w:r w:rsidRPr="00474DBD">
              <w:rPr>
                <w:rFonts w:cstheme="minorBidi"/>
                <w:b/>
                <w:bCs/>
                <w:color w:val="000000"/>
                <w:sz w:val="22"/>
                <w:szCs w:val="22"/>
              </w:rPr>
              <w:t>Aplinkos apsaugos vadybos priemonės:</w:t>
            </w:r>
          </w:p>
        </w:tc>
      </w:tr>
      <w:tr w:rsidR="006A2FD5" w:rsidRPr="006A2FD5" w14:paraId="338E4668" w14:textId="77777777" w:rsidTr="006A2FD5">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F0D57" w14:textId="77777777" w:rsidR="006A2FD5" w:rsidRPr="001E4218" w:rsidRDefault="006A2FD5" w:rsidP="006A2FD5">
            <w:pPr>
              <w:spacing w:before="60" w:after="60" w:line="257" w:lineRule="auto"/>
              <w:jc w:val="right"/>
              <w:rPr>
                <w:rFonts w:eastAsiaTheme="minorHAnsi"/>
                <w:sz w:val="22"/>
                <w:szCs w:val="22"/>
              </w:rPr>
            </w:pPr>
            <w:r w:rsidRPr="00474DBD">
              <w:rPr>
                <w:rFonts w:eastAsiaTheme="minorHAnsi" w:cstheme="minorBidi"/>
                <w:sz w:val="22"/>
                <w:szCs w:val="22"/>
              </w:rPr>
              <w:t>4.1</w:t>
            </w:r>
          </w:p>
        </w:tc>
        <w:tc>
          <w:tcPr>
            <w:tcW w:w="1290" w:type="pct"/>
            <w:tcBorders>
              <w:top w:val="single" w:sz="4" w:space="0" w:color="000000" w:themeColor="text1"/>
              <w:left w:val="single" w:sz="4" w:space="0" w:color="000000" w:themeColor="text1"/>
              <w:bottom w:val="single" w:sz="4" w:space="0" w:color="000000" w:themeColor="text1"/>
              <w:right w:val="single" w:sz="4" w:space="0" w:color="auto"/>
            </w:tcBorders>
          </w:tcPr>
          <w:p w14:paraId="0C5893AF" w14:textId="77777777" w:rsidR="006A2FD5" w:rsidRPr="001E4218" w:rsidRDefault="006A2FD5" w:rsidP="006A2FD5">
            <w:pPr>
              <w:autoSpaceDE w:val="0"/>
              <w:autoSpaceDN w:val="0"/>
              <w:adjustRightInd w:val="0"/>
              <w:jc w:val="both"/>
              <w:rPr>
                <w:color w:val="000000"/>
                <w:sz w:val="22"/>
                <w:szCs w:val="22"/>
              </w:rPr>
            </w:pPr>
            <w:r w:rsidRPr="00474DBD">
              <w:rPr>
                <w:rFonts w:cstheme="minorBidi"/>
                <w:sz w:val="22"/>
                <w:szCs w:val="22"/>
              </w:rPr>
              <w:t xml:space="preserve">Perkamiems statybos darbams </w:t>
            </w:r>
            <w:r w:rsidRPr="00CB5862">
              <w:rPr>
                <w:rFonts w:cstheme="minorBidi"/>
                <w:color w:val="000000"/>
                <w:sz w:val="22"/>
                <w:szCs w:val="22"/>
              </w:rPr>
              <w:t xml:space="preserve">tiekėjas taiko </w:t>
            </w:r>
            <w:r w:rsidRPr="00CB5862">
              <w:rPr>
                <w:rFonts w:cstheme="minorBidi"/>
                <w:spacing w:val="2"/>
                <w:sz w:val="22"/>
                <w:szCs w:val="22"/>
                <w:shd w:val="clear" w:color="auto" w:fill="FFFFFF"/>
                <w:lang w:eastAsia="en-US"/>
              </w:rPr>
              <w:t xml:space="preserve"> </w:t>
            </w:r>
            <w:r w:rsidRPr="00D933CA">
              <w:rPr>
                <w:rFonts w:cstheme="minorBidi"/>
                <w:color w:val="000000"/>
                <w:sz w:val="22"/>
                <w:szCs w:val="22"/>
              </w:rPr>
              <w:t xml:space="preserve">aplinkos apsaugos vadybos sistemos reikalavimus pagal standartą LST EN ISO 14001 </w:t>
            </w:r>
            <w:r w:rsidRPr="001E4218">
              <w:rPr>
                <w:color w:val="000000"/>
                <w:sz w:val="22"/>
                <w:szCs w:val="22"/>
              </w:rPr>
              <w:t xml:space="preserve">„Aplinkos vadybos sistemos. Reikalavimai ir naudojimo gairės“ (toliau – LST EN ISO 14001) </w:t>
            </w:r>
            <w:r w:rsidRPr="00474DBD">
              <w:rPr>
                <w:rFonts w:cstheme="minorBidi"/>
                <w:color w:val="000000"/>
                <w:sz w:val="22"/>
                <w:szCs w:val="22"/>
              </w:rPr>
              <w:t xml:space="preserve">arba Europos Sąjungos aplinkos apsaugos vadybos ir audito sistemą (angl. </w:t>
            </w:r>
            <w:proofErr w:type="spellStart"/>
            <w:r w:rsidRPr="00474DBD">
              <w:rPr>
                <w:rFonts w:cstheme="minorBidi"/>
                <w:color w:val="000000"/>
                <w:sz w:val="22"/>
                <w:szCs w:val="22"/>
              </w:rPr>
              <w:t>Eco</w:t>
            </w:r>
            <w:proofErr w:type="spellEnd"/>
            <w:r w:rsidRPr="00474DBD">
              <w:rPr>
                <w:rFonts w:cstheme="minorBidi"/>
                <w:color w:val="000000"/>
                <w:sz w:val="22"/>
                <w:szCs w:val="22"/>
              </w:rPr>
              <w:t>–</w:t>
            </w:r>
            <w:proofErr w:type="spellStart"/>
            <w:r w:rsidRPr="00474DBD">
              <w:rPr>
                <w:rFonts w:cstheme="minorBidi"/>
                <w:color w:val="000000"/>
                <w:sz w:val="22"/>
                <w:szCs w:val="22"/>
              </w:rPr>
              <w:t>Manageme</w:t>
            </w:r>
            <w:r w:rsidRPr="00CB5862">
              <w:rPr>
                <w:rFonts w:cstheme="minorBidi"/>
                <w:color w:val="000000"/>
                <w:sz w:val="22"/>
                <w:szCs w:val="22"/>
              </w:rPr>
              <w:t>nt</w:t>
            </w:r>
            <w:proofErr w:type="spellEnd"/>
            <w:r w:rsidRPr="00CB5862">
              <w:rPr>
                <w:rFonts w:cstheme="minorBidi"/>
                <w:color w:val="000000"/>
                <w:sz w:val="22"/>
                <w:szCs w:val="22"/>
              </w:rPr>
              <w:t xml:space="preserve"> </w:t>
            </w:r>
            <w:proofErr w:type="spellStart"/>
            <w:r w:rsidRPr="00CB5862">
              <w:rPr>
                <w:rFonts w:cstheme="minorBidi"/>
                <w:color w:val="000000"/>
                <w:sz w:val="22"/>
                <w:szCs w:val="22"/>
              </w:rPr>
              <w:t>and</w:t>
            </w:r>
            <w:proofErr w:type="spellEnd"/>
            <w:r w:rsidRPr="00CB5862">
              <w:rPr>
                <w:rFonts w:cstheme="minorBidi"/>
                <w:color w:val="000000"/>
                <w:sz w:val="22"/>
                <w:szCs w:val="22"/>
              </w:rPr>
              <w:t xml:space="preserve"> </w:t>
            </w:r>
            <w:proofErr w:type="spellStart"/>
            <w:r w:rsidRPr="00CB5862">
              <w:rPr>
                <w:rFonts w:cstheme="minorBidi"/>
                <w:color w:val="000000"/>
                <w:sz w:val="22"/>
                <w:szCs w:val="22"/>
              </w:rPr>
              <w:t>Audit</w:t>
            </w:r>
            <w:proofErr w:type="spellEnd"/>
            <w:r w:rsidRPr="00CB5862">
              <w:rPr>
                <w:rFonts w:cstheme="minorBidi"/>
                <w:color w:val="000000"/>
                <w:sz w:val="22"/>
                <w:szCs w:val="22"/>
              </w:rPr>
              <w:t xml:space="preserve"> </w:t>
            </w:r>
            <w:proofErr w:type="spellStart"/>
            <w:r w:rsidRPr="00CB5862">
              <w:rPr>
                <w:rFonts w:cstheme="minorBidi"/>
                <w:color w:val="000000"/>
                <w:sz w:val="22"/>
                <w:szCs w:val="22"/>
              </w:rPr>
              <w:t>Scheme</w:t>
            </w:r>
            <w:proofErr w:type="spellEnd"/>
            <w:r w:rsidRPr="00CB5862">
              <w:rPr>
                <w:rFonts w:cstheme="minorBidi"/>
                <w:color w:val="000000"/>
                <w:sz w:val="22"/>
                <w:szCs w:val="22"/>
              </w:rPr>
              <w:t>, EMAS) arba</w:t>
            </w:r>
            <w:r w:rsidRPr="00D933CA">
              <w:rPr>
                <w:rFonts w:cstheme="minorBidi"/>
                <w:color w:val="000000"/>
                <w:sz w:val="22"/>
                <w:szCs w:val="22"/>
              </w:rPr>
              <w:t xml:space="preserve"> kitus aplinkos apsaugos </w:t>
            </w:r>
            <w:r w:rsidRPr="00D933CA">
              <w:rPr>
                <w:rFonts w:cstheme="minorBidi"/>
                <w:color w:val="000000"/>
                <w:sz w:val="22"/>
                <w:szCs w:val="22"/>
              </w:rPr>
              <w:lastRenderedPageBreak/>
              <w:t>vadybos standartus, pagrįstus atitinkamais Europos arba tarptautinių standartizacijos organizacijų priimtais standartais, ar kitais tiekėjo pateiktais lygiaverčiais įrodymais (lygiaverčiai įrodymai ga</w:t>
            </w:r>
            <w:r w:rsidRPr="008A0166">
              <w:rPr>
                <w:rFonts w:cstheme="minorBidi"/>
                <w:color w:val="000000"/>
                <w:sz w:val="22"/>
                <w:szCs w:val="22"/>
              </w:rPr>
              <w:t>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 .</w:t>
            </w:r>
          </w:p>
        </w:tc>
        <w:tc>
          <w:tcPr>
            <w:tcW w:w="2157" w:type="pct"/>
            <w:tcBorders>
              <w:top w:val="single" w:sz="4" w:space="0" w:color="000000" w:themeColor="text1"/>
              <w:left w:val="single" w:sz="4" w:space="0" w:color="auto"/>
              <w:bottom w:val="single" w:sz="4" w:space="0" w:color="000000" w:themeColor="text1"/>
              <w:right w:val="single" w:sz="4" w:space="0" w:color="000000" w:themeColor="text1"/>
            </w:tcBorders>
          </w:tcPr>
          <w:p w14:paraId="3D26540D" w14:textId="77777777" w:rsidR="006A2FD5" w:rsidRPr="001E4218" w:rsidRDefault="006A2FD5" w:rsidP="006A2FD5">
            <w:pPr>
              <w:rPr>
                <w:sz w:val="22"/>
                <w:szCs w:val="22"/>
              </w:rPr>
            </w:pPr>
            <w:r w:rsidRPr="00474DBD">
              <w:rPr>
                <w:rFonts w:cstheme="minorBidi"/>
                <w:sz w:val="22"/>
                <w:szCs w:val="22"/>
              </w:rPr>
              <w:lastRenderedPageBreak/>
              <w:t xml:space="preserve">Su pasiūlymu turi būti pateiktas EBVPD (specialiųjų </w:t>
            </w:r>
            <w:r w:rsidRPr="00474DBD">
              <w:rPr>
                <w:rFonts w:eastAsia="Calibri" w:cstheme="minorBidi"/>
                <w:sz w:val="22"/>
                <w:szCs w:val="22"/>
              </w:rPr>
              <w:t>pirkimo sąlygų</w:t>
            </w:r>
            <w:r w:rsidRPr="00474DBD">
              <w:rPr>
                <w:rFonts w:cstheme="minorBidi"/>
                <w:sz w:val="22"/>
                <w:szCs w:val="22"/>
              </w:rPr>
              <w:t xml:space="preserve"> </w:t>
            </w:r>
            <w:r w:rsidRPr="00474DBD">
              <w:rPr>
                <w:rFonts w:cstheme="minorBidi"/>
                <w:color w:val="0070C0"/>
                <w:sz w:val="22"/>
                <w:szCs w:val="22"/>
              </w:rPr>
              <w:t>5 priedas</w:t>
            </w:r>
            <w:r w:rsidRPr="00474DBD">
              <w:rPr>
                <w:rFonts w:cstheme="minorBidi"/>
                <w:sz w:val="22"/>
                <w:szCs w:val="22"/>
              </w:rPr>
              <w:t>).</w:t>
            </w:r>
          </w:p>
          <w:p w14:paraId="02734866" w14:textId="77777777" w:rsidR="006A2FD5" w:rsidRPr="006A2FD5" w:rsidRDefault="006A2FD5" w:rsidP="006A2FD5">
            <w:pPr>
              <w:spacing w:before="120"/>
              <w:jc w:val="both"/>
              <w:rPr>
                <w:i/>
                <w:iCs/>
                <w:sz w:val="22"/>
              </w:rPr>
            </w:pPr>
            <w:r w:rsidRPr="006A2FD5">
              <w:rPr>
                <w:i/>
                <w:iCs/>
                <w:sz w:val="22"/>
              </w:rPr>
              <w:t>Perkančiajam subjektui atlikus EBVPD patikrinimo procedūrą, patikrinus pasiūlymus ir išrinkus galimą laimėtoją, tik jo yra prašomi dokumentai, patvirtinantys šio reikalavimo atitiktį.</w:t>
            </w:r>
          </w:p>
          <w:p w14:paraId="1BAD2415" w14:textId="77777777" w:rsidR="006A2FD5" w:rsidRPr="001E4218" w:rsidRDefault="006A2FD5" w:rsidP="006A2FD5">
            <w:pPr>
              <w:autoSpaceDE w:val="0"/>
              <w:autoSpaceDN w:val="0"/>
              <w:adjustRightInd w:val="0"/>
              <w:jc w:val="both"/>
              <w:rPr>
                <w:color w:val="000000"/>
                <w:sz w:val="22"/>
                <w:szCs w:val="22"/>
              </w:rPr>
            </w:pPr>
          </w:p>
          <w:p w14:paraId="5C4E07DB" w14:textId="77777777" w:rsidR="006A2FD5" w:rsidRPr="001E4218" w:rsidRDefault="006A2FD5" w:rsidP="006A2FD5">
            <w:pPr>
              <w:autoSpaceDE w:val="0"/>
              <w:autoSpaceDN w:val="0"/>
              <w:adjustRightInd w:val="0"/>
              <w:jc w:val="both"/>
              <w:rPr>
                <w:color w:val="000000"/>
                <w:sz w:val="22"/>
                <w:szCs w:val="22"/>
              </w:rPr>
            </w:pPr>
            <w:r w:rsidRPr="00474DBD">
              <w:rPr>
                <w:rFonts w:cstheme="minorBidi"/>
                <w:color w:val="000000"/>
                <w:sz w:val="22"/>
                <w:szCs w:val="22"/>
              </w:rPr>
              <w:t xml:space="preserve">Nepriklausomos įstaigos išduoto </w:t>
            </w:r>
            <w:r w:rsidRPr="00474DBD">
              <w:rPr>
                <w:rFonts w:cstheme="minorBidi"/>
                <w:color w:val="000000"/>
                <w:sz w:val="22"/>
                <w:szCs w:val="22"/>
                <w:u w:val="single"/>
              </w:rPr>
              <w:t>galiojančio</w:t>
            </w:r>
            <w:r w:rsidRPr="00474DBD">
              <w:rPr>
                <w:rFonts w:cstheme="minorBidi"/>
                <w:color w:val="000000"/>
                <w:sz w:val="22"/>
                <w:szCs w:val="22"/>
              </w:rPr>
              <w:t xml:space="preserve"> sertifikato, patvirtinančio, kad tiekėjas laikosi reikalaujamos aplinkos apsaugos vadybos sistemos standartų, skaitmeninė kopija.</w:t>
            </w:r>
          </w:p>
          <w:p w14:paraId="38903F51" w14:textId="77777777" w:rsidR="006A2FD5" w:rsidRPr="001E4218" w:rsidRDefault="006A2FD5" w:rsidP="006A2FD5">
            <w:pPr>
              <w:autoSpaceDE w:val="0"/>
              <w:autoSpaceDN w:val="0"/>
              <w:adjustRightInd w:val="0"/>
              <w:jc w:val="both"/>
              <w:rPr>
                <w:color w:val="000000"/>
                <w:sz w:val="22"/>
                <w:szCs w:val="22"/>
              </w:rPr>
            </w:pPr>
          </w:p>
          <w:p w14:paraId="10D9C957" w14:textId="77777777" w:rsidR="006A2FD5" w:rsidRPr="001E4218" w:rsidRDefault="006A2FD5" w:rsidP="006A2FD5">
            <w:pPr>
              <w:autoSpaceDE w:val="0"/>
              <w:autoSpaceDN w:val="0"/>
              <w:adjustRightInd w:val="0"/>
              <w:jc w:val="both"/>
              <w:rPr>
                <w:color w:val="000000"/>
                <w:sz w:val="22"/>
                <w:szCs w:val="22"/>
              </w:rPr>
            </w:pPr>
            <w:r w:rsidRPr="00474DBD">
              <w:rPr>
                <w:rFonts w:cstheme="minorBidi"/>
                <w:color w:val="000000"/>
                <w:sz w:val="22"/>
                <w:szCs w:val="22"/>
              </w:rPr>
              <w:t>Perkantysis subjektas pripažįsta lygiaverčius sertifikatus, išduotus kitose valst</w:t>
            </w:r>
            <w:r w:rsidRPr="00CB5862">
              <w:rPr>
                <w:rFonts w:cstheme="minorBidi"/>
                <w:color w:val="000000"/>
                <w:sz w:val="22"/>
                <w:szCs w:val="22"/>
              </w:rPr>
              <w:t xml:space="preserve">ybėse narėse įsteigtų nepriklausomų įstaigų. Pirkimo vykdytojas, atlikdamas supaprastintą pirkimą, priima ir kitus tiekėjo lygiaverčių aplinkos apsaugos </w:t>
            </w:r>
            <w:r w:rsidRPr="00CB5862">
              <w:rPr>
                <w:rFonts w:cstheme="minorBidi"/>
                <w:color w:val="000000"/>
                <w:sz w:val="22"/>
                <w:szCs w:val="22"/>
              </w:rPr>
              <w:lastRenderedPageBreak/>
              <w:t>vadybos užtikrinimo priemonių įrodymus, kurie patvirtintų, kad jo siūlomos aplinkos apsaugos vadybos už</w:t>
            </w:r>
            <w:r w:rsidRPr="00D933CA">
              <w:rPr>
                <w:rFonts w:cstheme="minorBidi"/>
                <w:color w:val="000000"/>
                <w:sz w:val="22"/>
                <w:szCs w:val="22"/>
              </w:rPr>
              <w:t>tikrinimo priemonės atitinka reikalaujamus aplinkos apsaugos vadybos sistemos standartus ir pateikia įrodymus, kurie patvirtintų, kad tiekėjo siūlomos aplinkos apsaugos vadybos užtikrinimo priemonės atitinka reikalaujamus aplinkos apsaugos vadybos sistemos</w:t>
            </w:r>
            <w:r w:rsidRPr="008A0166">
              <w:rPr>
                <w:rFonts w:cstheme="minorBidi"/>
                <w:color w:val="000000"/>
                <w:sz w:val="22"/>
                <w:szCs w:val="22"/>
              </w:rPr>
              <w:t xml:space="preserve"> standartus. Kiti lygiaverčiai aplinkos apsaugos vadybos užtikrinimo priemonių priimtini įrodymai gali būti tiekėjo parengtų ir taikomų atliekant statybos darbus aplinkos apsaugos vadybos priemonių aprašymas, kuris tenkina visus reikalavimus, nurodytus Žaliųjų pirkimų tvarkos aprašo 10.1-10.6 papunkčiuose.</w:t>
            </w:r>
          </w:p>
          <w:p w14:paraId="0E0DC9F4" w14:textId="77777777" w:rsidR="006A2FD5" w:rsidRPr="001E4218" w:rsidRDefault="006A2FD5" w:rsidP="006A2FD5">
            <w:pPr>
              <w:autoSpaceDE w:val="0"/>
              <w:autoSpaceDN w:val="0"/>
              <w:adjustRightInd w:val="0"/>
              <w:jc w:val="both"/>
              <w:rPr>
                <w:color w:val="000000"/>
                <w:sz w:val="22"/>
                <w:szCs w:val="22"/>
              </w:rPr>
            </w:pPr>
          </w:p>
          <w:p w14:paraId="420943B9" w14:textId="77777777" w:rsidR="006A2FD5" w:rsidRPr="001E4218" w:rsidRDefault="006A2FD5" w:rsidP="006A2FD5">
            <w:pPr>
              <w:autoSpaceDE w:val="0"/>
              <w:autoSpaceDN w:val="0"/>
              <w:adjustRightInd w:val="0"/>
              <w:jc w:val="both"/>
              <w:rPr>
                <w:color w:val="000000"/>
                <w:sz w:val="22"/>
                <w:szCs w:val="22"/>
              </w:rPr>
            </w:pPr>
          </w:p>
          <w:p w14:paraId="7877DEE1" w14:textId="77777777" w:rsidR="006A2FD5" w:rsidRPr="001E4218" w:rsidRDefault="006A2FD5" w:rsidP="006A2FD5">
            <w:pPr>
              <w:autoSpaceDE w:val="0"/>
              <w:autoSpaceDN w:val="0"/>
              <w:adjustRightInd w:val="0"/>
              <w:jc w:val="both"/>
              <w:rPr>
                <w:color w:val="000000"/>
                <w:sz w:val="22"/>
                <w:szCs w:val="22"/>
              </w:rPr>
            </w:pPr>
          </w:p>
          <w:p w14:paraId="29AE534D" w14:textId="77777777" w:rsidR="006A2FD5" w:rsidRPr="001E4218" w:rsidRDefault="006A2FD5" w:rsidP="006A2FD5">
            <w:pPr>
              <w:autoSpaceDE w:val="0"/>
              <w:autoSpaceDN w:val="0"/>
              <w:adjustRightInd w:val="0"/>
              <w:jc w:val="both"/>
              <w:rPr>
                <w:color w:val="000000"/>
                <w:sz w:val="22"/>
                <w:szCs w:val="22"/>
              </w:rPr>
            </w:pP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BE8AAA" w14:textId="77777777" w:rsidR="006A2FD5" w:rsidRPr="001E4218" w:rsidRDefault="006A2FD5" w:rsidP="006A2FD5">
            <w:pPr>
              <w:autoSpaceDE w:val="0"/>
              <w:autoSpaceDN w:val="0"/>
              <w:adjustRightInd w:val="0"/>
              <w:jc w:val="both"/>
              <w:rPr>
                <w:color w:val="000000"/>
                <w:sz w:val="22"/>
                <w:szCs w:val="22"/>
              </w:rPr>
            </w:pPr>
            <w:r w:rsidRPr="00474DBD">
              <w:rPr>
                <w:rFonts w:cstheme="minorBidi"/>
                <w:color w:val="000000"/>
                <w:sz w:val="22"/>
                <w:szCs w:val="22"/>
              </w:rPr>
              <w:lastRenderedPageBreak/>
              <w:t>Jeigu tiekėjas pats atitinka šį reikalavimą, tačiau pasitelkia subtiekėjus nurodytiems darbams atlikti /  paslaugoms teikti, kuriems (-</w:t>
            </w:r>
            <w:proofErr w:type="spellStart"/>
            <w:r w:rsidRPr="00474DBD">
              <w:rPr>
                <w:rFonts w:cstheme="minorBidi"/>
                <w:color w:val="000000"/>
                <w:sz w:val="22"/>
                <w:szCs w:val="22"/>
              </w:rPr>
              <w:t>ioms</w:t>
            </w:r>
            <w:proofErr w:type="spellEnd"/>
            <w:r w:rsidRPr="00CB5862">
              <w:rPr>
                <w:rFonts w:cstheme="minorBidi"/>
                <w:color w:val="000000"/>
                <w:sz w:val="22"/>
                <w:szCs w:val="22"/>
              </w:rPr>
              <w:t>) yra keliamas šis reikalavimas, pateikiamas: tiekėjo vidaus dokumentas (pvz., įmonės patvirtinta aplinkos apsaugos politika ar kiti dokumentai) arba su subtiekėju pasirašytas susitarimas, arba kitas dokumentas, kuriame yra aprašyta, kad subtiekėjas turi l</w:t>
            </w:r>
            <w:r w:rsidRPr="00D933CA">
              <w:rPr>
                <w:rFonts w:cstheme="minorBidi"/>
                <w:color w:val="000000"/>
                <w:sz w:val="22"/>
                <w:szCs w:val="22"/>
              </w:rPr>
              <w:t xml:space="preserve">aikytis tiekėjo aplinkos apsaugos vadybos standarto tiek kiek jis taikomas atsižvelgiant į subtiekėjo prisiimamus įsipareigojimus pirkimo sutarčiai vykdyti bei </w:t>
            </w:r>
            <w:r w:rsidRPr="00D933CA">
              <w:rPr>
                <w:rFonts w:cstheme="minorBidi"/>
                <w:color w:val="000000"/>
                <w:sz w:val="22"/>
                <w:szCs w:val="22"/>
              </w:rPr>
              <w:lastRenderedPageBreak/>
              <w:t>nustatyta tiekėjo atsakomybė prižiūrėti, kad subtiekėjas vadovautųsi tiekėjo turimu aplinkos aps</w:t>
            </w:r>
            <w:r w:rsidRPr="008A0166">
              <w:rPr>
                <w:rFonts w:cstheme="minorBidi"/>
                <w:color w:val="000000"/>
                <w:sz w:val="22"/>
                <w:szCs w:val="22"/>
              </w:rPr>
              <w:t>augos vadybos standartu.</w:t>
            </w:r>
          </w:p>
          <w:p w14:paraId="6BDA5F7E" w14:textId="77777777" w:rsidR="006A2FD5" w:rsidRPr="001E4218" w:rsidRDefault="006A2FD5" w:rsidP="006A2FD5">
            <w:pPr>
              <w:autoSpaceDE w:val="0"/>
              <w:autoSpaceDN w:val="0"/>
              <w:adjustRightInd w:val="0"/>
              <w:jc w:val="both"/>
              <w:rPr>
                <w:color w:val="000000"/>
                <w:sz w:val="22"/>
                <w:szCs w:val="22"/>
              </w:rPr>
            </w:pPr>
          </w:p>
        </w:tc>
      </w:tr>
    </w:tbl>
    <w:p w14:paraId="602237E8" w14:textId="2755AB53" w:rsidR="006D49AB" w:rsidRDefault="006D49AB" w:rsidP="00DE290C">
      <w:pPr>
        <w:rPr>
          <w:rFonts w:cstheme="minorHAnsi"/>
          <w:b/>
          <w:bCs/>
          <w:smallCaps/>
          <w:sz w:val="22"/>
          <w:szCs w:val="22"/>
        </w:rPr>
      </w:pPr>
    </w:p>
    <w:p w14:paraId="1C9A463A" w14:textId="43CD2AF7" w:rsidR="006A2FD5" w:rsidRDefault="006A2FD5" w:rsidP="00DE290C">
      <w:pPr>
        <w:rPr>
          <w:rFonts w:cstheme="minorHAnsi"/>
          <w:b/>
          <w:bCs/>
          <w:smallCaps/>
          <w:sz w:val="22"/>
          <w:szCs w:val="22"/>
        </w:rPr>
      </w:pPr>
    </w:p>
    <w:p w14:paraId="30F61B86" w14:textId="2E753CD3" w:rsidR="006A2FD5" w:rsidRDefault="006A2FD5" w:rsidP="00DE290C">
      <w:pPr>
        <w:rPr>
          <w:rFonts w:cstheme="minorHAnsi"/>
          <w:b/>
          <w:bCs/>
          <w:smallCaps/>
          <w:sz w:val="22"/>
          <w:szCs w:val="22"/>
        </w:rPr>
      </w:pPr>
    </w:p>
    <w:p w14:paraId="62AB39DA" w14:textId="7878A9FA" w:rsidR="006A2FD5" w:rsidRDefault="006A2FD5" w:rsidP="00DE290C">
      <w:pPr>
        <w:rPr>
          <w:rFonts w:cstheme="minorHAnsi"/>
          <w:b/>
          <w:bCs/>
          <w:smallCaps/>
          <w:sz w:val="22"/>
          <w:szCs w:val="22"/>
        </w:rPr>
      </w:pPr>
    </w:p>
    <w:p w14:paraId="481DC4A5" w14:textId="0A061316" w:rsidR="006A2FD5" w:rsidRDefault="006A2FD5" w:rsidP="00DE290C">
      <w:pPr>
        <w:rPr>
          <w:rFonts w:cstheme="minorHAnsi"/>
          <w:b/>
          <w:bCs/>
          <w:smallCaps/>
          <w:sz w:val="22"/>
          <w:szCs w:val="22"/>
        </w:rPr>
      </w:pPr>
    </w:p>
    <w:p w14:paraId="2616E067" w14:textId="137AFFCF" w:rsidR="006A2FD5" w:rsidRDefault="006A2FD5" w:rsidP="00DE290C">
      <w:pPr>
        <w:rPr>
          <w:rFonts w:cstheme="minorHAnsi"/>
          <w:b/>
          <w:bCs/>
          <w:smallCaps/>
          <w:sz w:val="22"/>
          <w:szCs w:val="22"/>
        </w:rPr>
      </w:pPr>
    </w:p>
    <w:p w14:paraId="70B4627E" w14:textId="58D1A387" w:rsidR="006A2FD5" w:rsidRDefault="006A2FD5" w:rsidP="00DE290C">
      <w:pPr>
        <w:rPr>
          <w:rFonts w:cstheme="minorHAnsi"/>
          <w:b/>
          <w:bCs/>
          <w:smallCaps/>
          <w:sz w:val="22"/>
          <w:szCs w:val="22"/>
        </w:rPr>
      </w:pPr>
    </w:p>
    <w:p w14:paraId="3F6858B1" w14:textId="77777777" w:rsidR="008D704D" w:rsidRPr="009A0F53" w:rsidRDefault="008D704D" w:rsidP="008D704D">
      <w:pPr>
        <w:pStyle w:val="Antrat2"/>
        <w:ind w:left="5103"/>
        <w:rPr>
          <w:rFonts w:asciiTheme="minorHAnsi" w:hAnsiTheme="minorHAnsi" w:cstheme="minorHAnsi"/>
          <w:color w:val="0070C0"/>
          <w:sz w:val="21"/>
          <w:szCs w:val="21"/>
        </w:rPr>
      </w:pPr>
      <w:bookmarkStart w:id="81" w:name="_Toc209450468"/>
      <w:bookmarkStart w:id="82" w:name="_Ref38291379"/>
      <w:bookmarkStart w:id="83" w:name="_Ref38291394"/>
      <w:bookmarkStart w:id="84" w:name="_Ref38898251"/>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5</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4B3656" w:rsidRPr="004B3656">
        <w:rPr>
          <w:rFonts w:asciiTheme="minorHAnsi" w:eastAsia="Calibri" w:hAnsiTheme="minorHAnsi" w:cstheme="minorHAnsi"/>
          <w:color w:val="0070C0"/>
          <w:sz w:val="21"/>
          <w:szCs w:val="21"/>
        </w:rPr>
        <w:t>Europos bendrasis viešųjų pirkimų dokumentas</w:t>
      </w:r>
      <w:r w:rsidRPr="001D68D2">
        <w:rPr>
          <w:rFonts w:asciiTheme="minorHAnsi" w:eastAsia="Calibri" w:hAnsiTheme="minorHAnsi" w:cstheme="minorHAnsi"/>
          <w:color w:val="0070C0"/>
          <w:sz w:val="21"/>
          <w:szCs w:val="21"/>
        </w:rPr>
        <w:t>“</w:t>
      </w:r>
      <w:bookmarkEnd w:id="81"/>
      <w:r w:rsidRPr="001D68D2">
        <w:rPr>
          <w:rFonts w:asciiTheme="minorHAnsi" w:eastAsia="Calibri" w:hAnsiTheme="minorHAnsi" w:cstheme="minorHAnsi"/>
          <w:color w:val="0070C0"/>
          <w:sz w:val="21"/>
          <w:szCs w:val="21"/>
        </w:rPr>
        <w:t xml:space="preserve"> </w:t>
      </w:r>
      <w:bookmarkEnd w:id="82"/>
      <w:bookmarkEnd w:id="83"/>
      <w:bookmarkEnd w:id="84"/>
    </w:p>
    <w:p w14:paraId="211F573E" w14:textId="77777777" w:rsidR="002F396F" w:rsidRPr="009A0F53" w:rsidRDefault="002F396F" w:rsidP="00DE290C">
      <w:pPr>
        <w:rPr>
          <w:rFonts w:cstheme="minorHAnsi"/>
          <w:b/>
          <w:bCs/>
          <w:smallCaps/>
          <w:sz w:val="22"/>
          <w:szCs w:val="22"/>
        </w:rPr>
      </w:pPr>
    </w:p>
    <w:p w14:paraId="4A62B04D" w14:textId="77777777" w:rsidR="00B970B0" w:rsidRPr="00780655" w:rsidRDefault="00B970B0" w:rsidP="00BE1858">
      <w:pPr>
        <w:pStyle w:val="Paantrat"/>
        <w:jc w:val="center"/>
      </w:pPr>
      <w:r w:rsidRPr="00780655">
        <w:t>EUROPOS BENDRASIS VIEŠŲJŲ PIRKIMŲ DOKUMENTAS</w:t>
      </w:r>
    </w:p>
    <w:p w14:paraId="47125E74" w14:textId="77777777" w:rsidR="00FB71A2" w:rsidRPr="00780655" w:rsidRDefault="00FB71A2" w:rsidP="00FB71A2">
      <w:pPr>
        <w:jc w:val="center"/>
        <w:rPr>
          <w:b/>
          <w:bCs/>
        </w:rPr>
      </w:pPr>
      <w:r w:rsidRPr="00780655">
        <w:rPr>
          <w:b/>
          <w:bCs/>
        </w:rPr>
        <w:t>PRIDEDAMA ATSKIRU DOKUMENTU</w:t>
      </w:r>
    </w:p>
    <w:p w14:paraId="26BE51DF" w14:textId="77777777" w:rsidR="00FB71A2" w:rsidRPr="001728BD" w:rsidRDefault="00FB71A2" w:rsidP="001728BD"/>
    <w:p w14:paraId="6E57A7A8" w14:textId="77777777" w:rsidR="002F396F" w:rsidRPr="00780655" w:rsidRDefault="002F396F" w:rsidP="002F396F">
      <w:pPr>
        <w:pBdr>
          <w:bottom w:val="single" w:sz="12" w:space="1" w:color="auto"/>
        </w:pBdr>
        <w:jc w:val="both"/>
        <w:rPr>
          <w:rFonts w:cstheme="minorHAnsi"/>
          <w:sz w:val="22"/>
          <w:szCs w:val="22"/>
        </w:rPr>
      </w:pPr>
      <w:r w:rsidRPr="001D68D2">
        <w:rPr>
          <w:rFonts w:cstheme="minorHAnsi"/>
          <w:sz w:val="22"/>
          <w:szCs w:val="22"/>
        </w:rPr>
        <w:t xml:space="preserve">„Europos bendrasis </w:t>
      </w:r>
      <w:r w:rsidRPr="009A0F53">
        <w:rPr>
          <w:rFonts w:cstheme="minorHAnsi"/>
          <w:sz w:val="22"/>
          <w:szCs w:val="22"/>
        </w:rPr>
        <w:t>viešųjų pirkimų dokumentas (EBVPD)“ pateikiamas .</w:t>
      </w:r>
      <w:proofErr w:type="spellStart"/>
      <w:r w:rsidRPr="009A0F53">
        <w:rPr>
          <w:rFonts w:cstheme="minorHAnsi"/>
          <w:sz w:val="22"/>
          <w:szCs w:val="22"/>
        </w:rPr>
        <w:t>xml</w:t>
      </w:r>
      <w:proofErr w:type="spellEnd"/>
      <w:r w:rsidRPr="009A0F53">
        <w:rPr>
          <w:rFonts w:cstheme="minorHAnsi"/>
          <w:sz w:val="22"/>
          <w:szCs w:val="22"/>
        </w:rPr>
        <w:t xml:space="preserve"> </w:t>
      </w:r>
      <w:r w:rsidR="00FF7978">
        <w:rPr>
          <w:rFonts w:cstheme="minorHAnsi"/>
          <w:sz w:val="22"/>
          <w:szCs w:val="22"/>
        </w:rPr>
        <w:t xml:space="preserve">ir </w:t>
      </w:r>
      <w:proofErr w:type="spellStart"/>
      <w:r w:rsidR="00FF7978">
        <w:rPr>
          <w:rFonts w:cstheme="minorHAnsi"/>
          <w:sz w:val="22"/>
          <w:szCs w:val="22"/>
        </w:rPr>
        <w:t>pdf</w:t>
      </w:r>
      <w:proofErr w:type="spellEnd"/>
      <w:r w:rsidR="00FF7978">
        <w:rPr>
          <w:rFonts w:cstheme="minorHAnsi"/>
          <w:sz w:val="22"/>
          <w:szCs w:val="22"/>
        </w:rPr>
        <w:t xml:space="preserve"> </w:t>
      </w:r>
      <w:r w:rsidRPr="009A0F53">
        <w:rPr>
          <w:rFonts w:cstheme="minorHAnsi"/>
          <w:sz w:val="22"/>
          <w:szCs w:val="22"/>
        </w:rPr>
        <w:t>formatu.</w:t>
      </w:r>
    </w:p>
    <w:p w14:paraId="33C7DB75" w14:textId="77777777" w:rsidR="0092200E" w:rsidRPr="00780655" w:rsidRDefault="0092200E" w:rsidP="0092200E">
      <w:pPr>
        <w:jc w:val="center"/>
        <w:rPr>
          <w:rFonts w:cstheme="minorHAnsi"/>
          <w:smallCaps/>
          <w:sz w:val="22"/>
          <w:szCs w:val="22"/>
        </w:rPr>
      </w:pPr>
    </w:p>
    <w:p w14:paraId="153AE20F" w14:textId="77777777" w:rsidR="0092200E" w:rsidRPr="00780655" w:rsidRDefault="0092200E" w:rsidP="0092200E">
      <w:pPr>
        <w:jc w:val="center"/>
        <w:rPr>
          <w:rFonts w:cstheme="minorHAnsi"/>
          <w:smallCaps/>
          <w:sz w:val="22"/>
          <w:szCs w:val="22"/>
        </w:rPr>
      </w:pPr>
    </w:p>
    <w:p w14:paraId="0EFF2907" w14:textId="77777777" w:rsidR="0092200E" w:rsidRPr="00780655" w:rsidRDefault="0092200E" w:rsidP="0092200E">
      <w:pPr>
        <w:jc w:val="center"/>
        <w:rPr>
          <w:rFonts w:cstheme="minorHAnsi"/>
          <w:smallCaps/>
          <w:sz w:val="22"/>
          <w:szCs w:val="22"/>
        </w:rPr>
      </w:pPr>
    </w:p>
    <w:p w14:paraId="6DD5A145" w14:textId="77777777" w:rsidR="0092200E" w:rsidRPr="00780655" w:rsidRDefault="0092200E" w:rsidP="0092200E">
      <w:pPr>
        <w:jc w:val="center"/>
        <w:rPr>
          <w:rFonts w:cstheme="minorHAnsi"/>
          <w:smallCaps/>
          <w:sz w:val="22"/>
          <w:szCs w:val="22"/>
        </w:rPr>
      </w:pPr>
    </w:p>
    <w:p w14:paraId="3798C8F5" w14:textId="77777777" w:rsidR="0092200E" w:rsidRPr="00780655" w:rsidRDefault="0092200E" w:rsidP="0092200E">
      <w:pPr>
        <w:jc w:val="center"/>
        <w:rPr>
          <w:rFonts w:cstheme="minorHAnsi"/>
          <w:smallCaps/>
          <w:sz w:val="22"/>
          <w:szCs w:val="22"/>
        </w:rPr>
      </w:pPr>
    </w:p>
    <w:p w14:paraId="7B622043" w14:textId="77777777" w:rsidR="0092200E" w:rsidRPr="00780655" w:rsidRDefault="0092200E" w:rsidP="0092200E">
      <w:pPr>
        <w:jc w:val="center"/>
        <w:rPr>
          <w:rFonts w:cstheme="minorHAnsi"/>
          <w:smallCaps/>
          <w:sz w:val="22"/>
          <w:szCs w:val="22"/>
        </w:rPr>
      </w:pPr>
    </w:p>
    <w:p w14:paraId="7E7CB28E" w14:textId="77777777" w:rsidR="0092200E" w:rsidRPr="00780655" w:rsidRDefault="0092200E" w:rsidP="0092200E">
      <w:pPr>
        <w:jc w:val="center"/>
        <w:rPr>
          <w:rFonts w:cstheme="minorHAnsi"/>
          <w:smallCaps/>
          <w:sz w:val="22"/>
          <w:szCs w:val="22"/>
        </w:rPr>
      </w:pPr>
    </w:p>
    <w:p w14:paraId="10DAFA7C" w14:textId="77777777" w:rsidR="0092200E" w:rsidRPr="00780655" w:rsidRDefault="0092200E" w:rsidP="0092200E">
      <w:pPr>
        <w:jc w:val="center"/>
        <w:rPr>
          <w:rFonts w:cstheme="minorHAnsi"/>
          <w:smallCaps/>
          <w:sz w:val="22"/>
          <w:szCs w:val="22"/>
        </w:rPr>
      </w:pPr>
    </w:p>
    <w:p w14:paraId="3BC81521" w14:textId="77777777" w:rsidR="0092200E" w:rsidRPr="00780655" w:rsidRDefault="0092200E" w:rsidP="0092200E">
      <w:pPr>
        <w:jc w:val="center"/>
        <w:rPr>
          <w:rFonts w:cstheme="minorHAnsi"/>
          <w:smallCaps/>
          <w:sz w:val="22"/>
          <w:szCs w:val="22"/>
        </w:rPr>
      </w:pPr>
    </w:p>
    <w:p w14:paraId="05DF61AB" w14:textId="77777777" w:rsidR="0092200E" w:rsidRPr="00780655" w:rsidRDefault="0092200E" w:rsidP="0092200E">
      <w:pPr>
        <w:jc w:val="center"/>
        <w:rPr>
          <w:rFonts w:cstheme="minorHAnsi"/>
          <w:smallCaps/>
          <w:sz w:val="22"/>
          <w:szCs w:val="22"/>
        </w:rPr>
      </w:pPr>
    </w:p>
    <w:p w14:paraId="65B285F4" w14:textId="77777777" w:rsidR="0092200E" w:rsidRPr="00780655" w:rsidRDefault="0092200E" w:rsidP="0092200E">
      <w:pPr>
        <w:jc w:val="center"/>
        <w:rPr>
          <w:rFonts w:cstheme="minorHAnsi"/>
          <w:smallCaps/>
          <w:sz w:val="22"/>
          <w:szCs w:val="22"/>
        </w:rPr>
      </w:pPr>
    </w:p>
    <w:p w14:paraId="0CC9E19F" w14:textId="77777777" w:rsidR="0092200E" w:rsidRPr="00780655" w:rsidRDefault="0092200E" w:rsidP="0092200E">
      <w:pPr>
        <w:jc w:val="center"/>
        <w:rPr>
          <w:rFonts w:cstheme="minorHAnsi"/>
          <w:smallCaps/>
          <w:sz w:val="22"/>
          <w:szCs w:val="22"/>
        </w:rPr>
      </w:pPr>
    </w:p>
    <w:p w14:paraId="37E14D88" w14:textId="77777777" w:rsidR="0092200E" w:rsidRPr="00780655" w:rsidRDefault="0092200E" w:rsidP="0092200E">
      <w:pPr>
        <w:jc w:val="center"/>
        <w:rPr>
          <w:rFonts w:cstheme="minorHAnsi"/>
          <w:smallCaps/>
          <w:sz w:val="22"/>
          <w:szCs w:val="22"/>
        </w:rPr>
      </w:pPr>
    </w:p>
    <w:p w14:paraId="596819CB" w14:textId="77777777" w:rsidR="0092200E" w:rsidRPr="00780655" w:rsidRDefault="0092200E" w:rsidP="0092200E">
      <w:pPr>
        <w:jc w:val="center"/>
        <w:rPr>
          <w:rFonts w:cstheme="minorHAnsi"/>
          <w:smallCaps/>
          <w:sz w:val="22"/>
          <w:szCs w:val="22"/>
        </w:rPr>
      </w:pPr>
    </w:p>
    <w:p w14:paraId="09B27437" w14:textId="77777777" w:rsidR="0092200E" w:rsidRPr="00780655" w:rsidRDefault="0092200E" w:rsidP="0092200E">
      <w:pPr>
        <w:jc w:val="center"/>
        <w:rPr>
          <w:rFonts w:cstheme="minorHAnsi"/>
          <w:smallCaps/>
          <w:sz w:val="22"/>
          <w:szCs w:val="22"/>
        </w:rPr>
      </w:pPr>
    </w:p>
    <w:p w14:paraId="1E2111F0" w14:textId="77777777" w:rsidR="0092200E" w:rsidRPr="00780655" w:rsidRDefault="0092200E" w:rsidP="0092200E">
      <w:pPr>
        <w:jc w:val="center"/>
        <w:rPr>
          <w:rFonts w:cstheme="minorHAnsi"/>
          <w:smallCaps/>
          <w:sz w:val="22"/>
          <w:szCs w:val="22"/>
        </w:rPr>
      </w:pPr>
    </w:p>
    <w:p w14:paraId="75B9E140" w14:textId="77777777" w:rsidR="0092200E" w:rsidRPr="00780655" w:rsidRDefault="0092200E" w:rsidP="0092200E">
      <w:pPr>
        <w:jc w:val="center"/>
        <w:rPr>
          <w:rFonts w:cstheme="minorHAnsi"/>
          <w:smallCaps/>
          <w:sz w:val="22"/>
          <w:szCs w:val="22"/>
        </w:rPr>
      </w:pPr>
    </w:p>
    <w:p w14:paraId="770355DF" w14:textId="77777777" w:rsidR="0092200E" w:rsidRPr="00780655" w:rsidRDefault="0092200E" w:rsidP="0092200E">
      <w:pPr>
        <w:jc w:val="center"/>
        <w:rPr>
          <w:rFonts w:cstheme="minorHAnsi"/>
          <w:smallCaps/>
          <w:sz w:val="22"/>
          <w:szCs w:val="22"/>
        </w:rPr>
      </w:pPr>
    </w:p>
    <w:p w14:paraId="56025581" w14:textId="77777777" w:rsidR="0092200E" w:rsidRPr="00780655" w:rsidRDefault="0092200E" w:rsidP="0092200E">
      <w:pPr>
        <w:jc w:val="center"/>
        <w:rPr>
          <w:rFonts w:cstheme="minorHAnsi"/>
          <w:smallCaps/>
          <w:sz w:val="22"/>
          <w:szCs w:val="22"/>
        </w:rPr>
      </w:pPr>
    </w:p>
    <w:p w14:paraId="32971BB1" w14:textId="77777777" w:rsidR="0092200E" w:rsidRPr="00780655" w:rsidRDefault="0092200E" w:rsidP="0092200E">
      <w:pPr>
        <w:jc w:val="center"/>
        <w:rPr>
          <w:rFonts w:cstheme="minorHAnsi"/>
          <w:smallCaps/>
          <w:sz w:val="22"/>
          <w:szCs w:val="22"/>
        </w:rPr>
      </w:pPr>
    </w:p>
    <w:p w14:paraId="6A0E295E" w14:textId="77777777" w:rsidR="0092200E" w:rsidRPr="00780655" w:rsidRDefault="0092200E" w:rsidP="0092200E">
      <w:pPr>
        <w:jc w:val="center"/>
        <w:rPr>
          <w:rFonts w:cstheme="minorHAnsi"/>
          <w:smallCaps/>
          <w:sz w:val="22"/>
          <w:szCs w:val="22"/>
        </w:rPr>
      </w:pPr>
    </w:p>
    <w:p w14:paraId="3C55F3B5" w14:textId="77777777" w:rsidR="000C6068" w:rsidRPr="001D68D2" w:rsidRDefault="0092200E" w:rsidP="001728BD">
      <w:pPr>
        <w:pStyle w:val="Antrat2"/>
        <w:ind w:left="5103"/>
        <w:rPr>
          <w:rFonts w:eastAsia="Calibri" w:cstheme="minorHAnsi"/>
          <w:color w:val="0070C0"/>
        </w:rPr>
      </w:pPr>
      <w:bookmarkStart w:id="85" w:name="_Toc209450469"/>
      <w:r w:rsidRPr="00780655">
        <w:rPr>
          <w:rFonts w:asciiTheme="minorHAnsi" w:eastAsia="Calibri" w:hAnsiTheme="minorHAnsi" w:cstheme="minorHAnsi"/>
          <w:color w:val="0070C0"/>
          <w:sz w:val="21"/>
          <w:szCs w:val="21"/>
        </w:rPr>
        <w:t xml:space="preserve">Pirkimo sąlygų 6 </w:t>
      </w:r>
      <w:r w:rsidR="001D68D2" w:rsidRPr="001D68D2">
        <w:rPr>
          <w:rFonts w:asciiTheme="minorHAnsi" w:eastAsia="Calibri" w:hAnsiTheme="minorHAnsi" w:cstheme="minorHAnsi"/>
          <w:color w:val="0070C0"/>
          <w:sz w:val="21"/>
          <w:szCs w:val="21"/>
        </w:rPr>
        <w:t>priedas</w:t>
      </w:r>
      <w:r w:rsidRPr="00780655">
        <w:rPr>
          <w:rFonts w:asciiTheme="minorHAnsi" w:eastAsia="Calibri" w:hAnsiTheme="minorHAnsi" w:cstheme="minorHAnsi"/>
          <w:color w:val="0070C0"/>
          <w:sz w:val="21"/>
          <w:szCs w:val="21"/>
        </w:rPr>
        <w:t xml:space="preserve"> „Pasiūlymo forma“</w:t>
      </w:r>
      <w:bookmarkEnd w:id="85"/>
    </w:p>
    <w:p w14:paraId="48734A8F" w14:textId="77777777" w:rsidR="004139CC" w:rsidRPr="009A0F53" w:rsidRDefault="004139CC" w:rsidP="00E2394E">
      <w:pPr>
        <w:jc w:val="center"/>
        <w:rPr>
          <w:rFonts w:cstheme="minorHAnsi"/>
          <w:b/>
          <w:bCs/>
          <w:i/>
          <w:iCs/>
          <w:smallCaps/>
          <w:sz w:val="22"/>
          <w:szCs w:val="22"/>
        </w:rPr>
      </w:pPr>
    </w:p>
    <w:p w14:paraId="0A0027B2" w14:textId="77777777" w:rsidR="0092200E" w:rsidRPr="00CB7B13" w:rsidRDefault="0092200E" w:rsidP="001728BD">
      <w:r w:rsidRPr="001728BD">
        <w:rPr>
          <w:b/>
          <w:bCs/>
        </w:rPr>
        <w:t xml:space="preserve">Pateikiama </w:t>
      </w:r>
      <w:r w:rsidR="00CB7B13" w:rsidRPr="001728BD">
        <w:rPr>
          <w:b/>
          <w:bCs/>
        </w:rPr>
        <w:t>atskir</w:t>
      </w:r>
      <w:r w:rsidR="00B02638">
        <w:rPr>
          <w:b/>
          <w:bCs/>
        </w:rPr>
        <w:t>u</w:t>
      </w:r>
      <w:r w:rsidR="00CB7B13" w:rsidRPr="001728BD">
        <w:rPr>
          <w:b/>
          <w:bCs/>
        </w:rPr>
        <w:t xml:space="preserve"> dokument</w:t>
      </w:r>
      <w:r w:rsidR="00B02638">
        <w:rPr>
          <w:b/>
          <w:bCs/>
        </w:rPr>
        <w:t>u</w:t>
      </w:r>
      <w:r w:rsidR="00CB7B13" w:rsidRPr="009A0F53">
        <w:t>:</w:t>
      </w:r>
    </w:p>
    <w:p w14:paraId="42FF7FAD" w14:textId="36961536" w:rsidR="00CB7B13" w:rsidRDefault="00CB7B13" w:rsidP="001728BD">
      <w:pPr>
        <w:rPr>
          <w:b/>
          <w:bCs/>
        </w:rPr>
      </w:pPr>
      <w:r w:rsidRPr="001728BD">
        <w:rPr>
          <w:b/>
          <w:bCs/>
        </w:rPr>
        <w:t>6 priedas. Pasiūlymo forma</w:t>
      </w:r>
      <w:r>
        <w:rPr>
          <w:b/>
          <w:bCs/>
        </w:rPr>
        <w:t xml:space="preserve">, </w:t>
      </w:r>
      <w:proofErr w:type="spellStart"/>
      <w:r>
        <w:rPr>
          <w:b/>
          <w:bCs/>
        </w:rPr>
        <w:t>word</w:t>
      </w:r>
      <w:proofErr w:type="spellEnd"/>
      <w:r>
        <w:rPr>
          <w:b/>
          <w:bCs/>
        </w:rPr>
        <w:t xml:space="preserve"> formatu.</w:t>
      </w:r>
    </w:p>
    <w:p w14:paraId="36B87F6D" w14:textId="62015FCA" w:rsidR="00A82A44" w:rsidRPr="001728BD" w:rsidRDefault="00A82A44" w:rsidP="001728BD">
      <w:pPr>
        <w:rPr>
          <w:b/>
          <w:bCs/>
        </w:rPr>
      </w:pPr>
      <w:r>
        <w:rPr>
          <w:b/>
          <w:bCs/>
        </w:rPr>
        <w:t>6 priedas. 1 priedas „Įkainotas darbų žiniaraštis“.</w:t>
      </w:r>
    </w:p>
    <w:p w14:paraId="5ED1E989" w14:textId="77777777" w:rsidR="0092200E" w:rsidRPr="001728BD" w:rsidRDefault="0092200E" w:rsidP="009A0F53"/>
    <w:p w14:paraId="35F916DE" w14:textId="77777777" w:rsidR="0092200E" w:rsidRPr="009A0F53" w:rsidRDefault="0092200E" w:rsidP="00DE290C">
      <w:pPr>
        <w:rPr>
          <w:rFonts w:cstheme="minorHAnsi"/>
          <w:b/>
          <w:bCs/>
          <w:smallCaps/>
          <w:sz w:val="22"/>
          <w:szCs w:val="22"/>
        </w:rPr>
      </w:pPr>
    </w:p>
    <w:p w14:paraId="2FEF2448" w14:textId="77777777" w:rsidR="0092200E" w:rsidRPr="00780655" w:rsidRDefault="0092200E" w:rsidP="00DE290C">
      <w:pPr>
        <w:rPr>
          <w:rFonts w:cstheme="minorHAnsi"/>
          <w:b/>
          <w:bCs/>
          <w:smallCaps/>
          <w:sz w:val="22"/>
          <w:szCs w:val="22"/>
        </w:rPr>
      </w:pPr>
    </w:p>
    <w:p w14:paraId="044FABA3" w14:textId="77777777" w:rsidR="0092200E" w:rsidRPr="00780655" w:rsidRDefault="0092200E" w:rsidP="00DE290C">
      <w:pPr>
        <w:rPr>
          <w:rFonts w:cstheme="minorHAnsi"/>
          <w:b/>
          <w:bCs/>
          <w:smallCaps/>
          <w:sz w:val="22"/>
          <w:szCs w:val="22"/>
        </w:rPr>
      </w:pPr>
    </w:p>
    <w:p w14:paraId="7F7838A5" w14:textId="77777777" w:rsidR="0092200E" w:rsidRPr="00780655" w:rsidRDefault="0092200E" w:rsidP="00DE290C">
      <w:pPr>
        <w:rPr>
          <w:rFonts w:cstheme="minorHAnsi"/>
          <w:b/>
          <w:bCs/>
          <w:smallCaps/>
          <w:sz w:val="22"/>
          <w:szCs w:val="22"/>
        </w:rPr>
      </w:pPr>
    </w:p>
    <w:p w14:paraId="42220721" w14:textId="77777777" w:rsidR="0092200E" w:rsidRPr="00780655" w:rsidRDefault="0092200E" w:rsidP="00DE290C">
      <w:pPr>
        <w:rPr>
          <w:rFonts w:cstheme="minorHAnsi"/>
          <w:b/>
          <w:bCs/>
          <w:smallCaps/>
          <w:sz w:val="22"/>
          <w:szCs w:val="22"/>
        </w:rPr>
      </w:pPr>
    </w:p>
    <w:p w14:paraId="2E785A20" w14:textId="77777777" w:rsidR="0092200E" w:rsidRPr="00780655" w:rsidRDefault="0092200E" w:rsidP="00DE290C">
      <w:pPr>
        <w:rPr>
          <w:rFonts w:cstheme="minorHAnsi"/>
          <w:b/>
          <w:bCs/>
          <w:smallCaps/>
          <w:sz w:val="22"/>
          <w:szCs w:val="22"/>
        </w:rPr>
      </w:pPr>
    </w:p>
    <w:p w14:paraId="5A264EFF" w14:textId="77777777" w:rsidR="0092200E" w:rsidRPr="00780655" w:rsidRDefault="0092200E" w:rsidP="00DE290C">
      <w:pPr>
        <w:rPr>
          <w:rFonts w:cstheme="minorHAnsi"/>
          <w:b/>
          <w:bCs/>
          <w:smallCaps/>
          <w:sz w:val="22"/>
          <w:szCs w:val="22"/>
        </w:rPr>
      </w:pPr>
    </w:p>
    <w:p w14:paraId="0AB17085" w14:textId="77777777" w:rsidR="0092200E" w:rsidRPr="00780655" w:rsidRDefault="0092200E" w:rsidP="00DE290C">
      <w:pPr>
        <w:rPr>
          <w:rFonts w:cstheme="minorHAnsi"/>
          <w:b/>
          <w:bCs/>
          <w:smallCaps/>
          <w:sz w:val="22"/>
          <w:szCs w:val="22"/>
        </w:rPr>
      </w:pPr>
    </w:p>
    <w:p w14:paraId="543656A9" w14:textId="77777777" w:rsidR="0092200E" w:rsidRPr="00780655" w:rsidRDefault="0092200E" w:rsidP="00DE290C">
      <w:pPr>
        <w:rPr>
          <w:rFonts w:cstheme="minorHAnsi"/>
          <w:b/>
          <w:bCs/>
          <w:smallCaps/>
          <w:sz w:val="22"/>
          <w:szCs w:val="22"/>
        </w:rPr>
      </w:pPr>
    </w:p>
    <w:p w14:paraId="43A78203" w14:textId="77777777" w:rsidR="0092200E" w:rsidRPr="00780655" w:rsidRDefault="0092200E" w:rsidP="00DE290C">
      <w:pPr>
        <w:rPr>
          <w:rFonts w:cstheme="minorHAnsi"/>
          <w:b/>
          <w:bCs/>
          <w:smallCaps/>
          <w:sz w:val="22"/>
          <w:szCs w:val="22"/>
        </w:rPr>
      </w:pPr>
    </w:p>
    <w:p w14:paraId="0C338728" w14:textId="69C4B0C1" w:rsidR="0092200E" w:rsidRDefault="0092200E" w:rsidP="00DE290C">
      <w:pPr>
        <w:rPr>
          <w:rFonts w:cstheme="minorHAnsi"/>
          <w:b/>
          <w:bCs/>
          <w:smallCaps/>
          <w:sz w:val="22"/>
          <w:szCs w:val="22"/>
        </w:rPr>
      </w:pPr>
    </w:p>
    <w:p w14:paraId="39BDDD4A" w14:textId="43DF3F6B" w:rsidR="00A82A44" w:rsidRDefault="00A82A44" w:rsidP="00DE290C">
      <w:pPr>
        <w:rPr>
          <w:rFonts w:cstheme="minorHAnsi"/>
          <w:b/>
          <w:bCs/>
          <w:smallCaps/>
          <w:sz w:val="22"/>
          <w:szCs w:val="22"/>
        </w:rPr>
      </w:pPr>
    </w:p>
    <w:p w14:paraId="6690B60C" w14:textId="58A4E3D1" w:rsidR="00A82A44" w:rsidRDefault="00A82A44" w:rsidP="00DE290C">
      <w:pPr>
        <w:rPr>
          <w:rFonts w:cstheme="minorHAnsi"/>
          <w:b/>
          <w:bCs/>
          <w:smallCaps/>
          <w:sz w:val="22"/>
          <w:szCs w:val="22"/>
        </w:rPr>
      </w:pPr>
    </w:p>
    <w:p w14:paraId="48C4B3A0" w14:textId="3D2BCDC7" w:rsidR="00A82A44" w:rsidRDefault="00A82A44" w:rsidP="00DE290C">
      <w:pPr>
        <w:rPr>
          <w:rFonts w:cstheme="minorHAnsi"/>
          <w:b/>
          <w:bCs/>
          <w:smallCaps/>
          <w:sz w:val="22"/>
          <w:szCs w:val="22"/>
        </w:rPr>
      </w:pPr>
    </w:p>
    <w:p w14:paraId="54821E2A" w14:textId="1ECC070E" w:rsidR="00A82A44" w:rsidRDefault="00A82A44" w:rsidP="00DE290C">
      <w:pPr>
        <w:rPr>
          <w:rFonts w:cstheme="minorHAnsi"/>
          <w:b/>
          <w:bCs/>
          <w:smallCaps/>
          <w:sz w:val="22"/>
          <w:szCs w:val="22"/>
        </w:rPr>
      </w:pPr>
    </w:p>
    <w:p w14:paraId="143756BE" w14:textId="2A076269" w:rsidR="00A82A44" w:rsidRDefault="00A82A44" w:rsidP="00DE290C">
      <w:pPr>
        <w:rPr>
          <w:rFonts w:cstheme="minorHAnsi"/>
          <w:b/>
          <w:bCs/>
          <w:smallCaps/>
          <w:sz w:val="22"/>
          <w:szCs w:val="22"/>
        </w:rPr>
      </w:pPr>
    </w:p>
    <w:p w14:paraId="78571023" w14:textId="3F12FF2F" w:rsidR="00A82A44" w:rsidRDefault="00A82A44" w:rsidP="00DE290C">
      <w:pPr>
        <w:rPr>
          <w:rFonts w:cstheme="minorHAnsi"/>
          <w:b/>
          <w:bCs/>
          <w:smallCaps/>
          <w:sz w:val="22"/>
          <w:szCs w:val="22"/>
        </w:rPr>
      </w:pPr>
    </w:p>
    <w:p w14:paraId="56D47A46" w14:textId="77777777" w:rsidR="00A82A44" w:rsidRPr="00780655" w:rsidRDefault="00A82A44" w:rsidP="00DE290C">
      <w:pPr>
        <w:rPr>
          <w:rFonts w:cstheme="minorHAnsi"/>
          <w:b/>
          <w:bCs/>
          <w:smallCaps/>
          <w:sz w:val="22"/>
          <w:szCs w:val="22"/>
        </w:rPr>
      </w:pPr>
    </w:p>
    <w:p w14:paraId="2FD4C9BF" w14:textId="77777777" w:rsidR="0092200E" w:rsidRPr="00780655" w:rsidRDefault="0092200E" w:rsidP="00DE290C">
      <w:pPr>
        <w:rPr>
          <w:rFonts w:cstheme="minorHAnsi"/>
          <w:b/>
          <w:bCs/>
          <w:smallCaps/>
          <w:sz w:val="22"/>
          <w:szCs w:val="22"/>
        </w:rPr>
      </w:pPr>
    </w:p>
    <w:p w14:paraId="1CE321E8" w14:textId="77777777" w:rsidR="00E2394E" w:rsidRPr="00780655" w:rsidRDefault="00E2394E" w:rsidP="00DE290C">
      <w:pPr>
        <w:rPr>
          <w:rFonts w:cstheme="minorHAnsi"/>
          <w:b/>
          <w:bCs/>
          <w:smallCaps/>
          <w:sz w:val="22"/>
          <w:szCs w:val="22"/>
        </w:rPr>
      </w:pPr>
      <w:bookmarkStart w:id="86" w:name="_Hlk206389924"/>
    </w:p>
    <w:p w14:paraId="509881F2" w14:textId="77777777" w:rsidR="00E2394E" w:rsidRPr="00780655" w:rsidRDefault="00E2394E" w:rsidP="00E2394E">
      <w:pPr>
        <w:pStyle w:val="Antrat2"/>
        <w:ind w:left="5103"/>
        <w:rPr>
          <w:rFonts w:asciiTheme="minorHAnsi" w:hAnsiTheme="minorHAnsi"/>
          <w:color w:val="0070C0"/>
          <w:sz w:val="21"/>
          <w:szCs w:val="21"/>
        </w:rPr>
      </w:pPr>
      <w:bookmarkStart w:id="87" w:name="_Toc209450470"/>
      <w:r w:rsidRPr="00780655">
        <w:rPr>
          <w:rFonts w:asciiTheme="minorHAnsi" w:hAnsiTheme="minorHAnsi"/>
          <w:color w:val="0070C0"/>
          <w:sz w:val="21"/>
          <w:szCs w:val="21"/>
        </w:rPr>
        <w:lastRenderedPageBreak/>
        <w:t xml:space="preserve">Pirkimo sąlygų 7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„Pasiūlymų vertinimo kriterijai ir </w:t>
      </w:r>
      <w:r w:rsidRPr="009A0F53">
        <w:rPr>
          <w:rFonts w:asciiTheme="minorHAnsi" w:hAnsiTheme="minorHAnsi"/>
          <w:color w:val="0070C0"/>
          <w:sz w:val="21"/>
          <w:szCs w:val="21"/>
        </w:rPr>
        <w:t>sąlygos“</w:t>
      </w:r>
      <w:bookmarkEnd w:id="87"/>
    </w:p>
    <w:p w14:paraId="05BDF164" w14:textId="77777777" w:rsidR="00E86715" w:rsidRPr="00780655" w:rsidRDefault="00E86715" w:rsidP="00474DBD">
      <w:pPr>
        <w:jc w:val="center"/>
        <w:rPr>
          <w:rFonts w:ascii="Times New Roman" w:hAnsi="Times New Roman" w:cs="Times New Roman"/>
        </w:rPr>
      </w:pPr>
    </w:p>
    <w:p w14:paraId="62E23FF3" w14:textId="478B5B92" w:rsidR="00E2394E" w:rsidRPr="008A0166" w:rsidRDefault="00E86715" w:rsidP="00474DBD">
      <w:pPr>
        <w:jc w:val="center"/>
        <w:rPr>
          <w:rFonts w:cstheme="minorHAnsi"/>
          <w:b/>
          <w:bCs/>
          <w:smallCaps/>
          <w:sz w:val="22"/>
          <w:szCs w:val="22"/>
        </w:rPr>
      </w:pPr>
      <w:r w:rsidRPr="00CC18C0">
        <w:rPr>
          <w:rFonts w:cstheme="minorHAnsi"/>
          <w:b/>
          <w:bCs/>
        </w:rPr>
        <w:t xml:space="preserve">PASIŪLYMŲ VERTINIMO KRITERIJAI IR </w:t>
      </w:r>
      <w:r w:rsidRPr="00474DBD">
        <w:rPr>
          <w:rFonts w:cstheme="minorHAnsi"/>
          <w:b/>
          <w:bCs/>
        </w:rPr>
        <w:t>SĄLYGOS</w:t>
      </w:r>
      <w:r w:rsidR="009C0917" w:rsidRPr="00474DBD">
        <w:rPr>
          <w:rFonts w:cstheme="minorHAnsi"/>
          <w:b/>
          <w:bCs/>
        </w:rPr>
        <w:t>, TAIKOMI 1 POD IR 2 POD</w:t>
      </w:r>
    </w:p>
    <w:p w14:paraId="1CBC3714" w14:textId="77777777" w:rsidR="00E86715" w:rsidRPr="000C16F0" w:rsidRDefault="00E86715" w:rsidP="00474DBD">
      <w:pPr>
        <w:numPr>
          <w:ilvl w:val="0"/>
          <w:numId w:val="15"/>
        </w:numPr>
        <w:tabs>
          <w:tab w:val="left" w:pos="567"/>
        </w:tabs>
        <w:suppressAutoHyphens/>
        <w:spacing w:before="120" w:after="0" w:line="240" w:lineRule="auto"/>
        <w:jc w:val="both"/>
        <w:rPr>
          <w:rFonts w:eastAsia="Times New Roman" w:cstheme="minorHAnsi"/>
          <w:color w:val="000000"/>
        </w:rPr>
      </w:pPr>
      <w:r w:rsidRPr="000C16F0">
        <w:rPr>
          <w:rFonts w:eastAsia="Times New Roman" w:cstheme="minorHAnsi"/>
          <w:color w:val="000000"/>
        </w:rPr>
        <w:t xml:space="preserve">Komisija ekonomiškai naudingiausią pasiūlymą išrenka pagal kainos </w:t>
      </w:r>
      <w:r w:rsidR="00977593">
        <w:rPr>
          <w:rFonts w:eastAsia="Times New Roman" w:cstheme="minorHAnsi"/>
          <w:color w:val="000000"/>
        </w:rPr>
        <w:t xml:space="preserve">ar sąnaudų </w:t>
      </w:r>
      <w:r w:rsidRPr="000C16F0">
        <w:rPr>
          <w:rFonts w:eastAsia="Times New Roman" w:cstheme="minorHAnsi"/>
          <w:color w:val="000000"/>
        </w:rPr>
        <w:t xml:space="preserve">ir kokybės santykio kriterijų. </w:t>
      </w:r>
    </w:p>
    <w:p w14:paraId="7B99C005" w14:textId="77777777" w:rsidR="00E86715" w:rsidRPr="000C16F0" w:rsidRDefault="00E86715" w:rsidP="00CB5862">
      <w:pPr>
        <w:numPr>
          <w:ilvl w:val="0"/>
          <w:numId w:val="15"/>
        </w:numPr>
        <w:tabs>
          <w:tab w:val="left" w:pos="567"/>
        </w:tabs>
        <w:suppressAutoHyphens/>
        <w:spacing w:before="120" w:after="0" w:line="240" w:lineRule="auto"/>
        <w:jc w:val="both"/>
        <w:rPr>
          <w:rFonts w:eastAsia="Times New Roman" w:cstheme="minorHAnsi"/>
          <w:color w:val="000000"/>
        </w:rPr>
      </w:pPr>
      <w:r w:rsidRPr="000C16F0">
        <w:rPr>
          <w:rFonts w:eastAsia="Times New Roman" w:cstheme="minorHAnsi"/>
          <w:color w:val="000000"/>
        </w:rPr>
        <w:t>Ekonomiškai naudingiausias pasiūlymas bus išrenkamas pagal šiuos kiekybinius/kokybinius vertinimo kriterijus:</w:t>
      </w:r>
    </w:p>
    <w:p w14:paraId="54688424" w14:textId="77777777" w:rsidR="00E86715" w:rsidRPr="000C16F0" w:rsidRDefault="00E86715" w:rsidP="00D933CA">
      <w:pPr>
        <w:tabs>
          <w:tab w:val="left" w:pos="567"/>
        </w:tabs>
        <w:suppressAutoHyphens/>
        <w:spacing w:after="0" w:line="240" w:lineRule="auto"/>
        <w:jc w:val="both"/>
        <w:rPr>
          <w:rFonts w:eastAsia="Times New Roman" w:cstheme="minorHAnsi"/>
          <w:color w:val="000000"/>
        </w:rPr>
      </w:pPr>
    </w:p>
    <w:p w14:paraId="48A22A86" w14:textId="77777777" w:rsidR="00E86715" w:rsidRPr="000C16F0" w:rsidRDefault="00E86715" w:rsidP="000C16F0">
      <w:pPr>
        <w:tabs>
          <w:tab w:val="left" w:pos="567"/>
        </w:tabs>
        <w:suppressAutoHyphens/>
        <w:spacing w:after="0" w:line="240" w:lineRule="auto"/>
        <w:jc w:val="both"/>
        <w:rPr>
          <w:rFonts w:eastAsia="Times New Roman" w:cstheme="minorHAnsi"/>
          <w:color w:val="000000"/>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0"/>
        <w:gridCol w:w="4158"/>
        <w:gridCol w:w="2262"/>
      </w:tblGrid>
      <w:tr w:rsidR="001F16B9" w:rsidRPr="001F16B9" w14:paraId="23BE343A" w14:textId="77777777" w:rsidTr="00B4350C">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10464188"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kriterijus</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724CB2A1"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kriterijaus aprašymas</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036DBB7C"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kriterijaus lyginamasis svoris (L)</w:t>
            </w:r>
          </w:p>
        </w:tc>
      </w:tr>
      <w:tr w:rsidR="001F16B9" w:rsidRPr="001F16B9" w14:paraId="771188DB" w14:textId="77777777" w:rsidTr="00B4350C">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52E6670B"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Kaina (C)</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6C0BDFE5"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Tarpusavyje lyginamos tiekėjų pasiūlytos kainos</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1E99384C" w14:textId="486E792C" w:rsidR="001F16B9" w:rsidRPr="001F16B9" w:rsidRDefault="00C12BA8" w:rsidP="001F16B9">
            <w:pPr>
              <w:tabs>
                <w:tab w:val="left" w:pos="567"/>
              </w:tabs>
              <w:suppressAutoHyphens/>
              <w:spacing w:after="0" w:line="240" w:lineRule="auto"/>
              <w:jc w:val="both"/>
              <w:rPr>
                <w:rFonts w:eastAsia="Times New Roman" w:cstheme="minorHAnsi"/>
                <w:color w:val="000000"/>
              </w:rPr>
            </w:pPr>
            <w:r>
              <w:rPr>
                <w:rFonts w:eastAsia="Times New Roman" w:cstheme="minorHAnsi"/>
                <w:color w:val="000000"/>
              </w:rPr>
              <w:t>70</w:t>
            </w:r>
          </w:p>
        </w:tc>
      </w:tr>
      <w:tr w:rsidR="001F16B9" w:rsidRPr="001F16B9" w14:paraId="1BB2F43F" w14:textId="77777777" w:rsidTr="00B4350C">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76BC442C" w14:textId="410048A9"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 xml:space="preserve">Eksploatacijos kaštai </w:t>
            </w:r>
            <w:r w:rsidR="0050665F" w:rsidRPr="001F16B9">
              <w:rPr>
                <w:rFonts w:eastAsia="Calibri" w:cstheme="minorHAnsi"/>
                <w:sz w:val="22"/>
                <w:szCs w:val="22"/>
              </w:rPr>
              <w:t xml:space="preserve">(kapitalizuotos </w:t>
            </w:r>
            <w:r w:rsidR="0050665F">
              <w:rPr>
                <w:rFonts w:eastAsia="Calibri" w:cstheme="minorHAnsi"/>
                <w:sz w:val="22"/>
                <w:szCs w:val="22"/>
              </w:rPr>
              <w:t xml:space="preserve">eksploatavimo </w:t>
            </w:r>
            <w:r w:rsidR="0050665F" w:rsidRPr="001F16B9">
              <w:rPr>
                <w:rFonts w:eastAsia="Calibri" w:cstheme="minorHAnsi"/>
                <w:sz w:val="22"/>
                <w:szCs w:val="22"/>
              </w:rPr>
              <w:t>išlaidos)</w:t>
            </w:r>
            <w:r w:rsidR="0050665F" w:rsidRPr="001F16B9">
              <w:rPr>
                <w:rFonts w:eastAsia="Times New Roman" w:cstheme="minorHAnsi"/>
                <w:color w:val="000000"/>
              </w:rPr>
              <w:t xml:space="preserve"> </w:t>
            </w:r>
            <w:r w:rsidRPr="001F16B9">
              <w:rPr>
                <w:rFonts w:eastAsia="Times New Roman" w:cstheme="minorHAnsi"/>
                <w:color w:val="000000"/>
              </w:rPr>
              <w:t>(T)</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2F904DB0"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Tarpusavyje lyginami tiekėjų pasiūlyti eksploatacijos kaštai</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4E011C99" w14:textId="14743238" w:rsidR="001F16B9" w:rsidRPr="001F16B9" w:rsidRDefault="00C12BA8" w:rsidP="001F16B9">
            <w:pPr>
              <w:tabs>
                <w:tab w:val="left" w:pos="567"/>
              </w:tabs>
              <w:suppressAutoHyphens/>
              <w:spacing w:after="0" w:line="240" w:lineRule="auto"/>
              <w:jc w:val="both"/>
              <w:rPr>
                <w:rFonts w:eastAsia="Times New Roman" w:cstheme="minorHAnsi"/>
                <w:color w:val="000000"/>
              </w:rPr>
            </w:pPr>
            <w:r>
              <w:rPr>
                <w:rFonts w:eastAsia="Times New Roman" w:cstheme="minorHAnsi"/>
                <w:color w:val="000000"/>
              </w:rPr>
              <w:t>30</w:t>
            </w:r>
          </w:p>
        </w:tc>
      </w:tr>
    </w:tbl>
    <w:p w14:paraId="3B50E67C" w14:textId="77777777" w:rsidR="00E86715" w:rsidRPr="00780655" w:rsidRDefault="00E86715" w:rsidP="00E86715">
      <w:pPr>
        <w:tabs>
          <w:tab w:val="left" w:pos="567"/>
        </w:tabs>
        <w:suppressAutoHyphens/>
        <w:spacing w:after="0" w:line="240" w:lineRule="auto"/>
        <w:jc w:val="both"/>
        <w:rPr>
          <w:rFonts w:eastAsia="Times New Roman" w:cstheme="minorHAnsi"/>
          <w:color w:val="000000"/>
        </w:rPr>
      </w:pPr>
    </w:p>
    <w:p w14:paraId="29A6F578" w14:textId="77777777" w:rsidR="00E86715" w:rsidRPr="00780655" w:rsidRDefault="00E86715" w:rsidP="00E86715">
      <w:pPr>
        <w:tabs>
          <w:tab w:val="left" w:pos="567"/>
          <w:tab w:val="left" w:pos="993"/>
        </w:tabs>
        <w:suppressAutoHyphens/>
        <w:spacing w:before="120" w:after="0" w:line="240" w:lineRule="auto"/>
        <w:ind w:left="142"/>
        <w:jc w:val="both"/>
        <w:rPr>
          <w:rFonts w:eastAsia="Times New Roman" w:cstheme="minorHAnsi"/>
          <w:color w:val="000000"/>
        </w:rPr>
      </w:pPr>
      <w:r w:rsidRPr="00780655">
        <w:rPr>
          <w:rFonts w:eastAsia="Times New Roman" w:cstheme="minorHAnsi"/>
          <w:color w:val="000000"/>
        </w:rPr>
        <w:t>3. Ekonominis naudingumas (S) apskaičiuojamas sudedant tiekėjo pasiūlymo kainos C ir kitų kriterijų (T) balus:</w:t>
      </w:r>
    </w:p>
    <w:p w14:paraId="0523CEF2" w14:textId="77777777" w:rsidR="00E86715" w:rsidRPr="0028394F" w:rsidRDefault="0028394F" w:rsidP="00E86715">
      <w:pPr>
        <w:tabs>
          <w:tab w:val="left" w:pos="142"/>
          <w:tab w:val="left" w:pos="567"/>
          <w:tab w:val="left" w:pos="993"/>
        </w:tabs>
        <w:suppressAutoHyphens/>
        <w:spacing w:before="120" w:after="0" w:line="240" w:lineRule="auto"/>
        <w:jc w:val="center"/>
        <w:rPr>
          <w:rFonts w:eastAsia="Times New Roman" w:cstheme="minorHAnsi"/>
          <w:color w:val="000000"/>
          <w:lang w:val="en-US"/>
        </w:rPr>
      </w:pPr>
      <m:oMathPara>
        <m:oMath>
          <m:r>
            <w:rPr>
              <w:rFonts w:ascii="Cambria Math" w:eastAsia="Times New Roman" w:hAnsi="Cambria Math" w:cstheme="minorHAnsi"/>
              <w:color w:val="000000"/>
            </w:rPr>
            <m:t>S</m:t>
          </m:r>
          <m:r>
            <w:rPr>
              <w:rFonts w:ascii="Cambria Math" w:eastAsia="Times New Roman" w:hAnsi="Cambria Math" w:cstheme="minorHAnsi"/>
              <w:color w:val="000000"/>
              <w:lang w:val="en-US"/>
            </w:rPr>
            <m:t>=C+T</m:t>
          </m:r>
        </m:oMath>
      </m:oMathPara>
    </w:p>
    <w:p w14:paraId="49C6BEEE" w14:textId="77777777" w:rsidR="0028394F" w:rsidRPr="0028394F" w:rsidRDefault="0028394F" w:rsidP="00E86715">
      <w:pPr>
        <w:tabs>
          <w:tab w:val="left" w:pos="142"/>
          <w:tab w:val="left" w:pos="567"/>
          <w:tab w:val="left" w:pos="993"/>
        </w:tabs>
        <w:suppressAutoHyphens/>
        <w:spacing w:before="120" w:after="0" w:line="240" w:lineRule="auto"/>
        <w:jc w:val="center"/>
        <w:rPr>
          <w:rFonts w:eastAsia="Times New Roman" w:cstheme="minorHAnsi"/>
          <w:color w:val="000000"/>
          <w:lang w:val="en-US"/>
        </w:rPr>
      </w:pPr>
    </w:p>
    <w:p w14:paraId="68977FF5" w14:textId="77777777" w:rsidR="001F16B9" w:rsidRPr="001F16B9" w:rsidRDefault="00E86715" w:rsidP="001F16B9">
      <w:pPr>
        <w:tabs>
          <w:tab w:val="left" w:pos="567"/>
        </w:tabs>
        <w:suppressAutoHyphens/>
        <w:spacing w:after="0" w:line="240" w:lineRule="auto"/>
        <w:ind w:left="-567" w:firstLine="567"/>
        <w:jc w:val="both"/>
        <w:rPr>
          <w:rFonts w:cstheme="minorHAnsi"/>
          <w:bCs/>
          <w:sz w:val="22"/>
          <w:szCs w:val="22"/>
        </w:rPr>
      </w:pPr>
      <w:r w:rsidRPr="009A0F53">
        <w:rPr>
          <w:rFonts w:eastAsia="Times New Roman" w:cstheme="minorHAnsi"/>
          <w:color w:val="000000"/>
        </w:rPr>
        <w:t xml:space="preserve">4. </w:t>
      </w:r>
      <w:r w:rsidR="001F16B9" w:rsidRPr="001F16B9">
        <w:rPr>
          <w:rFonts w:cstheme="minorHAnsi"/>
          <w:bCs/>
          <w:sz w:val="22"/>
          <w:szCs w:val="22"/>
        </w:rPr>
        <w:t>Tiekėjui suteikiamas ekonominio naudingumo balas pagal vertinimo kriterijų C apskaičiuojamas pagal formulę:</w:t>
      </w:r>
    </w:p>
    <w:p w14:paraId="1714CF7F" w14:textId="77777777" w:rsidR="001F16B9" w:rsidRPr="001F16B9" w:rsidRDefault="001F16B9" w:rsidP="001F16B9">
      <w:pPr>
        <w:tabs>
          <w:tab w:val="left" w:pos="567"/>
        </w:tabs>
        <w:suppressAutoHyphens/>
        <w:spacing w:after="0" w:line="240" w:lineRule="auto"/>
        <w:ind w:left="-567" w:firstLine="567"/>
        <w:jc w:val="both"/>
        <w:rPr>
          <w:rFonts w:cstheme="minorHAnsi"/>
          <w:bCs/>
          <w:sz w:val="22"/>
          <w:szCs w:val="22"/>
        </w:rPr>
      </w:pPr>
      <m:oMathPara>
        <m:oMath>
          <m:r>
            <w:rPr>
              <w:rFonts w:ascii="Cambria Math" w:hAnsi="Cambria Math" w:cstheme="minorHAnsi"/>
              <w:sz w:val="22"/>
              <w:szCs w:val="22"/>
            </w:rPr>
            <m:t>C=</m:t>
          </m:r>
          <m:f>
            <m:fPr>
              <m:ctrlPr>
                <w:rPr>
                  <w:rFonts w:ascii="Cambria Math" w:hAnsi="Cambria Math" w:cstheme="minorHAnsi"/>
                  <w:bCs/>
                  <w:i/>
                  <w:sz w:val="22"/>
                  <w:szCs w:val="22"/>
                </w:rPr>
              </m:ctrlPr>
            </m:fPr>
            <m:num>
              <m:r>
                <w:rPr>
                  <w:rFonts w:ascii="Cambria Math" w:hAnsi="Cambria Math" w:cstheme="minorHAnsi"/>
                  <w:sz w:val="22"/>
                  <w:szCs w:val="22"/>
                </w:rPr>
                <m:t>Cmin</m:t>
              </m:r>
            </m:num>
            <m:den>
              <m:r>
                <w:rPr>
                  <w:rFonts w:ascii="Cambria Math" w:hAnsi="Cambria Math" w:cstheme="minorHAnsi"/>
                  <w:sz w:val="22"/>
                  <w:szCs w:val="22"/>
                </w:rPr>
                <m:t>Cp</m:t>
              </m:r>
            </m:den>
          </m:f>
          <m:r>
            <w:rPr>
              <w:rFonts w:ascii="Cambria Math" w:hAnsi="Cambria Math" w:cstheme="minorHAnsi"/>
              <w:sz w:val="22"/>
              <w:szCs w:val="22"/>
            </w:rPr>
            <m:t>xL</m:t>
          </m:r>
        </m:oMath>
      </m:oMathPara>
    </w:p>
    <w:p w14:paraId="1468E76C" w14:textId="77777777" w:rsidR="001F16B9" w:rsidRPr="001F16B9" w:rsidRDefault="001F16B9" w:rsidP="001F16B9">
      <w:pPr>
        <w:tabs>
          <w:tab w:val="left" w:pos="567"/>
        </w:tabs>
        <w:suppressAutoHyphens/>
        <w:spacing w:after="0" w:line="240" w:lineRule="auto"/>
        <w:ind w:left="-567" w:firstLine="567"/>
        <w:jc w:val="center"/>
        <w:rPr>
          <w:rFonts w:cstheme="minorHAnsi"/>
          <w:bCs/>
          <w:sz w:val="22"/>
          <w:szCs w:val="22"/>
        </w:rPr>
      </w:pPr>
    </w:p>
    <w:p w14:paraId="1782DB20"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Formulės reikšmės:</w:t>
      </w:r>
    </w:p>
    <w:p w14:paraId="121D19A5"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C – suteikiamas ekonominio naudingumo balas pagal vertinimo kriterijų C</w:t>
      </w:r>
    </w:p>
    <w:p w14:paraId="016D7935" w14:textId="77777777" w:rsidR="001F16B9" w:rsidRPr="001F16B9" w:rsidRDefault="001F16B9" w:rsidP="001F16B9">
      <w:pPr>
        <w:tabs>
          <w:tab w:val="left" w:pos="567"/>
        </w:tabs>
        <w:spacing w:after="0" w:line="240" w:lineRule="auto"/>
        <w:jc w:val="both"/>
        <w:rPr>
          <w:rFonts w:eastAsia="Calibri" w:cstheme="minorHAnsi"/>
          <w:sz w:val="22"/>
          <w:szCs w:val="22"/>
        </w:rPr>
      </w:pPr>
      <w:proofErr w:type="spellStart"/>
      <w:r w:rsidRPr="001F16B9">
        <w:rPr>
          <w:rFonts w:eastAsia="Calibri" w:cstheme="minorHAnsi"/>
          <w:sz w:val="22"/>
          <w:szCs w:val="22"/>
        </w:rPr>
        <w:t>C</w:t>
      </w:r>
      <w:r w:rsidRPr="001F16B9">
        <w:rPr>
          <w:rFonts w:eastAsia="Calibri" w:cstheme="minorHAnsi"/>
          <w:sz w:val="22"/>
          <w:szCs w:val="22"/>
          <w:vertAlign w:val="subscript"/>
        </w:rPr>
        <w:t>min</w:t>
      </w:r>
      <w:proofErr w:type="spellEnd"/>
      <w:r w:rsidRPr="001F16B9">
        <w:rPr>
          <w:rFonts w:eastAsia="Calibri" w:cstheme="minorHAnsi"/>
          <w:sz w:val="22"/>
          <w:szCs w:val="22"/>
        </w:rPr>
        <w:t xml:space="preserve"> – mažiausia pasiūlyta kaina</w:t>
      </w:r>
    </w:p>
    <w:p w14:paraId="5FCF8473" w14:textId="77777777" w:rsidR="001F16B9" w:rsidRPr="001F16B9" w:rsidRDefault="001F16B9" w:rsidP="001F16B9">
      <w:pPr>
        <w:tabs>
          <w:tab w:val="left" w:pos="567"/>
        </w:tabs>
        <w:spacing w:after="0" w:line="240" w:lineRule="auto"/>
        <w:jc w:val="both"/>
        <w:rPr>
          <w:rFonts w:eastAsia="Calibri" w:cstheme="minorHAnsi"/>
          <w:sz w:val="22"/>
          <w:szCs w:val="22"/>
        </w:rPr>
      </w:pPr>
      <w:proofErr w:type="spellStart"/>
      <w:r w:rsidRPr="001F16B9">
        <w:rPr>
          <w:rFonts w:eastAsia="Calibri" w:cstheme="minorHAnsi"/>
          <w:sz w:val="22"/>
          <w:szCs w:val="22"/>
        </w:rPr>
        <w:t>C</w:t>
      </w:r>
      <w:r w:rsidRPr="001F16B9">
        <w:rPr>
          <w:rFonts w:eastAsia="Calibri" w:cstheme="minorHAnsi"/>
          <w:sz w:val="22"/>
          <w:szCs w:val="22"/>
          <w:vertAlign w:val="subscript"/>
        </w:rPr>
        <w:t>p</w:t>
      </w:r>
      <w:proofErr w:type="spellEnd"/>
      <w:r w:rsidRPr="001F16B9">
        <w:rPr>
          <w:rFonts w:eastAsia="Calibri" w:cstheme="minorHAnsi"/>
          <w:sz w:val="22"/>
          <w:szCs w:val="22"/>
        </w:rPr>
        <w:t xml:space="preserve"> – vertinamo pasiūlymo kaina</w:t>
      </w:r>
    </w:p>
    <w:p w14:paraId="37191156" w14:textId="1C2230E4" w:rsidR="001F16B9" w:rsidRPr="001F16B9" w:rsidRDefault="001F16B9" w:rsidP="001F16B9">
      <w:pPr>
        <w:tabs>
          <w:tab w:val="left" w:pos="567"/>
        </w:tabs>
        <w:suppressAutoHyphens/>
        <w:spacing w:after="0" w:line="240" w:lineRule="auto"/>
        <w:ind w:left="-567" w:firstLine="567"/>
        <w:jc w:val="both"/>
        <w:rPr>
          <w:rFonts w:cstheme="minorHAnsi"/>
          <w:bCs/>
          <w:sz w:val="22"/>
          <w:szCs w:val="22"/>
        </w:rPr>
      </w:pPr>
      <w:r w:rsidRPr="001F16B9">
        <w:rPr>
          <w:rFonts w:cstheme="minorHAnsi"/>
          <w:bCs/>
          <w:sz w:val="22"/>
          <w:szCs w:val="22"/>
        </w:rPr>
        <w:t xml:space="preserve">L – kriterijaus lyginamasis svoris </w:t>
      </w:r>
      <w:r w:rsidR="001B13DB">
        <w:rPr>
          <w:rFonts w:cstheme="minorHAnsi"/>
          <w:bCs/>
          <w:sz w:val="22"/>
          <w:szCs w:val="22"/>
        </w:rPr>
        <w:t>7</w:t>
      </w:r>
      <w:r w:rsidRPr="001F16B9">
        <w:rPr>
          <w:rFonts w:cstheme="minorHAnsi"/>
          <w:bCs/>
          <w:sz w:val="22"/>
          <w:szCs w:val="22"/>
        </w:rPr>
        <w:t>0</w:t>
      </w:r>
    </w:p>
    <w:p w14:paraId="57BAE236" w14:textId="77777777" w:rsidR="00E86715" w:rsidRPr="001F16B9" w:rsidRDefault="00E86715" w:rsidP="00E86715">
      <w:pPr>
        <w:tabs>
          <w:tab w:val="left" w:pos="142"/>
          <w:tab w:val="left" w:pos="567"/>
          <w:tab w:val="left" w:pos="993"/>
        </w:tabs>
        <w:suppressAutoHyphens/>
        <w:spacing w:before="120" w:after="0" w:line="240" w:lineRule="auto"/>
        <w:jc w:val="both"/>
        <w:rPr>
          <w:rFonts w:eastAsia="Times New Roman" w:cstheme="minorHAnsi"/>
          <w:color w:val="000000"/>
          <w:sz w:val="20"/>
          <w:szCs w:val="20"/>
        </w:rPr>
      </w:pPr>
    </w:p>
    <w:p w14:paraId="378526E1" w14:textId="18F842DC" w:rsidR="001F16B9" w:rsidRPr="001F16B9" w:rsidRDefault="00E86715" w:rsidP="001F16B9">
      <w:pPr>
        <w:tabs>
          <w:tab w:val="left" w:pos="567"/>
        </w:tabs>
        <w:suppressAutoHyphens/>
        <w:spacing w:after="0" w:line="240" w:lineRule="auto"/>
        <w:ind w:left="-567" w:firstLine="567"/>
        <w:jc w:val="both"/>
        <w:rPr>
          <w:rFonts w:cstheme="minorHAnsi"/>
          <w:bCs/>
          <w:sz w:val="22"/>
          <w:szCs w:val="22"/>
        </w:rPr>
      </w:pPr>
      <w:r w:rsidRPr="009A0F53">
        <w:rPr>
          <w:rFonts w:eastAsia="Times New Roman" w:cstheme="minorHAnsi"/>
          <w:color w:val="000000"/>
        </w:rPr>
        <w:t xml:space="preserve">5. </w:t>
      </w:r>
      <w:r w:rsidR="001F16B9" w:rsidRPr="001F16B9">
        <w:rPr>
          <w:rFonts w:cstheme="minorHAnsi"/>
          <w:bCs/>
          <w:sz w:val="22"/>
          <w:szCs w:val="22"/>
        </w:rPr>
        <w:t>Kriterijaus „Eksploatacijos kaštai (T)“ balai apskaičiuojami mažiausių pasiūlytų eksploatavimo kaštų (</w:t>
      </w:r>
      <w:proofErr w:type="spellStart"/>
      <w:r w:rsidR="001F16B9" w:rsidRPr="001F16B9">
        <w:rPr>
          <w:rFonts w:cstheme="minorHAnsi"/>
          <w:bCs/>
          <w:sz w:val="22"/>
          <w:szCs w:val="22"/>
        </w:rPr>
        <w:t>P</w:t>
      </w:r>
      <w:r w:rsidR="001F16B9" w:rsidRPr="001F16B9">
        <w:rPr>
          <w:rFonts w:cstheme="minorHAnsi"/>
          <w:bCs/>
          <w:sz w:val="22"/>
          <w:szCs w:val="22"/>
          <w:vertAlign w:val="subscript"/>
        </w:rPr>
        <w:t>min</w:t>
      </w:r>
      <w:proofErr w:type="spellEnd"/>
      <w:r w:rsidR="001F16B9" w:rsidRPr="001F16B9">
        <w:rPr>
          <w:rFonts w:cstheme="minorHAnsi"/>
          <w:bCs/>
          <w:sz w:val="22"/>
          <w:szCs w:val="22"/>
        </w:rPr>
        <w:t>) ir vertinamo pasiūlymo eksploatavimo kaštų (</w:t>
      </w:r>
      <w:proofErr w:type="spellStart"/>
      <w:r w:rsidR="001F16B9" w:rsidRPr="001F16B9">
        <w:rPr>
          <w:rFonts w:cstheme="minorHAnsi"/>
          <w:bCs/>
          <w:sz w:val="22"/>
          <w:szCs w:val="22"/>
        </w:rPr>
        <w:t>P</w:t>
      </w:r>
      <w:r w:rsidR="001F16B9" w:rsidRPr="001F16B9">
        <w:rPr>
          <w:rFonts w:cstheme="minorHAnsi"/>
          <w:bCs/>
          <w:sz w:val="22"/>
          <w:szCs w:val="22"/>
          <w:vertAlign w:val="subscript"/>
        </w:rPr>
        <w:t>p</w:t>
      </w:r>
      <w:proofErr w:type="spellEnd"/>
      <w:r w:rsidR="001F16B9" w:rsidRPr="001F16B9">
        <w:rPr>
          <w:rFonts w:cstheme="minorHAnsi"/>
          <w:bCs/>
          <w:sz w:val="22"/>
          <w:szCs w:val="22"/>
        </w:rPr>
        <w:t>) santykį padauginant iš kriterijaus lyginamojo svorio (L</w:t>
      </w:r>
      <w:r w:rsidR="001B13DB">
        <w:rPr>
          <w:rFonts w:cstheme="minorHAnsi"/>
          <w:bCs/>
          <w:sz w:val="22"/>
          <w:szCs w:val="22"/>
        </w:rPr>
        <w:t>)</w:t>
      </w:r>
      <w:r w:rsidR="001F16B9" w:rsidRPr="001F16B9">
        <w:rPr>
          <w:rFonts w:cstheme="minorHAnsi"/>
          <w:bCs/>
          <w:sz w:val="22"/>
          <w:szCs w:val="22"/>
        </w:rPr>
        <w:t>.</w:t>
      </w:r>
    </w:p>
    <w:p w14:paraId="0A3169D9" w14:textId="77777777" w:rsidR="001F16B9" w:rsidRDefault="001F16B9" w:rsidP="001F16B9">
      <w:pPr>
        <w:tabs>
          <w:tab w:val="left" w:pos="567"/>
        </w:tabs>
        <w:suppressAutoHyphens/>
        <w:spacing w:after="0" w:line="240" w:lineRule="auto"/>
        <w:ind w:left="-567" w:firstLine="567"/>
        <w:jc w:val="center"/>
        <w:rPr>
          <w:rFonts w:cstheme="minorHAnsi"/>
          <w:bCs/>
          <w:sz w:val="22"/>
          <w:szCs w:val="22"/>
        </w:rPr>
      </w:pPr>
    </w:p>
    <w:p w14:paraId="24B650B9" w14:textId="07299F2F" w:rsidR="001F16B9" w:rsidRPr="001F16B9" w:rsidRDefault="0028394F" w:rsidP="001F16B9">
      <w:pPr>
        <w:tabs>
          <w:tab w:val="left" w:pos="567"/>
        </w:tabs>
        <w:suppressAutoHyphens/>
        <w:spacing w:after="0" w:line="240" w:lineRule="auto"/>
        <w:ind w:left="-567" w:firstLine="567"/>
        <w:jc w:val="center"/>
        <w:rPr>
          <w:rFonts w:cstheme="minorHAnsi"/>
          <w:bCs/>
          <w:sz w:val="22"/>
          <w:szCs w:val="22"/>
        </w:rPr>
      </w:pPr>
      <m:oMath>
        <m:r>
          <w:rPr>
            <w:rFonts w:ascii="Cambria Math" w:hAnsi="Cambria Math" w:cstheme="minorHAnsi"/>
            <w:sz w:val="24"/>
            <w:szCs w:val="24"/>
          </w:rPr>
          <m:t>T=</m:t>
        </m:r>
        <m:f>
          <m:fPr>
            <m:ctrlPr>
              <w:rPr>
                <w:rFonts w:ascii="Cambria Math" w:hAnsi="Cambria Math" w:cstheme="minorHAnsi"/>
                <w:bCs/>
                <w:i/>
                <w:sz w:val="24"/>
                <w:szCs w:val="24"/>
              </w:rPr>
            </m:ctrlPr>
          </m:fPr>
          <m:num>
            <m:r>
              <m:rPr>
                <m:nor/>
              </m:rPr>
              <w:rPr>
                <w:rFonts w:ascii="Cambria Math" w:hAnsi="Cambria Math" w:cstheme="minorHAnsi"/>
                <w:bCs/>
                <w:sz w:val="36"/>
                <w:szCs w:val="36"/>
              </w:rPr>
              <m:t>P</m:t>
            </m:r>
            <m:r>
              <w:rPr>
                <w:rFonts w:ascii="Cambria Math" w:hAnsi="Cambria Math" w:cstheme="minorHAnsi"/>
                <w:sz w:val="24"/>
                <w:szCs w:val="24"/>
              </w:rPr>
              <m:t>min</m:t>
            </m:r>
          </m:num>
          <m:den>
            <m:r>
              <m:rPr>
                <m:nor/>
              </m:rPr>
              <w:rPr>
                <w:rFonts w:ascii="Cambria Math" w:hAnsi="Cambria Math" w:cstheme="minorHAnsi"/>
                <w:bCs/>
                <w:sz w:val="32"/>
                <w:szCs w:val="32"/>
              </w:rPr>
              <m:t>P</m:t>
            </m:r>
            <m:r>
              <w:rPr>
                <w:rFonts w:ascii="Cambria Math" w:hAnsi="Cambria Math" w:cstheme="minorHAnsi"/>
                <w:sz w:val="24"/>
                <w:szCs w:val="24"/>
              </w:rPr>
              <m:t>p</m:t>
            </m:r>
          </m:den>
        </m:f>
        <m:r>
          <w:rPr>
            <w:rFonts w:ascii="Cambria Math" w:hAnsi="Cambria Math" w:cstheme="minorHAnsi"/>
            <w:sz w:val="24"/>
            <w:szCs w:val="24"/>
          </w:rPr>
          <m:t xml:space="preserve">xL </m:t>
        </m:r>
      </m:oMath>
      <w:r>
        <w:rPr>
          <w:rFonts w:cstheme="minorHAnsi"/>
          <w:bCs/>
          <w:sz w:val="22"/>
          <w:szCs w:val="22"/>
        </w:rPr>
        <w:t xml:space="preserve"> </w:t>
      </w:r>
    </w:p>
    <w:p w14:paraId="0143871A"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Formulės reikšmės:</w:t>
      </w:r>
    </w:p>
    <w:p w14:paraId="16A2A546"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T – suteikiamas ekonominio naudingumo įvertinimas pagal vertinimo kriterijų T</w:t>
      </w:r>
    </w:p>
    <w:p w14:paraId="78AB2414" w14:textId="14A61824" w:rsidR="001F16B9" w:rsidRPr="001F16B9" w:rsidRDefault="001F16B9" w:rsidP="001F16B9">
      <w:pPr>
        <w:tabs>
          <w:tab w:val="left" w:pos="567"/>
        </w:tabs>
        <w:spacing w:after="0" w:line="240" w:lineRule="auto"/>
        <w:jc w:val="both"/>
        <w:rPr>
          <w:rFonts w:eastAsia="Calibri" w:cstheme="minorHAnsi"/>
          <w:sz w:val="22"/>
          <w:szCs w:val="22"/>
        </w:rPr>
      </w:pPr>
      <w:proofErr w:type="spellStart"/>
      <w:r w:rsidRPr="001F16B9">
        <w:rPr>
          <w:rFonts w:eastAsia="Calibri" w:cstheme="minorHAnsi"/>
          <w:sz w:val="22"/>
          <w:szCs w:val="22"/>
        </w:rPr>
        <w:t>P</w:t>
      </w:r>
      <w:r w:rsidRPr="001F16B9">
        <w:rPr>
          <w:rFonts w:eastAsia="Calibri" w:cstheme="minorHAnsi"/>
          <w:sz w:val="22"/>
          <w:szCs w:val="22"/>
          <w:vertAlign w:val="subscript"/>
        </w:rPr>
        <w:t>min</w:t>
      </w:r>
      <w:proofErr w:type="spellEnd"/>
      <w:r w:rsidRPr="001F16B9">
        <w:rPr>
          <w:rFonts w:eastAsia="Calibri" w:cstheme="minorHAnsi"/>
          <w:sz w:val="22"/>
          <w:szCs w:val="22"/>
        </w:rPr>
        <w:t xml:space="preserve"> – mažiausi pasiūlyti eksploatacijos kaštai (kapitalizuotos </w:t>
      </w:r>
      <w:r w:rsidR="0050665F">
        <w:rPr>
          <w:rFonts w:eastAsia="Calibri" w:cstheme="minorHAnsi"/>
          <w:sz w:val="22"/>
          <w:szCs w:val="22"/>
        </w:rPr>
        <w:t xml:space="preserve">eksploatavimo </w:t>
      </w:r>
      <w:r w:rsidRPr="001F16B9">
        <w:rPr>
          <w:rFonts w:eastAsia="Calibri" w:cstheme="minorHAnsi"/>
          <w:sz w:val="22"/>
          <w:szCs w:val="22"/>
        </w:rPr>
        <w:t>išlaidos)</w:t>
      </w:r>
    </w:p>
    <w:p w14:paraId="5893FAB4" w14:textId="70659AA0" w:rsidR="001F16B9" w:rsidRPr="001F16B9" w:rsidRDefault="001F16B9" w:rsidP="001F16B9">
      <w:pPr>
        <w:tabs>
          <w:tab w:val="left" w:pos="567"/>
        </w:tabs>
        <w:spacing w:after="0" w:line="240" w:lineRule="auto"/>
        <w:jc w:val="both"/>
        <w:rPr>
          <w:rFonts w:eastAsia="Calibri" w:cstheme="minorHAnsi"/>
          <w:sz w:val="22"/>
          <w:szCs w:val="22"/>
        </w:rPr>
      </w:pPr>
      <w:proofErr w:type="spellStart"/>
      <w:r w:rsidRPr="001F16B9">
        <w:rPr>
          <w:rFonts w:eastAsia="Calibri" w:cstheme="minorHAnsi"/>
          <w:sz w:val="22"/>
          <w:szCs w:val="22"/>
        </w:rPr>
        <w:t>Pp</w:t>
      </w:r>
      <w:proofErr w:type="spellEnd"/>
      <w:r w:rsidRPr="001F16B9">
        <w:rPr>
          <w:rFonts w:eastAsia="Calibri" w:cstheme="minorHAnsi"/>
          <w:sz w:val="22"/>
          <w:szCs w:val="22"/>
        </w:rPr>
        <w:t xml:space="preserve"> – vertinamo pasiūlymo eksploatacijos kaštai (kapitalizuotos </w:t>
      </w:r>
      <w:r w:rsidR="0050665F">
        <w:rPr>
          <w:rFonts w:eastAsia="Calibri" w:cstheme="minorHAnsi"/>
          <w:sz w:val="22"/>
          <w:szCs w:val="22"/>
        </w:rPr>
        <w:t>eksploatavimo</w:t>
      </w:r>
      <w:r w:rsidR="0050665F" w:rsidRPr="001F16B9">
        <w:rPr>
          <w:rFonts w:eastAsia="Calibri" w:cstheme="minorHAnsi"/>
          <w:sz w:val="22"/>
          <w:szCs w:val="22"/>
        </w:rPr>
        <w:t xml:space="preserve"> </w:t>
      </w:r>
      <w:r w:rsidR="0050665F">
        <w:rPr>
          <w:rFonts w:eastAsia="Calibri" w:cstheme="minorHAnsi"/>
          <w:sz w:val="22"/>
          <w:szCs w:val="22"/>
        </w:rPr>
        <w:t xml:space="preserve"> </w:t>
      </w:r>
      <w:r w:rsidRPr="001F16B9">
        <w:rPr>
          <w:rFonts w:eastAsia="Calibri" w:cstheme="minorHAnsi"/>
          <w:sz w:val="22"/>
          <w:szCs w:val="22"/>
        </w:rPr>
        <w:t>išlaidos)</w:t>
      </w:r>
    </w:p>
    <w:p w14:paraId="4005AF1F" w14:textId="038AC264"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 xml:space="preserve">L–  kriterijaus lyginamasis svoris </w:t>
      </w:r>
      <w:r w:rsidR="001B13DB">
        <w:rPr>
          <w:rFonts w:eastAsia="Calibri" w:cstheme="minorHAnsi"/>
          <w:sz w:val="22"/>
          <w:szCs w:val="22"/>
        </w:rPr>
        <w:t>3</w:t>
      </w:r>
      <w:r w:rsidRPr="001F16B9">
        <w:rPr>
          <w:rFonts w:eastAsia="Calibri" w:cstheme="minorHAnsi"/>
          <w:sz w:val="22"/>
          <w:szCs w:val="22"/>
        </w:rPr>
        <w:t xml:space="preserve">0. </w:t>
      </w:r>
    </w:p>
    <w:p w14:paraId="351C0909" w14:textId="63545D8F" w:rsidR="001F16B9" w:rsidRPr="001F16B9" w:rsidRDefault="00E86715" w:rsidP="001F16B9">
      <w:pPr>
        <w:spacing w:line="320" w:lineRule="atLeast"/>
        <w:jc w:val="both"/>
        <w:rPr>
          <w:rFonts w:eastAsia="Times New Roman" w:cstheme="minorHAnsi"/>
          <w:color w:val="000000"/>
        </w:rPr>
      </w:pPr>
      <w:r w:rsidRPr="00780655">
        <w:rPr>
          <w:rFonts w:eastAsia="Times New Roman" w:cstheme="minorHAnsi"/>
          <w:color w:val="000000"/>
        </w:rPr>
        <w:lastRenderedPageBreak/>
        <w:t xml:space="preserve">6.  </w:t>
      </w:r>
      <w:r w:rsidR="001F16B9" w:rsidRPr="001F16B9">
        <w:rPr>
          <w:rFonts w:eastAsia="Times New Roman" w:cstheme="minorHAnsi"/>
          <w:color w:val="000000"/>
        </w:rPr>
        <w:t xml:space="preserve">Vertinant pasiūlymus lyginamos tiekėjų apskaičiuotos ir nurodytos </w:t>
      </w:r>
      <w:r w:rsidR="001F16B9" w:rsidRPr="001F16B9">
        <w:rPr>
          <w:rFonts w:eastAsia="Times New Roman" w:cstheme="minorHAnsi"/>
          <w:i/>
          <w:color w:val="000000"/>
        </w:rPr>
        <w:t>kapitalizuotos eksploatavimo išlaidos</w:t>
      </w:r>
      <w:r w:rsidR="001F16B9" w:rsidRPr="001F16B9">
        <w:rPr>
          <w:rFonts w:eastAsia="Times New Roman" w:cstheme="minorHAnsi"/>
          <w:color w:val="000000"/>
        </w:rPr>
        <w:t>. Eksploatacijos kaštų (</w:t>
      </w:r>
      <w:r w:rsidR="001F16B9" w:rsidRPr="001F16B9">
        <w:rPr>
          <w:rFonts w:eastAsia="Times New Roman" w:cstheme="minorHAnsi"/>
          <w:i/>
          <w:color w:val="000000"/>
        </w:rPr>
        <w:t>kapitalizuotų eksploatavimo išlaidų</w:t>
      </w:r>
      <w:r w:rsidR="001F16B9" w:rsidRPr="001F16B9">
        <w:rPr>
          <w:rFonts w:eastAsia="Times New Roman" w:cstheme="minorHAnsi"/>
          <w:color w:val="000000"/>
        </w:rPr>
        <w:t xml:space="preserve">) apskaičiavimo sąlygos ir tvarka nustatyti specialiųjų pirkimo sąlygų priede </w:t>
      </w:r>
      <w:r w:rsidR="001F16B9" w:rsidRPr="003B3203">
        <w:rPr>
          <w:rFonts w:eastAsia="Times New Roman" w:cstheme="minorHAnsi"/>
          <w:color w:val="0070C0"/>
        </w:rPr>
        <w:t xml:space="preserve">Nr. </w:t>
      </w:r>
      <w:r w:rsidR="00CB5862" w:rsidRPr="003B3203">
        <w:rPr>
          <w:rFonts w:eastAsia="Times New Roman" w:cstheme="minorHAnsi"/>
          <w:color w:val="0070C0"/>
        </w:rPr>
        <w:t>1</w:t>
      </w:r>
      <w:r w:rsidR="00A82A44">
        <w:rPr>
          <w:rFonts w:eastAsia="Times New Roman" w:cstheme="minorHAnsi"/>
          <w:color w:val="0070C0"/>
        </w:rPr>
        <w:t>2</w:t>
      </w:r>
      <w:r w:rsidR="00CB5862" w:rsidRPr="003B3203">
        <w:rPr>
          <w:rFonts w:eastAsia="Times New Roman" w:cstheme="minorHAnsi"/>
          <w:color w:val="0070C0"/>
        </w:rPr>
        <w:t xml:space="preserve"> </w:t>
      </w:r>
      <w:r w:rsidR="001F16B9" w:rsidRPr="003B3203">
        <w:rPr>
          <w:rFonts w:eastAsia="Times New Roman" w:cstheme="minorHAnsi"/>
          <w:color w:val="0070C0"/>
        </w:rPr>
        <w:t xml:space="preserve">„Reikalavimai rangovo techniniam pasiūlymui“ </w:t>
      </w:r>
      <w:r w:rsidR="00BC436D">
        <w:rPr>
          <w:rFonts w:eastAsia="Times New Roman" w:cstheme="minorHAnsi"/>
          <w:color w:val="000000"/>
        </w:rPr>
        <w:t xml:space="preserve">1.4  </w:t>
      </w:r>
      <w:r w:rsidR="001F16B9" w:rsidRPr="001F16B9">
        <w:rPr>
          <w:rFonts w:eastAsia="Times New Roman" w:cstheme="minorHAnsi"/>
          <w:color w:val="000000"/>
        </w:rPr>
        <w:t xml:space="preserve">dalyje „Suvartojimo skaičiavimai“ bei specialiųjų pirkimo sąlygų </w:t>
      </w:r>
      <w:r w:rsidR="001F16B9" w:rsidRPr="003B3203">
        <w:rPr>
          <w:rFonts w:eastAsia="Times New Roman" w:cstheme="minorHAnsi"/>
          <w:color w:val="0070C0"/>
        </w:rPr>
        <w:t xml:space="preserve">priede Nr. </w:t>
      </w:r>
      <w:r w:rsidR="00F531D8">
        <w:rPr>
          <w:rFonts w:eastAsia="Times New Roman" w:cstheme="minorHAnsi"/>
          <w:color w:val="0070C0"/>
        </w:rPr>
        <w:t>10</w:t>
      </w:r>
      <w:r w:rsidR="00F531D8" w:rsidRPr="003B3203">
        <w:rPr>
          <w:rFonts w:eastAsia="Times New Roman" w:cstheme="minorHAnsi"/>
          <w:color w:val="0070C0"/>
        </w:rPr>
        <w:t xml:space="preserve"> </w:t>
      </w:r>
      <w:r w:rsidR="001F16B9" w:rsidRPr="001F16B9">
        <w:rPr>
          <w:rFonts w:eastAsia="Times New Roman" w:cstheme="minorHAnsi"/>
          <w:color w:val="000000"/>
        </w:rPr>
        <w:t>„</w:t>
      </w:r>
      <w:r w:rsidR="001F16B9" w:rsidRPr="003B3203">
        <w:rPr>
          <w:rFonts w:eastAsia="Times New Roman" w:cstheme="minorHAnsi"/>
          <w:color w:val="0070C0"/>
        </w:rPr>
        <w:t xml:space="preserve">Sąnaudos ir eksploatacijos </w:t>
      </w:r>
      <w:r w:rsidR="00BD5A4C" w:rsidRPr="003B3203">
        <w:rPr>
          <w:rFonts w:eastAsia="Times New Roman" w:cstheme="minorHAnsi"/>
          <w:color w:val="0070C0"/>
        </w:rPr>
        <w:t>kašt</w:t>
      </w:r>
      <w:r w:rsidR="00BD5A4C">
        <w:rPr>
          <w:rFonts w:eastAsia="Times New Roman" w:cstheme="minorHAnsi"/>
          <w:color w:val="0070C0"/>
        </w:rPr>
        <w:t>ai 1 POD</w:t>
      </w:r>
      <w:r w:rsidR="001F16B9" w:rsidRPr="003B3203">
        <w:rPr>
          <w:rFonts w:eastAsia="Times New Roman" w:cstheme="minorHAnsi"/>
          <w:color w:val="0070C0"/>
        </w:rPr>
        <w:t>“</w:t>
      </w:r>
      <w:r w:rsidR="00BD5A4C">
        <w:rPr>
          <w:rFonts w:eastAsia="Times New Roman" w:cstheme="minorHAnsi"/>
          <w:color w:val="0070C0"/>
        </w:rPr>
        <w:t xml:space="preserve"> </w:t>
      </w:r>
      <w:r w:rsidR="00BD5A4C" w:rsidRPr="00F07997">
        <w:rPr>
          <w:rFonts w:eastAsia="Times New Roman" w:cstheme="minorHAnsi"/>
        </w:rPr>
        <w:t>ir (arba) priede</w:t>
      </w:r>
      <w:r w:rsidR="00BD5A4C">
        <w:rPr>
          <w:rFonts w:eastAsia="Times New Roman" w:cstheme="minorHAnsi"/>
          <w:color w:val="0070C0"/>
        </w:rPr>
        <w:t xml:space="preserve"> Nr. 11 „</w:t>
      </w:r>
      <w:r w:rsidR="00BD5A4C" w:rsidRPr="00BD5A4C">
        <w:rPr>
          <w:rFonts w:eastAsia="Times New Roman" w:cstheme="minorHAnsi"/>
          <w:color w:val="0070C0"/>
        </w:rPr>
        <w:t xml:space="preserve">Sąnaudos ir eksploatacijos kaštai </w:t>
      </w:r>
      <w:r w:rsidR="00BD5A4C">
        <w:rPr>
          <w:rFonts w:eastAsia="Times New Roman" w:cstheme="minorHAnsi"/>
          <w:color w:val="0070C0"/>
        </w:rPr>
        <w:t>2</w:t>
      </w:r>
      <w:r w:rsidR="00BD5A4C" w:rsidRPr="00BD5A4C">
        <w:rPr>
          <w:rFonts w:eastAsia="Times New Roman" w:cstheme="minorHAnsi"/>
          <w:color w:val="0070C0"/>
        </w:rPr>
        <w:t xml:space="preserve"> POD</w:t>
      </w:r>
      <w:r w:rsidR="00BD5A4C">
        <w:rPr>
          <w:rFonts w:eastAsia="Times New Roman" w:cstheme="minorHAnsi"/>
          <w:color w:val="0070C0"/>
        </w:rPr>
        <w:t>“</w:t>
      </w:r>
      <w:r w:rsidR="001F16B9" w:rsidRPr="003B3203">
        <w:rPr>
          <w:rFonts w:eastAsia="Times New Roman" w:cstheme="minorHAnsi"/>
          <w:color w:val="0070C0"/>
        </w:rPr>
        <w:t xml:space="preserve">. </w:t>
      </w:r>
    </w:p>
    <w:p w14:paraId="0F9370C5" w14:textId="2FB56B72" w:rsidR="001F16B9" w:rsidRPr="001F16B9" w:rsidRDefault="00F531D8" w:rsidP="001F16B9">
      <w:pPr>
        <w:spacing w:line="320" w:lineRule="atLeast"/>
        <w:jc w:val="both"/>
        <w:rPr>
          <w:rFonts w:eastAsia="Times New Roman" w:cstheme="minorHAnsi"/>
          <w:color w:val="000000"/>
        </w:rPr>
      </w:pPr>
      <w:r>
        <w:rPr>
          <w:rFonts w:eastAsia="Times New Roman" w:cstheme="minorHAnsi"/>
          <w:b/>
          <w:bCs/>
          <w:i/>
          <w:color w:val="000000"/>
        </w:rPr>
        <w:t xml:space="preserve">7. </w:t>
      </w:r>
      <w:r w:rsidR="001F16B9" w:rsidRPr="001F16B9">
        <w:rPr>
          <w:rFonts w:eastAsia="Times New Roman" w:cstheme="minorHAnsi"/>
          <w:color w:val="000000"/>
        </w:rPr>
        <w:t xml:space="preserve"> Tiekėjas </w:t>
      </w:r>
      <w:r w:rsidR="001F16B9" w:rsidRPr="00F07997">
        <w:rPr>
          <w:rFonts w:eastAsia="Times New Roman" w:cstheme="minorHAnsi"/>
          <w:b/>
          <w:bCs/>
          <w:color w:val="000000"/>
        </w:rPr>
        <w:t>kartu su pasiūlymu</w:t>
      </w:r>
      <w:r w:rsidR="001F16B9" w:rsidRPr="001F16B9">
        <w:rPr>
          <w:rFonts w:eastAsia="Times New Roman" w:cstheme="minorHAnsi"/>
          <w:color w:val="000000"/>
        </w:rPr>
        <w:t xml:space="preserve"> privalo pateikti </w:t>
      </w:r>
      <w:r w:rsidR="001F16B9" w:rsidRPr="001F16B9">
        <w:rPr>
          <w:rFonts w:eastAsia="Times New Roman" w:cstheme="minorHAnsi"/>
          <w:b/>
          <w:color w:val="000000"/>
        </w:rPr>
        <w:t>pagal nustatytus reikalavimus užpildytą priedą</w:t>
      </w:r>
      <w:r w:rsidR="001F16B9" w:rsidRPr="001F16B9">
        <w:rPr>
          <w:rFonts w:eastAsia="Times New Roman" w:cstheme="minorHAnsi"/>
          <w:color w:val="000000"/>
        </w:rPr>
        <w:t xml:space="preserve"> </w:t>
      </w:r>
      <w:r w:rsidR="001F16B9" w:rsidRPr="001F16B9">
        <w:rPr>
          <w:rFonts w:eastAsia="Times New Roman" w:cstheme="minorHAnsi"/>
          <w:color w:val="0070C0"/>
        </w:rPr>
        <w:t xml:space="preserve">Nr. </w:t>
      </w:r>
      <w:r>
        <w:rPr>
          <w:rFonts w:eastAsia="Times New Roman" w:cstheme="minorHAnsi"/>
          <w:color w:val="0070C0"/>
        </w:rPr>
        <w:t>10</w:t>
      </w:r>
      <w:r w:rsidRPr="001F16B9">
        <w:rPr>
          <w:rFonts w:eastAsia="Times New Roman" w:cstheme="minorHAnsi"/>
          <w:color w:val="0070C0"/>
        </w:rPr>
        <w:t xml:space="preserve"> </w:t>
      </w:r>
      <w:r w:rsidR="001F16B9" w:rsidRPr="001F16B9">
        <w:rPr>
          <w:rFonts w:eastAsia="Times New Roman" w:cstheme="minorHAnsi"/>
          <w:color w:val="000000"/>
        </w:rPr>
        <w:t>„</w:t>
      </w:r>
      <w:r w:rsidR="001F16B9" w:rsidRPr="001C69AF">
        <w:rPr>
          <w:rFonts w:eastAsia="Times New Roman" w:cstheme="minorHAnsi"/>
          <w:color w:val="0070C0"/>
        </w:rPr>
        <w:t>Sąnaudos ir eksploatacijos kaštai</w:t>
      </w:r>
      <w:r w:rsidR="00BD5A4C" w:rsidRPr="001C69AF">
        <w:rPr>
          <w:rFonts w:eastAsia="Times New Roman" w:cstheme="minorHAnsi"/>
          <w:color w:val="0070C0"/>
        </w:rPr>
        <w:t xml:space="preserve"> 1 POD</w:t>
      </w:r>
      <w:r w:rsidR="001F16B9" w:rsidRPr="001C69AF">
        <w:rPr>
          <w:rFonts w:eastAsia="Times New Roman" w:cstheme="minorHAnsi"/>
          <w:color w:val="0070C0"/>
        </w:rPr>
        <w:t>“</w:t>
      </w:r>
      <w:r w:rsidR="00BD5A4C" w:rsidRPr="001C69AF">
        <w:rPr>
          <w:rFonts w:eastAsia="Times New Roman" w:cstheme="minorHAnsi"/>
          <w:color w:val="0070C0"/>
        </w:rPr>
        <w:t xml:space="preserve"> </w:t>
      </w:r>
      <w:r w:rsidR="00BD5A4C">
        <w:rPr>
          <w:rFonts w:eastAsia="Times New Roman" w:cstheme="minorHAnsi"/>
          <w:color w:val="000000"/>
        </w:rPr>
        <w:t>ir   (arba</w:t>
      </w:r>
      <w:r w:rsidR="00BD5A4C" w:rsidRPr="00F07997">
        <w:rPr>
          <w:rFonts w:eastAsia="Times New Roman" w:cstheme="minorHAnsi"/>
        </w:rPr>
        <w:t>)</w:t>
      </w:r>
      <w:r w:rsidR="00BD5A4C" w:rsidRPr="00F07997">
        <w:rPr>
          <w:rFonts w:eastAsia="Times New Roman" w:cstheme="minorHAnsi"/>
          <w:color w:val="0070C0"/>
        </w:rPr>
        <w:t xml:space="preserve"> Nr. 11 „Sąnaudos ir eksploatacijos kaštai 2 POD“ </w:t>
      </w:r>
      <w:r w:rsidR="00BD5A4C">
        <w:rPr>
          <w:rFonts w:eastAsia="Times New Roman" w:cstheme="minorHAnsi"/>
          <w:color w:val="000000"/>
        </w:rPr>
        <w:t>(priklausomai, kurioms pirkimo objekto dalims (daliai) tiekėjas tiekia pasiūlymą)</w:t>
      </w:r>
      <w:r w:rsidR="001F16B9" w:rsidRPr="001F16B9">
        <w:rPr>
          <w:rFonts w:eastAsia="Times New Roman" w:cstheme="minorHAnsi"/>
          <w:color w:val="000000"/>
        </w:rPr>
        <w:t xml:space="preserve">. </w:t>
      </w:r>
    </w:p>
    <w:p w14:paraId="2659E885" w14:textId="5DE7C137"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8</w:t>
      </w:r>
      <w:r w:rsidR="001F16B9">
        <w:rPr>
          <w:rFonts w:eastAsia="Times New Roman" w:cstheme="minorHAnsi"/>
          <w:color w:val="000000"/>
        </w:rPr>
        <w:t xml:space="preserve">. </w:t>
      </w:r>
      <w:r w:rsidR="001F16B9" w:rsidRPr="001F16B9">
        <w:rPr>
          <w:rFonts w:eastAsia="Times New Roman" w:cstheme="minorHAnsi"/>
          <w:color w:val="000000"/>
        </w:rPr>
        <w:t>Bendras pasiūlymo ekonominis naudingumas apskaičiuojamas sudėjus visus ekonominio naudingumo balus gautus pagal atskirus ekonominio naudingumo vertinimo kriterijus.</w:t>
      </w:r>
    </w:p>
    <w:p w14:paraId="6239FD92" w14:textId="1EEC3BCA"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9</w:t>
      </w:r>
      <w:r w:rsidR="001F16B9">
        <w:rPr>
          <w:rFonts w:eastAsia="Times New Roman" w:cstheme="minorHAnsi"/>
          <w:color w:val="000000"/>
        </w:rPr>
        <w:t>.</w:t>
      </w:r>
      <w:r w:rsidR="001F16B9" w:rsidRPr="001F16B9">
        <w:rPr>
          <w:rFonts w:eastAsia="Times New Roman" w:cstheme="minorHAnsi"/>
          <w:color w:val="000000"/>
        </w:rPr>
        <w:t xml:space="preserve"> Ekonominio naudingumo balai apvalinami iki dviejų skaičių po kablelio.</w:t>
      </w:r>
    </w:p>
    <w:p w14:paraId="65C1C046" w14:textId="67BE81EE"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10</w:t>
      </w:r>
      <w:r w:rsidR="001F16B9">
        <w:rPr>
          <w:rFonts w:eastAsia="Times New Roman" w:cstheme="minorHAnsi"/>
          <w:color w:val="000000"/>
        </w:rPr>
        <w:t xml:space="preserve">. </w:t>
      </w:r>
      <w:r w:rsidR="001F16B9" w:rsidRPr="001F16B9">
        <w:rPr>
          <w:rFonts w:eastAsia="Times New Roman" w:cstheme="minorHAnsi"/>
          <w:color w:val="000000"/>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4FA2F65" w14:textId="128B8797"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11</w:t>
      </w:r>
      <w:r w:rsidR="001F16B9">
        <w:rPr>
          <w:rFonts w:eastAsia="Times New Roman" w:cstheme="minorHAnsi"/>
          <w:color w:val="000000"/>
        </w:rPr>
        <w:t xml:space="preserve">. </w:t>
      </w:r>
      <w:r w:rsidR="001F16B9" w:rsidRPr="001F16B9">
        <w:rPr>
          <w:rFonts w:eastAsia="Times New Roman" w:cstheme="minorHAnsi"/>
          <w:color w:val="000000"/>
        </w:rPr>
        <w:t xml:space="preserve"> Tuo atveju, kai mokesčius reguliuojančių įstatymų ir jų įgyvendinamųjų teisės aktų nustatyta tvarka perkantysis subjektas pats turi sumokėti pridėtinės vertės mokestį (toliau – PVM) į valstybės biudžetą už įsigytą pirkimo objektą, šis mokestis įskaičiuojamas į pasiūlymo kainą (jeigu tiekėjas jo neįskaičiavo pateikiant pasiūlymą, palyginimo tikslais įskaičiuos pats Perkantysis subjektas).</w:t>
      </w:r>
    </w:p>
    <w:p w14:paraId="1CF91A19" w14:textId="0DDD7690"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12</w:t>
      </w:r>
      <w:r w:rsidR="001F16B9" w:rsidRPr="001F16B9">
        <w:rPr>
          <w:rFonts w:eastAsia="Times New Roman" w:cstheme="minorHAnsi"/>
          <w:color w:val="000000"/>
        </w:rPr>
        <w:t>. Vertinama ir palyginama tiekėjo nurodyta bendra pasiūlymo kaina (darbų kaina su visais mokesčiais, taip pat ir PVM).</w:t>
      </w:r>
    </w:p>
    <w:p w14:paraId="1B6AF3D8" w14:textId="77777777" w:rsidR="00E86715" w:rsidRPr="00780655" w:rsidRDefault="00E86715" w:rsidP="00E86715">
      <w:pPr>
        <w:spacing w:line="320" w:lineRule="atLeast"/>
        <w:jc w:val="both"/>
        <w:rPr>
          <w:rFonts w:eastAsia="Times New Roman" w:cstheme="minorHAnsi"/>
          <w:color w:val="000000"/>
        </w:rPr>
      </w:pPr>
    </w:p>
    <w:p w14:paraId="7119793C" w14:textId="77777777" w:rsidR="0092200E" w:rsidRPr="00780655" w:rsidRDefault="0092200E" w:rsidP="00DE290C">
      <w:pPr>
        <w:rPr>
          <w:rFonts w:cstheme="minorHAnsi"/>
          <w:b/>
          <w:bCs/>
          <w:smallCaps/>
          <w:sz w:val="22"/>
          <w:szCs w:val="22"/>
        </w:rPr>
      </w:pPr>
    </w:p>
    <w:p w14:paraId="794CF5D8" w14:textId="77777777" w:rsidR="0092200E" w:rsidRPr="00780655" w:rsidRDefault="0092200E" w:rsidP="00DE290C">
      <w:pPr>
        <w:rPr>
          <w:rFonts w:cstheme="minorHAnsi"/>
          <w:b/>
          <w:bCs/>
          <w:smallCaps/>
          <w:sz w:val="22"/>
          <w:szCs w:val="22"/>
        </w:rPr>
      </w:pPr>
    </w:p>
    <w:p w14:paraId="188053D6" w14:textId="77777777" w:rsidR="0092200E" w:rsidRPr="00780655" w:rsidRDefault="0092200E" w:rsidP="00DE290C">
      <w:pPr>
        <w:rPr>
          <w:rFonts w:cstheme="minorHAnsi"/>
          <w:b/>
          <w:bCs/>
          <w:smallCaps/>
          <w:sz w:val="22"/>
          <w:szCs w:val="22"/>
        </w:rPr>
      </w:pPr>
    </w:p>
    <w:p w14:paraId="0E1CEFAB" w14:textId="77777777" w:rsidR="0092200E" w:rsidRPr="00780655" w:rsidRDefault="0092200E" w:rsidP="00DE290C">
      <w:pPr>
        <w:rPr>
          <w:rFonts w:cstheme="minorHAnsi"/>
          <w:b/>
          <w:bCs/>
          <w:smallCaps/>
          <w:sz w:val="22"/>
          <w:szCs w:val="22"/>
        </w:rPr>
      </w:pPr>
    </w:p>
    <w:p w14:paraId="07232C12" w14:textId="77777777" w:rsidR="0092200E" w:rsidRPr="00780655" w:rsidRDefault="0092200E" w:rsidP="00DE290C">
      <w:pPr>
        <w:rPr>
          <w:rFonts w:cstheme="minorHAnsi"/>
          <w:b/>
          <w:bCs/>
          <w:smallCaps/>
          <w:sz w:val="22"/>
          <w:szCs w:val="22"/>
        </w:rPr>
      </w:pPr>
    </w:p>
    <w:p w14:paraId="6B5E63D0" w14:textId="77777777" w:rsidR="0092200E" w:rsidRPr="00780655" w:rsidRDefault="0092200E" w:rsidP="00DE290C">
      <w:pPr>
        <w:rPr>
          <w:rFonts w:cstheme="minorHAnsi"/>
          <w:b/>
          <w:bCs/>
          <w:smallCaps/>
          <w:sz w:val="22"/>
          <w:szCs w:val="22"/>
        </w:rPr>
      </w:pPr>
    </w:p>
    <w:p w14:paraId="1F280206" w14:textId="77777777" w:rsidR="00791146" w:rsidRPr="00780655" w:rsidRDefault="00791146" w:rsidP="00DE290C">
      <w:pPr>
        <w:rPr>
          <w:rFonts w:cstheme="minorHAnsi"/>
          <w:b/>
          <w:bCs/>
          <w:smallCaps/>
          <w:sz w:val="22"/>
          <w:szCs w:val="22"/>
        </w:rPr>
      </w:pPr>
    </w:p>
    <w:bookmarkEnd w:id="86"/>
    <w:p w14:paraId="5CE2638A" w14:textId="77777777" w:rsidR="00791146" w:rsidRPr="00780655" w:rsidRDefault="00791146" w:rsidP="00DE290C">
      <w:pPr>
        <w:rPr>
          <w:rFonts w:cstheme="minorHAnsi"/>
          <w:b/>
          <w:bCs/>
          <w:smallCaps/>
          <w:sz w:val="22"/>
          <w:szCs w:val="22"/>
        </w:rPr>
      </w:pPr>
    </w:p>
    <w:p w14:paraId="433FA5AC" w14:textId="068C260F" w:rsidR="007F6E2E" w:rsidRPr="009A0F53" w:rsidRDefault="007F6E2E" w:rsidP="007F6E2E">
      <w:pPr>
        <w:pStyle w:val="Antrat2"/>
        <w:ind w:left="5103"/>
        <w:rPr>
          <w:rFonts w:asciiTheme="minorHAnsi" w:eastAsia="Calibri" w:hAnsiTheme="minorHAnsi" w:cstheme="minorHAnsi"/>
          <w:color w:val="0070C0"/>
          <w:sz w:val="21"/>
          <w:szCs w:val="21"/>
        </w:rPr>
      </w:pPr>
      <w:bookmarkStart w:id="88" w:name="_Toc209450471"/>
      <w:bookmarkStart w:id="89" w:name="_Toc48310722"/>
      <w:r w:rsidRPr="00780655">
        <w:rPr>
          <w:rFonts w:asciiTheme="minorHAnsi" w:hAnsiTheme="minorHAnsi"/>
          <w:color w:val="0070C0"/>
          <w:sz w:val="21"/>
          <w:szCs w:val="21"/>
        </w:rPr>
        <w:lastRenderedPageBreak/>
        <w:t xml:space="preserve">Pirkimo sąlygų </w:t>
      </w:r>
      <w:r w:rsidR="00D44D5E">
        <w:rPr>
          <w:rFonts w:asciiTheme="minorHAnsi" w:hAnsiTheme="minorHAnsi"/>
          <w:color w:val="0070C0"/>
          <w:sz w:val="21"/>
          <w:szCs w:val="21"/>
        </w:rPr>
        <w:t>8</w:t>
      </w:r>
      <w:r w:rsidR="00D44D5E" w:rsidRPr="00780655">
        <w:rPr>
          <w:rFonts w:asciiTheme="minorHAnsi" w:hAnsiTheme="minorHAnsi"/>
          <w:color w:val="0070C0"/>
          <w:sz w:val="21"/>
          <w:szCs w:val="21"/>
        </w:rPr>
        <w:t xml:space="preserve">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„Rangos sutarties projektas“</w:t>
      </w:r>
      <w:bookmarkEnd w:id="88"/>
    </w:p>
    <w:p w14:paraId="7BC38196" w14:textId="77777777" w:rsidR="007F6E2E" w:rsidRPr="009A0F53" w:rsidRDefault="007F6E2E" w:rsidP="007F6E2E">
      <w:pPr>
        <w:pStyle w:val="Antrat2"/>
        <w:ind w:left="5103"/>
        <w:rPr>
          <w:rFonts w:asciiTheme="minorHAnsi" w:eastAsia="Calibri" w:hAnsiTheme="minorHAnsi" w:cstheme="minorHAnsi"/>
          <w:color w:val="0070C0"/>
          <w:sz w:val="21"/>
          <w:szCs w:val="21"/>
        </w:rPr>
      </w:pPr>
    </w:p>
    <w:p w14:paraId="164F49FC" w14:textId="77777777" w:rsidR="007F6E2E" w:rsidRDefault="007F6E2E" w:rsidP="00A46215">
      <w:pPr>
        <w:jc w:val="center"/>
        <w:rPr>
          <w:b/>
          <w:bCs/>
        </w:rPr>
      </w:pPr>
      <w:r w:rsidRPr="00780655">
        <w:rPr>
          <w:b/>
          <w:bCs/>
        </w:rPr>
        <w:t xml:space="preserve">PRIDEDAMA </w:t>
      </w:r>
      <w:r w:rsidR="004F6665" w:rsidRPr="00780655">
        <w:rPr>
          <w:b/>
          <w:bCs/>
        </w:rPr>
        <w:t>ATSKIR</w:t>
      </w:r>
      <w:r w:rsidR="004F6665">
        <w:rPr>
          <w:b/>
          <w:bCs/>
        </w:rPr>
        <w:t xml:space="preserve">AIS </w:t>
      </w:r>
      <w:r w:rsidR="004F6665" w:rsidRPr="009A0F53">
        <w:rPr>
          <w:b/>
          <w:bCs/>
        </w:rPr>
        <w:t xml:space="preserve"> </w:t>
      </w:r>
      <w:r w:rsidR="004F6665" w:rsidRPr="00780655">
        <w:rPr>
          <w:b/>
          <w:bCs/>
        </w:rPr>
        <w:t>DOKUMENT</w:t>
      </w:r>
      <w:r w:rsidR="004F6665">
        <w:rPr>
          <w:b/>
          <w:bCs/>
        </w:rPr>
        <w:t>AIS:</w:t>
      </w:r>
    </w:p>
    <w:p w14:paraId="7AD61100" w14:textId="166FB877" w:rsidR="007F6E2E" w:rsidRPr="00B02638" w:rsidRDefault="004F6665" w:rsidP="00CB3CA6">
      <w:pPr>
        <w:pStyle w:val="Sraopastraipa"/>
        <w:numPr>
          <w:ilvl w:val="0"/>
          <w:numId w:val="18"/>
        </w:numPr>
        <w:rPr>
          <w:b/>
          <w:bCs/>
        </w:rPr>
      </w:pPr>
      <w:r>
        <w:rPr>
          <w:b/>
          <w:bCs/>
        </w:rPr>
        <w:t xml:space="preserve">Statybos rangos sutarties </w:t>
      </w:r>
      <w:r w:rsidR="00B02638">
        <w:rPr>
          <w:b/>
          <w:bCs/>
        </w:rPr>
        <w:t>projektas</w:t>
      </w:r>
      <w:r>
        <w:rPr>
          <w:b/>
          <w:bCs/>
        </w:rPr>
        <w:t xml:space="preserve">, </w:t>
      </w:r>
      <w:proofErr w:type="spellStart"/>
      <w:r>
        <w:rPr>
          <w:b/>
          <w:bCs/>
        </w:rPr>
        <w:t>word</w:t>
      </w:r>
      <w:proofErr w:type="spellEnd"/>
      <w:r>
        <w:rPr>
          <w:b/>
          <w:bCs/>
        </w:rPr>
        <w:t xml:space="preserve"> formatu</w:t>
      </w:r>
      <w:r w:rsidR="00F07997">
        <w:rPr>
          <w:b/>
          <w:bCs/>
        </w:rPr>
        <w:t>.</w:t>
      </w:r>
    </w:p>
    <w:p w14:paraId="01571FA5" w14:textId="77777777" w:rsidR="007F6E2E" w:rsidRPr="00780655" w:rsidRDefault="007F6E2E" w:rsidP="007F6E2E">
      <w:pPr>
        <w:rPr>
          <w:b/>
          <w:bCs/>
        </w:rPr>
      </w:pPr>
    </w:p>
    <w:p w14:paraId="0665AD20" w14:textId="77777777" w:rsidR="007F6E2E" w:rsidRPr="00780655" w:rsidRDefault="007F6E2E" w:rsidP="007F6E2E">
      <w:pPr>
        <w:rPr>
          <w:b/>
          <w:bCs/>
        </w:rPr>
      </w:pPr>
    </w:p>
    <w:p w14:paraId="05AF503D" w14:textId="77777777" w:rsidR="007F6E2E" w:rsidRPr="00780655" w:rsidRDefault="007F6E2E" w:rsidP="007F6E2E">
      <w:pPr>
        <w:rPr>
          <w:b/>
          <w:bCs/>
        </w:rPr>
      </w:pPr>
    </w:p>
    <w:p w14:paraId="31A5E832" w14:textId="77777777" w:rsidR="007F6E2E" w:rsidRPr="00780655" w:rsidRDefault="007F6E2E" w:rsidP="007F6E2E">
      <w:pPr>
        <w:rPr>
          <w:rFonts w:eastAsia="Calibri" w:cstheme="minorHAnsi"/>
          <w:color w:val="0070C0"/>
        </w:rPr>
      </w:pPr>
    </w:p>
    <w:p w14:paraId="44C98AED"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02E3766D"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6B42DC48"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7F09A832" w14:textId="77777777" w:rsidR="007F6E2E" w:rsidRPr="00780655" w:rsidRDefault="007F6E2E" w:rsidP="007F6E2E"/>
    <w:p w14:paraId="3086889E" w14:textId="77777777" w:rsidR="007F6E2E" w:rsidRPr="00780655" w:rsidRDefault="007F6E2E" w:rsidP="007F6E2E"/>
    <w:p w14:paraId="3433D204"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430CBB45"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5A791B69"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731D60B6" w14:textId="77777777" w:rsidR="00193A32" w:rsidRPr="00780655" w:rsidRDefault="00193A32" w:rsidP="00193A32"/>
    <w:p w14:paraId="49141097" w14:textId="77777777" w:rsidR="00193A32" w:rsidRPr="00780655" w:rsidRDefault="00193A32" w:rsidP="00193A32"/>
    <w:p w14:paraId="21CD4F0B" w14:textId="77777777" w:rsidR="00193A32" w:rsidRPr="00780655" w:rsidRDefault="00193A32" w:rsidP="00193A32"/>
    <w:p w14:paraId="5C5E18D5" w14:textId="77777777" w:rsidR="00193A32" w:rsidRPr="00780655" w:rsidRDefault="00193A32" w:rsidP="00193A32"/>
    <w:p w14:paraId="20EB9A4B" w14:textId="77777777" w:rsidR="00193A32" w:rsidRPr="00780655" w:rsidRDefault="00193A32" w:rsidP="00193A32"/>
    <w:p w14:paraId="098AECD7" w14:textId="77777777" w:rsidR="00193A32" w:rsidRPr="00780655" w:rsidRDefault="00193A32" w:rsidP="00193A32"/>
    <w:p w14:paraId="31ACB36C" w14:textId="77777777" w:rsidR="00193A32" w:rsidRPr="00780655" w:rsidRDefault="00193A32" w:rsidP="00193A32"/>
    <w:p w14:paraId="496BFC5E" w14:textId="77777777" w:rsidR="00193A32" w:rsidRPr="00780655" w:rsidRDefault="00193A32" w:rsidP="00193A32"/>
    <w:p w14:paraId="4EBD7C96" w14:textId="77777777" w:rsidR="00D82393" w:rsidRPr="00780655" w:rsidRDefault="00D82393" w:rsidP="00193A32"/>
    <w:p w14:paraId="5661698C" w14:textId="77777777" w:rsidR="00D82393" w:rsidRPr="00780655" w:rsidRDefault="00D82393" w:rsidP="00193A32"/>
    <w:p w14:paraId="721AFEA4" w14:textId="77777777" w:rsidR="00D82393" w:rsidRPr="00780655" w:rsidRDefault="00D82393" w:rsidP="00193A32"/>
    <w:p w14:paraId="10A7D12B" w14:textId="77777777" w:rsidR="007F6E2E" w:rsidRPr="00780655" w:rsidRDefault="007F6E2E" w:rsidP="007F6E2E"/>
    <w:p w14:paraId="11100E34" w14:textId="499CB6BC" w:rsidR="00D82393" w:rsidRPr="00283D02" w:rsidRDefault="00D82393" w:rsidP="00283D02">
      <w:pPr>
        <w:pStyle w:val="Antrat2"/>
        <w:ind w:left="5103"/>
        <w:rPr>
          <w:rFonts w:asciiTheme="minorHAnsi" w:hAnsiTheme="minorHAnsi"/>
          <w:color w:val="0070C0"/>
          <w:sz w:val="21"/>
          <w:szCs w:val="21"/>
        </w:rPr>
      </w:pPr>
      <w:bookmarkStart w:id="90" w:name="_Toc161997958"/>
      <w:bookmarkStart w:id="91" w:name="_Toc209450472"/>
      <w:r w:rsidRPr="00283D02">
        <w:rPr>
          <w:rFonts w:asciiTheme="minorHAnsi" w:hAnsiTheme="minorHAnsi"/>
          <w:color w:val="0070C0"/>
          <w:sz w:val="21"/>
          <w:szCs w:val="21"/>
        </w:rPr>
        <w:lastRenderedPageBreak/>
        <w:t xml:space="preserve">Pirkimo sąlygų </w:t>
      </w:r>
      <w:r w:rsidR="00D44D5E">
        <w:rPr>
          <w:rFonts w:asciiTheme="minorHAnsi" w:hAnsiTheme="minorHAnsi"/>
          <w:color w:val="0070C0"/>
          <w:sz w:val="21"/>
          <w:szCs w:val="21"/>
        </w:rPr>
        <w:t>9</w:t>
      </w:r>
      <w:r w:rsidR="00D44D5E" w:rsidRPr="00283D02">
        <w:rPr>
          <w:rFonts w:asciiTheme="minorHAnsi" w:hAnsiTheme="minorHAnsi"/>
          <w:color w:val="0070C0"/>
          <w:sz w:val="21"/>
          <w:szCs w:val="21"/>
        </w:rPr>
        <w:t xml:space="preserve"> </w:t>
      </w:r>
      <w:r w:rsidR="001D68D2" w:rsidRPr="00283D02">
        <w:rPr>
          <w:rFonts w:asciiTheme="minorHAnsi" w:hAnsiTheme="minorHAnsi"/>
          <w:color w:val="0070C0"/>
          <w:sz w:val="21"/>
          <w:szCs w:val="21"/>
        </w:rPr>
        <w:t>priedas</w:t>
      </w:r>
      <w:r w:rsidRPr="00283D02">
        <w:rPr>
          <w:rFonts w:asciiTheme="minorHAnsi" w:hAnsiTheme="minorHAnsi"/>
          <w:color w:val="0070C0"/>
          <w:sz w:val="21"/>
          <w:szCs w:val="21"/>
        </w:rPr>
        <w:t xml:space="preserve"> „Tiekėjo deklaracija dėl atitikties PĮ 58 str. 4 </w:t>
      </w:r>
      <w:r w:rsidRPr="001E4218">
        <w:rPr>
          <w:rFonts w:asciiTheme="minorHAnsi" w:hAnsiTheme="minorHAnsi"/>
          <w:color w:val="0070C0"/>
          <w:sz w:val="21"/>
          <w:szCs w:val="21"/>
          <w:vertAlign w:val="superscript"/>
        </w:rPr>
        <w:t>1</w:t>
      </w:r>
      <w:r w:rsidRPr="00283D02">
        <w:rPr>
          <w:rFonts w:asciiTheme="minorHAnsi" w:hAnsiTheme="minorHAnsi"/>
          <w:color w:val="0070C0"/>
          <w:sz w:val="21"/>
          <w:szCs w:val="21"/>
        </w:rPr>
        <w:t xml:space="preserve"> d. nuostatoms“</w:t>
      </w:r>
      <w:bookmarkEnd w:id="90"/>
      <w:bookmarkEnd w:id="91"/>
    </w:p>
    <w:p w14:paraId="2FFDA17B" w14:textId="77777777" w:rsidR="003B3203" w:rsidRDefault="003B3203" w:rsidP="00D82393">
      <w:pPr>
        <w:spacing w:line="259" w:lineRule="auto"/>
        <w:jc w:val="center"/>
        <w:rPr>
          <w:rFonts w:asciiTheme="majorHAnsi" w:eastAsiaTheme="minorHAnsi" w:hAnsiTheme="majorHAnsi" w:cstheme="majorHAnsi"/>
          <w:kern w:val="2"/>
          <w:sz w:val="22"/>
          <w:szCs w:val="22"/>
          <w:lang w:eastAsia="en-US"/>
          <w14:ligatures w14:val="standardContextual"/>
        </w:rPr>
      </w:pPr>
    </w:p>
    <w:p w14:paraId="3028B531" w14:textId="77777777" w:rsidR="00D82393" w:rsidRPr="00780655" w:rsidRDefault="00D82393" w:rsidP="00D82393">
      <w:pPr>
        <w:spacing w:line="259" w:lineRule="auto"/>
        <w:jc w:val="center"/>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Tiekėjo pavadinimas</w:t>
      </w:r>
    </w:p>
    <w:p w14:paraId="24BBD38C" w14:textId="77777777" w:rsidR="00D82393" w:rsidRPr="00780655" w:rsidRDefault="00D82393" w:rsidP="00D82393">
      <w:pPr>
        <w:spacing w:line="259" w:lineRule="auto"/>
        <w:rPr>
          <w:rFonts w:asciiTheme="majorHAnsi" w:eastAsia="Times New Roman" w:hAnsiTheme="majorHAnsi" w:cstheme="majorHAnsi"/>
          <w:b/>
          <w:kern w:val="2"/>
          <w:sz w:val="22"/>
          <w:szCs w:val="22"/>
          <w:lang w:eastAsia="zh-CN"/>
          <w14:ligatures w14:val="standardContextual"/>
        </w:rPr>
      </w:pPr>
      <w:r w:rsidRPr="00780655">
        <w:rPr>
          <w:rFonts w:asciiTheme="majorHAnsi" w:eastAsia="Times New Roman" w:hAnsiTheme="majorHAnsi" w:cstheme="majorHAnsi"/>
          <w:b/>
          <w:kern w:val="2"/>
          <w:sz w:val="22"/>
          <w:szCs w:val="22"/>
          <w:lang w:eastAsia="zh-CN"/>
          <w14:ligatures w14:val="standardContextual"/>
        </w:rPr>
        <w:t>UAB „</w:t>
      </w:r>
      <w:r w:rsidR="00296814">
        <w:rPr>
          <w:rFonts w:asciiTheme="majorHAnsi" w:eastAsia="Times New Roman" w:hAnsiTheme="majorHAnsi" w:cstheme="majorHAnsi"/>
          <w:b/>
          <w:kern w:val="2"/>
          <w:sz w:val="22"/>
          <w:szCs w:val="22"/>
          <w:lang w:eastAsia="zh-CN"/>
          <w14:ligatures w14:val="standardContextual"/>
        </w:rPr>
        <w:t>Mažeikių vandenys</w:t>
      </w:r>
      <w:r w:rsidRPr="00780655">
        <w:rPr>
          <w:rFonts w:asciiTheme="majorHAnsi" w:eastAsia="Times New Roman" w:hAnsiTheme="majorHAnsi" w:cstheme="majorHAnsi"/>
          <w:b/>
          <w:kern w:val="2"/>
          <w:sz w:val="22"/>
          <w:szCs w:val="22"/>
          <w:lang w:eastAsia="zh-CN"/>
          <w14:ligatures w14:val="standardContextual"/>
        </w:rPr>
        <w:t>“</w:t>
      </w:r>
    </w:p>
    <w:p w14:paraId="54AF64EB" w14:textId="77777777" w:rsidR="00D82393" w:rsidRPr="00780655" w:rsidRDefault="00D82393" w:rsidP="00D82393">
      <w:pPr>
        <w:spacing w:line="259" w:lineRule="auto"/>
        <w:jc w:val="center"/>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TIEKĖJO DEKLARACIJA</w:t>
      </w:r>
    </w:p>
    <w:p w14:paraId="67BF7B03" w14:textId="77777777" w:rsidR="00D82393" w:rsidRPr="00780655" w:rsidRDefault="00D82393" w:rsidP="00D82393">
      <w:pPr>
        <w:spacing w:line="259" w:lineRule="auto"/>
        <w:jc w:val="center"/>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(data)</w:t>
      </w:r>
    </w:p>
    <w:p w14:paraId="37DF14A8" w14:textId="77777777" w:rsidR="00D82393" w:rsidRPr="00780655" w:rsidRDefault="00D82393" w:rsidP="00D82393">
      <w:pPr>
        <w:spacing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 xml:space="preserve">Patvirtinu, kad </w:t>
      </w:r>
      <w:r w:rsidRPr="00226580">
        <w:rPr>
          <w:rFonts w:asciiTheme="majorHAnsi" w:eastAsiaTheme="minorHAnsi" w:hAnsiTheme="majorHAnsi" w:cstheme="majorHAnsi"/>
          <w:b/>
          <w:bCs/>
          <w:kern w:val="2"/>
          <w:sz w:val="22"/>
          <w:szCs w:val="22"/>
          <w:lang w:eastAsia="en-US"/>
          <w14:ligatures w14:val="standardContextual"/>
        </w:rPr>
        <w:t>UAB „………“</w:t>
      </w:r>
      <w:r w:rsidRPr="00226580">
        <w:rPr>
          <w:rFonts w:asciiTheme="majorHAnsi" w:eastAsiaTheme="minorHAnsi" w:hAnsiTheme="majorHAnsi" w:cstheme="majorHAnsi"/>
          <w:kern w:val="2"/>
          <w:sz w:val="22"/>
          <w:szCs w:val="22"/>
          <w:lang w:eastAsia="en-US"/>
          <w14:ligatures w14:val="standardContextual"/>
        </w:rPr>
        <w:t xml:space="preserve"> ir</w:t>
      </w:r>
      <w:r w:rsidRPr="00780655">
        <w:rPr>
          <w:rFonts w:asciiTheme="majorHAnsi" w:eastAsiaTheme="minorHAnsi" w:hAnsiTheme="majorHAnsi" w:cstheme="majorHAnsi"/>
          <w:kern w:val="2"/>
          <w:sz w:val="22"/>
          <w:szCs w:val="22"/>
          <w:lang w:eastAsia="en-US"/>
          <w14:ligatures w14:val="standardContextual"/>
        </w:rPr>
        <w:t xml:space="preserve"> jo siūlomos konkrečiame pirkime </w:t>
      </w:r>
      <w:bookmarkStart w:id="92" w:name="_Hlk146983908"/>
      <w:bookmarkStart w:id="93" w:name="_Hlk124419539"/>
      <w:r w:rsidRPr="00780655">
        <w:rPr>
          <w:rFonts w:asciiTheme="majorHAnsi" w:eastAsiaTheme="minorHAnsi" w:hAnsiTheme="majorHAnsi" w:cstheme="majorHAnsi"/>
          <w:kern w:val="2"/>
          <w:sz w:val="22"/>
          <w:szCs w:val="22"/>
          <w:lang w:eastAsia="en-US"/>
          <w14:ligatures w14:val="standardContextual"/>
        </w:rPr>
        <w:t>„</w:t>
      </w:r>
      <w:r w:rsidRPr="00780655">
        <w:rPr>
          <w:rFonts w:asciiTheme="majorHAnsi" w:eastAsiaTheme="minorHAnsi" w:hAnsiTheme="majorHAnsi" w:cstheme="majorHAnsi"/>
          <w:color w:val="333333"/>
          <w:kern w:val="2"/>
          <w:sz w:val="22"/>
          <w:szCs w:val="22"/>
          <w:shd w:val="clear" w:color="auto" w:fill="FFFFFF"/>
          <w:lang w:eastAsia="en-US"/>
          <w14:ligatures w14:val="standardContextual"/>
        </w:rPr>
        <w:t>_________________</w:t>
      </w:r>
      <w:r w:rsidRPr="00780655">
        <w:rPr>
          <w:rFonts w:asciiTheme="majorHAnsi" w:eastAsiaTheme="minorHAnsi" w:hAnsiTheme="majorHAnsi" w:cstheme="majorHAnsi"/>
          <w:kern w:val="2"/>
          <w:sz w:val="22"/>
          <w:szCs w:val="22"/>
          <w:lang w:eastAsia="en-US"/>
          <w14:ligatures w14:val="standardContextual"/>
        </w:rPr>
        <w:t xml:space="preserve">“ (CVP IS pirkimo Nr. </w:t>
      </w:r>
      <w:bookmarkEnd w:id="92"/>
      <w:r w:rsidRPr="00780655">
        <w:rPr>
          <w:rFonts w:asciiTheme="majorHAnsi" w:eastAsiaTheme="minorHAnsi" w:hAnsiTheme="majorHAnsi" w:cstheme="majorHAnsi"/>
          <w:color w:val="333333"/>
          <w:kern w:val="2"/>
          <w:sz w:val="22"/>
          <w:szCs w:val="22"/>
          <w:shd w:val="clear" w:color="auto" w:fill="FFFFFF"/>
          <w:lang w:eastAsia="en-US"/>
          <w14:ligatures w14:val="standardContextual"/>
        </w:rPr>
        <w:t>_____________</w:t>
      </w:r>
      <w:r w:rsidRPr="00780655">
        <w:rPr>
          <w:rFonts w:asciiTheme="majorHAnsi" w:eastAsiaTheme="minorHAnsi" w:hAnsiTheme="majorHAnsi" w:cstheme="majorHAnsi"/>
          <w:iCs/>
          <w:kern w:val="2"/>
          <w:sz w:val="22"/>
          <w:szCs w:val="22"/>
          <w:lang w:eastAsia="en-US"/>
          <w14:ligatures w14:val="standardContextual"/>
        </w:rPr>
        <w:t>)</w:t>
      </w:r>
      <w:r w:rsidRPr="00780655">
        <w:rPr>
          <w:rFonts w:asciiTheme="majorHAnsi" w:eastAsiaTheme="minorHAnsi" w:hAnsiTheme="majorHAnsi" w:cstheme="majorHAnsi"/>
          <w:kern w:val="2"/>
          <w:sz w:val="22"/>
          <w:szCs w:val="22"/>
          <w:lang w:eastAsia="en-US"/>
          <w14:ligatures w14:val="standardContextual"/>
        </w:rPr>
        <w:t>,</w:t>
      </w:r>
      <w:bookmarkEnd w:id="93"/>
      <w:r w:rsidRPr="00780655">
        <w:rPr>
          <w:rFonts w:asciiTheme="majorHAnsi" w:eastAsiaTheme="minorHAnsi" w:hAnsiTheme="majorHAnsi" w:cstheme="majorHAnsi"/>
          <w:kern w:val="2"/>
          <w:sz w:val="22"/>
          <w:szCs w:val="22"/>
          <w:lang w:eastAsia="en-US"/>
          <w14:ligatures w14:val="standardContextual"/>
        </w:rPr>
        <w:t xml:space="preserve"> darbai/paslaugos/prekės nepatenka tarp pasiūlymo atmetimo kriterijų. Tai yra:</w:t>
      </w:r>
    </w:p>
    <w:p w14:paraId="04284076" w14:textId="77777777" w:rsidR="00D82393" w:rsidRPr="00780655" w:rsidRDefault="00D82393"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1)</w:t>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hAnsiTheme="majorHAnsi" w:cstheme="majorHAnsi"/>
          <w:sz w:val="22"/>
          <w:szCs w:val="22"/>
        </w:rPr>
        <w:t xml:space="preserve">tiekėjas, jo subtiekėjas, ūkio subjektai, kurių pajėgumais remiamasi, </w:t>
      </w:r>
      <w:r w:rsidRPr="00780655">
        <w:rPr>
          <w:rFonts w:asciiTheme="majorHAnsi" w:eastAsiaTheme="minorHAnsi" w:hAnsiTheme="majorHAnsi" w:cstheme="majorHAnsi"/>
          <w:kern w:val="2"/>
          <w:sz w:val="22"/>
          <w:szCs w:val="22"/>
          <w:lang w:eastAsia="en-US"/>
          <w14:ligatures w14:val="standardContextual"/>
        </w:rPr>
        <w:t xml:space="preserve">ar juos kontroliuojantys asmenys nėra juridiniai asmenys, registruoti valstybėse ar teritorijose, nurodytose Lietuvos Respublikos Vyriausybės patvirtintame valstybių ar teritorijų, su kuriomis susijusiems pasiūlymams taikomas šis pasiūlymo atmetimo pagrindas, sąraše </w:t>
      </w:r>
      <w:r w:rsidRPr="00780655">
        <w:rPr>
          <w:rFonts w:asciiTheme="majorHAnsi" w:hAnsiTheme="majorHAnsi" w:cstheme="majorHAnsi"/>
          <w:sz w:val="22"/>
          <w:szCs w:val="22"/>
        </w:rPr>
        <w:t xml:space="preserve">(t. y. Rusijos Federacija, Baltarusijos Respublika, Rusijos Federacijos aneksuotas Krymas, Moldovos Respublikos Vyriausybės nekontroliuojama </w:t>
      </w:r>
      <w:proofErr w:type="spellStart"/>
      <w:r w:rsidRPr="00780655">
        <w:rPr>
          <w:rFonts w:asciiTheme="majorHAnsi" w:hAnsiTheme="majorHAnsi" w:cstheme="majorHAnsi"/>
          <w:sz w:val="22"/>
          <w:szCs w:val="22"/>
        </w:rPr>
        <w:t>Padniestrės</w:t>
      </w:r>
      <w:proofErr w:type="spellEnd"/>
      <w:r w:rsidRPr="00780655">
        <w:rPr>
          <w:rFonts w:asciiTheme="majorHAnsi" w:hAnsiTheme="majorHAnsi" w:cstheme="majorHAnsi"/>
          <w:sz w:val="22"/>
          <w:szCs w:val="22"/>
        </w:rPr>
        <w:t xml:space="preserve"> teritorija, </w:t>
      </w:r>
      <w:proofErr w:type="spellStart"/>
      <w:r w:rsidRPr="00780655">
        <w:rPr>
          <w:rFonts w:asciiTheme="majorHAnsi" w:hAnsiTheme="majorHAnsi" w:cstheme="majorHAnsi"/>
          <w:sz w:val="22"/>
          <w:szCs w:val="22"/>
        </w:rPr>
        <w:t>Sakartvelo</w:t>
      </w:r>
      <w:proofErr w:type="spellEnd"/>
      <w:r w:rsidRPr="00780655">
        <w:rPr>
          <w:rFonts w:asciiTheme="majorHAnsi" w:hAnsiTheme="majorHAnsi" w:cstheme="majorHAnsi"/>
          <w:sz w:val="22"/>
          <w:szCs w:val="22"/>
        </w:rPr>
        <w:t xml:space="preserve"> Vyriausybės nekontroliuojamos Abchazijos ir Pietų Osetijos teritorijos)</w:t>
      </w:r>
      <w:r w:rsidRPr="00780655">
        <w:rPr>
          <w:rFonts w:asciiTheme="majorHAnsi" w:eastAsiaTheme="minorHAnsi" w:hAnsiTheme="majorHAnsi" w:cstheme="majorHAnsi"/>
          <w:kern w:val="2"/>
          <w:sz w:val="22"/>
          <w:szCs w:val="22"/>
          <w:lang w:eastAsia="en-US"/>
          <w14:ligatures w14:val="standardContextual"/>
        </w:rPr>
        <w:t>;</w:t>
      </w:r>
    </w:p>
    <w:p w14:paraId="173D90AA" w14:textId="77777777" w:rsidR="00C24EE8" w:rsidRDefault="00D82393"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2)</w:t>
      </w:r>
      <w:r w:rsidRPr="00780655">
        <w:rPr>
          <w:rFonts w:asciiTheme="majorHAnsi" w:eastAsiaTheme="minorHAnsi" w:hAnsiTheme="majorHAnsi" w:cstheme="majorHAnsi"/>
          <w:kern w:val="2"/>
          <w:sz w:val="22"/>
          <w:szCs w:val="22"/>
          <w:lang w:eastAsia="en-US"/>
          <w14:ligatures w14:val="standardContextual"/>
        </w:rPr>
        <w:tab/>
        <w:t xml:space="preserve">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w:t>
      </w:r>
      <w:r w:rsidRPr="00780655">
        <w:rPr>
          <w:rFonts w:asciiTheme="majorHAnsi" w:eastAsia="Times New Roman" w:hAnsiTheme="majorHAnsi" w:cstheme="majorHAnsi"/>
          <w:sz w:val="22"/>
          <w:szCs w:val="22"/>
        </w:rPr>
        <w:t>(</w:t>
      </w:r>
      <w:r w:rsidRPr="00780655">
        <w:rPr>
          <w:rFonts w:asciiTheme="majorHAnsi" w:hAnsiTheme="majorHAnsi" w:cstheme="majorHAnsi"/>
          <w:sz w:val="22"/>
          <w:szCs w:val="22"/>
        </w:rPr>
        <w:t xml:space="preserve">t. y. Rusijos Federacija, Baltarusijos Respublika, Rusijos Federacijos aneksuotas Krymas, Moldovos Respublikos Vyriausybės nekontroliuojama </w:t>
      </w:r>
      <w:proofErr w:type="spellStart"/>
      <w:r w:rsidRPr="00780655">
        <w:rPr>
          <w:rFonts w:asciiTheme="majorHAnsi" w:hAnsiTheme="majorHAnsi" w:cstheme="majorHAnsi"/>
          <w:sz w:val="22"/>
          <w:szCs w:val="22"/>
        </w:rPr>
        <w:t>Padniestrės</w:t>
      </w:r>
      <w:proofErr w:type="spellEnd"/>
      <w:r w:rsidRPr="00780655">
        <w:rPr>
          <w:rFonts w:asciiTheme="majorHAnsi" w:hAnsiTheme="majorHAnsi" w:cstheme="majorHAnsi"/>
          <w:sz w:val="22"/>
          <w:szCs w:val="22"/>
        </w:rPr>
        <w:t xml:space="preserve"> teritorija, </w:t>
      </w:r>
      <w:proofErr w:type="spellStart"/>
      <w:r w:rsidRPr="00780655">
        <w:rPr>
          <w:rFonts w:asciiTheme="majorHAnsi" w:hAnsiTheme="majorHAnsi" w:cstheme="majorHAnsi"/>
          <w:sz w:val="22"/>
          <w:szCs w:val="22"/>
        </w:rPr>
        <w:t>Sakartvelo</w:t>
      </w:r>
      <w:proofErr w:type="spellEnd"/>
      <w:r w:rsidRPr="00780655">
        <w:rPr>
          <w:rFonts w:asciiTheme="majorHAnsi" w:hAnsiTheme="majorHAnsi" w:cstheme="majorHAnsi"/>
          <w:sz w:val="22"/>
          <w:szCs w:val="22"/>
        </w:rPr>
        <w:t xml:space="preserve"> Vyriausybės nekontroliuojamos Abchazijos ir Pietų Osetijos teritorijos)</w:t>
      </w:r>
      <w:r w:rsidRPr="00780655">
        <w:rPr>
          <w:rFonts w:asciiTheme="majorHAnsi" w:eastAsiaTheme="minorHAnsi" w:hAnsiTheme="majorHAnsi" w:cstheme="majorHAnsi"/>
          <w:kern w:val="2"/>
          <w:sz w:val="22"/>
          <w:szCs w:val="22"/>
          <w:lang w:eastAsia="en-US"/>
          <w14:ligatures w14:val="standardContextual"/>
        </w:rPr>
        <w:t xml:space="preserve"> </w:t>
      </w:r>
      <w:r w:rsidR="00C24EE8">
        <w:rPr>
          <w:rFonts w:asciiTheme="majorHAnsi" w:eastAsiaTheme="minorHAnsi" w:hAnsiTheme="majorHAnsi" w:cstheme="majorHAnsi"/>
          <w:kern w:val="2"/>
          <w:sz w:val="22"/>
          <w:szCs w:val="22"/>
          <w:lang w:eastAsia="en-US"/>
          <w14:ligatures w14:val="standardContextual"/>
        </w:rPr>
        <w:t xml:space="preserve">(toliau- Sąrašas) </w:t>
      </w:r>
      <w:r w:rsidRPr="00780655">
        <w:rPr>
          <w:rFonts w:asciiTheme="majorHAnsi" w:eastAsiaTheme="minorHAnsi" w:hAnsiTheme="majorHAnsi" w:cstheme="majorHAnsi"/>
          <w:kern w:val="2"/>
          <w:sz w:val="22"/>
          <w:szCs w:val="22"/>
          <w:lang w:eastAsia="en-US"/>
          <w14:ligatures w14:val="standardContextual"/>
        </w:rPr>
        <w:t>arba turintys tokių valstybių pilietybę;</w:t>
      </w:r>
    </w:p>
    <w:p w14:paraId="2FE37A2A" w14:textId="19C1C5EF" w:rsidR="00D82393" w:rsidRDefault="00D82393"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3)</w:t>
      </w:r>
      <w:r w:rsidRPr="00780655">
        <w:rPr>
          <w:rFonts w:asciiTheme="majorHAnsi" w:eastAsiaTheme="minorHAnsi" w:hAnsiTheme="majorHAnsi" w:cstheme="majorHAnsi"/>
          <w:kern w:val="2"/>
          <w:sz w:val="22"/>
          <w:szCs w:val="22"/>
          <w:lang w:eastAsia="en-US"/>
          <w14:ligatures w14:val="standardContextual"/>
        </w:rPr>
        <w:tab/>
      </w:r>
      <w:r w:rsidR="00C24EE8">
        <w:rPr>
          <w:rFonts w:asciiTheme="majorHAnsi" w:eastAsiaTheme="minorHAnsi" w:hAnsiTheme="majorHAnsi" w:cstheme="majorHAnsi"/>
          <w:kern w:val="2"/>
          <w:sz w:val="22"/>
          <w:szCs w:val="22"/>
          <w:lang w:eastAsia="en-US"/>
          <w14:ligatures w14:val="standardContextual"/>
        </w:rPr>
        <w:t>prekių/</w:t>
      </w:r>
      <w:r w:rsidRPr="00780655">
        <w:rPr>
          <w:rFonts w:asciiTheme="majorHAnsi" w:eastAsiaTheme="minorHAnsi" w:hAnsiTheme="majorHAnsi" w:cstheme="majorHAnsi"/>
          <w:kern w:val="2"/>
          <w:sz w:val="22"/>
          <w:szCs w:val="22"/>
          <w:lang w:eastAsia="en-US"/>
          <w14:ligatures w14:val="standardContextual"/>
        </w:rPr>
        <w:t>paslaugų kilmė</w:t>
      </w:r>
      <w:r w:rsidR="00CC2006">
        <w:rPr>
          <w:rFonts w:asciiTheme="majorHAnsi" w:eastAsiaTheme="minorHAnsi" w:hAnsiTheme="majorHAnsi" w:cstheme="majorHAnsi"/>
          <w:kern w:val="2"/>
          <w:sz w:val="22"/>
          <w:szCs w:val="22"/>
          <w:lang w:eastAsia="en-US"/>
          <w14:ligatures w14:val="standardContextual"/>
        </w:rPr>
        <w:t xml:space="preserve"> </w:t>
      </w:r>
      <w:r w:rsidRPr="00780655">
        <w:rPr>
          <w:rFonts w:asciiTheme="majorHAnsi" w:eastAsiaTheme="minorHAnsi" w:hAnsiTheme="majorHAnsi" w:cstheme="majorHAnsi"/>
          <w:kern w:val="2"/>
          <w:sz w:val="22"/>
          <w:szCs w:val="22"/>
          <w:lang w:eastAsia="en-US"/>
          <w14:ligatures w14:val="standardContextual"/>
        </w:rPr>
        <w:t xml:space="preserve"> </w:t>
      </w:r>
      <w:bookmarkStart w:id="94" w:name="_Hlk205321788"/>
      <w:r w:rsidR="00CC2006" w:rsidRPr="00CC2006">
        <w:rPr>
          <w:rFonts w:asciiTheme="majorHAnsi" w:eastAsiaTheme="minorHAnsi" w:hAnsiTheme="majorHAnsi" w:cstheme="majorHAnsi"/>
          <w:kern w:val="2"/>
          <w:sz w:val="22"/>
          <w:szCs w:val="22"/>
          <w:lang w:eastAsia="en-US"/>
          <w14:ligatures w14:val="standardContextual"/>
        </w:rPr>
        <w:t>(įskaitant jų sudedamąsias dalis</w:t>
      </w:r>
      <w:r w:rsidR="00CC2006" w:rsidRPr="00CC2006">
        <w:rPr>
          <w:rFonts w:asciiTheme="majorHAnsi" w:eastAsiaTheme="minorHAnsi" w:hAnsiTheme="majorHAnsi" w:cstheme="majorHAnsi"/>
          <w:bCs/>
          <w:kern w:val="2"/>
          <w:sz w:val="22"/>
          <w:szCs w:val="22"/>
          <w:lang w:eastAsia="en-US"/>
          <w14:ligatures w14:val="standardContextual"/>
        </w:rPr>
        <w:t>, pakuotes</w:t>
      </w:r>
      <w:r w:rsidR="00CC2006" w:rsidRPr="00CC2006">
        <w:rPr>
          <w:rFonts w:asciiTheme="majorHAnsi" w:eastAsiaTheme="minorHAnsi" w:hAnsiTheme="majorHAnsi" w:cstheme="majorHAnsi"/>
          <w:kern w:val="2"/>
          <w:sz w:val="22"/>
          <w:szCs w:val="22"/>
          <w:lang w:eastAsia="en-US"/>
          <w14:ligatures w14:val="standardContextual"/>
        </w:rPr>
        <w:t xml:space="preserve">) </w:t>
      </w:r>
      <w:bookmarkEnd w:id="94"/>
      <w:r w:rsidRPr="00780655">
        <w:rPr>
          <w:rFonts w:asciiTheme="majorHAnsi" w:eastAsiaTheme="minorHAnsi" w:hAnsiTheme="majorHAnsi" w:cstheme="majorHAnsi"/>
          <w:kern w:val="2"/>
          <w:sz w:val="22"/>
          <w:szCs w:val="22"/>
          <w:lang w:eastAsia="en-US"/>
          <w14:ligatures w14:val="standardContextual"/>
        </w:rPr>
        <w:t xml:space="preserve">nėra iš valstybių ar teritorijų, nurodytose Lietuvos Respublikos Vyriausybės patvirtintame valstybių ar teritorijų, su kuriomis susijusiems pasiūlymams taikomas šis pasiūlymo atmetimo pagrindas, </w:t>
      </w:r>
      <w:r w:rsidR="00C24EE8">
        <w:rPr>
          <w:rFonts w:asciiTheme="majorHAnsi" w:eastAsiaTheme="minorHAnsi" w:hAnsiTheme="majorHAnsi" w:cstheme="majorHAnsi"/>
          <w:kern w:val="2"/>
          <w:sz w:val="22"/>
          <w:szCs w:val="22"/>
          <w:lang w:eastAsia="en-US"/>
          <w14:ligatures w14:val="standardContextual"/>
        </w:rPr>
        <w:t>Sąraše;</w:t>
      </w:r>
    </w:p>
    <w:p w14:paraId="44D25DC5" w14:textId="77777777" w:rsidR="00C24EE8" w:rsidRPr="00780655" w:rsidRDefault="00C24EE8"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Pr>
          <w:rFonts w:asciiTheme="majorHAnsi" w:eastAsiaTheme="minorHAnsi" w:hAnsiTheme="majorHAnsi" w:cstheme="majorHAnsi"/>
          <w:kern w:val="2"/>
          <w:sz w:val="22"/>
          <w:szCs w:val="22"/>
          <w:lang w:eastAsia="en-US"/>
          <w14:ligatures w14:val="standardContextual"/>
        </w:rPr>
        <w:t xml:space="preserve">4) </w:t>
      </w:r>
      <w:r w:rsidRPr="00C24EE8">
        <w:rPr>
          <w:rFonts w:asciiTheme="majorHAnsi" w:eastAsiaTheme="minorHAnsi" w:hAnsiTheme="majorHAnsi" w:cstheme="majorHAnsi"/>
          <w:kern w:val="2"/>
          <w:sz w:val="22"/>
          <w:szCs w:val="22"/>
          <w:lang w:eastAsia="en-US"/>
          <w14:ligatures w14:val="standardContextual"/>
        </w:rPr>
        <w:t xml:space="preserve">tiekėjas, jo subtiekėjas, ūkio subjektas, kurio pajėgumais remiamasi, </w:t>
      </w:r>
      <w:r>
        <w:rPr>
          <w:rFonts w:asciiTheme="majorHAnsi" w:eastAsiaTheme="minorHAnsi" w:hAnsiTheme="majorHAnsi" w:cstheme="majorHAnsi"/>
          <w:kern w:val="2"/>
          <w:sz w:val="22"/>
          <w:szCs w:val="22"/>
          <w:lang w:eastAsia="en-US"/>
          <w14:ligatures w14:val="standardContextual"/>
        </w:rPr>
        <w:t>ne</w:t>
      </w:r>
      <w:r w:rsidRPr="00C24EE8">
        <w:rPr>
          <w:rFonts w:asciiTheme="majorHAnsi" w:eastAsiaTheme="minorHAnsi" w:hAnsiTheme="majorHAnsi" w:cstheme="majorHAnsi"/>
          <w:kern w:val="2"/>
          <w:sz w:val="22"/>
          <w:szCs w:val="22"/>
          <w:lang w:eastAsia="en-US"/>
          <w14:ligatures w14:val="standardContextual"/>
        </w:rPr>
        <w:t>vykdo veikl</w:t>
      </w:r>
      <w:r>
        <w:rPr>
          <w:rFonts w:asciiTheme="majorHAnsi" w:eastAsiaTheme="minorHAnsi" w:hAnsiTheme="majorHAnsi" w:cstheme="majorHAnsi"/>
          <w:kern w:val="2"/>
          <w:sz w:val="22"/>
          <w:szCs w:val="22"/>
          <w:lang w:eastAsia="en-US"/>
          <w14:ligatures w14:val="standardContextual"/>
        </w:rPr>
        <w:t>os</w:t>
      </w:r>
      <w:r w:rsidRPr="00C24EE8">
        <w:rPr>
          <w:rFonts w:asciiTheme="majorHAnsi" w:eastAsiaTheme="minorHAnsi" w:hAnsiTheme="majorHAnsi" w:cstheme="majorHAnsi"/>
          <w:kern w:val="2"/>
          <w:sz w:val="22"/>
          <w:szCs w:val="22"/>
          <w:lang w:eastAsia="en-US"/>
          <w14:ligatures w14:val="standardContextual"/>
        </w:rPr>
        <w:t xml:space="preserve"> </w:t>
      </w:r>
      <w:r>
        <w:rPr>
          <w:rFonts w:asciiTheme="majorHAnsi" w:eastAsiaTheme="minorHAnsi" w:hAnsiTheme="majorHAnsi" w:cstheme="majorHAnsi"/>
          <w:kern w:val="2"/>
          <w:sz w:val="22"/>
          <w:szCs w:val="22"/>
          <w:lang w:eastAsia="en-US"/>
          <w14:ligatures w14:val="standardContextual"/>
        </w:rPr>
        <w:t>Sąraše</w:t>
      </w:r>
      <w:r w:rsidRPr="00C24EE8">
        <w:rPr>
          <w:rFonts w:asciiTheme="majorHAnsi" w:eastAsiaTheme="minorHAnsi" w:hAnsiTheme="majorHAnsi" w:cstheme="majorHAnsi"/>
          <w:kern w:val="2"/>
          <w:sz w:val="22"/>
          <w:szCs w:val="22"/>
          <w:lang w:eastAsia="en-US"/>
          <w14:ligatures w14:val="standardContextual"/>
        </w:rPr>
        <w:t xml:space="preserve"> nurodytose valstybėse ar teritorijose arba </w:t>
      </w:r>
      <w:r>
        <w:rPr>
          <w:rFonts w:asciiTheme="majorHAnsi" w:eastAsiaTheme="minorHAnsi" w:hAnsiTheme="majorHAnsi" w:cstheme="majorHAnsi"/>
          <w:kern w:val="2"/>
          <w:sz w:val="22"/>
          <w:szCs w:val="22"/>
          <w:lang w:eastAsia="en-US"/>
          <w14:ligatures w14:val="standardContextual"/>
        </w:rPr>
        <w:t>nėra</w:t>
      </w:r>
      <w:r w:rsidRPr="00C24EE8">
        <w:rPr>
          <w:rFonts w:asciiTheme="majorHAnsi" w:eastAsiaTheme="minorHAnsi" w:hAnsiTheme="majorHAnsi" w:cstheme="majorHAnsi"/>
          <w:kern w:val="2"/>
          <w:sz w:val="22"/>
          <w:szCs w:val="22"/>
          <w:lang w:eastAsia="en-US"/>
          <w14:ligatures w14:val="standardContextual"/>
        </w:rPr>
        <w:t xml:space="preserve"> ūkio subjektų grupės, kurios bet kuris narys vykdo veiklą </w:t>
      </w:r>
      <w:r>
        <w:rPr>
          <w:rFonts w:asciiTheme="majorHAnsi" w:eastAsiaTheme="minorHAnsi" w:hAnsiTheme="majorHAnsi" w:cstheme="majorHAnsi"/>
          <w:kern w:val="2"/>
          <w:sz w:val="22"/>
          <w:szCs w:val="22"/>
          <w:lang w:eastAsia="en-US"/>
          <w14:ligatures w14:val="standardContextual"/>
        </w:rPr>
        <w:t>S</w:t>
      </w:r>
      <w:r w:rsidRPr="00C24EE8">
        <w:rPr>
          <w:rFonts w:asciiTheme="majorHAnsi" w:eastAsiaTheme="minorHAnsi" w:hAnsiTheme="majorHAnsi" w:cstheme="majorHAnsi"/>
          <w:kern w:val="2"/>
          <w:sz w:val="22"/>
          <w:szCs w:val="22"/>
          <w:lang w:eastAsia="en-US"/>
          <w14:ligatures w14:val="standardContextual"/>
        </w:rPr>
        <w:t>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5643777" w14:textId="77777777" w:rsidR="00D82393" w:rsidRPr="00780655" w:rsidRDefault="00C24EE8"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Pr>
          <w:rFonts w:asciiTheme="majorHAnsi" w:eastAsiaTheme="minorHAnsi" w:hAnsiTheme="majorHAnsi" w:cstheme="majorHAnsi"/>
          <w:kern w:val="2"/>
          <w:sz w:val="22"/>
          <w:szCs w:val="22"/>
          <w:lang w:eastAsia="en-US"/>
          <w14:ligatures w14:val="standardContextual"/>
        </w:rPr>
        <w:t>5</w:t>
      </w:r>
      <w:r w:rsidR="00D82393" w:rsidRPr="00780655">
        <w:rPr>
          <w:rFonts w:asciiTheme="majorHAnsi" w:eastAsiaTheme="minorHAnsi" w:hAnsiTheme="majorHAnsi" w:cstheme="majorHAnsi"/>
          <w:kern w:val="2"/>
          <w:sz w:val="22"/>
          <w:szCs w:val="22"/>
          <w:lang w:eastAsia="en-US"/>
          <w14:ligatures w14:val="standardContextual"/>
        </w:rPr>
        <w:t>)</w:t>
      </w:r>
      <w:r w:rsidR="00D82393" w:rsidRPr="00780655">
        <w:rPr>
          <w:rFonts w:asciiTheme="majorHAnsi" w:eastAsiaTheme="minorHAnsi" w:hAnsiTheme="majorHAnsi" w:cstheme="majorHAnsi"/>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00B0B576" w14:textId="77777777" w:rsidR="00D82393" w:rsidRPr="00780655" w:rsidRDefault="00C24EE8" w:rsidP="003B3203">
      <w:pPr>
        <w:tabs>
          <w:tab w:val="left" w:pos="1276"/>
        </w:tabs>
        <w:spacing w:after="0" w:line="259" w:lineRule="auto"/>
        <w:ind w:firstLine="720"/>
        <w:jc w:val="both"/>
        <w:rPr>
          <w:rFonts w:ascii="Trebuchet MS" w:eastAsiaTheme="minorHAnsi" w:hAnsi="Trebuchet MS"/>
          <w:kern w:val="2"/>
          <w:sz w:val="22"/>
          <w:szCs w:val="22"/>
          <w:lang w:eastAsia="en-US"/>
          <w14:ligatures w14:val="standardContextual"/>
        </w:rPr>
      </w:pPr>
      <w:r>
        <w:rPr>
          <w:rFonts w:asciiTheme="majorHAnsi" w:eastAsiaTheme="minorHAnsi" w:hAnsiTheme="majorHAnsi" w:cstheme="majorHAnsi"/>
          <w:kern w:val="2"/>
          <w:sz w:val="22"/>
          <w:szCs w:val="22"/>
          <w:lang w:eastAsia="en-US"/>
          <w14:ligatures w14:val="standardContextual"/>
        </w:rPr>
        <w:t>6</w:t>
      </w:r>
      <w:r w:rsidR="00D82393" w:rsidRPr="00780655">
        <w:rPr>
          <w:rFonts w:asciiTheme="majorHAnsi" w:eastAsiaTheme="minorHAnsi" w:hAnsiTheme="majorHAnsi" w:cstheme="majorHAnsi"/>
          <w:kern w:val="2"/>
          <w:sz w:val="22"/>
          <w:szCs w:val="22"/>
          <w:lang w:eastAsia="en-US"/>
          <w14:ligatures w14:val="standardContextual"/>
        </w:rPr>
        <w:t>)</w:t>
      </w:r>
      <w:r w:rsidR="00D82393" w:rsidRPr="00780655">
        <w:rPr>
          <w:rFonts w:asciiTheme="majorHAnsi" w:eastAsiaTheme="minorHAnsi" w:hAnsiTheme="majorHAnsi" w:cstheme="majorHAnsi"/>
          <w:kern w:val="2"/>
          <w:sz w:val="22"/>
          <w:szCs w:val="22"/>
          <w:lang w:eastAsia="en-US"/>
          <w14:ligatures w14:val="standardContextual"/>
        </w:rPr>
        <w:tab/>
        <w:t>1 ir 2 papunkčiuose nurodyti subjektai neturi interesų, galinčių kelti grėsmę nacionaliniam saugumui.</w:t>
      </w:r>
    </w:p>
    <w:p w14:paraId="162E328E" w14:textId="77777777" w:rsidR="00D82393" w:rsidRPr="00780655" w:rsidRDefault="00D82393" w:rsidP="00D82393">
      <w:pPr>
        <w:spacing w:line="259" w:lineRule="auto"/>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Pareigos (pvz. direktorius)</w:t>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eastAsiaTheme="minorHAnsi" w:hAnsiTheme="majorHAnsi" w:cstheme="majorHAnsi"/>
          <w:kern w:val="2"/>
          <w:sz w:val="22"/>
          <w:szCs w:val="22"/>
          <w:lang w:eastAsia="en-US"/>
          <w14:ligatures w14:val="standardContextual"/>
        </w:rPr>
        <w:tab/>
        <w:t>(parašas)</w:t>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eastAsiaTheme="minorHAnsi" w:hAnsiTheme="majorHAnsi" w:cstheme="majorHAnsi"/>
          <w:kern w:val="2"/>
          <w:sz w:val="22"/>
          <w:szCs w:val="22"/>
          <w:lang w:eastAsia="en-US"/>
          <w14:ligatures w14:val="standardContextual"/>
        </w:rPr>
        <w:tab/>
        <w:t>Vardas, Pavardė</w:t>
      </w:r>
    </w:p>
    <w:p w14:paraId="05563E64" w14:textId="469DD03F" w:rsidR="00C24EE8" w:rsidRDefault="00C24EE8" w:rsidP="00C24EE8"/>
    <w:p w14:paraId="58A44846" w14:textId="1C1B275C" w:rsidR="007F6E2E" w:rsidRPr="00283D02" w:rsidRDefault="007F6E2E" w:rsidP="00283D02">
      <w:pPr>
        <w:pStyle w:val="Antrat2"/>
        <w:ind w:left="5103"/>
        <w:rPr>
          <w:rFonts w:asciiTheme="minorHAnsi" w:hAnsiTheme="minorHAnsi"/>
          <w:color w:val="0070C0"/>
          <w:sz w:val="21"/>
          <w:szCs w:val="21"/>
        </w:rPr>
      </w:pPr>
      <w:bookmarkStart w:id="95" w:name="_Toc209450473"/>
      <w:r w:rsidRPr="00283D02">
        <w:rPr>
          <w:rFonts w:asciiTheme="minorHAnsi" w:hAnsiTheme="minorHAnsi"/>
          <w:color w:val="0070C0"/>
          <w:sz w:val="21"/>
          <w:szCs w:val="21"/>
        </w:rPr>
        <w:lastRenderedPageBreak/>
        <w:t xml:space="preserve">Pirkimo sąlygų </w:t>
      </w:r>
      <w:r w:rsidR="001413FB">
        <w:rPr>
          <w:rFonts w:asciiTheme="minorHAnsi" w:hAnsiTheme="minorHAnsi"/>
          <w:color w:val="0070C0"/>
          <w:sz w:val="21"/>
          <w:szCs w:val="21"/>
        </w:rPr>
        <w:t>10</w:t>
      </w:r>
      <w:r w:rsidR="001413FB" w:rsidRPr="00283D02">
        <w:rPr>
          <w:rFonts w:asciiTheme="minorHAnsi" w:hAnsiTheme="minorHAnsi"/>
          <w:color w:val="0070C0"/>
          <w:sz w:val="21"/>
          <w:szCs w:val="21"/>
        </w:rPr>
        <w:t xml:space="preserve"> </w:t>
      </w:r>
      <w:r w:rsidR="001D68D2" w:rsidRPr="00283D02">
        <w:rPr>
          <w:rFonts w:asciiTheme="minorHAnsi" w:hAnsiTheme="minorHAnsi"/>
          <w:color w:val="0070C0"/>
          <w:sz w:val="21"/>
          <w:szCs w:val="21"/>
        </w:rPr>
        <w:t>priedas</w:t>
      </w:r>
      <w:r w:rsidRPr="00283D02">
        <w:rPr>
          <w:rFonts w:asciiTheme="minorHAnsi" w:hAnsiTheme="minorHAnsi"/>
          <w:color w:val="0070C0"/>
          <w:sz w:val="21"/>
          <w:szCs w:val="21"/>
        </w:rPr>
        <w:t xml:space="preserve"> „</w:t>
      </w:r>
      <w:r w:rsidR="003B3203" w:rsidRPr="00283D02">
        <w:rPr>
          <w:rFonts w:asciiTheme="minorHAnsi" w:hAnsiTheme="minorHAnsi"/>
          <w:color w:val="0070C0"/>
          <w:sz w:val="21"/>
          <w:szCs w:val="21"/>
        </w:rPr>
        <w:t>Sąnaudos ir eksploatacijos kaštai</w:t>
      </w:r>
      <w:r w:rsidR="00BD5A4C">
        <w:rPr>
          <w:rFonts w:asciiTheme="minorHAnsi" w:hAnsiTheme="minorHAnsi"/>
          <w:color w:val="0070C0"/>
          <w:sz w:val="21"/>
          <w:szCs w:val="21"/>
        </w:rPr>
        <w:t xml:space="preserve"> 1 POD</w:t>
      </w:r>
      <w:r w:rsidRPr="00283D02">
        <w:rPr>
          <w:rFonts w:asciiTheme="minorHAnsi" w:hAnsiTheme="minorHAnsi"/>
          <w:color w:val="0070C0"/>
          <w:sz w:val="21"/>
          <w:szCs w:val="21"/>
        </w:rPr>
        <w:t>“</w:t>
      </w:r>
      <w:bookmarkEnd w:id="95"/>
    </w:p>
    <w:p w14:paraId="317581A1" w14:textId="77777777" w:rsidR="004139CC" w:rsidRPr="009A0F53" w:rsidRDefault="004139CC" w:rsidP="007F6E2E">
      <w:pPr>
        <w:keepNext/>
        <w:tabs>
          <w:tab w:val="left" w:pos="5174"/>
        </w:tabs>
        <w:ind w:right="140"/>
        <w:jc w:val="right"/>
        <w:outlineLvl w:val="0"/>
        <w:rPr>
          <w:rFonts w:asciiTheme="majorHAnsi" w:eastAsia="Times New Roman" w:hAnsiTheme="majorHAnsi" w:cstheme="majorHAnsi"/>
          <w:b/>
          <w:highlight w:val="yellow"/>
          <w:lang w:eastAsia="x-none"/>
        </w:rPr>
      </w:pPr>
    </w:p>
    <w:tbl>
      <w:tblPr>
        <w:tblW w:w="9828" w:type="dxa"/>
        <w:tblLayout w:type="fixed"/>
        <w:tblLook w:val="04A0" w:firstRow="1" w:lastRow="0" w:firstColumn="1" w:lastColumn="0" w:noHBand="0" w:noVBand="1"/>
      </w:tblPr>
      <w:tblGrid>
        <w:gridCol w:w="9828"/>
      </w:tblGrid>
      <w:tr w:rsidR="007F6E2E" w:rsidRPr="00780655" w14:paraId="4931E28A" w14:textId="77777777" w:rsidTr="0032751C">
        <w:tc>
          <w:tcPr>
            <w:tcW w:w="9828" w:type="dxa"/>
          </w:tcPr>
          <w:bookmarkEnd w:id="89"/>
          <w:p w14:paraId="03FAD7B5" w14:textId="3AC80039" w:rsidR="007F6E2E" w:rsidRPr="00BF66D1" w:rsidRDefault="00BF66D1" w:rsidP="00BF66D1">
            <w:pPr>
              <w:jc w:val="center"/>
              <w:rPr>
                <w:rFonts w:asciiTheme="majorHAnsi" w:hAnsiTheme="majorHAnsi" w:cstheme="majorHAnsi"/>
                <w:b/>
                <w:bCs/>
              </w:rPr>
            </w:pPr>
            <w:r w:rsidRPr="0002415D">
              <w:rPr>
                <w:rFonts w:asciiTheme="majorHAnsi" w:hAnsiTheme="majorHAnsi" w:cstheme="majorHAnsi"/>
                <w:b/>
                <w:bCs/>
                <w:sz w:val="24"/>
                <w:szCs w:val="24"/>
              </w:rPr>
              <w:t>SĄNAUDOS IR EKSPLOATACIJOS KAŠTAI</w:t>
            </w:r>
            <w:r w:rsidR="00762ED2">
              <w:rPr>
                <w:rFonts w:asciiTheme="majorHAnsi" w:hAnsiTheme="majorHAnsi" w:cstheme="majorHAnsi"/>
                <w:b/>
                <w:bCs/>
                <w:sz w:val="24"/>
                <w:szCs w:val="24"/>
              </w:rPr>
              <w:t xml:space="preserve"> 1 POD</w:t>
            </w:r>
            <w:r w:rsidR="00BD5A4C">
              <w:rPr>
                <w:rFonts w:asciiTheme="majorHAnsi" w:hAnsiTheme="majorHAnsi" w:cstheme="majorHAnsi"/>
                <w:b/>
                <w:bCs/>
                <w:sz w:val="24"/>
                <w:szCs w:val="24"/>
              </w:rPr>
              <w:t xml:space="preserve"> /SEDOS M. NVĮ/</w:t>
            </w:r>
          </w:p>
        </w:tc>
      </w:tr>
    </w:tbl>
    <w:p w14:paraId="19CCB348" w14:textId="3E0C56FD" w:rsidR="003B3203" w:rsidRPr="001E4218" w:rsidRDefault="003B3203" w:rsidP="003B3203">
      <w:pPr>
        <w:spacing w:after="0"/>
        <w:rPr>
          <w:rFonts w:asciiTheme="majorHAnsi" w:hAnsiTheme="majorHAnsi" w:cstheme="majorHAnsi"/>
          <w:strike/>
        </w:rPr>
      </w:pPr>
      <w:r w:rsidRPr="003B3203">
        <w:rPr>
          <w:rFonts w:asciiTheme="majorHAnsi" w:hAnsiTheme="majorHAnsi" w:cstheme="majorHAnsi"/>
        </w:rPr>
        <w:t xml:space="preserve">Duomenys apie paskaičiuotas sąnaudas turi būti paimti iš detalių skaičiavimų rangovo </w:t>
      </w:r>
      <w:r w:rsidR="00762ED2">
        <w:rPr>
          <w:rFonts w:asciiTheme="majorHAnsi" w:hAnsiTheme="majorHAnsi" w:cstheme="majorHAnsi"/>
        </w:rPr>
        <w:t>t</w:t>
      </w:r>
      <w:r w:rsidR="00762ED2" w:rsidRPr="003B3203">
        <w:rPr>
          <w:rFonts w:asciiTheme="majorHAnsi" w:hAnsiTheme="majorHAnsi" w:cstheme="majorHAnsi"/>
        </w:rPr>
        <w:t>echnini</w:t>
      </w:r>
      <w:r w:rsidR="00762ED2">
        <w:rPr>
          <w:rFonts w:asciiTheme="majorHAnsi" w:hAnsiTheme="majorHAnsi" w:cstheme="majorHAnsi"/>
        </w:rPr>
        <w:t xml:space="preserve">ame </w:t>
      </w:r>
      <w:r w:rsidR="00762ED2" w:rsidRPr="003B3203">
        <w:rPr>
          <w:rFonts w:asciiTheme="majorHAnsi" w:hAnsiTheme="majorHAnsi" w:cstheme="majorHAnsi"/>
        </w:rPr>
        <w:t>pasiūlym</w:t>
      </w:r>
      <w:r w:rsidR="00762ED2">
        <w:rPr>
          <w:rFonts w:asciiTheme="majorHAnsi" w:hAnsiTheme="majorHAnsi" w:cstheme="majorHAnsi"/>
        </w:rPr>
        <w:t>e (priedas Nr. 1</w:t>
      </w:r>
      <w:r w:rsidR="00BD5A4C">
        <w:rPr>
          <w:rFonts w:asciiTheme="majorHAnsi" w:hAnsiTheme="majorHAnsi" w:cstheme="majorHAnsi"/>
        </w:rPr>
        <w:t>2</w:t>
      </w:r>
      <w:r w:rsidR="00F07997">
        <w:rPr>
          <w:rFonts w:asciiTheme="majorHAnsi" w:hAnsiTheme="majorHAnsi" w:cstheme="majorHAnsi"/>
        </w:rPr>
        <w:t xml:space="preserve"> „Reikalavimai rangovo techniniam pasiūlymui“</w:t>
      </w:r>
      <w:r w:rsidR="00762ED2">
        <w:rPr>
          <w:rFonts w:asciiTheme="majorHAnsi" w:hAnsiTheme="majorHAnsi" w:cstheme="majorHAnsi"/>
        </w:rPr>
        <w:t>)</w:t>
      </w:r>
      <w:r w:rsidR="00D55EDC">
        <w:rPr>
          <w:rFonts w:asciiTheme="majorHAnsi" w:hAnsiTheme="majorHAnsi" w:cstheme="majorHAnsi"/>
        </w:rPr>
        <w:t>.</w:t>
      </w:r>
    </w:p>
    <w:p w14:paraId="5D06A141" w14:textId="77777777" w:rsidR="003B3203" w:rsidRPr="003B3203" w:rsidRDefault="003B3203" w:rsidP="003B3203">
      <w:pPr>
        <w:spacing w:after="0"/>
        <w:rPr>
          <w:rFonts w:asciiTheme="majorHAnsi" w:hAnsiTheme="majorHAnsi" w:cstheme="majorHAnsi"/>
        </w:rPr>
      </w:pPr>
    </w:p>
    <w:p w14:paraId="62651B1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  1 lentelė. Elektros energija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gridCol w:w="1508"/>
        <w:gridCol w:w="1434"/>
      </w:tblGrid>
      <w:tr w:rsidR="003B3203" w:rsidRPr="003B3203" w14:paraId="167F8D3F" w14:textId="77777777" w:rsidTr="00B4350C">
        <w:tc>
          <w:tcPr>
            <w:tcW w:w="6237" w:type="dxa"/>
            <w:tcBorders>
              <w:top w:val="single" w:sz="4" w:space="0" w:color="auto"/>
              <w:left w:val="single" w:sz="4" w:space="0" w:color="auto"/>
              <w:bottom w:val="single" w:sz="4" w:space="0" w:color="auto"/>
              <w:right w:val="single" w:sz="4" w:space="0" w:color="auto"/>
            </w:tcBorders>
          </w:tcPr>
          <w:p w14:paraId="5BCE4C4D"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508" w:type="dxa"/>
            <w:tcBorders>
              <w:top w:val="single" w:sz="4" w:space="0" w:color="auto"/>
              <w:left w:val="single" w:sz="4" w:space="0" w:color="auto"/>
              <w:bottom w:val="single" w:sz="4" w:space="0" w:color="auto"/>
              <w:right w:val="single" w:sz="4" w:space="0" w:color="auto"/>
            </w:tcBorders>
          </w:tcPr>
          <w:p w14:paraId="14521039"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Kaina</w:t>
            </w:r>
          </w:p>
        </w:tc>
        <w:tc>
          <w:tcPr>
            <w:tcW w:w="1434" w:type="dxa"/>
            <w:tcBorders>
              <w:top w:val="single" w:sz="4" w:space="0" w:color="auto"/>
              <w:left w:val="single" w:sz="4" w:space="0" w:color="auto"/>
              <w:bottom w:val="single" w:sz="4" w:space="0" w:color="auto"/>
              <w:right w:val="single" w:sz="4" w:space="0" w:color="auto"/>
            </w:tcBorders>
          </w:tcPr>
          <w:p w14:paraId="2B4523EA"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Vienetai</w:t>
            </w:r>
          </w:p>
        </w:tc>
      </w:tr>
      <w:tr w:rsidR="003B3203" w:rsidRPr="003B3203" w14:paraId="397E6563" w14:textId="77777777" w:rsidTr="00B4350C">
        <w:tc>
          <w:tcPr>
            <w:tcW w:w="6237" w:type="dxa"/>
            <w:tcBorders>
              <w:top w:val="single" w:sz="4" w:space="0" w:color="auto"/>
              <w:left w:val="single" w:sz="4" w:space="0" w:color="auto"/>
              <w:bottom w:val="single" w:sz="4" w:space="0" w:color="auto"/>
              <w:right w:val="single" w:sz="4" w:space="0" w:color="auto"/>
            </w:tcBorders>
          </w:tcPr>
          <w:p w14:paraId="365A5712"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vidutinis elektros energijos suvartojimas  [a]</w:t>
            </w:r>
          </w:p>
        </w:tc>
        <w:tc>
          <w:tcPr>
            <w:tcW w:w="1508" w:type="dxa"/>
            <w:tcBorders>
              <w:top w:val="single" w:sz="4" w:space="0" w:color="auto"/>
              <w:left w:val="single" w:sz="4" w:space="0" w:color="auto"/>
              <w:bottom w:val="single" w:sz="4" w:space="0" w:color="auto"/>
              <w:right w:val="single" w:sz="4" w:space="0" w:color="auto"/>
            </w:tcBorders>
          </w:tcPr>
          <w:p w14:paraId="42CB1552"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[a]</w:t>
            </w:r>
          </w:p>
        </w:tc>
        <w:tc>
          <w:tcPr>
            <w:tcW w:w="1434" w:type="dxa"/>
            <w:tcBorders>
              <w:top w:val="single" w:sz="4" w:space="0" w:color="auto"/>
              <w:left w:val="single" w:sz="4" w:space="0" w:color="auto"/>
              <w:bottom w:val="single" w:sz="4" w:space="0" w:color="auto"/>
              <w:right w:val="single" w:sz="4" w:space="0" w:color="auto"/>
            </w:tcBorders>
          </w:tcPr>
          <w:p w14:paraId="03FDC515"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kWh/ metus</w:t>
            </w:r>
          </w:p>
        </w:tc>
      </w:tr>
      <w:tr w:rsidR="003B3203" w:rsidRPr="003B3203" w14:paraId="2484CB7F" w14:textId="77777777" w:rsidTr="00B4350C">
        <w:tc>
          <w:tcPr>
            <w:tcW w:w="6237" w:type="dxa"/>
            <w:tcBorders>
              <w:top w:val="single" w:sz="4" w:space="0" w:color="auto"/>
              <w:left w:val="single" w:sz="4" w:space="0" w:color="auto"/>
              <w:bottom w:val="single" w:sz="4" w:space="0" w:color="auto"/>
              <w:right w:val="single" w:sz="4" w:space="0" w:color="auto"/>
            </w:tcBorders>
          </w:tcPr>
          <w:p w14:paraId="410447A1" w14:textId="77777777" w:rsidR="003B3203" w:rsidRPr="00A03F12" w:rsidRDefault="003B3203" w:rsidP="003B3203">
            <w:pPr>
              <w:spacing w:after="0"/>
              <w:rPr>
                <w:rFonts w:asciiTheme="majorHAnsi" w:hAnsiTheme="majorHAnsi" w:cstheme="majorHAnsi"/>
              </w:rPr>
            </w:pPr>
            <w:r w:rsidRPr="00A03F12">
              <w:rPr>
                <w:rFonts w:asciiTheme="majorHAnsi" w:hAnsiTheme="majorHAnsi" w:cstheme="majorHAnsi"/>
              </w:rPr>
              <w:t xml:space="preserve">Projektinė </w:t>
            </w:r>
            <w:proofErr w:type="spellStart"/>
            <w:r w:rsidRPr="00A03F12">
              <w:rPr>
                <w:rFonts w:asciiTheme="majorHAnsi" w:hAnsiTheme="majorHAnsi" w:cstheme="majorHAnsi"/>
              </w:rPr>
              <w:t>DSP</w:t>
            </w:r>
            <w:r w:rsidRPr="00A03F12">
              <w:rPr>
                <w:rFonts w:asciiTheme="majorHAnsi" w:hAnsiTheme="majorHAnsi" w:cstheme="majorHAnsi"/>
                <w:vertAlign w:val="subscript"/>
              </w:rPr>
              <w:t>p</w:t>
            </w:r>
            <w:proofErr w:type="spellEnd"/>
            <w:r w:rsidRPr="00A03F12">
              <w:rPr>
                <w:rFonts w:asciiTheme="majorHAnsi" w:hAnsiTheme="majorHAnsi" w:cstheme="majorHAnsi"/>
                <w:vertAlign w:val="subscript"/>
              </w:rPr>
              <w:t xml:space="preserve"> </w:t>
            </w:r>
            <w:r w:rsidRPr="00A03F12">
              <w:rPr>
                <w:rFonts w:asciiTheme="majorHAnsi" w:hAnsiTheme="majorHAnsi" w:cstheme="majorHAnsi"/>
              </w:rPr>
              <w:t xml:space="preserve">reikšmė </w:t>
            </w:r>
            <w:r w:rsidRPr="00A03F12">
              <w:rPr>
                <w:rFonts w:asciiTheme="majorHAnsi" w:hAnsiTheme="majorHAnsi" w:cstheme="majorHAnsi"/>
                <w:vertAlign w:val="superscript"/>
              </w:rPr>
              <w:footnoteReference w:id="2"/>
            </w:r>
            <w:r w:rsidRPr="00A03F12">
              <w:rPr>
                <w:rFonts w:asciiTheme="majorHAnsi" w:hAnsiTheme="majorHAnsi" w:cstheme="majorHAnsi"/>
              </w:rPr>
              <w:t xml:space="preserve">   (</w:t>
            </w:r>
            <w:proofErr w:type="spellStart"/>
            <w:r w:rsidRPr="00A03F12">
              <w:rPr>
                <w:rFonts w:asciiTheme="majorHAnsi" w:hAnsiTheme="majorHAnsi" w:cstheme="majorHAnsi"/>
              </w:rPr>
              <w:t>DSP</w:t>
            </w:r>
            <w:r w:rsidRPr="00A03F12">
              <w:rPr>
                <w:rFonts w:asciiTheme="majorHAnsi" w:hAnsiTheme="majorHAnsi" w:cstheme="majorHAnsi"/>
                <w:vertAlign w:val="subscript"/>
              </w:rPr>
              <w:t>p</w:t>
            </w:r>
            <w:proofErr w:type="spellEnd"/>
            <w:r w:rsidRPr="00A03F12">
              <w:rPr>
                <w:rFonts w:asciiTheme="majorHAnsi" w:hAnsiTheme="majorHAnsi" w:cstheme="majorHAnsi"/>
              </w:rPr>
              <w:t>)</w:t>
            </w:r>
          </w:p>
        </w:tc>
        <w:tc>
          <w:tcPr>
            <w:tcW w:w="1508" w:type="dxa"/>
            <w:tcBorders>
              <w:top w:val="single" w:sz="4" w:space="0" w:color="auto"/>
              <w:left w:val="single" w:sz="4" w:space="0" w:color="auto"/>
              <w:bottom w:val="single" w:sz="4" w:space="0" w:color="auto"/>
              <w:right w:val="single" w:sz="4" w:space="0" w:color="auto"/>
            </w:tcBorders>
          </w:tcPr>
          <w:p w14:paraId="5C3CBBF6" w14:textId="15FBE363" w:rsidR="003B3203" w:rsidRPr="00A03F12" w:rsidRDefault="003B3203" w:rsidP="003B3203">
            <w:pPr>
              <w:spacing w:after="0"/>
              <w:rPr>
                <w:rFonts w:asciiTheme="majorHAnsi" w:hAnsiTheme="majorHAnsi" w:cstheme="majorHAnsi"/>
              </w:rPr>
            </w:pPr>
            <w:r w:rsidRPr="00A03F12">
              <w:rPr>
                <w:rFonts w:asciiTheme="majorHAnsi" w:hAnsiTheme="majorHAnsi" w:cstheme="majorHAnsi"/>
              </w:rPr>
              <w:t>96,</w:t>
            </w:r>
            <w:r w:rsidR="00BD5A4C" w:rsidRPr="00A03F12">
              <w:rPr>
                <w:rFonts w:asciiTheme="majorHAnsi" w:hAnsiTheme="majorHAnsi" w:cstheme="majorHAnsi"/>
              </w:rPr>
              <w:t>50</w:t>
            </w:r>
          </w:p>
        </w:tc>
        <w:tc>
          <w:tcPr>
            <w:tcW w:w="1434" w:type="dxa"/>
            <w:tcBorders>
              <w:top w:val="single" w:sz="4" w:space="0" w:color="auto"/>
              <w:left w:val="single" w:sz="4" w:space="0" w:color="auto"/>
              <w:bottom w:val="single" w:sz="4" w:space="0" w:color="auto"/>
              <w:right w:val="single" w:sz="4" w:space="0" w:color="auto"/>
            </w:tcBorders>
          </w:tcPr>
          <w:p w14:paraId="2103A95B" w14:textId="77777777" w:rsidR="003B3203" w:rsidRPr="003B3203" w:rsidRDefault="003B3203" w:rsidP="003B3203">
            <w:pPr>
              <w:spacing w:after="0"/>
              <w:rPr>
                <w:rFonts w:asciiTheme="majorHAnsi" w:hAnsiTheme="majorHAnsi" w:cstheme="majorHAnsi"/>
              </w:rPr>
            </w:pP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r>
      <w:tr w:rsidR="003B3203" w:rsidRPr="003B3203" w14:paraId="6998BA24" w14:textId="77777777" w:rsidTr="00B4350C">
        <w:tc>
          <w:tcPr>
            <w:tcW w:w="6237" w:type="dxa"/>
            <w:tcBorders>
              <w:top w:val="single" w:sz="4" w:space="0" w:color="auto"/>
              <w:left w:val="single" w:sz="4" w:space="0" w:color="auto"/>
              <w:bottom w:val="single" w:sz="4" w:space="0" w:color="auto"/>
              <w:right w:val="single" w:sz="4" w:space="0" w:color="auto"/>
            </w:tcBorders>
          </w:tcPr>
          <w:p w14:paraId="157F8CE6"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Skaičiuotinas specifinis elektros energijos suvartojimas vienam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r w:rsidRPr="003B3203">
              <w:rPr>
                <w:rFonts w:asciiTheme="majorHAnsi" w:hAnsiTheme="majorHAnsi" w:cstheme="majorHAnsi"/>
                <w:vertAlign w:val="subscript"/>
              </w:rPr>
              <w:t xml:space="preserve"> </w:t>
            </w:r>
            <w:r w:rsidRPr="003B3203">
              <w:rPr>
                <w:rFonts w:asciiTheme="majorHAnsi" w:hAnsiTheme="majorHAnsi" w:cstheme="majorHAnsi"/>
              </w:rPr>
              <w:t xml:space="preserve"> vienetui                                [b] = [a]/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594D0B26"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[b] = [a]/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c>
          <w:tcPr>
            <w:tcW w:w="1434" w:type="dxa"/>
            <w:tcBorders>
              <w:top w:val="single" w:sz="4" w:space="0" w:color="auto"/>
              <w:left w:val="single" w:sz="4" w:space="0" w:color="auto"/>
              <w:bottom w:val="single" w:sz="4" w:space="0" w:color="auto"/>
              <w:right w:val="single" w:sz="4" w:space="0" w:color="auto"/>
            </w:tcBorders>
          </w:tcPr>
          <w:p w14:paraId="7BB1A876" w14:textId="77777777" w:rsidR="003B3203" w:rsidRPr="003B3203" w:rsidRDefault="003B3203" w:rsidP="003B3203">
            <w:pPr>
              <w:spacing w:after="0"/>
              <w:rPr>
                <w:rFonts w:asciiTheme="majorHAnsi" w:hAnsiTheme="majorHAnsi" w:cstheme="majorHAnsi"/>
                <w:vertAlign w:val="subscript"/>
              </w:rPr>
            </w:pPr>
            <w:r w:rsidRPr="003B3203">
              <w:rPr>
                <w:rFonts w:asciiTheme="majorHAnsi" w:hAnsiTheme="majorHAnsi" w:cstheme="majorHAnsi"/>
              </w:rPr>
              <w:t>kWh/</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r>
      <w:tr w:rsidR="003B3203" w:rsidRPr="003B3203" w14:paraId="72AC8085" w14:textId="77777777" w:rsidTr="00B4350C">
        <w:tc>
          <w:tcPr>
            <w:tcW w:w="6237" w:type="dxa"/>
            <w:tcBorders>
              <w:top w:val="single" w:sz="4" w:space="0" w:color="auto"/>
              <w:left w:val="single" w:sz="4" w:space="0" w:color="auto"/>
              <w:bottom w:val="single" w:sz="4" w:space="0" w:color="auto"/>
              <w:right w:val="single" w:sz="4" w:space="0" w:color="auto"/>
            </w:tcBorders>
          </w:tcPr>
          <w:p w14:paraId="2329D9E9"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Dalyvio garantuojamas didžiausias specifinis elektros energijos suvartojimas                                 [c]</w:t>
            </w:r>
          </w:p>
        </w:tc>
        <w:tc>
          <w:tcPr>
            <w:tcW w:w="1508" w:type="dxa"/>
            <w:tcBorders>
              <w:top w:val="single" w:sz="4" w:space="0" w:color="auto"/>
              <w:left w:val="single" w:sz="4" w:space="0" w:color="auto"/>
              <w:bottom w:val="single" w:sz="4" w:space="0" w:color="auto"/>
              <w:right w:val="single" w:sz="4" w:space="0" w:color="auto"/>
            </w:tcBorders>
          </w:tcPr>
          <w:p w14:paraId="17998987"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[c]</w:t>
            </w:r>
          </w:p>
        </w:tc>
        <w:tc>
          <w:tcPr>
            <w:tcW w:w="1434" w:type="dxa"/>
            <w:tcBorders>
              <w:top w:val="single" w:sz="4" w:space="0" w:color="auto"/>
              <w:left w:val="single" w:sz="4" w:space="0" w:color="auto"/>
              <w:bottom w:val="single" w:sz="4" w:space="0" w:color="auto"/>
              <w:right w:val="single" w:sz="4" w:space="0" w:color="auto"/>
            </w:tcBorders>
          </w:tcPr>
          <w:p w14:paraId="783DB74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kWh/</w:t>
            </w:r>
            <w:proofErr w:type="spellStart"/>
            <w:r w:rsidRPr="003B3203">
              <w:rPr>
                <w:rFonts w:asciiTheme="majorHAnsi" w:hAnsiTheme="majorHAnsi" w:cstheme="majorHAnsi"/>
                <w:b/>
                <w:bCs/>
              </w:rPr>
              <w:t>DSP</w:t>
            </w:r>
            <w:r w:rsidRPr="003B3203">
              <w:rPr>
                <w:rFonts w:asciiTheme="majorHAnsi" w:hAnsiTheme="majorHAnsi" w:cstheme="majorHAnsi"/>
                <w:b/>
                <w:bCs/>
                <w:vertAlign w:val="subscript"/>
              </w:rPr>
              <w:t>p</w:t>
            </w:r>
            <w:proofErr w:type="spellEnd"/>
          </w:p>
        </w:tc>
      </w:tr>
      <w:tr w:rsidR="003B3203" w:rsidRPr="003B3203" w14:paraId="59F64E58" w14:textId="77777777" w:rsidTr="00B4350C">
        <w:tc>
          <w:tcPr>
            <w:tcW w:w="6237" w:type="dxa"/>
            <w:tcBorders>
              <w:top w:val="single" w:sz="4" w:space="0" w:color="auto"/>
              <w:left w:val="single" w:sz="4" w:space="0" w:color="auto"/>
              <w:bottom w:val="single" w:sz="4" w:space="0" w:color="auto"/>
              <w:right w:val="single" w:sz="4" w:space="0" w:color="auto"/>
            </w:tcBorders>
          </w:tcPr>
          <w:p w14:paraId="5ECB5FD5" w14:textId="77777777" w:rsidR="003B3203" w:rsidRPr="003444FB" w:rsidRDefault="003B3203" w:rsidP="003B3203">
            <w:pPr>
              <w:spacing w:after="0"/>
              <w:rPr>
                <w:rFonts w:asciiTheme="majorHAnsi" w:hAnsiTheme="majorHAnsi" w:cstheme="majorHAnsi"/>
                <w:lang w:val="en-US"/>
              </w:rPr>
            </w:pPr>
            <w:r w:rsidRPr="003B3203">
              <w:rPr>
                <w:rFonts w:asciiTheme="majorHAnsi" w:hAnsiTheme="majorHAnsi" w:cstheme="majorHAnsi"/>
              </w:rPr>
              <w:t xml:space="preserve">Atitinkamas bendras elektros energijos suvartojimas esant garantuotam specifiniam elektros energijos suvartojimui ir projektiniam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r w:rsidRPr="003B3203">
              <w:rPr>
                <w:rFonts w:asciiTheme="majorHAnsi" w:hAnsiTheme="majorHAnsi" w:cstheme="majorHAnsi"/>
              </w:rPr>
              <w:t xml:space="preserve">                         [d] = [c]x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3B284F69"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[d] = [c]x DSP</w:t>
            </w:r>
          </w:p>
        </w:tc>
        <w:tc>
          <w:tcPr>
            <w:tcW w:w="1434" w:type="dxa"/>
            <w:tcBorders>
              <w:top w:val="single" w:sz="4" w:space="0" w:color="auto"/>
              <w:left w:val="single" w:sz="4" w:space="0" w:color="auto"/>
              <w:bottom w:val="single" w:sz="4" w:space="0" w:color="auto"/>
              <w:right w:val="single" w:sz="4" w:space="0" w:color="auto"/>
            </w:tcBorders>
          </w:tcPr>
          <w:p w14:paraId="147B519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kWh</w:t>
            </w:r>
          </w:p>
        </w:tc>
      </w:tr>
      <w:tr w:rsidR="003B3203" w:rsidRPr="003B3203" w14:paraId="7A4FA48A" w14:textId="77777777" w:rsidTr="00B4350C">
        <w:tc>
          <w:tcPr>
            <w:tcW w:w="6237" w:type="dxa"/>
            <w:tcBorders>
              <w:top w:val="single" w:sz="4" w:space="0" w:color="auto"/>
              <w:left w:val="single" w:sz="4" w:space="0" w:color="auto"/>
              <w:bottom w:val="single" w:sz="4" w:space="0" w:color="auto"/>
              <w:right w:val="single" w:sz="4" w:space="0" w:color="auto"/>
            </w:tcBorders>
          </w:tcPr>
          <w:p w14:paraId="59287829" w14:textId="485A2DDA"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Elektros energijos vieneto </w:t>
            </w:r>
            <w:r w:rsidR="00A82A44">
              <w:rPr>
                <w:rFonts w:asciiTheme="majorHAnsi" w:hAnsiTheme="majorHAnsi" w:cstheme="majorHAnsi"/>
              </w:rPr>
              <w:t xml:space="preserve">sąlyginė </w:t>
            </w:r>
            <w:r w:rsidRPr="003B3203">
              <w:rPr>
                <w:rFonts w:asciiTheme="majorHAnsi" w:hAnsiTheme="majorHAnsi" w:cstheme="majorHAnsi"/>
              </w:rPr>
              <w:t>kaina    [e]</w:t>
            </w:r>
          </w:p>
        </w:tc>
        <w:tc>
          <w:tcPr>
            <w:tcW w:w="1508" w:type="dxa"/>
            <w:tcBorders>
              <w:top w:val="single" w:sz="4" w:space="0" w:color="auto"/>
              <w:left w:val="single" w:sz="4" w:space="0" w:color="auto"/>
              <w:bottom w:val="single" w:sz="4" w:space="0" w:color="auto"/>
              <w:right w:val="single" w:sz="4" w:space="0" w:color="auto"/>
            </w:tcBorders>
          </w:tcPr>
          <w:p w14:paraId="00968FD8"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0,205</w:t>
            </w:r>
          </w:p>
        </w:tc>
        <w:tc>
          <w:tcPr>
            <w:tcW w:w="1434" w:type="dxa"/>
            <w:tcBorders>
              <w:top w:val="single" w:sz="4" w:space="0" w:color="auto"/>
              <w:left w:val="single" w:sz="4" w:space="0" w:color="auto"/>
              <w:bottom w:val="single" w:sz="4" w:space="0" w:color="auto"/>
              <w:right w:val="single" w:sz="4" w:space="0" w:color="auto"/>
            </w:tcBorders>
          </w:tcPr>
          <w:p w14:paraId="2B1907DE"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Eur/kWh</w:t>
            </w:r>
          </w:p>
        </w:tc>
      </w:tr>
      <w:tr w:rsidR="003B3203" w:rsidRPr="003B3203" w14:paraId="6A9CBE76" w14:textId="77777777" w:rsidTr="00B4350C">
        <w:tc>
          <w:tcPr>
            <w:tcW w:w="6237" w:type="dxa"/>
            <w:tcBorders>
              <w:top w:val="single" w:sz="4" w:space="0" w:color="auto"/>
              <w:left w:val="single" w:sz="4" w:space="0" w:color="auto"/>
              <w:bottom w:val="single" w:sz="4" w:space="0" w:color="auto"/>
              <w:right w:val="single" w:sz="4" w:space="0" w:color="auto"/>
            </w:tcBorders>
          </w:tcPr>
          <w:p w14:paraId="5C68461E"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Metiniai energijos kaštai esant garantuotam specifiniam elektros energijos suvartojimui   [f] = [d] x [e]</w:t>
            </w:r>
          </w:p>
        </w:tc>
        <w:tc>
          <w:tcPr>
            <w:tcW w:w="1508" w:type="dxa"/>
            <w:tcBorders>
              <w:top w:val="single" w:sz="4" w:space="0" w:color="auto"/>
              <w:left w:val="single" w:sz="4" w:space="0" w:color="auto"/>
              <w:bottom w:val="single" w:sz="4" w:space="0" w:color="auto"/>
              <w:right w:val="single" w:sz="4" w:space="0" w:color="auto"/>
            </w:tcBorders>
          </w:tcPr>
          <w:p w14:paraId="2756D86C"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[f]</w:t>
            </w:r>
          </w:p>
        </w:tc>
        <w:tc>
          <w:tcPr>
            <w:tcW w:w="1434" w:type="dxa"/>
            <w:tcBorders>
              <w:top w:val="single" w:sz="4" w:space="0" w:color="auto"/>
              <w:left w:val="single" w:sz="4" w:space="0" w:color="auto"/>
              <w:bottom w:val="single" w:sz="4" w:space="0" w:color="auto"/>
              <w:right w:val="single" w:sz="4" w:space="0" w:color="auto"/>
            </w:tcBorders>
          </w:tcPr>
          <w:p w14:paraId="49B973D0"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Eur/metus</w:t>
            </w:r>
          </w:p>
        </w:tc>
      </w:tr>
    </w:tbl>
    <w:p w14:paraId="1A43B526" w14:textId="77777777" w:rsidR="003B3203" w:rsidRPr="003B3203" w:rsidRDefault="003B3203" w:rsidP="003B3203">
      <w:pPr>
        <w:spacing w:after="0"/>
        <w:rPr>
          <w:rFonts w:asciiTheme="majorHAnsi" w:hAnsiTheme="majorHAnsi" w:cstheme="majorHAnsi"/>
        </w:rPr>
      </w:pPr>
    </w:p>
    <w:p w14:paraId="32892515"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2 lentelė. Reagentų sąnaudos: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2"/>
        <w:gridCol w:w="1505"/>
        <w:gridCol w:w="1597"/>
        <w:gridCol w:w="1417"/>
      </w:tblGrid>
      <w:tr w:rsidR="003B3203" w:rsidRPr="003B3203" w14:paraId="24FD1729" w14:textId="77777777" w:rsidTr="003B3203">
        <w:tc>
          <w:tcPr>
            <w:tcW w:w="4582" w:type="dxa"/>
            <w:tcBorders>
              <w:top w:val="single" w:sz="4" w:space="0" w:color="auto"/>
              <w:left w:val="single" w:sz="4" w:space="0" w:color="auto"/>
              <w:bottom w:val="single" w:sz="4" w:space="0" w:color="auto"/>
              <w:right w:val="single" w:sz="4" w:space="0" w:color="auto"/>
            </w:tcBorders>
          </w:tcPr>
          <w:p w14:paraId="52606BE6"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505" w:type="dxa"/>
            <w:tcBorders>
              <w:top w:val="single" w:sz="4" w:space="0" w:color="auto"/>
              <w:left w:val="single" w:sz="4" w:space="0" w:color="auto"/>
              <w:bottom w:val="single" w:sz="4" w:space="0" w:color="auto"/>
              <w:right w:val="single" w:sz="4" w:space="0" w:color="auto"/>
            </w:tcBorders>
          </w:tcPr>
          <w:p w14:paraId="58182527"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Kiekis</w:t>
            </w:r>
          </w:p>
        </w:tc>
        <w:tc>
          <w:tcPr>
            <w:tcW w:w="1597" w:type="dxa"/>
            <w:tcBorders>
              <w:top w:val="single" w:sz="4" w:space="0" w:color="auto"/>
              <w:left w:val="single" w:sz="4" w:space="0" w:color="auto"/>
              <w:bottom w:val="single" w:sz="4" w:space="0" w:color="auto"/>
              <w:right w:val="single" w:sz="4" w:space="0" w:color="auto"/>
            </w:tcBorders>
          </w:tcPr>
          <w:p w14:paraId="315637C3" w14:textId="64F39CEB" w:rsidR="003B3203" w:rsidRPr="003B3203" w:rsidRDefault="00A82A44" w:rsidP="003B3203">
            <w:pPr>
              <w:spacing w:after="0"/>
              <w:rPr>
                <w:rFonts w:asciiTheme="majorHAnsi" w:hAnsiTheme="majorHAnsi" w:cstheme="majorHAnsi"/>
                <w:b/>
                <w:bCs/>
              </w:rPr>
            </w:pPr>
            <w:r>
              <w:rPr>
                <w:rFonts w:asciiTheme="majorHAnsi" w:hAnsiTheme="majorHAnsi" w:cstheme="majorHAnsi"/>
                <w:b/>
                <w:bCs/>
              </w:rPr>
              <w:t>Sąlyginė v</w:t>
            </w:r>
            <w:r w:rsidR="003B3203" w:rsidRPr="003B3203">
              <w:rPr>
                <w:rFonts w:asciiTheme="majorHAnsi" w:hAnsiTheme="majorHAnsi" w:cstheme="majorHAnsi"/>
                <w:b/>
                <w:bCs/>
              </w:rPr>
              <w:t>ieneto kaina</w:t>
            </w:r>
            <w:r>
              <w:rPr>
                <w:rFonts w:asciiTheme="majorHAnsi" w:hAnsiTheme="majorHAnsi" w:cstheme="majorHAnsi"/>
                <w:b/>
                <w:bCs/>
              </w:rPr>
              <w:t>*</w:t>
            </w:r>
            <w:r w:rsidR="003B3203" w:rsidRPr="003B3203">
              <w:rPr>
                <w:rFonts w:asciiTheme="majorHAnsi" w:hAnsiTheme="majorHAnsi" w:cstheme="majorHAnsi"/>
                <w:b/>
                <w:bCs/>
              </w:rPr>
              <w:t xml:space="preserve">, </w:t>
            </w:r>
            <w:proofErr w:type="spellStart"/>
            <w:r w:rsidR="003B3203" w:rsidRPr="003B3203">
              <w:rPr>
                <w:rFonts w:asciiTheme="majorHAnsi" w:hAnsiTheme="majorHAnsi" w:cstheme="majorHAnsi"/>
                <w:b/>
                <w:bCs/>
              </w:rPr>
              <w:t>eur</w:t>
            </w:r>
            <w:proofErr w:type="spellEnd"/>
          </w:p>
        </w:tc>
        <w:tc>
          <w:tcPr>
            <w:tcW w:w="1417" w:type="dxa"/>
            <w:tcBorders>
              <w:top w:val="single" w:sz="4" w:space="0" w:color="auto"/>
              <w:left w:val="single" w:sz="4" w:space="0" w:color="auto"/>
              <w:bottom w:val="single" w:sz="4" w:space="0" w:color="auto"/>
              <w:right w:val="single" w:sz="4" w:space="0" w:color="auto"/>
            </w:tcBorders>
          </w:tcPr>
          <w:p w14:paraId="53A6119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Bendra kaina, </w:t>
            </w:r>
            <w:proofErr w:type="spellStart"/>
            <w:r w:rsidRPr="003B3203">
              <w:rPr>
                <w:rFonts w:asciiTheme="majorHAnsi" w:hAnsiTheme="majorHAnsi" w:cstheme="majorHAnsi"/>
                <w:b/>
                <w:bCs/>
              </w:rPr>
              <w:t>eur</w:t>
            </w:r>
            <w:proofErr w:type="spellEnd"/>
          </w:p>
        </w:tc>
      </w:tr>
      <w:tr w:rsidR="003B3203" w:rsidRPr="003B3203" w14:paraId="68FCDE7F" w14:textId="77777777" w:rsidTr="003B3203">
        <w:tc>
          <w:tcPr>
            <w:tcW w:w="4582" w:type="dxa"/>
            <w:tcBorders>
              <w:top w:val="single" w:sz="4" w:space="0" w:color="auto"/>
              <w:left w:val="single" w:sz="4" w:space="0" w:color="auto"/>
              <w:bottom w:val="single" w:sz="4" w:space="0" w:color="auto"/>
              <w:right w:val="single" w:sz="4" w:space="0" w:color="auto"/>
            </w:tcBorders>
          </w:tcPr>
          <w:p w14:paraId="1C6E42C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aliuminio sulfato 25% tirpalo sunaudojimas, tonomis</w:t>
            </w:r>
          </w:p>
        </w:tc>
        <w:tc>
          <w:tcPr>
            <w:tcW w:w="1505" w:type="dxa"/>
            <w:tcBorders>
              <w:top w:val="single" w:sz="4" w:space="0" w:color="auto"/>
              <w:left w:val="single" w:sz="4" w:space="0" w:color="auto"/>
              <w:bottom w:val="single" w:sz="4" w:space="0" w:color="auto"/>
              <w:right w:val="single" w:sz="4" w:space="0" w:color="auto"/>
            </w:tcBorders>
          </w:tcPr>
          <w:p w14:paraId="4D05BA8B"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6FD23AF0"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370,0</w:t>
            </w:r>
          </w:p>
          <w:p w14:paraId="6F2BFE39"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Eur/t</w:t>
            </w:r>
          </w:p>
        </w:tc>
        <w:tc>
          <w:tcPr>
            <w:tcW w:w="1417" w:type="dxa"/>
            <w:tcBorders>
              <w:top w:val="single" w:sz="4" w:space="0" w:color="auto"/>
              <w:left w:val="single" w:sz="4" w:space="0" w:color="auto"/>
              <w:bottom w:val="single" w:sz="4" w:space="0" w:color="auto"/>
              <w:right w:val="single" w:sz="4" w:space="0" w:color="auto"/>
            </w:tcBorders>
          </w:tcPr>
          <w:p w14:paraId="05C4C66C" w14:textId="77777777" w:rsidR="003B3203" w:rsidRPr="003B3203" w:rsidRDefault="003B3203" w:rsidP="003B3203">
            <w:pPr>
              <w:spacing w:after="0"/>
              <w:rPr>
                <w:rFonts w:asciiTheme="majorHAnsi" w:hAnsiTheme="majorHAnsi" w:cstheme="majorHAnsi"/>
              </w:rPr>
            </w:pPr>
          </w:p>
        </w:tc>
      </w:tr>
      <w:tr w:rsidR="003B3203" w:rsidRPr="003B3203" w14:paraId="438F6670" w14:textId="77777777" w:rsidTr="003B3203">
        <w:tc>
          <w:tcPr>
            <w:tcW w:w="4582" w:type="dxa"/>
            <w:tcBorders>
              <w:top w:val="single" w:sz="4" w:space="0" w:color="auto"/>
              <w:left w:val="single" w:sz="4" w:space="0" w:color="auto"/>
              <w:bottom w:val="single" w:sz="4" w:space="0" w:color="auto"/>
              <w:right w:val="single" w:sz="4" w:space="0" w:color="auto"/>
            </w:tcBorders>
          </w:tcPr>
          <w:p w14:paraId="47F08FFE"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geležies sulfato 40% tirpalo sunaudojimas, tonomis</w:t>
            </w:r>
          </w:p>
        </w:tc>
        <w:tc>
          <w:tcPr>
            <w:tcW w:w="1505" w:type="dxa"/>
            <w:tcBorders>
              <w:top w:val="single" w:sz="4" w:space="0" w:color="auto"/>
              <w:left w:val="single" w:sz="4" w:space="0" w:color="auto"/>
              <w:bottom w:val="single" w:sz="4" w:space="0" w:color="auto"/>
              <w:right w:val="single" w:sz="4" w:space="0" w:color="auto"/>
            </w:tcBorders>
          </w:tcPr>
          <w:p w14:paraId="72D0E5A7"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53072477"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320,0</w:t>
            </w:r>
          </w:p>
          <w:p w14:paraId="540EB92E"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Eur/t</w:t>
            </w:r>
          </w:p>
        </w:tc>
        <w:tc>
          <w:tcPr>
            <w:tcW w:w="1417" w:type="dxa"/>
            <w:tcBorders>
              <w:top w:val="single" w:sz="4" w:space="0" w:color="auto"/>
              <w:left w:val="single" w:sz="4" w:space="0" w:color="auto"/>
              <w:bottom w:val="single" w:sz="4" w:space="0" w:color="auto"/>
              <w:right w:val="single" w:sz="4" w:space="0" w:color="auto"/>
            </w:tcBorders>
          </w:tcPr>
          <w:p w14:paraId="53E2EC48" w14:textId="77777777" w:rsidR="003B3203" w:rsidRPr="003B3203" w:rsidRDefault="003B3203" w:rsidP="003B3203">
            <w:pPr>
              <w:spacing w:after="0"/>
              <w:rPr>
                <w:rFonts w:asciiTheme="majorHAnsi" w:hAnsiTheme="majorHAnsi" w:cstheme="majorHAnsi"/>
              </w:rPr>
            </w:pPr>
          </w:p>
        </w:tc>
      </w:tr>
      <w:tr w:rsidR="003B3203" w:rsidRPr="003B3203" w14:paraId="329275A3" w14:textId="77777777" w:rsidTr="003B3203">
        <w:tc>
          <w:tcPr>
            <w:tcW w:w="4582" w:type="dxa"/>
            <w:tcBorders>
              <w:top w:val="single" w:sz="4" w:space="0" w:color="auto"/>
              <w:left w:val="single" w:sz="4" w:space="0" w:color="auto"/>
              <w:bottom w:val="single" w:sz="4" w:space="0" w:color="auto"/>
              <w:right w:val="single" w:sz="4" w:space="0" w:color="auto"/>
            </w:tcBorders>
          </w:tcPr>
          <w:p w14:paraId="6F59C02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metanolio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612EC1AF"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59C94518"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240,38</w:t>
            </w:r>
          </w:p>
          <w:p w14:paraId="196C807D"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 Eur/t</w:t>
            </w:r>
          </w:p>
        </w:tc>
        <w:tc>
          <w:tcPr>
            <w:tcW w:w="1417" w:type="dxa"/>
            <w:tcBorders>
              <w:top w:val="single" w:sz="4" w:space="0" w:color="auto"/>
              <w:left w:val="single" w:sz="4" w:space="0" w:color="auto"/>
              <w:bottom w:val="single" w:sz="4" w:space="0" w:color="auto"/>
              <w:right w:val="single" w:sz="4" w:space="0" w:color="auto"/>
            </w:tcBorders>
          </w:tcPr>
          <w:p w14:paraId="7289FBEC" w14:textId="77777777" w:rsidR="003B3203" w:rsidRPr="003B3203" w:rsidRDefault="003B3203" w:rsidP="003B3203">
            <w:pPr>
              <w:spacing w:after="0"/>
              <w:rPr>
                <w:rFonts w:asciiTheme="majorHAnsi" w:hAnsiTheme="majorHAnsi" w:cstheme="majorHAnsi"/>
              </w:rPr>
            </w:pPr>
          </w:p>
        </w:tc>
      </w:tr>
      <w:tr w:rsidR="003B3203" w:rsidRPr="003B3203" w14:paraId="156D674B" w14:textId="77777777" w:rsidTr="003B3203">
        <w:tc>
          <w:tcPr>
            <w:tcW w:w="4582" w:type="dxa"/>
            <w:tcBorders>
              <w:top w:val="single" w:sz="4" w:space="0" w:color="auto"/>
              <w:left w:val="single" w:sz="4" w:space="0" w:color="auto"/>
              <w:bottom w:val="single" w:sz="4" w:space="0" w:color="auto"/>
              <w:right w:val="single" w:sz="4" w:space="0" w:color="auto"/>
            </w:tcBorders>
          </w:tcPr>
          <w:p w14:paraId="37B7AD15"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1C77C151"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39400D3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579,24    Eur/t</w:t>
            </w:r>
          </w:p>
        </w:tc>
        <w:tc>
          <w:tcPr>
            <w:tcW w:w="1417" w:type="dxa"/>
            <w:tcBorders>
              <w:top w:val="single" w:sz="4" w:space="0" w:color="auto"/>
              <w:left w:val="single" w:sz="4" w:space="0" w:color="auto"/>
              <w:bottom w:val="single" w:sz="4" w:space="0" w:color="auto"/>
              <w:right w:val="single" w:sz="4" w:space="0" w:color="auto"/>
            </w:tcBorders>
          </w:tcPr>
          <w:p w14:paraId="69484AE0" w14:textId="77777777" w:rsidR="003B3203" w:rsidRPr="003B3203" w:rsidRDefault="003B3203" w:rsidP="003B3203">
            <w:pPr>
              <w:spacing w:after="0"/>
              <w:rPr>
                <w:rFonts w:asciiTheme="majorHAnsi" w:hAnsiTheme="majorHAnsi" w:cstheme="majorHAnsi"/>
              </w:rPr>
            </w:pPr>
          </w:p>
        </w:tc>
      </w:tr>
      <w:tr w:rsidR="003B3203" w:rsidRPr="003B3203" w14:paraId="5404785E" w14:textId="77777777" w:rsidTr="003B3203">
        <w:tc>
          <w:tcPr>
            <w:tcW w:w="4582" w:type="dxa"/>
            <w:tcBorders>
              <w:top w:val="single" w:sz="4" w:space="0" w:color="auto"/>
              <w:left w:val="single" w:sz="4" w:space="0" w:color="auto"/>
              <w:bottom w:val="single" w:sz="4" w:space="0" w:color="auto"/>
              <w:right w:val="single" w:sz="4" w:space="0" w:color="auto"/>
            </w:tcBorders>
          </w:tcPr>
          <w:p w14:paraId="21205BA6"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Skaičiuotinas metinis </w:t>
            </w:r>
            <w:proofErr w:type="spellStart"/>
            <w:r w:rsidRPr="003B3203">
              <w:rPr>
                <w:rFonts w:asciiTheme="majorHAnsi" w:hAnsiTheme="majorHAnsi" w:cstheme="majorHAnsi"/>
              </w:rPr>
              <w:t>polielektrolito</w:t>
            </w:r>
            <w:proofErr w:type="spellEnd"/>
            <w:r w:rsidRPr="003B3203">
              <w:rPr>
                <w:rFonts w:asciiTheme="majorHAnsi" w:hAnsiTheme="majorHAnsi" w:cstheme="majorHAnsi"/>
              </w:rPr>
              <w:t xml:space="preserve"> sunaudojimas dumblo tankinimui, kg</w:t>
            </w:r>
          </w:p>
        </w:tc>
        <w:tc>
          <w:tcPr>
            <w:tcW w:w="1505" w:type="dxa"/>
            <w:tcBorders>
              <w:top w:val="single" w:sz="4" w:space="0" w:color="auto"/>
              <w:left w:val="single" w:sz="4" w:space="0" w:color="auto"/>
              <w:bottom w:val="single" w:sz="4" w:space="0" w:color="auto"/>
              <w:right w:val="single" w:sz="4" w:space="0" w:color="auto"/>
            </w:tcBorders>
          </w:tcPr>
          <w:p w14:paraId="7168BA01"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59B4BC3C"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4,92</w:t>
            </w:r>
          </w:p>
          <w:p w14:paraId="05A63E04"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 </w:t>
            </w:r>
            <w:proofErr w:type="spellStart"/>
            <w:r w:rsidRPr="003B3203">
              <w:rPr>
                <w:rFonts w:asciiTheme="majorHAnsi" w:hAnsiTheme="majorHAnsi" w:cstheme="majorHAnsi"/>
              </w:rPr>
              <w:t>eur</w:t>
            </w:r>
            <w:proofErr w:type="spellEnd"/>
            <w:r w:rsidRPr="003B3203">
              <w:rPr>
                <w:rFonts w:asciiTheme="majorHAnsi" w:hAnsiTheme="majorHAnsi" w:cstheme="majorHAnsi"/>
              </w:rPr>
              <w:t>/kg</w:t>
            </w:r>
          </w:p>
        </w:tc>
        <w:tc>
          <w:tcPr>
            <w:tcW w:w="1417" w:type="dxa"/>
            <w:tcBorders>
              <w:top w:val="single" w:sz="4" w:space="0" w:color="auto"/>
              <w:left w:val="single" w:sz="4" w:space="0" w:color="auto"/>
              <w:bottom w:val="single" w:sz="4" w:space="0" w:color="auto"/>
              <w:right w:val="single" w:sz="4" w:space="0" w:color="auto"/>
            </w:tcBorders>
          </w:tcPr>
          <w:p w14:paraId="55A5C85D" w14:textId="77777777" w:rsidR="003B3203" w:rsidRPr="003B3203" w:rsidRDefault="003B3203" w:rsidP="003B3203">
            <w:pPr>
              <w:spacing w:after="0"/>
              <w:rPr>
                <w:rFonts w:asciiTheme="majorHAnsi" w:hAnsiTheme="majorHAnsi" w:cstheme="majorHAnsi"/>
              </w:rPr>
            </w:pPr>
          </w:p>
        </w:tc>
      </w:tr>
      <w:tr w:rsidR="003B3203" w:rsidRPr="003B3203" w14:paraId="49FFAEC5" w14:textId="77777777" w:rsidTr="003B3203">
        <w:tc>
          <w:tcPr>
            <w:tcW w:w="4582" w:type="dxa"/>
            <w:tcBorders>
              <w:top w:val="single" w:sz="4" w:space="0" w:color="auto"/>
              <w:left w:val="single" w:sz="4" w:space="0" w:color="auto"/>
              <w:bottom w:val="single" w:sz="4" w:space="0" w:color="auto"/>
              <w:right w:val="single" w:sz="4" w:space="0" w:color="auto"/>
            </w:tcBorders>
          </w:tcPr>
          <w:p w14:paraId="4A8A8D28"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Skaičiuotinas metinis </w:t>
            </w:r>
            <w:proofErr w:type="spellStart"/>
            <w:r w:rsidRPr="003B3203">
              <w:rPr>
                <w:rFonts w:asciiTheme="majorHAnsi" w:hAnsiTheme="majorHAnsi" w:cstheme="majorHAnsi"/>
              </w:rPr>
              <w:t>polielektrolito</w:t>
            </w:r>
            <w:proofErr w:type="spellEnd"/>
            <w:r w:rsidRPr="003B3203">
              <w:rPr>
                <w:rFonts w:asciiTheme="majorHAnsi" w:hAnsiTheme="majorHAnsi" w:cstheme="majorHAnsi"/>
              </w:rPr>
              <w:t xml:space="preserve"> sunaudojimas dumblo sausinimui, kg</w:t>
            </w:r>
          </w:p>
        </w:tc>
        <w:tc>
          <w:tcPr>
            <w:tcW w:w="1505" w:type="dxa"/>
            <w:tcBorders>
              <w:top w:val="single" w:sz="4" w:space="0" w:color="auto"/>
              <w:left w:val="single" w:sz="4" w:space="0" w:color="auto"/>
              <w:bottom w:val="single" w:sz="4" w:space="0" w:color="auto"/>
              <w:right w:val="single" w:sz="4" w:space="0" w:color="auto"/>
            </w:tcBorders>
          </w:tcPr>
          <w:p w14:paraId="40561DA9"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42BCA5F9"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3,48</w:t>
            </w:r>
          </w:p>
          <w:p w14:paraId="5A382988"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 </w:t>
            </w:r>
            <w:proofErr w:type="spellStart"/>
            <w:r w:rsidRPr="003B3203">
              <w:rPr>
                <w:rFonts w:asciiTheme="majorHAnsi" w:hAnsiTheme="majorHAnsi" w:cstheme="majorHAnsi"/>
              </w:rPr>
              <w:t>eur</w:t>
            </w:r>
            <w:proofErr w:type="spellEnd"/>
            <w:r w:rsidRPr="003B3203">
              <w:rPr>
                <w:rFonts w:asciiTheme="majorHAnsi" w:hAnsiTheme="majorHAnsi" w:cstheme="majorHAnsi"/>
              </w:rPr>
              <w:t>/kg</w:t>
            </w:r>
          </w:p>
        </w:tc>
        <w:tc>
          <w:tcPr>
            <w:tcW w:w="1417" w:type="dxa"/>
            <w:tcBorders>
              <w:top w:val="single" w:sz="4" w:space="0" w:color="auto"/>
              <w:left w:val="single" w:sz="4" w:space="0" w:color="auto"/>
              <w:bottom w:val="single" w:sz="4" w:space="0" w:color="auto"/>
              <w:right w:val="single" w:sz="4" w:space="0" w:color="auto"/>
            </w:tcBorders>
          </w:tcPr>
          <w:p w14:paraId="379E2BB6" w14:textId="77777777" w:rsidR="003B3203" w:rsidRPr="003B3203" w:rsidRDefault="003B3203" w:rsidP="003B3203">
            <w:pPr>
              <w:spacing w:after="0"/>
              <w:rPr>
                <w:rFonts w:asciiTheme="majorHAnsi" w:hAnsiTheme="majorHAnsi" w:cstheme="majorHAnsi"/>
              </w:rPr>
            </w:pPr>
          </w:p>
        </w:tc>
      </w:tr>
      <w:tr w:rsidR="003B3203" w:rsidRPr="003B3203" w14:paraId="0FD2CA74"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3A4D56E7"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lastRenderedPageBreak/>
              <w:t>Viso skaičiuotina reagentų kaina, Eur        [g]</w:t>
            </w:r>
          </w:p>
        </w:tc>
        <w:tc>
          <w:tcPr>
            <w:tcW w:w="1417" w:type="dxa"/>
            <w:tcBorders>
              <w:top w:val="single" w:sz="4" w:space="0" w:color="auto"/>
              <w:left w:val="single" w:sz="4" w:space="0" w:color="auto"/>
              <w:bottom w:val="single" w:sz="4" w:space="0" w:color="auto"/>
              <w:right w:val="single" w:sz="4" w:space="0" w:color="auto"/>
            </w:tcBorders>
          </w:tcPr>
          <w:p w14:paraId="440BB2AF" w14:textId="77777777" w:rsidR="003B3203" w:rsidRPr="003B3203" w:rsidRDefault="003B3203" w:rsidP="003B3203">
            <w:pPr>
              <w:spacing w:after="0"/>
              <w:rPr>
                <w:rFonts w:asciiTheme="majorHAnsi" w:hAnsiTheme="majorHAnsi" w:cstheme="majorHAnsi"/>
                <w:vertAlign w:val="subscript"/>
              </w:rPr>
            </w:pPr>
          </w:p>
        </w:tc>
      </w:tr>
      <w:tr w:rsidR="003B3203" w:rsidRPr="003B3203" w14:paraId="1D8241F4"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24AD86AE"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Skaičiuotina specifinė reagentų kaina, Eur /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r w:rsidRPr="003B3203">
              <w:rPr>
                <w:rFonts w:asciiTheme="majorHAnsi" w:hAnsiTheme="majorHAnsi" w:cstheme="majorHAnsi"/>
                <w:vertAlign w:val="subscript"/>
              </w:rPr>
              <w:t xml:space="preserve"> </w:t>
            </w:r>
            <w:r w:rsidRPr="003B3203">
              <w:rPr>
                <w:rFonts w:asciiTheme="majorHAnsi" w:hAnsiTheme="majorHAnsi" w:cstheme="majorHAnsi"/>
              </w:rPr>
              <w:t xml:space="preserve">vienetui         [h] = [g]/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c>
          <w:tcPr>
            <w:tcW w:w="1417" w:type="dxa"/>
            <w:tcBorders>
              <w:top w:val="single" w:sz="4" w:space="0" w:color="auto"/>
              <w:left w:val="single" w:sz="4" w:space="0" w:color="auto"/>
              <w:bottom w:val="single" w:sz="4" w:space="0" w:color="auto"/>
              <w:right w:val="single" w:sz="4" w:space="0" w:color="auto"/>
            </w:tcBorders>
          </w:tcPr>
          <w:p w14:paraId="30148014" w14:textId="77777777" w:rsidR="003B3203" w:rsidRPr="003B3203" w:rsidRDefault="003B3203" w:rsidP="003B3203">
            <w:pPr>
              <w:spacing w:after="0"/>
              <w:rPr>
                <w:rFonts w:asciiTheme="majorHAnsi" w:hAnsiTheme="majorHAnsi" w:cstheme="majorHAnsi"/>
                <w:vertAlign w:val="subscript"/>
              </w:rPr>
            </w:pPr>
          </w:p>
        </w:tc>
      </w:tr>
      <w:tr w:rsidR="003B3203" w:rsidRPr="003B3203" w14:paraId="797A4278"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2928FA72"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Dalyvio garantuojama didžiausia specifinė reagentų kaina Eur/</w:t>
            </w:r>
            <w:proofErr w:type="spellStart"/>
            <w:r w:rsidRPr="003B3203">
              <w:rPr>
                <w:rFonts w:asciiTheme="majorHAnsi" w:hAnsiTheme="majorHAnsi" w:cstheme="majorHAnsi"/>
                <w:b/>
              </w:rPr>
              <w:t>DSP</w:t>
            </w:r>
            <w:r w:rsidRPr="003B3203">
              <w:rPr>
                <w:rFonts w:asciiTheme="majorHAnsi" w:hAnsiTheme="majorHAnsi" w:cstheme="majorHAnsi"/>
                <w:b/>
                <w:vertAlign w:val="subscript"/>
              </w:rPr>
              <w:t>p</w:t>
            </w:r>
            <w:proofErr w:type="spellEnd"/>
            <w:r w:rsidRPr="003B3203">
              <w:rPr>
                <w:rFonts w:asciiTheme="majorHAnsi" w:hAnsiTheme="majorHAnsi" w:cstheme="majorHAnsi"/>
                <w:b/>
              </w:rPr>
              <w:t xml:space="preserve"> vienetui      [j]</w:t>
            </w:r>
          </w:p>
        </w:tc>
        <w:tc>
          <w:tcPr>
            <w:tcW w:w="1417" w:type="dxa"/>
            <w:tcBorders>
              <w:top w:val="single" w:sz="4" w:space="0" w:color="auto"/>
              <w:left w:val="single" w:sz="4" w:space="0" w:color="auto"/>
              <w:bottom w:val="single" w:sz="4" w:space="0" w:color="auto"/>
              <w:right w:val="single" w:sz="4" w:space="0" w:color="auto"/>
            </w:tcBorders>
          </w:tcPr>
          <w:p w14:paraId="241CA1DC" w14:textId="77777777" w:rsidR="003B3203" w:rsidRPr="003B3203" w:rsidRDefault="003B3203" w:rsidP="003B3203">
            <w:pPr>
              <w:spacing w:after="0"/>
              <w:rPr>
                <w:rFonts w:asciiTheme="majorHAnsi" w:hAnsiTheme="majorHAnsi" w:cstheme="majorHAnsi"/>
                <w:b/>
                <w:bCs/>
              </w:rPr>
            </w:pPr>
          </w:p>
        </w:tc>
      </w:tr>
      <w:tr w:rsidR="003B3203" w:rsidRPr="003B3203" w14:paraId="34F47BE6" w14:textId="77777777" w:rsidTr="003B3203">
        <w:trPr>
          <w:cantSplit/>
          <w:trHeight w:val="53"/>
        </w:trPr>
        <w:tc>
          <w:tcPr>
            <w:tcW w:w="7684" w:type="dxa"/>
            <w:gridSpan w:val="3"/>
            <w:tcBorders>
              <w:top w:val="single" w:sz="4" w:space="0" w:color="auto"/>
              <w:left w:val="single" w:sz="4" w:space="0" w:color="auto"/>
              <w:bottom w:val="single" w:sz="4" w:space="0" w:color="auto"/>
              <w:right w:val="single" w:sz="4" w:space="0" w:color="auto"/>
            </w:tcBorders>
          </w:tcPr>
          <w:p w14:paraId="6254F5B8"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Metiniai reagentų kaštai esant garantuotai specifinei kainai      [k] = [g] x [j]/[h]</w:t>
            </w:r>
          </w:p>
        </w:tc>
        <w:tc>
          <w:tcPr>
            <w:tcW w:w="1417" w:type="dxa"/>
            <w:tcBorders>
              <w:top w:val="single" w:sz="4" w:space="0" w:color="auto"/>
              <w:left w:val="single" w:sz="4" w:space="0" w:color="auto"/>
              <w:bottom w:val="single" w:sz="4" w:space="0" w:color="auto"/>
              <w:right w:val="single" w:sz="4" w:space="0" w:color="auto"/>
            </w:tcBorders>
          </w:tcPr>
          <w:p w14:paraId="7063850F" w14:textId="77777777" w:rsidR="003B3203" w:rsidRPr="003B3203" w:rsidRDefault="003B3203" w:rsidP="003B3203">
            <w:pPr>
              <w:spacing w:after="0"/>
              <w:rPr>
                <w:rFonts w:asciiTheme="majorHAnsi" w:hAnsiTheme="majorHAnsi" w:cstheme="majorHAnsi"/>
                <w:b/>
                <w:bCs/>
              </w:rPr>
            </w:pPr>
          </w:p>
        </w:tc>
      </w:tr>
    </w:tbl>
    <w:p w14:paraId="2241EC51" w14:textId="77777777" w:rsidR="003B3203" w:rsidRPr="003B3203" w:rsidRDefault="003B3203" w:rsidP="003B3203">
      <w:pPr>
        <w:spacing w:after="0"/>
        <w:rPr>
          <w:rFonts w:asciiTheme="majorHAnsi" w:hAnsiTheme="majorHAnsi" w:cstheme="majorHAnsi"/>
          <w:b/>
          <w:bCs/>
        </w:rPr>
      </w:pPr>
    </w:p>
    <w:p w14:paraId="56139706"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ab/>
      </w:r>
    </w:p>
    <w:p w14:paraId="4895927A"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    3 lentelė. Eksploatavimo išlaidos, taikant dalyvio garantuotus parametrus: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9"/>
        <w:gridCol w:w="1929"/>
      </w:tblGrid>
      <w:tr w:rsidR="003B3203" w:rsidRPr="003B3203" w14:paraId="2B587396" w14:textId="77777777" w:rsidTr="00B4350C">
        <w:tc>
          <w:tcPr>
            <w:tcW w:w="6889" w:type="dxa"/>
            <w:tcBorders>
              <w:top w:val="single" w:sz="4" w:space="0" w:color="auto"/>
              <w:left w:val="single" w:sz="4" w:space="0" w:color="auto"/>
              <w:bottom w:val="single" w:sz="4" w:space="0" w:color="auto"/>
              <w:right w:val="single" w:sz="4" w:space="0" w:color="auto"/>
            </w:tcBorders>
          </w:tcPr>
          <w:p w14:paraId="2D212F3C"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929" w:type="dxa"/>
            <w:tcBorders>
              <w:top w:val="single" w:sz="4" w:space="0" w:color="auto"/>
              <w:left w:val="single" w:sz="4" w:space="0" w:color="auto"/>
              <w:bottom w:val="single" w:sz="4" w:space="0" w:color="auto"/>
              <w:right w:val="single" w:sz="4" w:space="0" w:color="auto"/>
            </w:tcBorders>
          </w:tcPr>
          <w:p w14:paraId="6D1DCD4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Suma, Eur</w:t>
            </w:r>
          </w:p>
        </w:tc>
      </w:tr>
      <w:tr w:rsidR="003B3203" w:rsidRPr="003B3203" w14:paraId="634B7E0E" w14:textId="77777777" w:rsidTr="00B4350C">
        <w:tc>
          <w:tcPr>
            <w:tcW w:w="6889" w:type="dxa"/>
            <w:tcBorders>
              <w:top w:val="single" w:sz="4" w:space="0" w:color="auto"/>
              <w:left w:val="single" w:sz="4" w:space="0" w:color="auto"/>
              <w:bottom w:val="single" w:sz="4" w:space="0" w:color="auto"/>
              <w:right w:val="single" w:sz="4" w:space="0" w:color="auto"/>
            </w:tcBorders>
          </w:tcPr>
          <w:p w14:paraId="7B56F8DC"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Garantuoti maksimalūs metiniai elektros energijos kaštai                [f]</w:t>
            </w:r>
          </w:p>
        </w:tc>
        <w:tc>
          <w:tcPr>
            <w:tcW w:w="1929" w:type="dxa"/>
            <w:tcBorders>
              <w:top w:val="single" w:sz="4" w:space="0" w:color="auto"/>
              <w:left w:val="single" w:sz="4" w:space="0" w:color="auto"/>
              <w:bottom w:val="single" w:sz="4" w:space="0" w:color="auto"/>
              <w:right w:val="single" w:sz="4" w:space="0" w:color="auto"/>
            </w:tcBorders>
          </w:tcPr>
          <w:p w14:paraId="5296190A" w14:textId="77777777" w:rsidR="003B3203" w:rsidRPr="003B3203" w:rsidRDefault="003B3203" w:rsidP="003B3203">
            <w:pPr>
              <w:spacing w:after="0"/>
              <w:rPr>
                <w:rFonts w:asciiTheme="majorHAnsi" w:hAnsiTheme="majorHAnsi" w:cstheme="majorHAnsi"/>
              </w:rPr>
            </w:pPr>
          </w:p>
        </w:tc>
      </w:tr>
      <w:tr w:rsidR="003B3203" w:rsidRPr="003B3203" w14:paraId="1CB11624" w14:textId="77777777" w:rsidTr="00B4350C">
        <w:tc>
          <w:tcPr>
            <w:tcW w:w="6889" w:type="dxa"/>
            <w:tcBorders>
              <w:top w:val="single" w:sz="4" w:space="0" w:color="auto"/>
              <w:left w:val="single" w:sz="4" w:space="0" w:color="auto"/>
              <w:bottom w:val="single" w:sz="4" w:space="0" w:color="auto"/>
              <w:right w:val="single" w:sz="4" w:space="0" w:color="auto"/>
            </w:tcBorders>
          </w:tcPr>
          <w:p w14:paraId="622FCEB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Garantuoti maksimalūs metiniai reagentų kaštai                              [k]</w:t>
            </w:r>
          </w:p>
        </w:tc>
        <w:tc>
          <w:tcPr>
            <w:tcW w:w="1929" w:type="dxa"/>
            <w:tcBorders>
              <w:top w:val="single" w:sz="4" w:space="0" w:color="auto"/>
              <w:left w:val="single" w:sz="4" w:space="0" w:color="auto"/>
              <w:bottom w:val="single" w:sz="4" w:space="0" w:color="auto"/>
              <w:right w:val="single" w:sz="4" w:space="0" w:color="auto"/>
            </w:tcBorders>
          </w:tcPr>
          <w:p w14:paraId="5F1AA822" w14:textId="77777777" w:rsidR="003B3203" w:rsidRPr="003B3203" w:rsidRDefault="003B3203" w:rsidP="003B3203">
            <w:pPr>
              <w:spacing w:after="0"/>
              <w:rPr>
                <w:rFonts w:asciiTheme="majorHAnsi" w:hAnsiTheme="majorHAnsi" w:cstheme="majorHAnsi"/>
              </w:rPr>
            </w:pPr>
          </w:p>
        </w:tc>
      </w:tr>
      <w:tr w:rsidR="003B3203" w:rsidRPr="003B3203" w14:paraId="79AC4230" w14:textId="77777777" w:rsidTr="00B4350C">
        <w:tc>
          <w:tcPr>
            <w:tcW w:w="6889" w:type="dxa"/>
            <w:tcBorders>
              <w:top w:val="single" w:sz="4" w:space="0" w:color="auto"/>
              <w:left w:val="single" w:sz="4" w:space="0" w:color="auto"/>
              <w:bottom w:val="single" w:sz="4" w:space="0" w:color="auto"/>
              <w:right w:val="single" w:sz="4" w:space="0" w:color="auto"/>
            </w:tcBorders>
          </w:tcPr>
          <w:p w14:paraId="50AB2B3C" w14:textId="77777777" w:rsidR="003B3203" w:rsidRPr="003B3203" w:rsidRDefault="003B3203" w:rsidP="003B3203">
            <w:pPr>
              <w:spacing w:after="0"/>
              <w:rPr>
                <w:rFonts w:asciiTheme="majorHAnsi" w:hAnsiTheme="majorHAnsi" w:cstheme="majorHAnsi"/>
                <w:b/>
              </w:rPr>
            </w:pPr>
            <w:r w:rsidRPr="003B3203">
              <w:rPr>
                <w:rFonts w:asciiTheme="majorHAnsi" w:hAnsiTheme="majorHAnsi" w:cstheme="majorHAnsi"/>
                <w:b/>
              </w:rPr>
              <w:t>Bendros metinės eksploatavimo išlaidos, taikant dalyvio garantuotus didžiausius parametrus                           [s] = [f] + [k]</w:t>
            </w:r>
          </w:p>
        </w:tc>
        <w:tc>
          <w:tcPr>
            <w:tcW w:w="1929" w:type="dxa"/>
            <w:tcBorders>
              <w:top w:val="single" w:sz="4" w:space="0" w:color="auto"/>
              <w:left w:val="single" w:sz="4" w:space="0" w:color="auto"/>
              <w:bottom w:val="single" w:sz="4" w:space="0" w:color="auto"/>
              <w:right w:val="single" w:sz="4" w:space="0" w:color="auto"/>
            </w:tcBorders>
          </w:tcPr>
          <w:p w14:paraId="51A67390" w14:textId="77777777" w:rsidR="003B3203" w:rsidRPr="003B3203" w:rsidRDefault="003B3203" w:rsidP="003B3203">
            <w:pPr>
              <w:spacing w:after="0"/>
              <w:rPr>
                <w:rFonts w:asciiTheme="majorHAnsi" w:hAnsiTheme="majorHAnsi" w:cstheme="majorHAnsi"/>
              </w:rPr>
            </w:pPr>
          </w:p>
        </w:tc>
      </w:tr>
      <w:tr w:rsidR="003B3203" w:rsidRPr="003B3203" w14:paraId="211440A5" w14:textId="77777777" w:rsidTr="00B4350C">
        <w:tc>
          <w:tcPr>
            <w:tcW w:w="6889" w:type="dxa"/>
            <w:tcBorders>
              <w:top w:val="single" w:sz="4" w:space="0" w:color="auto"/>
              <w:left w:val="single" w:sz="4" w:space="0" w:color="auto"/>
              <w:bottom w:val="single" w:sz="4" w:space="0" w:color="auto"/>
              <w:right w:val="single" w:sz="4" w:space="0" w:color="auto"/>
            </w:tcBorders>
          </w:tcPr>
          <w:p w14:paraId="60741456"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Kapitalizacijos koeficientas (KK)</w:t>
            </w:r>
          </w:p>
        </w:tc>
        <w:tc>
          <w:tcPr>
            <w:tcW w:w="1929" w:type="dxa"/>
            <w:tcBorders>
              <w:top w:val="single" w:sz="4" w:space="0" w:color="auto"/>
              <w:left w:val="single" w:sz="4" w:space="0" w:color="auto"/>
              <w:bottom w:val="single" w:sz="4" w:space="0" w:color="auto"/>
              <w:right w:val="single" w:sz="4" w:space="0" w:color="auto"/>
            </w:tcBorders>
          </w:tcPr>
          <w:p w14:paraId="603D0C78"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12.0</w:t>
            </w:r>
          </w:p>
        </w:tc>
      </w:tr>
      <w:tr w:rsidR="003B3203" w:rsidRPr="003B3203" w14:paraId="523183EE" w14:textId="77777777" w:rsidTr="00B4350C">
        <w:tc>
          <w:tcPr>
            <w:tcW w:w="6889" w:type="dxa"/>
            <w:tcBorders>
              <w:top w:val="single" w:sz="4" w:space="0" w:color="auto"/>
              <w:left w:val="single" w:sz="4" w:space="0" w:color="auto"/>
              <w:bottom w:val="single" w:sz="4" w:space="0" w:color="auto"/>
              <w:right w:val="single" w:sz="4" w:space="0" w:color="auto"/>
            </w:tcBorders>
          </w:tcPr>
          <w:p w14:paraId="2100C6B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Kapitalizuotos eksploatavimo išlaidos T = KK x [s]</w:t>
            </w:r>
          </w:p>
        </w:tc>
        <w:tc>
          <w:tcPr>
            <w:tcW w:w="1929" w:type="dxa"/>
            <w:tcBorders>
              <w:top w:val="single" w:sz="4" w:space="0" w:color="auto"/>
              <w:left w:val="single" w:sz="4" w:space="0" w:color="auto"/>
              <w:bottom w:val="single" w:sz="4" w:space="0" w:color="auto"/>
              <w:right w:val="single" w:sz="4" w:space="0" w:color="auto"/>
            </w:tcBorders>
          </w:tcPr>
          <w:p w14:paraId="35D547D5" w14:textId="77777777" w:rsidR="003B3203" w:rsidRPr="003B3203" w:rsidRDefault="003B3203" w:rsidP="003B3203">
            <w:pPr>
              <w:spacing w:after="0"/>
              <w:rPr>
                <w:rFonts w:asciiTheme="majorHAnsi" w:hAnsiTheme="majorHAnsi" w:cstheme="majorHAnsi"/>
                <w:b/>
                <w:bCs/>
              </w:rPr>
            </w:pPr>
          </w:p>
        </w:tc>
      </w:tr>
    </w:tbl>
    <w:p w14:paraId="509F1B39" w14:textId="77777777" w:rsidR="003B3203" w:rsidRPr="003B3203" w:rsidRDefault="003B3203" w:rsidP="003B3203">
      <w:pPr>
        <w:spacing w:after="0"/>
        <w:rPr>
          <w:rFonts w:asciiTheme="majorHAnsi" w:hAnsiTheme="majorHAnsi" w:cstheme="majorHAnsi"/>
          <w:b/>
          <w:bCs/>
        </w:rPr>
      </w:pPr>
    </w:p>
    <w:p w14:paraId="4FC79BE7" w14:textId="77777777" w:rsidR="007F6E2E" w:rsidRPr="00780655" w:rsidRDefault="007F6E2E" w:rsidP="007F6E2E">
      <w:pPr>
        <w:rPr>
          <w:rFonts w:ascii="Arial" w:hAnsi="Arial" w:cs="Arial"/>
        </w:rPr>
      </w:pPr>
    </w:p>
    <w:p w14:paraId="37B4D330" w14:textId="77777777" w:rsidR="00193A32" w:rsidRPr="00780655" w:rsidRDefault="00193A32" w:rsidP="007F6E2E">
      <w:pPr>
        <w:rPr>
          <w:rFonts w:ascii="Arial" w:hAnsi="Arial" w:cs="Arial"/>
        </w:rPr>
      </w:pPr>
    </w:p>
    <w:p w14:paraId="2F16A0AB" w14:textId="77777777" w:rsidR="00193A32" w:rsidRPr="00780655" w:rsidRDefault="00193A32" w:rsidP="007F6E2E">
      <w:pPr>
        <w:rPr>
          <w:rFonts w:ascii="Arial" w:hAnsi="Arial" w:cs="Arial"/>
        </w:rPr>
      </w:pPr>
    </w:p>
    <w:p w14:paraId="121E9DDC" w14:textId="77777777" w:rsidR="007F6E2E" w:rsidRPr="00780655" w:rsidRDefault="007F6E2E" w:rsidP="007F6E2E">
      <w:pPr>
        <w:contextualSpacing/>
        <w:jc w:val="both"/>
        <w:rPr>
          <w:rFonts w:ascii="Arial" w:hAnsi="Arial" w:cs="Arial"/>
          <w:highlight w:val="yellow"/>
        </w:rPr>
      </w:pPr>
    </w:p>
    <w:p w14:paraId="3B9ABD51" w14:textId="77777777" w:rsidR="007F6E2E" w:rsidRPr="00780655" w:rsidRDefault="007F6E2E" w:rsidP="007F6E2E">
      <w:pPr>
        <w:contextualSpacing/>
        <w:jc w:val="both"/>
        <w:rPr>
          <w:rFonts w:ascii="Arial" w:hAnsi="Arial" w:cs="Arial"/>
          <w:highlight w:val="yellow"/>
        </w:rPr>
      </w:pPr>
    </w:p>
    <w:p w14:paraId="1E36ED6B" w14:textId="77777777" w:rsidR="00A46215" w:rsidRDefault="00A46215" w:rsidP="00193A32">
      <w:pPr>
        <w:pStyle w:val="Antrat2"/>
        <w:ind w:left="5103"/>
        <w:rPr>
          <w:rFonts w:asciiTheme="minorHAnsi" w:eastAsia="Calibri" w:hAnsiTheme="minorHAnsi" w:cstheme="minorHAnsi"/>
          <w:color w:val="0070C0"/>
          <w:sz w:val="21"/>
          <w:szCs w:val="21"/>
        </w:rPr>
      </w:pPr>
    </w:p>
    <w:p w14:paraId="54B1B4C8" w14:textId="77777777" w:rsidR="00BD5A4C" w:rsidRDefault="00BD5A4C" w:rsidP="00BD5A4C"/>
    <w:p w14:paraId="72BDA40E" w14:textId="77777777" w:rsidR="00BD5A4C" w:rsidRDefault="00BD5A4C" w:rsidP="00BD5A4C"/>
    <w:p w14:paraId="1CEB6FFA" w14:textId="77777777" w:rsidR="00BD5A4C" w:rsidRDefault="00BD5A4C" w:rsidP="00BD5A4C"/>
    <w:p w14:paraId="11197ED4" w14:textId="77777777" w:rsidR="00BD5A4C" w:rsidRDefault="00BD5A4C" w:rsidP="00BD5A4C"/>
    <w:p w14:paraId="03D9A093" w14:textId="77777777" w:rsidR="00BD5A4C" w:rsidRDefault="00BD5A4C" w:rsidP="00BD5A4C"/>
    <w:p w14:paraId="61EFD427" w14:textId="77777777" w:rsidR="00BD5A4C" w:rsidRDefault="00BD5A4C" w:rsidP="00BD5A4C"/>
    <w:p w14:paraId="69996DDE" w14:textId="77777777" w:rsidR="00BD5A4C" w:rsidRDefault="00BD5A4C" w:rsidP="00BD5A4C"/>
    <w:p w14:paraId="31771136" w14:textId="77777777" w:rsidR="00BD5A4C" w:rsidRDefault="00BD5A4C" w:rsidP="00BD5A4C"/>
    <w:p w14:paraId="7407D3F5" w14:textId="77777777" w:rsidR="00BD5A4C" w:rsidRDefault="00BD5A4C" w:rsidP="00BD5A4C"/>
    <w:p w14:paraId="131E3E17" w14:textId="77777777" w:rsidR="00BD5A4C" w:rsidRDefault="00BD5A4C" w:rsidP="00BD5A4C"/>
    <w:p w14:paraId="5D73544A" w14:textId="77777777" w:rsidR="00BD5A4C" w:rsidRDefault="00BD5A4C" w:rsidP="00BD5A4C"/>
    <w:p w14:paraId="1C3902D6" w14:textId="77777777" w:rsidR="00BD5A4C" w:rsidRDefault="00BD5A4C" w:rsidP="00BD5A4C"/>
    <w:p w14:paraId="3232C402" w14:textId="77777777" w:rsidR="00BD5A4C" w:rsidRDefault="00BD5A4C" w:rsidP="00BD5A4C"/>
    <w:p w14:paraId="10D08784" w14:textId="77777777" w:rsidR="00BD5A4C" w:rsidRDefault="00BD5A4C" w:rsidP="00BD5A4C"/>
    <w:p w14:paraId="1BBA12CA" w14:textId="64095DD4" w:rsidR="00BD5A4C" w:rsidRPr="00283D02" w:rsidRDefault="00BD5A4C" w:rsidP="00BD5A4C">
      <w:pPr>
        <w:pStyle w:val="Antrat2"/>
        <w:ind w:left="5103"/>
        <w:rPr>
          <w:rFonts w:asciiTheme="minorHAnsi" w:hAnsiTheme="minorHAnsi"/>
          <w:color w:val="0070C0"/>
          <w:sz w:val="21"/>
          <w:szCs w:val="21"/>
        </w:rPr>
      </w:pPr>
      <w:bookmarkStart w:id="96" w:name="_Toc209450474"/>
      <w:r w:rsidRPr="00283D02">
        <w:rPr>
          <w:rFonts w:asciiTheme="minorHAnsi" w:hAnsiTheme="minorHAnsi"/>
          <w:color w:val="0070C0"/>
          <w:sz w:val="21"/>
          <w:szCs w:val="21"/>
        </w:rPr>
        <w:t xml:space="preserve">Pirkimo sąlygų </w:t>
      </w:r>
      <w:r>
        <w:rPr>
          <w:rFonts w:asciiTheme="minorHAnsi" w:hAnsiTheme="minorHAnsi"/>
          <w:color w:val="0070C0"/>
          <w:sz w:val="21"/>
          <w:szCs w:val="21"/>
        </w:rPr>
        <w:t>11</w:t>
      </w:r>
      <w:r w:rsidRPr="00283D02">
        <w:rPr>
          <w:rFonts w:asciiTheme="minorHAnsi" w:hAnsiTheme="minorHAnsi"/>
          <w:color w:val="0070C0"/>
          <w:sz w:val="21"/>
          <w:szCs w:val="21"/>
        </w:rPr>
        <w:t xml:space="preserve"> priedas „Sąnaudos ir eksploatacijos kaštai</w:t>
      </w:r>
      <w:r>
        <w:rPr>
          <w:rFonts w:asciiTheme="minorHAnsi" w:hAnsiTheme="minorHAnsi"/>
          <w:color w:val="0070C0"/>
          <w:sz w:val="21"/>
          <w:szCs w:val="21"/>
        </w:rPr>
        <w:t xml:space="preserve"> 2 POD</w:t>
      </w:r>
      <w:r w:rsidRPr="00283D02">
        <w:rPr>
          <w:rFonts w:asciiTheme="minorHAnsi" w:hAnsiTheme="minorHAnsi"/>
          <w:color w:val="0070C0"/>
          <w:sz w:val="21"/>
          <w:szCs w:val="21"/>
        </w:rPr>
        <w:t>“</w:t>
      </w:r>
      <w:bookmarkEnd w:id="96"/>
    </w:p>
    <w:p w14:paraId="4C6F8A93" w14:textId="77777777" w:rsidR="00BD5A4C" w:rsidRPr="009A0F53" w:rsidRDefault="00BD5A4C" w:rsidP="00BD5A4C">
      <w:pPr>
        <w:keepNext/>
        <w:tabs>
          <w:tab w:val="left" w:pos="5174"/>
        </w:tabs>
        <w:ind w:right="140"/>
        <w:jc w:val="right"/>
        <w:outlineLvl w:val="0"/>
        <w:rPr>
          <w:rFonts w:asciiTheme="majorHAnsi" w:eastAsia="Times New Roman" w:hAnsiTheme="majorHAnsi" w:cstheme="majorHAnsi"/>
          <w:b/>
          <w:highlight w:val="yellow"/>
          <w:lang w:eastAsia="x-none"/>
        </w:rPr>
      </w:pPr>
    </w:p>
    <w:tbl>
      <w:tblPr>
        <w:tblW w:w="9828" w:type="dxa"/>
        <w:tblLayout w:type="fixed"/>
        <w:tblLook w:val="04A0" w:firstRow="1" w:lastRow="0" w:firstColumn="1" w:lastColumn="0" w:noHBand="0" w:noVBand="1"/>
      </w:tblPr>
      <w:tblGrid>
        <w:gridCol w:w="9828"/>
      </w:tblGrid>
      <w:tr w:rsidR="00BD5A4C" w:rsidRPr="00780655" w14:paraId="79775258" w14:textId="77777777" w:rsidTr="00CD2F8A">
        <w:tc>
          <w:tcPr>
            <w:tcW w:w="9828" w:type="dxa"/>
          </w:tcPr>
          <w:p w14:paraId="6E241645" w14:textId="65DC8356" w:rsidR="00BD5A4C" w:rsidRPr="00BF66D1" w:rsidRDefault="00BD5A4C" w:rsidP="00CD2F8A">
            <w:pPr>
              <w:jc w:val="center"/>
              <w:rPr>
                <w:rFonts w:asciiTheme="majorHAnsi" w:hAnsiTheme="majorHAnsi" w:cstheme="majorHAnsi"/>
                <w:b/>
                <w:bCs/>
              </w:rPr>
            </w:pPr>
            <w:r w:rsidRPr="0002415D">
              <w:rPr>
                <w:rFonts w:asciiTheme="majorHAnsi" w:hAnsiTheme="majorHAnsi" w:cstheme="majorHAnsi"/>
                <w:b/>
                <w:bCs/>
                <w:sz w:val="24"/>
                <w:szCs w:val="24"/>
              </w:rPr>
              <w:t>SĄNAUDOS IR EKSPLOATACIJOS KAŠTAI</w:t>
            </w:r>
            <w:r>
              <w:rPr>
                <w:rFonts w:asciiTheme="majorHAnsi" w:hAnsiTheme="majorHAnsi" w:cstheme="majorHAnsi"/>
                <w:b/>
                <w:bCs/>
                <w:sz w:val="24"/>
                <w:szCs w:val="24"/>
              </w:rPr>
              <w:t xml:space="preserve"> 2 POD /KAPĖNŲ K. NVĮ/</w:t>
            </w:r>
          </w:p>
        </w:tc>
      </w:tr>
    </w:tbl>
    <w:p w14:paraId="719EEEC7" w14:textId="469ACB78" w:rsidR="00BD5A4C" w:rsidRPr="00CD2F8A" w:rsidRDefault="00BD5A4C" w:rsidP="00BD5A4C">
      <w:pPr>
        <w:spacing w:after="0"/>
        <w:rPr>
          <w:rFonts w:asciiTheme="majorHAnsi" w:hAnsiTheme="majorHAnsi" w:cstheme="majorHAnsi"/>
          <w:strike/>
        </w:rPr>
      </w:pPr>
      <w:r w:rsidRPr="003B3203">
        <w:rPr>
          <w:rFonts w:asciiTheme="majorHAnsi" w:hAnsiTheme="majorHAnsi" w:cstheme="majorHAnsi"/>
        </w:rPr>
        <w:t xml:space="preserve">Duomenys apie paskaičiuotas sąnaudas turi būti paimti iš detalių skaičiavimų rangovo </w:t>
      </w:r>
      <w:r>
        <w:rPr>
          <w:rFonts w:asciiTheme="majorHAnsi" w:hAnsiTheme="majorHAnsi" w:cstheme="majorHAnsi"/>
        </w:rPr>
        <w:t>t</w:t>
      </w:r>
      <w:r w:rsidRPr="003B3203">
        <w:rPr>
          <w:rFonts w:asciiTheme="majorHAnsi" w:hAnsiTheme="majorHAnsi" w:cstheme="majorHAnsi"/>
        </w:rPr>
        <w:t>echnini</w:t>
      </w:r>
      <w:r>
        <w:rPr>
          <w:rFonts w:asciiTheme="majorHAnsi" w:hAnsiTheme="majorHAnsi" w:cstheme="majorHAnsi"/>
        </w:rPr>
        <w:t xml:space="preserve">ame </w:t>
      </w:r>
      <w:r w:rsidRPr="003B3203">
        <w:rPr>
          <w:rFonts w:asciiTheme="majorHAnsi" w:hAnsiTheme="majorHAnsi" w:cstheme="majorHAnsi"/>
        </w:rPr>
        <w:t>pasiūlym</w:t>
      </w:r>
      <w:r>
        <w:rPr>
          <w:rFonts w:asciiTheme="majorHAnsi" w:hAnsiTheme="majorHAnsi" w:cstheme="majorHAnsi"/>
        </w:rPr>
        <w:t>e (</w:t>
      </w:r>
      <w:r w:rsidR="00F07997">
        <w:rPr>
          <w:rFonts w:asciiTheme="majorHAnsi" w:hAnsiTheme="majorHAnsi" w:cstheme="majorHAnsi"/>
        </w:rPr>
        <w:t xml:space="preserve"> priedas Nr. 12 „Reikalavimai rangovo techniniam pasiūlymui“).</w:t>
      </w:r>
      <w:r>
        <w:rPr>
          <w:rFonts w:asciiTheme="majorHAnsi" w:hAnsiTheme="majorHAnsi" w:cstheme="majorHAnsi"/>
        </w:rPr>
        <w:t>)</w:t>
      </w:r>
      <w:r w:rsidRPr="003B3203">
        <w:rPr>
          <w:rFonts w:asciiTheme="majorHAnsi" w:hAnsiTheme="majorHAnsi" w:cstheme="majorHAnsi"/>
        </w:rPr>
        <w:t xml:space="preserve"> </w:t>
      </w:r>
    </w:p>
    <w:p w14:paraId="793B4F63" w14:textId="77777777" w:rsidR="00BD5A4C" w:rsidRPr="003B3203" w:rsidRDefault="00BD5A4C" w:rsidP="00BD5A4C">
      <w:pPr>
        <w:spacing w:after="0"/>
        <w:rPr>
          <w:rFonts w:asciiTheme="majorHAnsi" w:hAnsiTheme="majorHAnsi" w:cstheme="majorHAnsi"/>
        </w:rPr>
      </w:pPr>
    </w:p>
    <w:p w14:paraId="736175FC" w14:textId="77777777" w:rsidR="00BD5A4C" w:rsidRPr="003B3203" w:rsidRDefault="00BD5A4C" w:rsidP="00BD5A4C">
      <w:pPr>
        <w:spacing w:after="0"/>
        <w:rPr>
          <w:rFonts w:asciiTheme="majorHAnsi" w:hAnsiTheme="majorHAnsi" w:cstheme="majorHAnsi"/>
          <w:b/>
          <w:bCs/>
        </w:rPr>
      </w:pPr>
      <w:r w:rsidRPr="003B3203">
        <w:rPr>
          <w:rFonts w:asciiTheme="majorHAnsi" w:hAnsiTheme="majorHAnsi" w:cstheme="majorHAnsi"/>
          <w:b/>
          <w:bCs/>
        </w:rPr>
        <w:t xml:space="preserve">  1 lentelė. Elektros energija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gridCol w:w="1508"/>
        <w:gridCol w:w="1434"/>
      </w:tblGrid>
      <w:tr w:rsidR="00BD5A4C" w:rsidRPr="003B3203" w14:paraId="24C3D34E" w14:textId="77777777" w:rsidTr="00CD2F8A">
        <w:tc>
          <w:tcPr>
            <w:tcW w:w="6237" w:type="dxa"/>
            <w:tcBorders>
              <w:top w:val="single" w:sz="4" w:space="0" w:color="auto"/>
              <w:left w:val="single" w:sz="4" w:space="0" w:color="auto"/>
              <w:bottom w:val="single" w:sz="4" w:space="0" w:color="auto"/>
              <w:right w:val="single" w:sz="4" w:space="0" w:color="auto"/>
            </w:tcBorders>
          </w:tcPr>
          <w:p w14:paraId="7CF82979" w14:textId="77777777" w:rsidR="00BD5A4C" w:rsidRPr="003B3203" w:rsidRDefault="00BD5A4C" w:rsidP="00CD2F8A">
            <w:pPr>
              <w:spacing w:after="0"/>
              <w:rPr>
                <w:rFonts w:asciiTheme="majorHAnsi" w:hAnsiTheme="majorHAnsi" w:cstheme="majorHAnsi"/>
                <w:b/>
                <w:bCs/>
              </w:rPr>
            </w:pPr>
            <w:r w:rsidRPr="003B3203">
              <w:rPr>
                <w:rFonts w:asciiTheme="majorHAnsi" w:hAnsiTheme="majorHAnsi" w:cstheme="majorHAnsi"/>
                <w:b/>
                <w:bCs/>
              </w:rPr>
              <w:t>Punkto pavadinimas</w:t>
            </w:r>
          </w:p>
        </w:tc>
        <w:tc>
          <w:tcPr>
            <w:tcW w:w="1508" w:type="dxa"/>
            <w:tcBorders>
              <w:top w:val="single" w:sz="4" w:space="0" w:color="auto"/>
              <w:left w:val="single" w:sz="4" w:space="0" w:color="auto"/>
              <w:bottom w:val="single" w:sz="4" w:space="0" w:color="auto"/>
              <w:right w:val="single" w:sz="4" w:space="0" w:color="auto"/>
            </w:tcBorders>
          </w:tcPr>
          <w:p w14:paraId="575BFA92" w14:textId="77777777" w:rsidR="00BD5A4C" w:rsidRPr="003B3203" w:rsidRDefault="00BD5A4C" w:rsidP="00CD2F8A">
            <w:pPr>
              <w:spacing w:after="0"/>
              <w:rPr>
                <w:rFonts w:asciiTheme="majorHAnsi" w:hAnsiTheme="majorHAnsi" w:cstheme="majorHAnsi"/>
                <w:b/>
                <w:bCs/>
              </w:rPr>
            </w:pPr>
            <w:r w:rsidRPr="003B3203">
              <w:rPr>
                <w:rFonts w:asciiTheme="majorHAnsi" w:hAnsiTheme="majorHAnsi" w:cstheme="majorHAnsi"/>
                <w:b/>
                <w:bCs/>
              </w:rPr>
              <w:t>Kaina</w:t>
            </w:r>
          </w:p>
        </w:tc>
        <w:tc>
          <w:tcPr>
            <w:tcW w:w="1434" w:type="dxa"/>
            <w:tcBorders>
              <w:top w:val="single" w:sz="4" w:space="0" w:color="auto"/>
              <w:left w:val="single" w:sz="4" w:space="0" w:color="auto"/>
              <w:bottom w:val="single" w:sz="4" w:space="0" w:color="auto"/>
              <w:right w:val="single" w:sz="4" w:space="0" w:color="auto"/>
            </w:tcBorders>
          </w:tcPr>
          <w:p w14:paraId="7EA8975D" w14:textId="77777777" w:rsidR="00BD5A4C" w:rsidRPr="003B3203" w:rsidRDefault="00BD5A4C" w:rsidP="00CD2F8A">
            <w:pPr>
              <w:spacing w:after="0"/>
              <w:rPr>
                <w:rFonts w:asciiTheme="majorHAnsi" w:hAnsiTheme="majorHAnsi" w:cstheme="majorHAnsi"/>
                <w:b/>
                <w:bCs/>
              </w:rPr>
            </w:pPr>
            <w:r w:rsidRPr="003B3203">
              <w:rPr>
                <w:rFonts w:asciiTheme="majorHAnsi" w:hAnsiTheme="majorHAnsi" w:cstheme="majorHAnsi"/>
                <w:b/>
                <w:bCs/>
              </w:rPr>
              <w:t>Vienetai</w:t>
            </w:r>
          </w:p>
        </w:tc>
      </w:tr>
      <w:tr w:rsidR="00BD5A4C" w:rsidRPr="003B3203" w14:paraId="674ED4AF" w14:textId="77777777" w:rsidTr="00CD2F8A">
        <w:tc>
          <w:tcPr>
            <w:tcW w:w="6237" w:type="dxa"/>
            <w:tcBorders>
              <w:top w:val="single" w:sz="4" w:space="0" w:color="auto"/>
              <w:left w:val="single" w:sz="4" w:space="0" w:color="auto"/>
              <w:bottom w:val="single" w:sz="4" w:space="0" w:color="auto"/>
              <w:right w:val="single" w:sz="4" w:space="0" w:color="auto"/>
            </w:tcBorders>
          </w:tcPr>
          <w:p w14:paraId="078E2F61"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Skaičiuotinas metinis vidutinis elektros energijos suvartojimas  [a]</w:t>
            </w:r>
          </w:p>
        </w:tc>
        <w:tc>
          <w:tcPr>
            <w:tcW w:w="1508" w:type="dxa"/>
            <w:tcBorders>
              <w:top w:val="single" w:sz="4" w:space="0" w:color="auto"/>
              <w:left w:val="single" w:sz="4" w:space="0" w:color="auto"/>
              <w:bottom w:val="single" w:sz="4" w:space="0" w:color="auto"/>
              <w:right w:val="single" w:sz="4" w:space="0" w:color="auto"/>
            </w:tcBorders>
          </w:tcPr>
          <w:p w14:paraId="74BC601F"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[a]</w:t>
            </w:r>
          </w:p>
        </w:tc>
        <w:tc>
          <w:tcPr>
            <w:tcW w:w="1434" w:type="dxa"/>
            <w:tcBorders>
              <w:top w:val="single" w:sz="4" w:space="0" w:color="auto"/>
              <w:left w:val="single" w:sz="4" w:space="0" w:color="auto"/>
              <w:bottom w:val="single" w:sz="4" w:space="0" w:color="auto"/>
              <w:right w:val="single" w:sz="4" w:space="0" w:color="auto"/>
            </w:tcBorders>
          </w:tcPr>
          <w:p w14:paraId="79C074D4"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kWh/ metus</w:t>
            </w:r>
          </w:p>
        </w:tc>
      </w:tr>
      <w:tr w:rsidR="00BD5A4C" w:rsidRPr="003B3203" w14:paraId="25BC0A84" w14:textId="77777777" w:rsidTr="00CD2F8A">
        <w:tc>
          <w:tcPr>
            <w:tcW w:w="6237" w:type="dxa"/>
            <w:tcBorders>
              <w:top w:val="single" w:sz="4" w:space="0" w:color="auto"/>
              <w:left w:val="single" w:sz="4" w:space="0" w:color="auto"/>
              <w:bottom w:val="single" w:sz="4" w:space="0" w:color="auto"/>
              <w:right w:val="single" w:sz="4" w:space="0" w:color="auto"/>
            </w:tcBorders>
          </w:tcPr>
          <w:p w14:paraId="56423E86"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 xml:space="preserve">Projektinė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r w:rsidRPr="003B3203">
              <w:rPr>
                <w:rFonts w:asciiTheme="majorHAnsi" w:hAnsiTheme="majorHAnsi" w:cstheme="majorHAnsi"/>
                <w:vertAlign w:val="subscript"/>
              </w:rPr>
              <w:t xml:space="preserve"> </w:t>
            </w:r>
            <w:r w:rsidRPr="003B3203">
              <w:rPr>
                <w:rFonts w:asciiTheme="majorHAnsi" w:hAnsiTheme="majorHAnsi" w:cstheme="majorHAnsi"/>
              </w:rPr>
              <w:t xml:space="preserve">reikšmė </w:t>
            </w:r>
            <w:r w:rsidRPr="003B3203">
              <w:rPr>
                <w:rFonts w:asciiTheme="majorHAnsi" w:hAnsiTheme="majorHAnsi" w:cstheme="majorHAnsi"/>
                <w:vertAlign w:val="superscript"/>
              </w:rPr>
              <w:footnoteReference w:id="3"/>
            </w:r>
            <w:r w:rsidRPr="003B3203">
              <w:rPr>
                <w:rFonts w:asciiTheme="majorHAnsi" w:hAnsiTheme="majorHAnsi" w:cstheme="majorHAnsi"/>
              </w:rPr>
              <w:t xml:space="preserve">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r w:rsidRPr="003B3203">
              <w:rPr>
                <w:rFonts w:asciiTheme="majorHAnsi" w:hAnsiTheme="majorHAnsi" w:cstheme="majorHAnsi"/>
              </w:rPr>
              <w:t>)</w:t>
            </w:r>
          </w:p>
        </w:tc>
        <w:tc>
          <w:tcPr>
            <w:tcW w:w="1508" w:type="dxa"/>
            <w:tcBorders>
              <w:top w:val="single" w:sz="4" w:space="0" w:color="auto"/>
              <w:left w:val="single" w:sz="4" w:space="0" w:color="auto"/>
              <w:bottom w:val="single" w:sz="4" w:space="0" w:color="auto"/>
              <w:right w:val="single" w:sz="4" w:space="0" w:color="auto"/>
            </w:tcBorders>
          </w:tcPr>
          <w:p w14:paraId="46658BAC" w14:textId="5F8B6F96" w:rsidR="00BD5A4C" w:rsidRPr="001E4218" w:rsidRDefault="00D55EDC" w:rsidP="00CD2F8A">
            <w:pPr>
              <w:spacing w:after="0"/>
              <w:rPr>
                <w:rFonts w:asciiTheme="majorHAnsi" w:hAnsiTheme="majorHAnsi" w:cstheme="majorHAnsi"/>
                <w:highlight w:val="yellow"/>
              </w:rPr>
            </w:pPr>
            <w:r w:rsidRPr="00A03F12">
              <w:rPr>
                <w:rFonts w:asciiTheme="majorHAnsi" w:hAnsiTheme="majorHAnsi" w:cstheme="majorHAnsi"/>
              </w:rPr>
              <w:t>22,9</w:t>
            </w:r>
          </w:p>
        </w:tc>
        <w:tc>
          <w:tcPr>
            <w:tcW w:w="1434" w:type="dxa"/>
            <w:tcBorders>
              <w:top w:val="single" w:sz="4" w:space="0" w:color="auto"/>
              <w:left w:val="single" w:sz="4" w:space="0" w:color="auto"/>
              <w:bottom w:val="single" w:sz="4" w:space="0" w:color="auto"/>
              <w:right w:val="single" w:sz="4" w:space="0" w:color="auto"/>
            </w:tcBorders>
          </w:tcPr>
          <w:p w14:paraId="40AC1C07" w14:textId="77777777" w:rsidR="00BD5A4C" w:rsidRPr="003B3203" w:rsidRDefault="00BD5A4C" w:rsidP="00CD2F8A">
            <w:pPr>
              <w:spacing w:after="0"/>
              <w:rPr>
                <w:rFonts w:asciiTheme="majorHAnsi" w:hAnsiTheme="majorHAnsi" w:cstheme="majorHAnsi"/>
              </w:rPr>
            </w:pP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r>
      <w:tr w:rsidR="00BD5A4C" w:rsidRPr="003B3203" w14:paraId="0F8C68F7" w14:textId="77777777" w:rsidTr="00CD2F8A">
        <w:tc>
          <w:tcPr>
            <w:tcW w:w="6237" w:type="dxa"/>
            <w:tcBorders>
              <w:top w:val="single" w:sz="4" w:space="0" w:color="auto"/>
              <w:left w:val="single" w:sz="4" w:space="0" w:color="auto"/>
              <w:bottom w:val="single" w:sz="4" w:space="0" w:color="auto"/>
              <w:right w:val="single" w:sz="4" w:space="0" w:color="auto"/>
            </w:tcBorders>
          </w:tcPr>
          <w:p w14:paraId="39EC38DA"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 xml:space="preserve">Skaičiuotinas specifinis elektros energijos suvartojimas vienam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r w:rsidRPr="003B3203">
              <w:rPr>
                <w:rFonts w:asciiTheme="majorHAnsi" w:hAnsiTheme="majorHAnsi" w:cstheme="majorHAnsi"/>
                <w:vertAlign w:val="subscript"/>
              </w:rPr>
              <w:t xml:space="preserve"> </w:t>
            </w:r>
            <w:r w:rsidRPr="003B3203">
              <w:rPr>
                <w:rFonts w:asciiTheme="majorHAnsi" w:hAnsiTheme="majorHAnsi" w:cstheme="majorHAnsi"/>
              </w:rPr>
              <w:t xml:space="preserve"> vienetui                                [b] = [a]/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364DE74D"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 xml:space="preserve">[b] = [a]/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c>
          <w:tcPr>
            <w:tcW w:w="1434" w:type="dxa"/>
            <w:tcBorders>
              <w:top w:val="single" w:sz="4" w:space="0" w:color="auto"/>
              <w:left w:val="single" w:sz="4" w:space="0" w:color="auto"/>
              <w:bottom w:val="single" w:sz="4" w:space="0" w:color="auto"/>
              <w:right w:val="single" w:sz="4" w:space="0" w:color="auto"/>
            </w:tcBorders>
          </w:tcPr>
          <w:p w14:paraId="65AF4239" w14:textId="77777777" w:rsidR="00BD5A4C" w:rsidRPr="003B3203" w:rsidRDefault="00BD5A4C" w:rsidP="00CD2F8A">
            <w:pPr>
              <w:spacing w:after="0"/>
              <w:rPr>
                <w:rFonts w:asciiTheme="majorHAnsi" w:hAnsiTheme="majorHAnsi" w:cstheme="majorHAnsi"/>
                <w:vertAlign w:val="subscript"/>
              </w:rPr>
            </w:pPr>
            <w:r w:rsidRPr="003B3203">
              <w:rPr>
                <w:rFonts w:asciiTheme="majorHAnsi" w:hAnsiTheme="majorHAnsi" w:cstheme="majorHAnsi"/>
              </w:rPr>
              <w:t>kWh/</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r>
      <w:tr w:rsidR="00BD5A4C" w:rsidRPr="003B3203" w14:paraId="1CCCC34A" w14:textId="77777777" w:rsidTr="00CD2F8A">
        <w:tc>
          <w:tcPr>
            <w:tcW w:w="6237" w:type="dxa"/>
            <w:tcBorders>
              <w:top w:val="single" w:sz="4" w:space="0" w:color="auto"/>
              <w:left w:val="single" w:sz="4" w:space="0" w:color="auto"/>
              <w:bottom w:val="single" w:sz="4" w:space="0" w:color="auto"/>
              <w:right w:val="single" w:sz="4" w:space="0" w:color="auto"/>
            </w:tcBorders>
          </w:tcPr>
          <w:p w14:paraId="18A3808F" w14:textId="77777777" w:rsidR="00BD5A4C" w:rsidRPr="003B3203" w:rsidRDefault="00BD5A4C" w:rsidP="00CD2F8A">
            <w:pPr>
              <w:spacing w:after="0"/>
              <w:rPr>
                <w:rFonts w:asciiTheme="majorHAnsi" w:hAnsiTheme="majorHAnsi" w:cstheme="majorHAnsi"/>
                <w:b/>
                <w:bCs/>
              </w:rPr>
            </w:pPr>
            <w:r w:rsidRPr="003B3203">
              <w:rPr>
                <w:rFonts w:asciiTheme="majorHAnsi" w:hAnsiTheme="majorHAnsi" w:cstheme="majorHAnsi"/>
                <w:b/>
                <w:bCs/>
              </w:rPr>
              <w:t>Dalyvio garantuojamas didžiausias specifinis elektros energijos suvartojimas                                 [c]</w:t>
            </w:r>
          </w:p>
        </w:tc>
        <w:tc>
          <w:tcPr>
            <w:tcW w:w="1508" w:type="dxa"/>
            <w:tcBorders>
              <w:top w:val="single" w:sz="4" w:space="0" w:color="auto"/>
              <w:left w:val="single" w:sz="4" w:space="0" w:color="auto"/>
              <w:bottom w:val="single" w:sz="4" w:space="0" w:color="auto"/>
              <w:right w:val="single" w:sz="4" w:space="0" w:color="auto"/>
            </w:tcBorders>
          </w:tcPr>
          <w:p w14:paraId="5387A399" w14:textId="77777777" w:rsidR="00BD5A4C" w:rsidRPr="003B3203" w:rsidRDefault="00BD5A4C" w:rsidP="00CD2F8A">
            <w:pPr>
              <w:spacing w:after="0"/>
              <w:rPr>
                <w:rFonts w:asciiTheme="majorHAnsi" w:hAnsiTheme="majorHAnsi" w:cstheme="majorHAnsi"/>
                <w:b/>
                <w:bCs/>
              </w:rPr>
            </w:pPr>
            <w:r w:rsidRPr="003B3203">
              <w:rPr>
                <w:rFonts w:asciiTheme="majorHAnsi" w:hAnsiTheme="majorHAnsi" w:cstheme="majorHAnsi"/>
                <w:b/>
                <w:bCs/>
              </w:rPr>
              <w:t>[c]</w:t>
            </w:r>
          </w:p>
        </w:tc>
        <w:tc>
          <w:tcPr>
            <w:tcW w:w="1434" w:type="dxa"/>
            <w:tcBorders>
              <w:top w:val="single" w:sz="4" w:space="0" w:color="auto"/>
              <w:left w:val="single" w:sz="4" w:space="0" w:color="auto"/>
              <w:bottom w:val="single" w:sz="4" w:space="0" w:color="auto"/>
              <w:right w:val="single" w:sz="4" w:space="0" w:color="auto"/>
            </w:tcBorders>
          </w:tcPr>
          <w:p w14:paraId="159C0086" w14:textId="77777777" w:rsidR="00BD5A4C" w:rsidRPr="003B3203" w:rsidRDefault="00BD5A4C" w:rsidP="00CD2F8A">
            <w:pPr>
              <w:spacing w:after="0"/>
              <w:rPr>
                <w:rFonts w:asciiTheme="majorHAnsi" w:hAnsiTheme="majorHAnsi" w:cstheme="majorHAnsi"/>
                <w:b/>
                <w:bCs/>
              </w:rPr>
            </w:pPr>
            <w:r w:rsidRPr="003B3203">
              <w:rPr>
                <w:rFonts w:asciiTheme="majorHAnsi" w:hAnsiTheme="majorHAnsi" w:cstheme="majorHAnsi"/>
                <w:b/>
                <w:bCs/>
              </w:rPr>
              <w:t>kWh/</w:t>
            </w:r>
            <w:proofErr w:type="spellStart"/>
            <w:r w:rsidRPr="003B3203">
              <w:rPr>
                <w:rFonts w:asciiTheme="majorHAnsi" w:hAnsiTheme="majorHAnsi" w:cstheme="majorHAnsi"/>
                <w:b/>
                <w:bCs/>
              </w:rPr>
              <w:t>DSP</w:t>
            </w:r>
            <w:r w:rsidRPr="003B3203">
              <w:rPr>
                <w:rFonts w:asciiTheme="majorHAnsi" w:hAnsiTheme="majorHAnsi" w:cstheme="majorHAnsi"/>
                <w:b/>
                <w:bCs/>
                <w:vertAlign w:val="subscript"/>
              </w:rPr>
              <w:t>p</w:t>
            </w:r>
            <w:proofErr w:type="spellEnd"/>
          </w:p>
        </w:tc>
      </w:tr>
      <w:tr w:rsidR="00BD5A4C" w:rsidRPr="003B3203" w14:paraId="3235205F" w14:textId="77777777" w:rsidTr="00CD2F8A">
        <w:tc>
          <w:tcPr>
            <w:tcW w:w="6237" w:type="dxa"/>
            <w:tcBorders>
              <w:top w:val="single" w:sz="4" w:space="0" w:color="auto"/>
              <w:left w:val="single" w:sz="4" w:space="0" w:color="auto"/>
              <w:bottom w:val="single" w:sz="4" w:space="0" w:color="auto"/>
              <w:right w:val="single" w:sz="4" w:space="0" w:color="auto"/>
            </w:tcBorders>
          </w:tcPr>
          <w:p w14:paraId="766CA09B" w14:textId="77777777" w:rsidR="00BD5A4C" w:rsidRPr="003444FB" w:rsidRDefault="00BD5A4C" w:rsidP="00CD2F8A">
            <w:pPr>
              <w:spacing w:after="0"/>
              <w:rPr>
                <w:rFonts w:asciiTheme="majorHAnsi" w:hAnsiTheme="majorHAnsi" w:cstheme="majorHAnsi"/>
                <w:lang w:val="en-US"/>
              </w:rPr>
            </w:pPr>
            <w:r w:rsidRPr="003B3203">
              <w:rPr>
                <w:rFonts w:asciiTheme="majorHAnsi" w:hAnsiTheme="majorHAnsi" w:cstheme="majorHAnsi"/>
              </w:rPr>
              <w:t xml:space="preserve">Atitinkamas bendras elektros energijos suvartojimas esant garantuotam specifiniam elektros energijos suvartojimui ir projektiniam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r w:rsidRPr="003B3203">
              <w:rPr>
                <w:rFonts w:asciiTheme="majorHAnsi" w:hAnsiTheme="majorHAnsi" w:cstheme="majorHAnsi"/>
              </w:rPr>
              <w:t xml:space="preserve">                         [d] = [c]x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405A5963"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[d] = [c]x DSP</w:t>
            </w:r>
          </w:p>
        </w:tc>
        <w:tc>
          <w:tcPr>
            <w:tcW w:w="1434" w:type="dxa"/>
            <w:tcBorders>
              <w:top w:val="single" w:sz="4" w:space="0" w:color="auto"/>
              <w:left w:val="single" w:sz="4" w:space="0" w:color="auto"/>
              <w:bottom w:val="single" w:sz="4" w:space="0" w:color="auto"/>
              <w:right w:val="single" w:sz="4" w:space="0" w:color="auto"/>
            </w:tcBorders>
          </w:tcPr>
          <w:p w14:paraId="65240733"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kWh</w:t>
            </w:r>
          </w:p>
        </w:tc>
      </w:tr>
      <w:tr w:rsidR="00BD5A4C" w:rsidRPr="003B3203" w14:paraId="12080CCD" w14:textId="77777777" w:rsidTr="00CD2F8A">
        <w:tc>
          <w:tcPr>
            <w:tcW w:w="6237" w:type="dxa"/>
            <w:tcBorders>
              <w:top w:val="single" w:sz="4" w:space="0" w:color="auto"/>
              <w:left w:val="single" w:sz="4" w:space="0" w:color="auto"/>
              <w:bottom w:val="single" w:sz="4" w:space="0" w:color="auto"/>
              <w:right w:val="single" w:sz="4" w:space="0" w:color="auto"/>
            </w:tcBorders>
          </w:tcPr>
          <w:p w14:paraId="3B27A51E" w14:textId="53C9378D"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 xml:space="preserve">Elektros energijos vieneto </w:t>
            </w:r>
            <w:r w:rsidR="00A82A44">
              <w:rPr>
                <w:rFonts w:asciiTheme="majorHAnsi" w:hAnsiTheme="majorHAnsi" w:cstheme="majorHAnsi"/>
              </w:rPr>
              <w:t xml:space="preserve">sąlyginė </w:t>
            </w:r>
            <w:r w:rsidRPr="003B3203">
              <w:rPr>
                <w:rFonts w:asciiTheme="majorHAnsi" w:hAnsiTheme="majorHAnsi" w:cstheme="majorHAnsi"/>
              </w:rPr>
              <w:t>kaina    [e]</w:t>
            </w:r>
          </w:p>
        </w:tc>
        <w:tc>
          <w:tcPr>
            <w:tcW w:w="1508" w:type="dxa"/>
            <w:tcBorders>
              <w:top w:val="single" w:sz="4" w:space="0" w:color="auto"/>
              <w:left w:val="single" w:sz="4" w:space="0" w:color="auto"/>
              <w:bottom w:val="single" w:sz="4" w:space="0" w:color="auto"/>
              <w:right w:val="single" w:sz="4" w:space="0" w:color="auto"/>
            </w:tcBorders>
          </w:tcPr>
          <w:p w14:paraId="7AF64A1C"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0,205</w:t>
            </w:r>
          </w:p>
        </w:tc>
        <w:tc>
          <w:tcPr>
            <w:tcW w:w="1434" w:type="dxa"/>
            <w:tcBorders>
              <w:top w:val="single" w:sz="4" w:space="0" w:color="auto"/>
              <w:left w:val="single" w:sz="4" w:space="0" w:color="auto"/>
              <w:bottom w:val="single" w:sz="4" w:space="0" w:color="auto"/>
              <w:right w:val="single" w:sz="4" w:space="0" w:color="auto"/>
            </w:tcBorders>
          </w:tcPr>
          <w:p w14:paraId="558608AF"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Eur/kWh</w:t>
            </w:r>
          </w:p>
        </w:tc>
      </w:tr>
      <w:tr w:rsidR="00BD5A4C" w:rsidRPr="003B3203" w14:paraId="230363D9" w14:textId="77777777" w:rsidTr="00CD2F8A">
        <w:tc>
          <w:tcPr>
            <w:tcW w:w="6237" w:type="dxa"/>
            <w:tcBorders>
              <w:top w:val="single" w:sz="4" w:space="0" w:color="auto"/>
              <w:left w:val="single" w:sz="4" w:space="0" w:color="auto"/>
              <w:bottom w:val="single" w:sz="4" w:space="0" w:color="auto"/>
              <w:right w:val="single" w:sz="4" w:space="0" w:color="auto"/>
            </w:tcBorders>
          </w:tcPr>
          <w:p w14:paraId="59DFC52D" w14:textId="77777777" w:rsidR="00BD5A4C" w:rsidRPr="003B3203" w:rsidRDefault="00BD5A4C" w:rsidP="00CD2F8A">
            <w:pPr>
              <w:spacing w:after="0"/>
              <w:rPr>
                <w:rFonts w:asciiTheme="majorHAnsi" w:hAnsiTheme="majorHAnsi" w:cstheme="majorHAnsi"/>
                <w:b/>
                <w:bCs/>
              </w:rPr>
            </w:pPr>
            <w:r w:rsidRPr="003B3203">
              <w:rPr>
                <w:rFonts w:asciiTheme="majorHAnsi" w:hAnsiTheme="majorHAnsi" w:cstheme="majorHAnsi"/>
                <w:b/>
                <w:bCs/>
              </w:rPr>
              <w:t>Metiniai energijos kaštai esant garantuotam specifiniam elektros energijos suvartojimui   [f] = [d] x [e]</w:t>
            </w:r>
          </w:p>
        </w:tc>
        <w:tc>
          <w:tcPr>
            <w:tcW w:w="1508" w:type="dxa"/>
            <w:tcBorders>
              <w:top w:val="single" w:sz="4" w:space="0" w:color="auto"/>
              <w:left w:val="single" w:sz="4" w:space="0" w:color="auto"/>
              <w:bottom w:val="single" w:sz="4" w:space="0" w:color="auto"/>
              <w:right w:val="single" w:sz="4" w:space="0" w:color="auto"/>
            </w:tcBorders>
          </w:tcPr>
          <w:p w14:paraId="789C2BBB" w14:textId="77777777" w:rsidR="00BD5A4C" w:rsidRPr="003B3203" w:rsidRDefault="00BD5A4C" w:rsidP="00CD2F8A">
            <w:pPr>
              <w:spacing w:after="0"/>
              <w:rPr>
                <w:rFonts w:asciiTheme="majorHAnsi" w:hAnsiTheme="majorHAnsi" w:cstheme="majorHAnsi"/>
                <w:b/>
                <w:bCs/>
              </w:rPr>
            </w:pPr>
            <w:r w:rsidRPr="003B3203">
              <w:rPr>
                <w:rFonts w:asciiTheme="majorHAnsi" w:hAnsiTheme="majorHAnsi" w:cstheme="majorHAnsi"/>
                <w:b/>
                <w:bCs/>
              </w:rPr>
              <w:t>[f]</w:t>
            </w:r>
          </w:p>
        </w:tc>
        <w:tc>
          <w:tcPr>
            <w:tcW w:w="1434" w:type="dxa"/>
            <w:tcBorders>
              <w:top w:val="single" w:sz="4" w:space="0" w:color="auto"/>
              <w:left w:val="single" w:sz="4" w:space="0" w:color="auto"/>
              <w:bottom w:val="single" w:sz="4" w:space="0" w:color="auto"/>
              <w:right w:val="single" w:sz="4" w:space="0" w:color="auto"/>
            </w:tcBorders>
          </w:tcPr>
          <w:p w14:paraId="1A46A3B7" w14:textId="77777777" w:rsidR="00BD5A4C" w:rsidRPr="003B3203" w:rsidRDefault="00BD5A4C" w:rsidP="00CD2F8A">
            <w:pPr>
              <w:spacing w:after="0"/>
              <w:rPr>
                <w:rFonts w:asciiTheme="majorHAnsi" w:hAnsiTheme="majorHAnsi" w:cstheme="majorHAnsi"/>
                <w:b/>
                <w:bCs/>
              </w:rPr>
            </w:pPr>
            <w:r w:rsidRPr="003B3203">
              <w:rPr>
                <w:rFonts w:asciiTheme="majorHAnsi" w:hAnsiTheme="majorHAnsi" w:cstheme="majorHAnsi"/>
                <w:b/>
                <w:bCs/>
              </w:rPr>
              <w:t>Eur/metus</w:t>
            </w:r>
          </w:p>
        </w:tc>
      </w:tr>
    </w:tbl>
    <w:p w14:paraId="541A306E" w14:textId="77777777" w:rsidR="00BD5A4C" w:rsidRPr="003B3203" w:rsidRDefault="00BD5A4C" w:rsidP="00BD5A4C">
      <w:pPr>
        <w:spacing w:after="0"/>
        <w:rPr>
          <w:rFonts w:asciiTheme="majorHAnsi" w:hAnsiTheme="majorHAnsi" w:cstheme="majorHAnsi"/>
        </w:rPr>
      </w:pPr>
    </w:p>
    <w:p w14:paraId="0BC0D96F" w14:textId="77777777" w:rsidR="00BD5A4C" w:rsidRPr="003B3203" w:rsidRDefault="00BD5A4C" w:rsidP="00BD5A4C">
      <w:pPr>
        <w:spacing w:after="0"/>
        <w:rPr>
          <w:rFonts w:asciiTheme="majorHAnsi" w:hAnsiTheme="majorHAnsi" w:cstheme="majorHAnsi"/>
          <w:b/>
          <w:bCs/>
        </w:rPr>
      </w:pPr>
      <w:r w:rsidRPr="003B3203">
        <w:rPr>
          <w:rFonts w:asciiTheme="majorHAnsi" w:hAnsiTheme="majorHAnsi" w:cstheme="majorHAnsi"/>
          <w:b/>
          <w:bCs/>
        </w:rPr>
        <w:t>2 lentelė. Reagentų sąnaudos: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2"/>
        <w:gridCol w:w="1505"/>
        <w:gridCol w:w="1597"/>
        <w:gridCol w:w="1417"/>
      </w:tblGrid>
      <w:tr w:rsidR="00BD5A4C" w:rsidRPr="003B3203" w14:paraId="693C0072" w14:textId="77777777" w:rsidTr="00CD2F8A">
        <w:tc>
          <w:tcPr>
            <w:tcW w:w="4582" w:type="dxa"/>
            <w:tcBorders>
              <w:top w:val="single" w:sz="4" w:space="0" w:color="auto"/>
              <w:left w:val="single" w:sz="4" w:space="0" w:color="auto"/>
              <w:bottom w:val="single" w:sz="4" w:space="0" w:color="auto"/>
              <w:right w:val="single" w:sz="4" w:space="0" w:color="auto"/>
            </w:tcBorders>
          </w:tcPr>
          <w:p w14:paraId="00623944" w14:textId="77777777" w:rsidR="00BD5A4C" w:rsidRPr="003B3203" w:rsidRDefault="00BD5A4C" w:rsidP="00CD2F8A">
            <w:pPr>
              <w:spacing w:after="0"/>
              <w:rPr>
                <w:rFonts w:asciiTheme="majorHAnsi" w:hAnsiTheme="majorHAnsi" w:cstheme="majorHAnsi"/>
                <w:b/>
                <w:bCs/>
              </w:rPr>
            </w:pPr>
            <w:r w:rsidRPr="003B3203">
              <w:rPr>
                <w:rFonts w:asciiTheme="majorHAnsi" w:hAnsiTheme="majorHAnsi" w:cstheme="majorHAnsi"/>
                <w:b/>
                <w:bCs/>
              </w:rPr>
              <w:t>Punkto pavadinimas</w:t>
            </w:r>
          </w:p>
        </w:tc>
        <w:tc>
          <w:tcPr>
            <w:tcW w:w="1505" w:type="dxa"/>
            <w:tcBorders>
              <w:top w:val="single" w:sz="4" w:space="0" w:color="auto"/>
              <w:left w:val="single" w:sz="4" w:space="0" w:color="auto"/>
              <w:bottom w:val="single" w:sz="4" w:space="0" w:color="auto"/>
              <w:right w:val="single" w:sz="4" w:space="0" w:color="auto"/>
            </w:tcBorders>
          </w:tcPr>
          <w:p w14:paraId="533B932F" w14:textId="77777777" w:rsidR="00BD5A4C" w:rsidRPr="003B3203" w:rsidRDefault="00BD5A4C" w:rsidP="00CD2F8A">
            <w:pPr>
              <w:spacing w:after="0"/>
              <w:rPr>
                <w:rFonts w:asciiTheme="majorHAnsi" w:hAnsiTheme="majorHAnsi" w:cstheme="majorHAnsi"/>
                <w:b/>
                <w:bCs/>
              </w:rPr>
            </w:pPr>
            <w:r w:rsidRPr="003B3203">
              <w:rPr>
                <w:rFonts w:asciiTheme="majorHAnsi" w:hAnsiTheme="majorHAnsi" w:cstheme="majorHAnsi"/>
                <w:b/>
                <w:bCs/>
              </w:rPr>
              <w:t>Kiekis</w:t>
            </w:r>
          </w:p>
        </w:tc>
        <w:tc>
          <w:tcPr>
            <w:tcW w:w="1597" w:type="dxa"/>
            <w:tcBorders>
              <w:top w:val="single" w:sz="4" w:space="0" w:color="auto"/>
              <w:left w:val="single" w:sz="4" w:space="0" w:color="auto"/>
              <w:bottom w:val="single" w:sz="4" w:space="0" w:color="auto"/>
              <w:right w:val="single" w:sz="4" w:space="0" w:color="auto"/>
            </w:tcBorders>
          </w:tcPr>
          <w:p w14:paraId="2F8A55BB" w14:textId="080CD4F0" w:rsidR="00BD5A4C" w:rsidRPr="003B3203" w:rsidRDefault="00A82A44" w:rsidP="00CD2F8A">
            <w:pPr>
              <w:spacing w:after="0"/>
              <w:rPr>
                <w:rFonts w:asciiTheme="majorHAnsi" w:hAnsiTheme="majorHAnsi" w:cstheme="majorHAnsi"/>
                <w:b/>
                <w:bCs/>
              </w:rPr>
            </w:pPr>
            <w:r>
              <w:rPr>
                <w:rFonts w:asciiTheme="majorHAnsi" w:hAnsiTheme="majorHAnsi" w:cstheme="majorHAnsi"/>
                <w:b/>
                <w:bCs/>
              </w:rPr>
              <w:t>Sąlyginė v</w:t>
            </w:r>
            <w:r w:rsidR="00BD5A4C" w:rsidRPr="003B3203">
              <w:rPr>
                <w:rFonts w:asciiTheme="majorHAnsi" w:hAnsiTheme="majorHAnsi" w:cstheme="majorHAnsi"/>
                <w:b/>
                <w:bCs/>
              </w:rPr>
              <w:t xml:space="preserve">ieneto kaina, </w:t>
            </w:r>
            <w:proofErr w:type="spellStart"/>
            <w:r w:rsidR="00BD5A4C" w:rsidRPr="003B3203">
              <w:rPr>
                <w:rFonts w:asciiTheme="majorHAnsi" w:hAnsiTheme="majorHAnsi" w:cstheme="majorHAnsi"/>
                <w:b/>
                <w:bCs/>
              </w:rPr>
              <w:t>eur</w:t>
            </w:r>
            <w:proofErr w:type="spellEnd"/>
          </w:p>
        </w:tc>
        <w:tc>
          <w:tcPr>
            <w:tcW w:w="1417" w:type="dxa"/>
            <w:tcBorders>
              <w:top w:val="single" w:sz="4" w:space="0" w:color="auto"/>
              <w:left w:val="single" w:sz="4" w:space="0" w:color="auto"/>
              <w:bottom w:val="single" w:sz="4" w:space="0" w:color="auto"/>
              <w:right w:val="single" w:sz="4" w:space="0" w:color="auto"/>
            </w:tcBorders>
          </w:tcPr>
          <w:p w14:paraId="6907BF1F" w14:textId="77777777" w:rsidR="00BD5A4C" w:rsidRPr="003B3203" w:rsidRDefault="00BD5A4C" w:rsidP="00CD2F8A">
            <w:pPr>
              <w:spacing w:after="0"/>
              <w:rPr>
                <w:rFonts w:asciiTheme="majorHAnsi" w:hAnsiTheme="majorHAnsi" w:cstheme="majorHAnsi"/>
                <w:b/>
                <w:bCs/>
              </w:rPr>
            </w:pPr>
            <w:r w:rsidRPr="003B3203">
              <w:rPr>
                <w:rFonts w:asciiTheme="majorHAnsi" w:hAnsiTheme="majorHAnsi" w:cstheme="majorHAnsi"/>
                <w:b/>
                <w:bCs/>
              </w:rPr>
              <w:t xml:space="preserve">Bendra kaina, </w:t>
            </w:r>
            <w:proofErr w:type="spellStart"/>
            <w:r w:rsidRPr="003B3203">
              <w:rPr>
                <w:rFonts w:asciiTheme="majorHAnsi" w:hAnsiTheme="majorHAnsi" w:cstheme="majorHAnsi"/>
                <w:b/>
                <w:bCs/>
              </w:rPr>
              <w:t>eur</w:t>
            </w:r>
            <w:proofErr w:type="spellEnd"/>
          </w:p>
        </w:tc>
      </w:tr>
      <w:tr w:rsidR="00BD5A4C" w:rsidRPr="003B3203" w14:paraId="01B73B58" w14:textId="77777777" w:rsidTr="00CD2F8A">
        <w:tc>
          <w:tcPr>
            <w:tcW w:w="4582" w:type="dxa"/>
            <w:tcBorders>
              <w:top w:val="single" w:sz="4" w:space="0" w:color="auto"/>
              <w:left w:val="single" w:sz="4" w:space="0" w:color="auto"/>
              <w:bottom w:val="single" w:sz="4" w:space="0" w:color="auto"/>
              <w:right w:val="single" w:sz="4" w:space="0" w:color="auto"/>
            </w:tcBorders>
          </w:tcPr>
          <w:p w14:paraId="3DE9FCBE"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Skaičiuotinas metinis aliuminio sulfato 25% tirpalo sunaudojimas, tonomis</w:t>
            </w:r>
          </w:p>
        </w:tc>
        <w:tc>
          <w:tcPr>
            <w:tcW w:w="1505" w:type="dxa"/>
            <w:tcBorders>
              <w:top w:val="single" w:sz="4" w:space="0" w:color="auto"/>
              <w:left w:val="single" w:sz="4" w:space="0" w:color="auto"/>
              <w:bottom w:val="single" w:sz="4" w:space="0" w:color="auto"/>
              <w:right w:val="single" w:sz="4" w:space="0" w:color="auto"/>
            </w:tcBorders>
          </w:tcPr>
          <w:p w14:paraId="5491CB01" w14:textId="77777777" w:rsidR="00BD5A4C" w:rsidRPr="003B3203" w:rsidRDefault="00BD5A4C" w:rsidP="00CD2F8A">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7825D83A"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370,0</w:t>
            </w:r>
          </w:p>
          <w:p w14:paraId="5EE5145E"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Eur/t</w:t>
            </w:r>
          </w:p>
        </w:tc>
        <w:tc>
          <w:tcPr>
            <w:tcW w:w="1417" w:type="dxa"/>
            <w:tcBorders>
              <w:top w:val="single" w:sz="4" w:space="0" w:color="auto"/>
              <w:left w:val="single" w:sz="4" w:space="0" w:color="auto"/>
              <w:bottom w:val="single" w:sz="4" w:space="0" w:color="auto"/>
              <w:right w:val="single" w:sz="4" w:space="0" w:color="auto"/>
            </w:tcBorders>
          </w:tcPr>
          <w:p w14:paraId="154B3830" w14:textId="77777777" w:rsidR="00BD5A4C" w:rsidRPr="003B3203" w:rsidRDefault="00BD5A4C" w:rsidP="00CD2F8A">
            <w:pPr>
              <w:spacing w:after="0"/>
              <w:rPr>
                <w:rFonts w:asciiTheme="majorHAnsi" w:hAnsiTheme="majorHAnsi" w:cstheme="majorHAnsi"/>
              </w:rPr>
            </w:pPr>
          </w:p>
        </w:tc>
      </w:tr>
      <w:tr w:rsidR="00BD5A4C" w:rsidRPr="003B3203" w14:paraId="232E2012" w14:textId="77777777" w:rsidTr="00CD2F8A">
        <w:tc>
          <w:tcPr>
            <w:tcW w:w="4582" w:type="dxa"/>
            <w:tcBorders>
              <w:top w:val="single" w:sz="4" w:space="0" w:color="auto"/>
              <w:left w:val="single" w:sz="4" w:space="0" w:color="auto"/>
              <w:bottom w:val="single" w:sz="4" w:space="0" w:color="auto"/>
              <w:right w:val="single" w:sz="4" w:space="0" w:color="auto"/>
            </w:tcBorders>
          </w:tcPr>
          <w:p w14:paraId="6D6C5165"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Skaičiuotinas metinis geležies sulfato 40% tirpalo sunaudojimas, tonomis</w:t>
            </w:r>
          </w:p>
        </w:tc>
        <w:tc>
          <w:tcPr>
            <w:tcW w:w="1505" w:type="dxa"/>
            <w:tcBorders>
              <w:top w:val="single" w:sz="4" w:space="0" w:color="auto"/>
              <w:left w:val="single" w:sz="4" w:space="0" w:color="auto"/>
              <w:bottom w:val="single" w:sz="4" w:space="0" w:color="auto"/>
              <w:right w:val="single" w:sz="4" w:space="0" w:color="auto"/>
            </w:tcBorders>
          </w:tcPr>
          <w:p w14:paraId="6F7B72E5" w14:textId="77777777" w:rsidR="00BD5A4C" w:rsidRPr="003B3203" w:rsidRDefault="00BD5A4C" w:rsidP="00CD2F8A">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6DF3BEFD"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320,0</w:t>
            </w:r>
          </w:p>
          <w:p w14:paraId="3AF2DD3B"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Eur/t</w:t>
            </w:r>
          </w:p>
        </w:tc>
        <w:tc>
          <w:tcPr>
            <w:tcW w:w="1417" w:type="dxa"/>
            <w:tcBorders>
              <w:top w:val="single" w:sz="4" w:space="0" w:color="auto"/>
              <w:left w:val="single" w:sz="4" w:space="0" w:color="auto"/>
              <w:bottom w:val="single" w:sz="4" w:space="0" w:color="auto"/>
              <w:right w:val="single" w:sz="4" w:space="0" w:color="auto"/>
            </w:tcBorders>
          </w:tcPr>
          <w:p w14:paraId="121DFAE0" w14:textId="77777777" w:rsidR="00BD5A4C" w:rsidRPr="003B3203" w:rsidRDefault="00BD5A4C" w:rsidP="00CD2F8A">
            <w:pPr>
              <w:spacing w:after="0"/>
              <w:rPr>
                <w:rFonts w:asciiTheme="majorHAnsi" w:hAnsiTheme="majorHAnsi" w:cstheme="majorHAnsi"/>
              </w:rPr>
            </w:pPr>
          </w:p>
        </w:tc>
      </w:tr>
      <w:tr w:rsidR="00BD5A4C" w:rsidRPr="003B3203" w14:paraId="481EB688" w14:textId="77777777" w:rsidTr="00CD2F8A">
        <w:tc>
          <w:tcPr>
            <w:tcW w:w="4582" w:type="dxa"/>
            <w:tcBorders>
              <w:top w:val="single" w:sz="4" w:space="0" w:color="auto"/>
              <w:left w:val="single" w:sz="4" w:space="0" w:color="auto"/>
              <w:bottom w:val="single" w:sz="4" w:space="0" w:color="auto"/>
              <w:right w:val="single" w:sz="4" w:space="0" w:color="auto"/>
            </w:tcBorders>
          </w:tcPr>
          <w:p w14:paraId="3B910AF6"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Skaičiuotinas metinis metanolio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465E5097" w14:textId="77777777" w:rsidR="00BD5A4C" w:rsidRPr="003B3203" w:rsidRDefault="00BD5A4C" w:rsidP="00CD2F8A">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2B4686CD"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240,38</w:t>
            </w:r>
          </w:p>
          <w:p w14:paraId="4BAE270F"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 xml:space="preserve"> Eur/t</w:t>
            </w:r>
          </w:p>
        </w:tc>
        <w:tc>
          <w:tcPr>
            <w:tcW w:w="1417" w:type="dxa"/>
            <w:tcBorders>
              <w:top w:val="single" w:sz="4" w:space="0" w:color="auto"/>
              <w:left w:val="single" w:sz="4" w:space="0" w:color="auto"/>
              <w:bottom w:val="single" w:sz="4" w:space="0" w:color="auto"/>
              <w:right w:val="single" w:sz="4" w:space="0" w:color="auto"/>
            </w:tcBorders>
          </w:tcPr>
          <w:p w14:paraId="731D5A50" w14:textId="77777777" w:rsidR="00BD5A4C" w:rsidRPr="003B3203" w:rsidRDefault="00BD5A4C" w:rsidP="00CD2F8A">
            <w:pPr>
              <w:spacing w:after="0"/>
              <w:rPr>
                <w:rFonts w:asciiTheme="majorHAnsi" w:hAnsiTheme="majorHAnsi" w:cstheme="majorHAnsi"/>
              </w:rPr>
            </w:pPr>
          </w:p>
        </w:tc>
      </w:tr>
      <w:tr w:rsidR="00BD5A4C" w:rsidRPr="003B3203" w14:paraId="7D7460C0" w14:textId="77777777" w:rsidTr="00CD2F8A">
        <w:tc>
          <w:tcPr>
            <w:tcW w:w="4582" w:type="dxa"/>
            <w:tcBorders>
              <w:top w:val="single" w:sz="4" w:space="0" w:color="auto"/>
              <w:left w:val="single" w:sz="4" w:space="0" w:color="auto"/>
              <w:bottom w:val="single" w:sz="4" w:space="0" w:color="auto"/>
              <w:right w:val="single" w:sz="4" w:space="0" w:color="auto"/>
            </w:tcBorders>
          </w:tcPr>
          <w:p w14:paraId="5D4D68D4"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Skaičiuotinas metinis 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7DBB7CA8" w14:textId="77777777" w:rsidR="00BD5A4C" w:rsidRPr="003B3203" w:rsidRDefault="00BD5A4C" w:rsidP="00CD2F8A">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1CAA2B99"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579,24    Eur/t</w:t>
            </w:r>
          </w:p>
        </w:tc>
        <w:tc>
          <w:tcPr>
            <w:tcW w:w="1417" w:type="dxa"/>
            <w:tcBorders>
              <w:top w:val="single" w:sz="4" w:space="0" w:color="auto"/>
              <w:left w:val="single" w:sz="4" w:space="0" w:color="auto"/>
              <w:bottom w:val="single" w:sz="4" w:space="0" w:color="auto"/>
              <w:right w:val="single" w:sz="4" w:space="0" w:color="auto"/>
            </w:tcBorders>
          </w:tcPr>
          <w:p w14:paraId="47575C15" w14:textId="77777777" w:rsidR="00BD5A4C" w:rsidRPr="003B3203" w:rsidRDefault="00BD5A4C" w:rsidP="00CD2F8A">
            <w:pPr>
              <w:spacing w:after="0"/>
              <w:rPr>
                <w:rFonts w:asciiTheme="majorHAnsi" w:hAnsiTheme="majorHAnsi" w:cstheme="majorHAnsi"/>
              </w:rPr>
            </w:pPr>
          </w:p>
        </w:tc>
      </w:tr>
      <w:tr w:rsidR="00BD5A4C" w:rsidRPr="003B3203" w14:paraId="4230D873" w14:textId="77777777" w:rsidTr="00CD2F8A">
        <w:tc>
          <w:tcPr>
            <w:tcW w:w="4582" w:type="dxa"/>
            <w:tcBorders>
              <w:top w:val="single" w:sz="4" w:space="0" w:color="auto"/>
              <w:left w:val="single" w:sz="4" w:space="0" w:color="auto"/>
              <w:bottom w:val="single" w:sz="4" w:space="0" w:color="auto"/>
              <w:right w:val="single" w:sz="4" w:space="0" w:color="auto"/>
            </w:tcBorders>
          </w:tcPr>
          <w:p w14:paraId="74B09EC2"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 xml:space="preserve">Skaičiuotinas metinis </w:t>
            </w:r>
            <w:proofErr w:type="spellStart"/>
            <w:r w:rsidRPr="003B3203">
              <w:rPr>
                <w:rFonts w:asciiTheme="majorHAnsi" w:hAnsiTheme="majorHAnsi" w:cstheme="majorHAnsi"/>
              </w:rPr>
              <w:t>polielektrolito</w:t>
            </w:r>
            <w:proofErr w:type="spellEnd"/>
            <w:r w:rsidRPr="003B3203">
              <w:rPr>
                <w:rFonts w:asciiTheme="majorHAnsi" w:hAnsiTheme="majorHAnsi" w:cstheme="majorHAnsi"/>
              </w:rPr>
              <w:t xml:space="preserve"> sunaudojimas dumblo tankinimui, kg</w:t>
            </w:r>
          </w:p>
        </w:tc>
        <w:tc>
          <w:tcPr>
            <w:tcW w:w="1505" w:type="dxa"/>
            <w:tcBorders>
              <w:top w:val="single" w:sz="4" w:space="0" w:color="auto"/>
              <w:left w:val="single" w:sz="4" w:space="0" w:color="auto"/>
              <w:bottom w:val="single" w:sz="4" w:space="0" w:color="auto"/>
              <w:right w:val="single" w:sz="4" w:space="0" w:color="auto"/>
            </w:tcBorders>
          </w:tcPr>
          <w:p w14:paraId="36C75FCE" w14:textId="77777777" w:rsidR="00BD5A4C" w:rsidRPr="003B3203" w:rsidRDefault="00BD5A4C" w:rsidP="00CD2F8A">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19B327E6"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4,92</w:t>
            </w:r>
          </w:p>
          <w:p w14:paraId="090E4FAA"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 xml:space="preserve"> </w:t>
            </w:r>
            <w:proofErr w:type="spellStart"/>
            <w:r w:rsidRPr="003B3203">
              <w:rPr>
                <w:rFonts w:asciiTheme="majorHAnsi" w:hAnsiTheme="majorHAnsi" w:cstheme="majorHAnsi"/>
              </w:rPr>
              <w:t>eur</w:t>
            </w:r>
            <w:proofErr w:type="spellEnd"/>
            <w:r w:rsidRPr="003B3203">
              <w:rPr>
                <w:rFonts w:asciiTheme="majorHAnsi" w:hAnsiTheme="majorHAnsi" w:cstheme="majorHAnsi"/>
              </w:rPr>
              <w:t>/kg</w:t>
            </w:r>
          </w:p>
        </w:tc>
        <w:tc>
          <w:tcPr>
            <w:tcW w:w="1417" w:type="dxa"/>
            <w:tcBorders>
              <w:top w:val="single" w:sz="4" w:space="0" w:color="auto"/>
              <w:left w:val="single" w:sz="4" w:space="0" w:color="auto"/>
              <w:bottom w:val="single" w:sz="4" w:space="0" w:color="auto"/>
              <w:right w:val="single" w:sz="4" w:space="0" w:color="auto"/>
            </w:tcBorders>
          </w:tcPr>
          <w:p w14:paraId="0512ED93" w14:textId="77777777" w:rsidR="00BD5A4C" w:rsidRPr="003B3203" w:rsidRDefault="00BD5A4C" w:rsidP="00CD2F8A">
            <w:pPr>
              <w:spacing w:after="0"/>
              <w:rPr>
                <w:rFonts w:asciiTheme="majorHAnsi" w:hAnsiTheme="majorHAnsi" w:cstheme="majorHAnsi"/>
              </w:rPr>
            </w:pPr>
          </w:p>
        </w:tc>
      </w:tr>
      <w:tr w:rsidR="00BD5A4C" w:rsidRPr="003B3203" w14:paraId="029552A5" w14:textId="77777777" w:rsidTr="00CD2F8A">
        <w:tc>
          <w:tcPr>
            <w:tcW w:w="4582" w:type="dxa"/>
            <w:tcBorders>
              <w:top w:val="single" w:sz="4" w:space="0" w:color="auto"/>
              <w:left w:val="single" w:sz="4" w:space="0" w:color="auto"/>
              <w:bottom w:val="single" w:sz="4" w:space="0" w:color="auto"/>
              <w:right w:val="single" w:sz="4" w:space="0" w:color="auto"/>
            </w:tcBorders>
          </w:tcPr>
          <w:p w14:paraId="66EC8885"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lastRenderedPageBreak/>
              <w:t xml:space="preserve">Skaičiuotinas metinis </w:t>
            </w:r>
            <w:proofErr w:type="spellStart"/>
            <w:r w:rsidRPr="003B3203">
              <w:rPr>
                <w:rFonts w:asciiTheme="majorHAnsi" w:hAnsiTheme="majorHAnsi" w:cstheme="majorHAnsi"/>
              </w:rPr>
              <w:t>polielektrolito</w:t>
            </w:r>
            <w:proofErr w:type="spellEnd"/>
            <w:r w:rsidRPr="003B3203">
              <w:rPr>
                <w:rFonts w:asciiTheme="majorHAnsi" w:hAnsiTheme="majorHAnsi" w:cstheme="majorHAnsi"/>
              </w:rPr>
              <w:t xml:space="preserve"> sunaudojimas dumblo sausinimui, kg</w:t>
            </w:r>
          </w:p>
        </w:tc>
        <w:tc>
          <w:tcPr>
            <w:tcW w:w="1505" w:type="dxa"/>
            <w:tcBorders>
              <w:top w:val="single" w:sz="4" w:space="0" w:color="auto"/>
              <w:left w:val="single" w:sz="4" w:space="0" w:color="auto"/>
              <w:bottom w:val="single" w:sz="4" w:space="0" w:color="auto"/>
              <w:right w:val="single" w:sz="4" w:space="0" w:color="auto"/>
            </w:tcBorders>
          </w:tcPr>
          <w:p w14:paraId="1B3E40DE" w14:textId="77777777" w:rsidR="00BD5A4C" w:rsidRPr="003B3203" w:rsidRDefault="00BD5A4C" w:rsidP="00CD2F8A">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3E4B435D"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3,48</w:t>
            </w:r>
          </w:p>
          <w:p w14:paraId="686421E5"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 xml:space="preserve"> </w:t>
            </w:r>
            <w:proofErr w:type="spellStart"/>
            <w:r w:rsidRPr="003B3203">
              <w:rPr>
                <w:rFonts w:asciiTheme="majorHAnsi" w:hAnsiTheme="majorHAnsi" w:cstheme="majorHAnsi"/>
              </w:rPr>
              <w:t>eur</w:t>
            </w:r>
            <w:proofErr w:type="spellEnd"/>
            <w:r w:rsidRPr="003B3203">
              <w:rPr>
                <w:rFonts w:asciiTheme="majorHAnsi" w:hAnsiTheme="majorHAnsi" w:cstheme="majorHAnsi"/>
              </w:rPr>
              <w:t>/kg</w:t>
            </w:r>
          </w:p>
        </w:tc>
        <w:tc>
          <w:tcPr>
            <w:tcW w:w="1417" w:type="dxa"/>
            <w:tcBorders>
              <w:top w:val="single" w:sz="4" w:space="0" w:color="auto"/>
              <w:left w:val="single" w:sz="4" w:space="0" w:color="auto"/>
              <w:bottom w:val="single" w:sz="4" w:space="0" w:color="auto"/>
              <w:right w:val="single" w:sz="4" w:space="0" w:color="auto"/>
            </w:tcBorders>
          </w:tcPr>
          <w:p w14:paraId="64754999" w14:textId="77777777" w:rsidR="00BD5A4C" w:rsidRPr="003B3203" w:rsidRDefault="00BD5A4C" w:rsidP="00CD2F8A">
            <w:pPr>
              <w:spacing w:after="0"/>
              <w:rPr>
                <w:rFonts w:asciiTheme="majorHAnsi" w:hAnsiTheme="majorHAnsi" w:cstheme="majorHAnsi"/>
              </w:rPr>
            </w:pPr>
          </w:p>
        </w:tc>
      </w:tr>
      <w:tr w:rsidR="00BD5A4C" w:rsidRPr="003B3203" w14:paraId="258E318B" w14:textId="77777777" w:rsidTr="00CD2F8A">
        <w:trPr>
          <w:cantSplit/>
        </w:trPr>
        <w:tc>
          <w:tcPr>
            <w:tcW w:w="7684" w:type="dxa"/>
            <w:gridSpan w:val="3"/>
            <w:tcBorders>
              <w:top w:val="single" w:sz="4" w:space="0" w:color="auto"/>
              <w:left w:val="single" w:sz="4" w:space="0" w:color="auto"/>
              <w:bottom w:val="single" w:sz="4" w:space="0" w:color="auto"/>
              <w:right w:val="single" w:sz="4" w:space="0" w:color="auto"/>
            </w:tcBorders>
          </w:tcPr>
          <w:p w14:paraId="3590322C"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Viso skaičiuotina reagentų kaina, Eur        [g]</w:t>
            </w:r>
          </w:p>
        </w:tc>
        <w:tc>
          <w:tcPr>
            <w:tcW w:w="1417" w:type="dxa"/>
            <w:tcBorders>
              <w:top w:val="single" w:sz="4" w:space="0" w:color="auto"/>
              <w:left w:val="single" w:sz="4" w:space="0" w:color="auto"/>
              <w:bottom w:val="single" w:sz="4" w:space="0" w:color="auto"/>
              <w:right w:val="single" w:sz="4" w:space="0" w:color="auto"/>
            </w:tcBorders>
          </w:tcPr>
          <w:p w14:paraId="77E19E98" w14:textId="77777777" w:rsidR="00BD5A4C" w:rsidRPr="003B3203" w:rsidRDefault="00BD5A4C" w:rsidP="00CD2F8A">
            <w:pPr>
              <w:spacing w:after="0"/>
              <w:rPr>
                <w:rFonts w:asciiTheme="majorHAnsi" w:hAnsiTheme="majorHAnsi" w:cstheme="majorHAnsi"/>
                <w:vertAlign w:val="subscript"/>
              </w:rPr>
            </w:pPr>
          </w:p>
        </w:tc>
      </w:tr>
      <w:tr w:rsidR="00BD5A4C" w:rsidRPr="003B3203" w14:paraId="37668DA5" w14:textId="77777777" w:rsidTr="00CD2F8A">
        <w:trPr>
          <w:cantSplit/>
        </w:trPr>
        <w:tc>
          <w:tcPr>
            <w:tcW w:w="7684" w:type="dxa"/>
            <w:gridSpan w:val="3"/>
            <w:tcBorders>
              <w:top w:val="single" w:sz="4" w:space="0" w:color="auto"/>
              <w:left w:val="single" w:sz="4" w:space="0" w:color="auto"/>
              <w:bottom w:val="single" w:sz="4" w:space="0" w:color="auto"/>
              <w:right w:val="single" w:sz="4" w:space="0" w:color="auto"/>
            </w:tcBorders>
          </w:tcPr>
          <w:p w14:paraId="5B0F72F1"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 xml:space="preserve">Skaičiuotina specifinė reagentų kaina, Eur /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r w:rsidRPr="003B3203">
              <w:rPr>
                <w:rFonts w:asciiTheme="majorHAnsi" w:hAnsiTheme="majorHAnsi" w:cstheme="majorHAnsi"/>
                <w:vertAlign w:val="subscript"/>
              </w:rPr>
              <w:t xml:space="preserve"> </w:t>
            </w:r>
            <w:r w:rsidRPr="003B3203">
              <w:rPr>
                <w:rFonts w:asciiTheme="majorHAnsi" w:hAnsiTheme="majorHAnsi" w:cstheme="majorHAnsi"/>
              </w:rPr>
              <w:t xml:space="preserve">vienetui         [h] = [g]/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c>
          <w:tcPr>
            <w:tcW w:w="1417" w:type="dxa"/>
            <w:tcBorders>
              <w:top w:val="single" w:sz="4" w:space="0" w:color="auto"/>
              <w:left w:val="single" w:sz="4" w:space="0" w:color="auto"/>
              <w:bottom w:val="single" w:sz="4" w:space="0" w:color="auto"/>
              <w:right w:val="single" w:sz="4" w:space="0" w:color="auto"/>
            </w:tcBorders>
          </w:tcPr>
          <w:p w14:paraId="7AB97265" w14:textId="77777777" w:rsidR="00BD5A4C" w:rsidRPr="003B3203" w:rsidRDefault="00BD5A4C" w:rsidP="00CD2F8A">
            <w:pPr>
              <w:spacing w:after="0"/>
              <w:rPr>
                <w:rFonts w:asciiTheme="majorHAnsi" w:hAnsiTheme="majorHAnsi" w:cstheme="majorHAnsi"/>
                <w:vertAlign w:val="subscript"/>
              </w:rPr>
            </w:pPr>
          </w:p>
        </w:tc>
      </w:tr>
      <w:tr w:rsidR="00BD5A4C" w:rsidRPr="003B3203" w14:paraId="75416FFD" w14:textId="77777777" w:rsidTr="00CD2F8A">
        <w:trPr>
          <w:cantSplit/>
        </w:trPr>
        <w:tc>
          <w:tcPr>
            <w:tcW w:w="7684" w:type="dxa"/>
            <w:gridSpan w:val="3"/>
            <w:tcBorders>
              <w:top w:val="single" w:sz="4" w:space="0" w:color="auto"/>
              <w:left w:val="single" w:sz="4" w:space="0" w:color="auto"/>
              <w:bottom w:val="single" w:sz="4" w:space="0" w:color="auto"/>
              <w:right w:val="single" w:sz="4" w:space="0" w:color="auto"/>
            </w:tcBorders>
          </w:tcPr>
          <w:p w14:paraId="7454BDA4" w14:textId="77777777" w:rsidR="00BD5A4C" w:rsidRPr="003B3203" w:rsidRDefault="00BD5A4C" w:rsidP="00CD2F8A">
            <w:pPr>
              <w:spacing w:after="0"/>
              <w:rPr>
                <w:rFonts w:asciiTheme="majorHAnsi" w:hAnsiTheme="majorHAnsi" w:cstheme="majorHAnsi"/>
                <w:b/>
                <w:bCs/>
              </w:rPr>
            </w:pPr>
            <w:r w:rsidRPr="003B3203">
              <w:rPr>
                <w:rFonts w:asciiTheme="majorHAnsi" w:hAnsiTheme="majorHAnsi" w:cstheme="majorHAnsi"/>
                <w:b/>
                <w:bCs/>
              </w:rPr>
              <w:t>Dalyvio garantuojama didžiausia specifinė reagentų kaina Eur/</w:t>
            </w:r>
            <w:proofErr w:type="spellStart"/>
            <w:r w:rsidRPr="003B3203">
              <w:rPr>
                <w:rFonts w:asciiTheme="majorHAnsi" w:hAnsiTheme="majorHAnsi" w:cstheme="majorHAnsi"/>
                <w:b/>
              </w:rPr>
              <w:t>DSP</w:t>
            </w:r>
            <w:r w:rsidRPr="003B3203">
              <w:rPr>
                <w:rFonts w:asciiTheme="majorHAnsi" w:hAnsiTheme="majorHAnsi" w:cstheme="majorHAnsi"/>
                <w:b/>
                <w:vertAlign w:val="subscript"/>
              </w:rPr>
              <w:t>p</w:t>
            </w:r>
            <w:proofErr w:type="spellEnd"/>
            <w:r w:rsidRPr="003B3203">
              <w:rPr>
                <w:rFonts w:asciiTheme="majorHAnsi" w:hAnsiTheme="majorHAnsi" w:cstheme="majorHAnsi"/>
                <w:b/>
              </w:rPr>
              <w:t xml:space="preserve"> vienetui      [j]</w:t>
            </w:r>
          </w:p>
        </w:tc>
        <w:tc>
          <w:tcPr>
            <w:tcW w:w="1417" w:type="dxa"/>
            <w:tcBorders>
              <w:top w:val="single" w:sz="4" w:space="0" w:color="auto"/>
              <w:left w:val="single" w:sz="4" w:space="0" w:color="auto"/>
              <w:bottom w:val="single" w:sz="4" w:space="0" w:color="auto"/>
              <w:right w:val="single" w:sz="4" w:space="0" w:color="auto"/>
            </w:tcBorders>
          </w:tcPr>
          <w:p w14:paraId="71FC4073" w14:textId="77777777" w:rsidR="00BD5A4C" w:rsidRPr="003B3203" w:rsidRDefault="00BD5A4C" w:rsidP="00CD2F8A">
            <w:pPr>
              <w:spacing w:after="0"/>
              <w:rPr>
                <w:rFonts w:asciiTheme="majorHAnsi" w:hAnsiTheme="majorHAnsi" w:cstheme="majorHAnsi"/>
                <w:b/>
                <w:bCs/>
              </w:rPr>
            </w:pPr>
          </w:p>
        </w:tc>
      </w:tr>
      <w:tr w:rsidR="00BD5A4C" w:rsidRPr="003B3203" w14:paraId="1BC8E8D3" w14:textId="77777777" w:rsidTr="00CD2F8A">
        <w:trPr>
          <w:cantSplit/>
          <w:trHeight w:val="53"/>
        </w:trPr>
        <w:tc>
          <w:tcPr>
            <w:tcW w:w="7684" w:type="dxa"/>
            <w:gridSpan w:val="3"/>
            <w:tcBorders>
              <w:top w:val="single" w:sz="4" w:space="0" w:color="auto"/>
              <w:left w:val="single" w:sz="4" w:space="0" w:color="auto"/>
              <w:bottom w:val="single" w:sz="4" w:space="0" w:color="auto"/>
              <w:right w:val="single" w:sz="4" w:space="0" w:color="auto"/>
            </w:tcBorders>
          </w:tcPr>
          <w:p w14:paraId="6A72329F" w14:textId="77777777" w:rsidR="00BD5A4C" w:rsidRPr="003B3203" w:rsidRDefault="00BD5A4C" w:rsidP="00CD2F8A">
            <w:pPr>
              <w:spacing w:after="0"/>
              <w:rPr>
                <w:rFonts w:asciiTheme="majorHAnsi" w:hAnsiTheme="majorHAnsi" w:cstheme="majorHAnsi"/>
                <w:b/>
                <w:bCs/>
              </w:rPr>
            </w:pPr>
            <w:r w:rsidRPr="003B3203">
              <w:rPr>
                <w:rFonts w:asciiTheme="majorHAnsi" w:hAnsiTheme="majorHAnsi" w:cstheme="majorHAnsi"/>
                <w:b/>
                <w:bCs/>
              </w:rPr>
              <w:t>Metiniai reagentų kaštai esant garantuotai specifinei kainai      [k] = [g] x [j]/[h]</w:t>
            </w:r>
          </w:p>
        </w:tc>
        <w:tc>
          <w:tcPr>
            <w:tcW w:w="1417" w:type="dxa"/>
            <w:tcBorders>
              <w:top w:val="single" w:sz="4" w:space="0" w:color="auto"/>
              <w:left w:val="single" w:sz="4" w:space="0" w:color="auto"/>
              <w:bottom w:val="single" w:sz="4" w:space="0" w:color="auto"/>
              <w:right w:val="single" w:sz="4" w:space="0" w:color="auto"/>
            </w:tcBorders>
          </w:tcPr>
          <w:p w14:paraId="3A0CE563" w14:textId="77777777" w:rsidR="00BD5A4C" w:rsidRPr="003B3203" w:rsidRDefault="00BD5A4C" w:rsidP="00CD2F8A">
            <w:pPr>
              <w:spacing w:after="0"/>
              <w:rPr>
                <w:rFonts w:asciiTheme="majorHAnsi" w:hAnsiTheme="majorHAnsi" w:cstheme="majorHAnsi"/>
                <w:b/>
                <w:bCs/>
              </w:rPr>
            </w:pPr>
          </w:p>
        </w:tc>
      </w:tr>
    </w:tbl>
    <w:p w14:paraId="0598A2AC" w14:textId="77777777" w:rsidR="00BD5A4C" w:rsidRPr="003B3203" w:rsidRDefault="00BD5A4C" w:rsidP="00BD5A4C">
      <w:pPr>
        <w:spacing w:after="0"/>
        <w:rPr>
          <w:rFonts w:asciiTheme="majorHAnsi" w:hAnsiTheme="majorHAnsi" w:cstheme="majorHAnsi"/>
          <w:b/>
          <w:bCs/>
        </w:rPr>
      </w:pPr>
    </w:p>
    <w:p w14:paraId="4BA566EB" w14:textId="77777777" w:rsidR="00BD5A4C" w:rsidRPr="003B3203" w:rsidRDefault="00BD5A4C" w:rsidP="00BD5A4C">
      <w:pPr>
        <w:spacing w:after="0"/>
        <w:rPr>
          <w:rFonts w:asciiTheme="majorHAnsi" w:hAnsiTheme="majorHAnsi" w:cstheme="majorHAnsi"/>
          <w:b/>
          <w:bCs/>
        </w:rPr>
      </w:pPr>
      <w:r w:rsidRPr="003B3203">
        <w:rPr>
          <w:rFonts w:asciiTheme="majorHAnsi" w:hAnsiTheme="majorHAnsi" w:cstheme="majorHAnsi"/>
          <w:b/>
          <w:bCs/>
        </w:rPr>
        <w:tab/>
      </w:r>
    </w:p>
    <w:p w14:paraId="236A1552" w14:textId="77777777" w:rsidR="00BD5A4C" w:rsidRPr="003B3203" w:rsidRDefault="00BD5A4C" w:rsidP="00BD5A4C">
      <w:pPr>
        <w:spacing w:after="0"/>
        <w:rPr>
          <w:rFonts w:asciiTheme="majorHAnsi" w:hAnsiTheme="majorHAnsi" w:cstheme="majorHAnsi"/>
          <w:b/>
          <w:bCs/>
        </w:rPr>
      </w:pPr>
      <w:r w:rsidRPr="003B3203">
        <w:rPr>
          <w:rFonts w:asciiTheme="majorHAnsi" w:hAnsiTheme="majorHAnsi" w:cstheme="majorHAnsi"/>
          <w:b/>
          <w:bCs/>
        </w:rPr>
        <w:t xml:space="preserve">    3 lentelė. Eksploatavimo išlaidos, taikant dalyvio garantuotus parametrus: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9"/>
        <w:gridCol w:w="1929"/>
      </w:tblGrid>
      <w:tr w:rsidR="00BD5A4C" w:rsidRPr="003B3203" w14:paraId="7DCAACE3" w14:textId="77777777" w:rsidTr="00CD2F8A">
        <w:tc>
          <w:tcPr>
            <w:tcW w:w="6889" w:type="dxa"/>
            <w:tcBorders>
              <w:top w:val="single" w:sz="4" w:space="0" w:color="auto"/>
              <w:left w:val="single" w:sz="4" w:space="0" w:color="auto"/>
              <w:bottom w:val="single" w:sz="4" w:space="0" w:color="auto"/>
              <w:right w:val="single" w:sz="4" w:space="0" w:color="auto"/>
            </w:tcBorders>
          </w:tcPr>
          <w:p w14:paraId="37C0BD5C" w14:textId="77777777" w:rsidR="00BD5A4C" w:rsidRPr="003B3203" w:rsidRDefault="00BD5A4C" w:rsidP="00CD2F8A">
            <w:pPr>
              <w:spacing w:after="0"/>
              <w:rPr>
                <w:rFonts w:asciiTheme="majorHAnsi" w:hAnsiTheme="majorHAnsi" w:cstheme="majorHAnsi"/>
                <w:b/>
                <w:bCs/>
              </w:rPr>
            </w:pPr>
            <w:r w:rsidRPr="003B3203">
              <w:rPr>
                <w:rFonts w:asciiTheme="majorHAnsi" w:hAnsiTheme="majorHAnsi" w:cstheme="majorHAnsi"/>
                <w:b/>
                <w:bCs/>
              </w:rPr>
              <w:t>Punkto pavadinimas</w:t>
            </w:r>
          </w:p>
        </w:tc>
        <w:tc>
          <w:tcPr>
            <w:tcW w:w="1929" w:type="dxa"/>
            <w:tcBorders>
              <w:top w:val="single" w:sz="4" w:space="0" w:color="auto"/>
              <w:left w:val="single" w:sz="4" w:space="0" w:color="auto"/>
              <w:bottom w:val="single" w:sz="4" w:space="0" w:color="auto"/>
              <w:right w:val="single" w:sz="4" w:space="0" w:color="auto"/>
            </w:tcBorders>
          </w:tcPr>
          <w:p w14:paraId="782D52B4" w14:textId="77777777" w:rsidR="00BD5A4C" w:rsidRPr="003B3203" w:rsidRDefault="00BD5A4C" w:rsidP="00CD2F8A">
            <w:pPr>
              <w:spacing w:after="0"/>
              <w:rPr>
                <w:rFonts w:asciiTheme="majorHAnsi" w:hAnsiTheme="majorHAnsi" w:cstheme="majorHAnsi"/>
                <w:b/>
                <w:bCs/>
              </w:rPr>
            </w:pPr>
            <w:r w:rsidRPr="003B3203">
              <w:rPr>
                <w:rFonts w:asciiTheme="majorHAnsi" w:hAnsiTheme="majorHAnsi" w:cstheme="majorHAnsi"/>
                <w:b/>
                <w:bCs/>
              </w:rPr>
              <w:t>Suma, Eur</w:t>
            </w:r>
          </w:p>
        </w:tc>
      </w:tr>
      <w:tr w:rsidR="00BD5A4C" w:rsidRPr="003B3203" w14:paraId="22E9C001" w14:textId="77777777" w:rsidTr="00CD2F8A">
        <w:tc>
          <w:tcPr>
            <w:tcW w:w="6889" w:type="dxa"/>
            <w:tcBorders>
              <w:top w:val="single" w:sz="4" w:space="0" w:color="auto"/>
              <w:left w:val="single" w:sz="4" w:space="0" w:color="auto"/>
              <w:bottom w:val="single" w:sz="4" w:space="0" w:color="auto"/>
              <w:right w:val="single" w:sz="4" w:space="0" w:color="auto"/>
            </w:tcBorders>
          </w:tcPr>
          <w:p w14:paraId="63577713"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Garantuoti maksimalūs metiniai elektros energijos kaštai                [f]</w:t>
            </w:r>
          </w:p>
        </w:tc>
        <w:tc>
          <w:tcPr>
            <w:tcW w:w="1929" w:type="dxa"/>
            <w:tcBorders>
              <w:top w:val="single" w:sz="4" w:space="0" w:color="auto"/>
              <w:left w:val="single" w:sz="4" w:space="0" w:color="auto"/>
              <w:bottom w:val="single" w:sz="4" w:space="0" w:color="auto"/>
              <w:right w:val="single" w:sz="4" w:space="0" w:color="auto"/>
            </w:tcBorders>
          </w:tcPr>
          <w:p w14:paraId="2D80026C" w14:textId="77777777" w:rsidR="00BD5A4C" w:rsidRPr="003B3203" w:rsidRDefault="00BD5A4C" w:rsidP="00CD2F8A">
            <w:pPr>
              <w:spacing w:after="0"/>
              <w:rPr>
                <w:rFonts w:asciiTheme="majorHAnsi" w:hAnsiTheme="majorHAnsi" w:cstheme="majorHAnsi"/>
              </w:rPr>
            </w:pPr>
          </w:p>
        </w:tc>
      </w:tr>
      <w:tr w:rsidR="00BD5A4C" w:rsidRPr="003B3203" w14:paraId="4A950AA8" w14:textId="77777777" w:rsidTr="00CD2F8A">
        <w:tc>
          <w:tcPr>
            <w:tcW w:w="6889" w:type="dxa"/>
            <w:tcBorders>
              <w:top w:val="single" w:sz="4" w:space="0" w:color="auto"/>
              <w:left w:val="single" w:sz="4" w:space="0" w:color="auto"/>
              <w:bottom w:val="single" w:sz="4" w:space="0" w:color="auto"/>
              <w:right w:val="single" w:sz="4" w:space="0" w:color="auto"/>
            </w:tcBorders>
          </w:tcPr>
          <w:p w14:paraId="7C77A6E0"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Garantuoti maksimalūs metiniai reagentų kaštai                              [k]</w:t>
            </w:r>
          </w:p>
        </w:tc>
        <w:tc>
          <w:tcPr>
            <w:tcW w:w="1929" w:type="dxa"/>
            <w:tcBorders>
              <w:top w:val="single" w:sz="4" w:space="0" w:color="auto"/>
              <w:left w:val="single" w:sz="4" w:space="0" w:color="auto"/>
              <w:bottom w:val="single" w:sz="4" w:space="0" w:color="auto"/>
              <w:right w:val="single" w:sz="4" w:space="0" w:color="auto"/>
            </w:tcBorders>
          </w:tcPr>
          <w:p w14:paraId="1549C847" w14:textId="77777777" w:rsidR="00BD5A4C" w:rsidRPr="003B3203" w:rsidRDefault="00BD5A4C" w:rsidP="00CD2F8A">
            <w:pPr>
              <w:spacing w:after="0"/>
              <w:rPr>
                <w:rFonts w:asciiTheme="majorHAnsi" w:hAnsiTheme="majorHAnsi" w:cstheme="majorHAnsi"/>
              </w:rPr>
            </w:pPr>
          </w:p>
        </w:tc>
      </w:tr>
      <w:tr w:rsidR="00BD5A4C" w:rsidRPr="003B3203" w14:paraId="49B2BEC5" w14:textId="77777777" w:rsidTr="00CD2F8A">
        <w:tc>
          <w:tcPr>
            <w:tcW w:w="6889" w:type="dxa"/>
            <w:tcBorders>
              <w:top w:val="single" w:sz="4" w:space="0" w:color="auto"/>
              <w:left w:val="single" w:sz="4" w:space="0" w:color="auto"/>
              <w:bottom w:val="single" w:sz="4" w:space="0" w:color="auto"/>
              <w:right w:val="single" w:sz="4" w:space="0" w:color="auto"/>
            </w:tcBorders>
          </w:tcPr>
          <w:p w14:paraId="52C6B814" w14:textId="77777777" w:rsidR="00BD5A4C" w:rsidRPr="003B3203" w:rsidRDefault="00BD5A4C" w:rsidP="00CD2F8A">
            <w:pPr>
              <w:spacing w:after="0"/>
              <w:rPr>
                <w:rFonts w:asciiTheme="majorHAnsi" w:hAnsiTheme="majorHAnsi" w:cstheme="majorHAnsi"/>
                <w:b/>
              </w:rPr>
            </w:pPr>
            <w:r w:rsidRPr="003B3203">
              <w:rPr>
                <w:rFonts w:asciiTheme="majorHAnsi" w:hAnsiTheme="majorHAnsi" w:cstheme="majorHAnsi"/>
                <w:b/>
              </w:rPr>
              <w:t>Bendros metinės eksploatavimo išlaidos, taikant dalyvio garantuotus didžiausius parametrus                           [s] = [f] + [k]</w:t>
            </w:r>
          </w:p>
        </w:tc>
        <w:tc>
          <w:tcPr>
            <w:tcW w:w="1929" w:type="dxa"/>
            <w:tcBorders>
              <w:top w:val="single" w:sz="4" w:space="0" w:color="auto"/>
              <w:left w:val="single" w:sz="4" w:space="0" w:color="auto"/>
              <w:bottom w:val="single" w:sz="4" w:space="0" w:color="auto"/>
              <w:right w:val="single" w:sz="4" w:space="0" w:color="auto"/>
            </w:tcBorders>
          </w:tcPr>
          <w:p w14:paraId="2C90CA6F" w14:textId="77777777" w:rsidR="00BD5A4C" w:rsidRPr="003B3203" w:rsidRDefault="00BD5A4C" w:rsidP="00CD2F8A">
            <w:pPr>
              <w:spacing w:after="0"/>
              <w:rPr>
                <w:rFonts w:asciiTheme="majorHAnsi" w:hAnsiTheme="majorHAnsi" w:cstheme="majorHAnsi"/>
              </w:rPr>
            </w:pPr>
          </w:p>
        </w:tc>
      </w:tr>
      <w:tr w:rsidR="00BD5A4C" w:rsidRPr="003B3203" w14:paraId="32F31D76" w14:textId="77777777" w:rsidTr="00CD2F8A">
        <w:tc>
          <w:tcPr>
            <w:tcW w:w="6889" w:type="dxa"/>
            <w:tcBorders>
              <w:top w:val="single" w:sz="4" w:space="0" w:color="auto"/>
              <w:left w:val="single" w:sz="4" w:space="0" w:color="auto"/>
              <w:bottom w:val="single" w:sz="4" w:space="0" w:color="auto"/>
              <w:right w:val="single" w:sz="4" w:space="0" w:color="auto"/>
            </w:tcBorders>
          </w:tcPr>
          <w:p w14:paraId="694D591D" w14:textId="77777777" w:rsidR="00BD5A4C" w:rsidRPr="003B3203" w:rsidRDefault="00BD5A4C" w:rsidP="00CD2F8A">
            <w:pPr>
              <w:spacing w:after="0"/>
              <w:rPr>
                <w:rFonts w:asciiTheme="majorHAnsi" w:hAnsiTheme="majorHAnsi" w:cstheme="majorHAnsi"/>
              </w:rPr>
            </w:pPr>
            <w:r w:rsidRPr="003B3203">
              <w:rPr>
                <w:rFonts w:asciiTheme="majorHAnsi" w:hAnsiTheme="majorHAnsi" w:cstheme="majorHAnsi"/>
              </w:rPr>
              <w:t>Kapitalizacijos koeficientas (KK)</w:t>
            </w:r>
          </w:p>
        </w:tc>
        <w:tc>
          <w:tcPr>
            <w:tcW w:w="1929" w:type="dxa"/>
            <w:tcBorders>
              <w:top w:val="single" w:sz="4" w:space="0" w:color="auto"/>
              <w:left w:val="single" w:sz="4" w:space="0" w:color="auto"/>
              <w:bottom w:val="single" w:sz="4" w:space="0" w:color="auto"/>
              <w:right w:val="single" w:sz="4" w:space="0" w:color="auto"/>
            </w:tcBorders>
          </w:tcPr>
          <w:p w14:paraId="5760ADA9" w14:textId="77777777" w:rsidR="00BD5A4C" w:rsidRPr="003B3203" w:rsidRDefault="00BD5A4C" w:rsidP="00CD2F8A">
            <w:pPr>
              <w:spacing w:after="0"/>
              <w:rPr>
                <w:rFonts w:asciiTheme="majorHAnsi" w:hAnsiTheme="majorHAnsi" w:cstheme="majorHAnsi"/>
                <w:b/>
                <w:bCs/>
              </w:rPr>
            </w:pPr>
            <w:r w:rsidRPr="003B3203">
              <w:rPr>
                <w:rFonts w:asciiTheme="majorHAnsi" w:hAnsiTheme="majorHAnsi" w:cstheme="majorHAnsi"/>
                <w:b/>
                <w:bCs/>
              </w:rPr>
              <w:t>12.0</w:t>
            </w:r>
          </w:p>
        </w:tc>
      </w:tr>
      <w:tr w:rsidR="00BD5A4C" w:rsidRPr="003B3203" w14:paraId="23A859A2" w14:textId="77777777" w:rsidTr="00CD2F8A">
        <w:tc>
          <w:tcPr>
            <w:tcW w:w="6889" w:type="dxa"/>
            <w:tcBorders>
              <w:top w:val="single" w:sz="4" w:space="0" w:color="auto"/>
              <w:left w:val="single" w:sz="4" w:space="0" w:color="auto"/>
              <w:bottom w:val="single" w:sz="4" w:space="0" w:color="auto"/>
              <w:right w:val="single" w:sz="4" w:space="0" w:color="auto"/>
            </w:tcBorders>
          </w:tcPr>
          <w:p w14:paraId="33BE1561" w14:textId="77777777" w:rsidR="00BD5A4C" w:rsidRPr="003B3203" w:rsidRDefault="00BD5A4C" w:rsidP="00CD2F8A">
            <w:pPr>
              <w:spacing w:after="0"/>
              <w:rPr>
                <w:rFonts w:asciiTheme="majorHAnsi" w:hAnsiTheme="majorHAnsi" w:cstheme="majorHAnsi"/>
                <w:b/>
                <w:bCs/>
              </w:rPr>
            </w:pPr>
            <w:r w:rsidRPr="003B3203">
              <w:rPr>
                <w:rFonts w:asciiTheme="majorHAnsi" w:hAnsiTheme="majorHAnsi" w:cstheme="majorHAnsi"/>
                <w:b/>
                <w:bCs/>
              </w:rPr>
              <w:t>Kapitalizuotos eksploatavimo išlaidos T = KK x [s]</w:t>
            </w:r>
          </w:p>
        </w:tc>
        <w:tc>
          <w:tcPr>
            <w:tcW w:w="1929" w:type="dxa"/>
            <w:tcBorders>
              <w:top w:val="single" w:sz="4" w:space="0" w:color="auto"/>
              <w:left w:val="single" w:sz="4" w:space="0" w:color="auto"/>
              <w:bottom w:val="single" w:sz="4" w:space="0" w:color="auto"/>
              <w:right w:val="single" w:sz="4" w:space="0" w:color="auto"/>
            </w:tcBorders>
          </w:tcPr>
          <w:p w14:paraId="1E46F817" w14:textId="77777777" w:rsidR="00BD5A4C" w:rsidRPr="003B3203" w:rsidRDefault="00BD5A4C" w:rsidP="00CD2F8A">
            <w:pPr>
              <w:spacing w:after="0"/>
              <w:rPr>
                <w:rFonts w:asciiTheme="majorHAnsi" w:hAnsiTheme="majorHAnsi" w:cstheme="majorHAnsi"/>
                <w:b/>
                <w:bCs/>
              </w:rPr>
            </w:pPr>
          </w:p>
        </w:tc>
      </w:tr>
    </w:tbl>
    <w:p w14:paraId="0C835613" w14:textId="77777777" w:rsidR="00BD5A4C" w:rsidRPr="003B3203" w:rsidRDefault="00BD5A4C" w:rsidP="00BD5A4C">
      <w:pPr>
        <w:spacing w:after="0"/>
        <w:rPr>
          <w:rFonts w:asciiTheme="majorHAnsi" w:hAnsiTheme="majorHAnsi" w:cstheme="majorHAnsi"/>
          <w:b/>
          <w:bCs/>
        </w:rPr>
      </w:pPr>
    </w:p>
    <w:p w14:paraId="2589CF8D" w14:textId="77777777" w:rsidR="00BD5A4C" w:rsidRPr="00780655" w:rsidRDefault="00BD5A4C" w:rsidP="00BD5A4C">
      <w:pPr>
        <w:rPr>
          <w:rFonts w:ascii="Arial" w:hAnsi="Arial" w:cs="Arial"/>
        </w:rPr>
      </w:pPr>
    </w:p>
    <w:p w14:paraId="32EC13FD" w14:textId="77777777" w:rsidR="00BD5A4C" w:rsidRPr="00780655" w:rsidRDefault="00BD5A4C" w:rsidP="00BD5A4C">
      <w:pPr>
        <w:rPr>
          <w:rFonts w:ascii="Arial" w:hAnsi="Arial" w:cs="Arial"/>
        </w:rPr>
      </w:pPr>
    </w:p>
    <w:p w14:paraId="3A5D8F56" w14:textId="2C59EC71" w:rsidR="00454157" w:rsidRPr="001E4218" w:rsidRDefault="00454157" w:rsidP="001E4218">
      <w:pPr>
        <w:sectPr w:rsidR="00454157" w:rsidRPr="001E4218" w:rsidSect="00436CB7">
          <w:pgSz w:w="12240" w:h="15840"/>
          <w:pgMar w:top="993" w:right="1041" w:bottom="1134" w:left="1701" w:header="720" w:footer="720" w:gutter="0"/>
          <w:cols w:space="720"/>
          <w:docGrid w:linePitch="360"/>
        </w:sectPr>
      </w:pPr>
    </w:p>
    <w:p w14:paraId="5B108DB5" w14:textId="0DF6857E" w:rsidR="00E60D84" w:rsidRPr="00780655" w:rsidRDefault="00E60D84" w:rsidP="00E60D84">
      <w:pPr>
        <w:pStyle w:val="Antrat2"/>
        <w:ind w:left="5103"/>
        <w:jc w:val="right"/>
        <w:rPr>
          <w:rFonts w:asciiTheme="minorHAnsi" w:eastAsia="Calibri" w:hAnsiTheme="minorHAnsi" w:cstheme="minorHAnsi"/>
          <w:color w:val="0070C0"/>
          <w:sz w:val="21"/>
          <w:szCs w:val="21"/>
        </w:rPr>
      </w:pPr>
      <w:bookmarkStart w:id="97" w:name="_Toc209450475"/>
      <w:bookmarkStart w:id="98" w:name="_Hlk206390574"/>
      <w:r w:rsidRPr="001D68D2">
        <w:rPr>
          <w:rFonts w:asciiTheme="minorHAnsi" w:eastAsia="Calibri" w:hAnsiTheme="minorHAnsi" w:cstheme="minorHAnsi"/>
          <w:color w:val="0070C0"/>
          <w:sz w:val="21"/>
          <w:szCs w:val="21"/>
        </w:rPr>
        <w:lastRenderedPageBreak/>
        <w:t xml:space="preserve">Pirkimo sąlygų </w:t>
      </w:r>
      <w:r w:rsidR="001413FB">
        <w:rPr>
          <w:rFonts w:asciiTheme="minorHAnsi" w:eastAsia="Calibri" w:hAnsiTheme="minorHAnsi" w:cstheme="minorHAnsi"/>
          <w:color w:val="0070C0"/>
          <w:sz w:val="21"/>
          <w:szCs w:val="21"/>
        </w:rPr>
        <w:t>1</w:t>
      </w:r>
      <w:r w:rsidR="00BD5A4C">
        <w:rPr>
          <w:rFonts w:asciiTheme="minorHAnsi" w:eastAsia="Calibri" w:hAnsiTheme="minorHAnsi" w:cstheme="minorHAnsi"/>
          <w:color w:val="0070C0"/>
          <w:sz w:val="21"/>
          <w:szCs w:val="21"/>
        </w:rPr>
        <w:t>2</w:t>
      </w:r>
      <w:r w:rsidR="001413FB"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3B3203">
        <w:rPr>
          <w:rFonts w:asciiTheme="minorHAnsi" w:eastAsia="Calibri" w:hAnsiTheme="minorHAnsi" w:cstheme="minorHAnsi"/>
          <w:color w:val="0070C0"/>
          <w:sz w:val="21"/>
          <w:szCs w:val="21"/>
        </w:rPr>
        <w:t>Reikalavimai rangovo techniniam pasiūlymui</w:t>
      </w:r>
      <w:r w:rsidRPr="00780655">
        <w:rPr>
          <w:rFonts w:asciiTheme="minorHAnsi" w:eastAsia="Calibri" w:hAnsiTheme="minorHAnsi" w:cstheme="minorHAnsi"/>
          <w:color w:val="0070C0"/>
          <w:sz w:val="21"/>
          <w:szCs w:val="21"/>
        </w:rPr>
        <w:t>“</w:t>
      </w:r>
      <w:bookmarkEnd w:id="97"/>
    </w:p>
    <w:p w14:paraId="251936DE" w14:textId="77777777" w:rsidR="00193A32" w:rsidRPr="00780655" w:rsidRDefault="00193A32" w:rsidP="00E957CD">
      <w:pPr>
        <w:jc w:val="both"/>
        <w:rPr>
          <w:rFonts w:cstheme="minorHAnsi"/>
          <w:sz w:val="20"/>
          <w:szCs w:val="20"/>
        </w:rPr>
      </w:pPr>
    </w:p>
    <w:p w14:paraId="535A9B85" w14:textId="77777777" w:rsidR="0089233C" w:rsidRPr="00780655" w:rsidRDefault="0089233C" w:rsidP="0089233C">
      <w:pPr>
        <w:keepNext/>
        <w:tabs>
          <w:tab w:val="left" w:pos="5174"/>
        </w:tabs>
        <w:ind w:left="720" w:right="140"/>
        <w:jc w:val="center"/>
        <w:outlineLvl w:val="0"/>
        <w:rPr>
          <w:rFonts w:asciiTheme="majorHAnsi" w:eastAsia="Times New Roman" w:hAnsiTheme="majorHAnsi" w:cstheme="majorHAnsi"/>
        </w:rPr>
      </w:pPr>
      <w:bookmarkStart w:id="99" w:name="_Toc47102591"/>
    </w:p>
    <w:p w14:paraId="7A8CF47C" w14:textId="3B98E07A" w:rsidR="00BD5A4C" w:rsidRPr="001E4218" w:rsidRDefault="00FF6BA5" w:rsidP="00FF6BA5">
      <w:pPr>
        <w:jc w:val="center"/>
        <w:rPr>
          <w:sz w:val="20"/>
          <w:szCs w:val="20"/>
        </w:rPr>
      </w:pPr>
      <w:bookmarkStart w:id="100" w:name="_Toc161369715"/>
      <w:bookmarkStart w:id="101" w:name="_Toc161460450"/>
      <w:r>
        <w:rPr>
          <w:b/>
          <w:bCs/>
          <w:sz w:val="22"/>
          <w:szCs w:val="22"/>
        </w:rPr>
        <w:t>R</w:t>
      </w:r>
      <w:r w:rsidR="003B3203" w:rsidRPr="00FF6BA5">
        <w:rPr>
          <w:b/>
          <w:bCs/>
          <w:sz w:val="22"/>
          <w:szCs w:val="22"/>
        </w:rPr>
        <w:t>eikalavimai Rangovo techniniam pasiūlym</w:t>
      </w:r>
      <w:bookmarkEnd w:id="100"/>
      <w:bookmarkEnd w:id="101"/>
      <w:r w:rsidR="003B3203" w:rsidRPr="00FF6BA5">
        <w:rPr>
          <w:b/>
          <w:bCs/>
          <w:sz w:val="22"/>
          <w:szCs w:val="22"/>
        </w:rPr>
        <w:t>ui</w:t>
      </w:r>
      <w:r w:rsidR="00BD5A4C">
        <w:rPr>
          <w:b/>
          <w:bCs/>
          <w:sz w:val="22"/>
          <w:szCs w:val="22"/>
        </w:rPr>
        <w:t xml:space="preserve"> </w:t>
      </w:r>
      <w:r w:rsidR="00BD5A4C" w:rsidRPr="001E4218">
        <w:rPr>
          <w:sz w:val="20"/>
          <w:szCs w:val="20"/>
        </w:rPr>
        <w:t>/įrašo rangovas 1 POD /Sedos m./ arba 2 POD /</w:t>
      </w:r>
      <w:proofErr w:type="spellStart"/>
      <w:r w:rsidR="00BD5A4C" w:rsidRPr="001E4218">
        <w:rPr>
          <w:sz w:val="20"/>
          <w:szCs w:val="20"/>
        </w:rPr>
        <w:t>Kapėnų</w:t>
      </w:r>
      <w:proofErr w:type="spellEnd"/>
      <w:r w:rsidR="00BD5A4C" w:rsidRPr="001E4218">
        <w:rPr>
          <w:sz w:val="20"/>
          <w:szCs w:val="20"/>
        </w:rPr>
        <w:t xml:space="preserve"> k./</w:t>
      </w:r>
    </w:p>
    <w:p w14:paraId="560D11FC" w14:textId="16092C72" w:rsidR="003B3203" w:rsidRPr="001E4218" w:rsidRDefault="00BD5A4C" w:rsidP="00FF6BA5">
      <w:pPr>
        <w:jc w:val="center"/>
        <w:rPr>
          <w:sz w:val="20"/>
          <w:szCs w:val="20"/>
        </w:rPr>
      </w:pPr>
      <w:r w:rsidRPr="001E4218">
        <w:rPr>
          <w:sz w:val="20"/>
          <w:szCs w:val="20"/>
        </w:rPr>
        <w:t xml:space="preserve"> /PILDOMA ATSKIRAI 1 POD </w:t>
      </w:r>
      <w:r>
        <w:rPr>
          <w:sz w:val="20"/>
          <w:szCs w:val="20"/>
        </w:rPr>
        <w:t>ir(arba)</w:t>
      </w:r>
      <w:r w:rsidRPr="001E4218">
        <w:rPr>
          <w:sz w:val="20"/>
          <w:szCs w:val="20"/>
        </w:rPr>
        <w:t xml:space="preserve"> 2 POD/</w:t>
      </w:r>
    </w:p>
    <w:p w14:paraId="4E77D420" w14:textId="77777777" w:rsidR="003B3203" w:rsidRPr="006B2424" w:rsidRDefault="003B3203" w:rsidP="003B3203">
      <w:pPr>
        <w:keepNext/>
        <w:jc w:val="both"/>
        <w:rPr>
          <w:sz w:val="22"/>
          <w:szCs w:val="22"/>
        </w:rPr>
      </w:pPr>
    </w:p>
    <w:p w14:paraId="6611B8D3" w14:textId="77777777" w:rsidR="003B3203" w:rsidRPr="006B2424" w:rsidRDefault="003B3203" w:rsidP="003B3203">
      <w:pPr>
        <w:widowControl w:val="0"/>
        <w:suppressAutoHyphens/>
        <w:rPr>
          <w:sz w:val="24"/>
          <w:szCs w:val="24"/>
        </w:rPr>
      </w:pPr>
      <w:r w:rsidRPr="006B2424">
        <w:rPr>
          <w:b/>
          <w:sz w:val="24"/>
          <w:szCs w:val="24"/>
        </w:rPr>
        <w:t xml:space="preserve">Pridedame </w:t>
      </w:r>
      <w:r w:rsidRPr="006B2424">
        <w:rPr>
          <w:sz w:val="24"/>
          <w:szCs w:val="24"/>
        </w:rPr>
        <w:t>Rangovo techninį pasiūlymą:</w:t>
      </w:r>
    </w:p>
    <w:p w14:paraId="50EC5164" w14:textId="77777777" w:rsidR="003B3203" w:rsidRPr="006B2424" w:rsidRDefault="003B3203" w:rsidP="0082496A">
      <w:pPr>
        <w:widowControl w:val="0"/>
        <w:spacing w:after="0" w:line="100" w:lineRule="atLeast"/>
        <w:ind w:left="-68"/>
        <w:jc w:val="both"/>
        <w:rPr>
          <w:i/>
          <w:sz w:val="24"/>
          <w:szCs w:val="24"/>
          <w:lang w:eastAsia="hu-HU"/>
        </w:rPr>
      </w:pPr>
      <w:r w:rsidRPr="006B2424">
        <w:rPr>
          <w:i/>
          <w:sz w:val="24"/>
          <w:szCs w:val="24"/>
          <w:lang w:eastAsia="hu-HU"/>
        </w:rPr>
        <w:t>Rangovo pasiūlyme pateikiama visa aiški techninė informacija apie konkurso dalyvio siūlomus techninius sprendimus, technologinių procesų ir įrenginių rūšių pasirinkimo pagrindimas, projektavimo kriterijai, fizinių numatomų atlikti darbų aprašymai. Tuo atveju, jeigu nurodyto formato tam tikra dalis netinka, dalyvis gali pakeisti formatą, bet privalo pateikti analogišką informacijos kiekį vertinimo tikslams. Rangovo pasiūlymą sudaro šie skyriai ir skirsniai:</w:t>
      </w:r>
    </w:p>
    <w:p w14:paraId="14FB41E5" w14:textId="77777777" w:rsidR="003B3203" w:rsidRPr="006B2424" w:rsidRDefault="003B3203" w:rsidP="0082496A">
      <w:pPr>
        <w:pStyle w:val="Antrat1"/>
        <w:spacing w:before="0" w:after="0"/>
      </w:pPr>
    </w:p>
    <w:p w14:paraId="061BBC7F" w14:textId="77777777" w:rsidR="003B3203" w:rsidRPr="00FF6BA5" w:rsidRDefault="00BC436D" w:rsidP="0082496A">
      <w:pPr>
        <w:pStyle w:val="Stilius3"/>
        <w:spacing w:before="0"/>
        <w:rPr>
          <w:b/>
          <w:bCs/>
        </w:rPr>
      </w:pPr>
      <w:r w:rsidRPr="00FF6BA5">
        <w:rPr>
          <w:b/>
          <w:bCs/>
        </w:rPr>
        <w:t>I.</w:t>
      </w:r>
      <w:r w:rsidR="003B3203" w:rsidRPr="00FF6BA5">
        <w:rPr>
          <w:b/>
          <w:bCs/>
        </w:rPr>
        <w:t>BUITINIŲ NUOTEKŲ VALYMO ĮRENGINIAMS</w:t>
      </w:r>
    </w:p>
    <w:p w14:paraId="711B007E" w14:textId="77777777" w:rsidR="003B3203" w:rsidRPr="006B2424" w:rsidRDefault="003B3203" w:rsidP="003B3203">
      <w:pPr>
        <w:jc w:val="both"/>
        <w:rPr>
          <w:b/>
          <w:i/>
          <w:sz w:val="22"/>
          <w:szCs w:val="22"/>
        </w:rPr>
      </w:pPr>
    </w:p>
    <w:p w14:paraId="33EECFFE" w14:textId="77777777" w:rsidR="003B3203" w:rsidRPr="006B2424" w:rsidRDefault="003B3203" w:rsidP="003B3203">
      <w:pPr>
        <w:ind w:left="720" w:hanging="720"/>
        <w:jc w:val="both"/>
        <w:rPr>
          <w:b/>
          <w:bCs/>
          <w:i/>
          <w:sz w:val="22"/>
          <w:szCs w:val="22"/>
        </w:rPr>
      </w:pPr>
      <w:r w:rsidRPr="006B2424">
        <w:rPr>
          <w:b/>
          <w:bCs/>
          <w:i/>
          <w:sz w:val="22"/>
          <w:szCs w:val="22"/>
        </w:rPr>
        <w:t>1</w:t>
      </w:r>
      <w:r w:rsidRPr="006B2424">
        <w:rPr>
          <w:b/>
          <w:bCs/>
          <w:i/>
          <w:sz w:val="22"/>
          <w:szCs w:val="22"/>
        </w:rPr>
        <w:tab/>
        <w:t>Įrenginių pajėgumas ir našumas</w:t>
      </w:r>
    </w:p>
    <w:p w14:paraId="6BAE249A" w14:textId="37A2821A" w:rsidR="003B3203" w:rsidRPr="006B2424" w:rsidRDefault="003B3203" w:rsidP="003B3203">
      <w:pPr>
        <w:ind w:left="720" w:hanging="720"/>
        <w:jc w:val="both"/>
        <w:rPr>
          <w:i/>
          <w:sz w:val="22"/>
          <w:szCs w:val="22"/>
        </w:rPr>
      </w:pPr>
      <w:r w:rsidRPr="006B2424">
        <w:rPr>
          <w:i/>
          <w:sz w:val="22"/>
          <w:szCs w:val="22"/>
        </w:rPr>
        <w:t>1.1.</w:t>
      </w:r>
      <w:r w:rsidRPr="006B2424">
        <w:rPr>
          <w:i/>
          <w:sz w:val="22"/>
          <w:szCs w:val="22"/>
        </w:rPr>
        <w:tab/>
        <w:t>Nuotekų kiekiai ir savybės</w:t>
      </w:r>
      <w:r w:rsidR="00240D2B">
        <w:rPr>
          <w:i/>
          <w:sz w:val="22"/>
          <w:szCs w:val="22"/>
        </w:rPr>
        <w:t xml:space="preserve"> (nurodyti faktinius kiekius ir </w:t>
      </w:r>
      <w:r w:rsidR="00BD5A4C">
        <w:rPr>
          <w:i/>
          <w:sz w:val="22"/>
          <w:szCs w:val="22"/>
        </w:rPr>
        <w:t>užterštumą)</w:t>
      </w:r>
    </w:p>
    <w:p w14:paraId="12BF2647" w14:textId="77777777" w:rsidR="003B3203" w:rsidRPr="006B2424" w:rsidRDefault="003B3203" w:rsidP="003B3203">
      <w:pPr>
        <w:ind w:left="709"/>
        <w:jc w:val="both"/>
        <w:rPr>
          <w:i/>
          <w:sz w:val="22"/>
          <w:szCs w:val="22"/>
        </w:rPr>
      </w:pPr>
      <w:r w:rsidRPr="006B2424">
        <w:rPr>
          <w:i/>
          <w:sz w:val="22"/>
          <w:szCs w:val="22"/>
        </w:rPr>
        <w:t>Pagrindiniai į įrenginius įtekančio srauto duomenys pagal technines specifikacijas / Užsakovo reikalavimus.</w:t>
      </w:r>
    </w:p>
    <w:p w14:paraId="4A2C2EDC" w14:textId="77777777" w:rsidR="003B3203" w:rsidRPr="006B2424" w:rsidRDefault="003B3203" w:rsidP="003B3203">
      <w:pPr>
        <w:ind w:left="720" w:hanging="720"/>
        <w:jc w:val="both"/>
        <w:rPr>
          <w:i/>
          <w:sz w:val="22"/>
          <w:szCs w:val="22"/>
        </w:rPr>
      </w:pPr>
      <w:r w:rsidRPr="006B2424">
        <w:rPr>
          <w:i/>
          <w:sz w:val="22"/>
          <w:szCs w:val="22"/>
        </w:rPr>
        <w:t>1.2</w:t>
      </w:r>
      <w:r w:rsidRPr="006B2424">
        <w:rPr>
          <w:i/>
          <w:sz w:val="22"/>
          <w:szCs w:val="22"/>
        </w:rPr>
        <w:tab/>
        <w:t>Valytų nuotekų kokybės standartai</w:t>
      </w:r>
      <w:r>
        <w:rPr>
          <w:i/>
          <w:sz w:val="22"/>
          <w:szCs w:val="22"/>
        </w:rPr>
        <w:t>.</w:t>
      </w:r>
    </w:p>
    <w:p w14:paraId="1C0E8930" w14:textId="0779A780" w:rsidR="003B3203" w:rsidRPr="006B2424" w:rsidRDefault="003B3203" w:rsidP="003B3203">
      <w:pPr>
        <w:ind w:left="709"/>
        <w:jc w:val="both"/>
        <w:rPr>
          <w:i/>
          <w:sz w:val="22"/>
          <w:szCs w:val="22"/>
        </w:rPr>
      </w:pPr>
      <w:r w:rsidRPr="006B2424">
        <w:rPr>
          <w:i/>
          <w:sz w:val="22"/>
          <w:szCs w:val="22"/>
        </w:rPr>
        <w:t xml:space="preserve">Patvirtinimas, kad siūlomieji projektai </w:t>
      </w:r>
      <w:r w:rsidRPr="000B2EAB">
        <w:rPr>
          <w:i/>
          <w:sz w:val="22"/>
          <w:szCs w:val="22"/>
        </w:rPr>
        <w:t xml:space="preserve">atitiks </w:t>
      </w:r>
      <w:r w:rsidR="000B2EAB" w:rsidRPr="001E4218">
        <w:rPr>
          <w:i/>
          <w:sz w:val="22"/>
          <w:szCs w:val="22"/>
        </w:rPr>
        <w:t>Nuotekų tvarkymo reglamento reikalavimus</w:t>
      </w:r>
      <w:r w:rsidR="000B2EAB">
        <w:rPr>
          <w:i/>
          <w:sz w:val="22"/>
          <w:szCs w:val="22"/>
        </w:rPr>
        <w:t>,</w:t>
      </w:r>
      <w:r w:rsidR="000B2EAB" w:rsidRPr="006B2424">
        <w:rPr>
          <w:i/>
          <w:sz w:val="22"/>
          <w:szCs w:val="22"/>
        </w:rPr>
        <w:t xml:space="preserve"> </w:t>
      </w:r>
      <w:r w:rsidRPr="006B2424">
        <w:rPr>
          <w:i/>
          <w:sz w:val="22"/>
          <w:szCs w:val="22"/>
        </w:rPr>
        <w:t>Užsakovo reikalavimuose nurodytus standartus, o taip pat kita aktuali informacija apie tai.</w:t>
      </w:r>
      <w:r w:rsidR="00240D2B">
        <w:rPr>
          <w:i/>
          <w:sz w:val="22"/>
          <w:szCs w:val="22"/>
        </w:rPr>
        <w:t xml:space="preserve"> </w:t>
      </w:r>
    </w:p>
    <w:p w14:paraId="74B1B30D" w14:textId="77777777" w:rsidR="003B3203" w:rsidRPr="006B2424" w:rsidRDefault="003B3203" w:rsidP="003B3203">
      <w:pPr>
        <w:ind w:left="720" w:hanging="720"/>
        <w:jc w:val="both"/>
        <w:rPr>
          <w:i/>
          <w:sz w:val="22"/>
          <w:szCs w:val="22"/>
        </w:rPr>
      </w:pPr>
      <w:r w:rsidRPr="006B2424">
        <w:rPr>
          <w:i/>
          <w:sz w:val="22"/>
          <w:szCs w:val="22"/>
        </w:rPr>
        <w:t>1.3</w:t>
      </w:r>
      <w:r w:rsidRPr="006B2424">
        <w:rPr>
          <w:i/>
          <w:sz w:val="22"/>
          <w:szCs w:val="22"/>
        </w:rPr>
        <w:tab/>
        <w:t>Technologinio proceso sąranga</w:t>
      </w:r>
    </w:p>
    <w:p w14:paraId="602EF7E6" w14:textId="77777777" w:rsidR="003B3203" w:rsidRPr="006B2424" w:rsidRDefault="003B3203" w:rsidP="003B3203">
      <w:pPr>
        <w:ind w:left="709"/>
        <w:jc w:val="both"/>
        <w:rPr>
          <w:i/>
          <w:sz w:val="22"/>
          <w:szCs w:val="22"/>
        </w:rPr>
      </w:pPr>
      <w:r w:rsidRPr="006B2424">
        <w:rPr>
          <w:i/>
          <w:sz w:val="22"/>
          <w:szCs w:val="22"/>
        </w:rPr>
        <w:t>1.3.1 Įžanga – Biologinio valymo atveju pateikiamos nuorodos į kitus įrenginius, kuriuose sėkmingai taikomos konkrečios technologinių procesų sistemos ar variantai, esant panašioms sąlygoms (nebūtinai turi būti šio konkurso dalyvio pastatyti įrenginiai).</w:t>
      </w:r>
    </w:p>
    <w:p w14:paraId="04E92E44" w14:textId="77777777" w:rsidR="003B3203" w:rsidRPr="006B2424" w:rsidRDefault="003B3203" w:rsidP="003B3203">
      <w:pPr>
        <w:ind w:left="709"/>
        <w:jc w:val="both"/>
        <w:rPr>
          <w:i/>
          <w:sz w:val="22"/>
          <w:szCs w:val="22"/>
        </w:rPr>
      </w:pPr>
      <w:r w:rsidRPr="006B2424">
        <w:rPr>
          <w:i/>
          <w:sz w:val="22"/>
          <w:szCs w:val="22"/>
        </w:rPr>
        <w:t>1.3.2 Projektiniai kriterijai – išvardinami pagrindiniai technologinio proceso parametrai, kuriais yra grindžiamas technologinės įrangos parinkimas, (tokiems technologinių procesų parametrams, kur yra būdingas tam tikras verčių diapazonas, dalyvis neturėtų nuolatos rinktis reikšmių artimų ribinėms reikšmėms).</w:t>
      </w:r>
      <w:r>
        <w:rPr>
          <w:i/>
          <w:sz w:val="22"/>
          <w:szCs w:val="22"/>
        </w:rPr>
        <w:t xml:space="preserve"> </w:t>
      </w:r>
    </w:p>
    <w:p w14:paraId="00A095EA" w14:textId="77777777" w:rsidR="003B3203" w:rsidRPr="006B2424" w:rsidRDefault="003B3203" w:rsidP="003B3203">
      <w:pPr>
        <w:ind w:left="709"/>
        <w:jc w:val="both"/>
        <w:rPr>
          <w:i/>
          <w:sz w:val="22"/>
          <w:szCs w:val="22"/>
        </w:rPr>
      </w:pPr>
      <w:r w:rsidRPr="006B2424">
        <w:rPr>
          <w:i/>
          <w:sz w:val="22"/>
          <w:szCs w:val="22"/>
        </w:rPr>
        <w:t xml:space="preserve">1.3.3 Technologinio proceso skaičiavimai – nurodykite pagrindinių technologinio proceso grandžių </w:t>
      </w:r>
      <w:r w:rsidRPr="00567664">
        <w:rPr>
          <w:i/>
          <w:sz w:val="22"/>
          <w:szCs w:val="22"/>
        </w:rPr>
        <w:t>(parengtinio</w:t>
      </w:r>
      <w:r>
        <w:rPr>
          <w:i/>
          <w:sz w:val="22"/>
          <w:szCs w:val="22"/>
        </w:rPr>
        <w:t xml:space="preserve"> bei biologinio valymo, dumblo apdorojimo</w:t>
      </w:r>
      <w:r w:rsidRPr="006B2424">
        <w:rPr>
          <w:i/>
          <w:sz w:val="22"/>
          <w:szCs w:val="22"/>
        </w:rPr>
        <w:t xml:space="preserve">) skaičiavimų metodiką, pateikite pradinius </w:t>
      </w:r>
      <w:r w:rsidRPr="006B2424">
        <w:rPr>
          <w:i/>
          <w:sz w:val="22"/>
          <w:szCs w:val="22"/>
        </w:rPr>
        <w:lastRenderedPageBreak/>
        <w:t>duomenis</w:t>
      </w:r>
      <w:r>
        <w:rPr>
          <w:i/>
          <w:sz w:val="22"/>
          <w:szCs w:val="22"/>
        </w:rPr>
        <w:t xml:space="preserve">, skaičiavimus </w:t>
      </w:r>
      <w:r w:rsidRPr="006B2424">
        <w:rPr>
          <w:i/>
          <w:sz w:val="22"/>
          <w:szCs w:val="22"/>
        </w:rPr>
        <w:t xml:space="preserve">ir skaičiavimų rezultatus kiekvienai nuotekų valymo grandžiai (etapui) </w:t>
      </w:r>
      <w:r>
        <w:rPr>
          <w:i/>
          <w:sz w:val="22"/>
          <w:szCs w:val="22"/>
        </w:rPr>
        <w:t>projektinėmis</w:t>
      </w:r>
      <w:r w:rsidRPr="006B2424">
        <w:rPr>
          <w:i/>
          <w:sz w:val="22"/>
          <w:szCs w:val="22"/>
        </w:rPr>
        <w:t xml:space="preserve"> apkrovimo sąlygomis.</w:t>
      </w:r>
      <w:r w:rsidRPr="006C37F1">
        <w:rPr>
          <w:i/>
          <w:sz w:val="22"/>
          <w:szCs w:val="22"/>
        </w:rPr>
        <w:t xml:space="preserve"> </w:t>
      </w:r>
      <w:r>
        <w:rPr>
          <w:i/>
          <w:sz w:val="22"/>
          <w:szCs w:val="22"/>
        </w:rPr>
        <w:t>Numatomos technologinės įrangos parinkimo pagrindimas.</w:t>
      </w:r>
      <w:r w:rsidRPr="007829A9">
        <w:rPr>
          <w:i/>
          <w:sz w:val="22"/>
          <w:szCs w:val="22"/>
        </w:rPr>
        <w:t xml:space="preserve"> </w:t>
      </w:r>
      <w:r>
        <w:rPr>
          <w:i/>
          <w:sz w:val="22"/>
          <w:szCs w:val="22"/>
        </w:rPr>
        <w:t xml:space="preserve">Pateikiami mechaninių maišyklių parinkimo duomenys. Jei numatomos kitos maišymo priemonės, tai nurodoma kokios ir pateikiami tų priemonių parinkimo skaičiavimai. </w:t>
      </w:r>
    </w:p>
    <w:p w14:paraId="2BA3CFC2" w14:textId="77777777" w:rsidR="003B3203" w:rsidRPr="006B2424" w:rsidRDefault="003B3203" w:rsidP="003B3203">
      <w:pPr>
        <w:ind w:left="709"/>
        <w:jc w:val="both"/>
        <w:rPr>
          <w:i/>
          <w:sz w:val="22"/>
          <w:szCs w:val="22"/>
        </w:rPr>
      </w:pPr>
      <w:r w:rsidRPr="006B2424">
        <w:rPr>
          <w:i/>
          <w:sz w:val="22"/>
          <w:szCs w:val="22"/>
        </w:rPr>
        <w:t>1.3.4 Masių balansas – pateikite visų įrenginių masių balanso žiniaraštį, kuriame būtų pateik</w:t>
      </w:r>
      <w:r>
        <w:rPr>
          <w:i/>
          <w:sz w:val="22"/>
          <w:szCs w:val="22"/>
        </w:rPr>
        <w:t xml:space="preserve">ti susidarančio dumblo, smėlio ir </w:t>
      </w:r>
      <w:proofErr w:type="spellStart"/>
      <w:r w:rsidRPr="006B2424">
        <w:rPr>
          <w:i/>
          <w:sz w:val="22"/>
          <w:szCs w:val="22"/>
        </w:rPr>
        <w:t>nuogrėbų</w:t>
      </w:r>
      <w:proofErr w:type="spellEnd"/>
      <w:r w:rsidRPr="006B2424">
        <w:rPr>
          <w:i/>
          <w:sz w:val="22"/>
          <w:szCs w:val="22"/>
        </w:rPr>
        <w:t xml:space="preserve"> kiekiai – tiek vertinant pagal sausų kietųjų medžiagų koncentraciją, tiek pagal šlapio, sutirštinto ar nusausinto dumblo kiekį.</w:t>
      </w:r>
    </w:p>
    <w:p w14:paraId="4665FD39" w14:textId="77777777" w:rsidR="003B3203" w:rsidRPr="006B2424" w:rsidRDefault="003B3203" w:rsidP="003B3203">
      <w:pPr>
        <w:ind w:left="720" w:hanging="720"/>
        <w:jc w:val="both"/>
        <w:rPr>
          <w:i/>
          <w:sz w:val="22"/>
          <w:szCs w:val="22"/>
        </w:rPr>
      </w:pPr>
      <w:r w:rsidRPr="006B2424">
        <w:rPr>
          <w:i/>
          <w:sz w:val="22"/>
          <w:szCs w:val="22"/>
        </w:rPr>
        <w:t>1.4</w:t>
      </w:r>
      <w:r w:rsidRPr="006B2424">
        <w:rPr>
          <w:i/>
          <w:sz w:val="22"/>
          <w:szCs w:val="22"/>
        </w:rPr>
        <w:tab/>
        <w:t>Suvartojimo skaičiavimai</w:t>
      </w:r>
    </w:p>
    <w:p w14:paraId="51B05E71" w14:textId="56562377" w:rsidR="003B3203" w:rsidRPr="00CF671B" w:rsidRDefault="003B3203" w:rsidP="003B3203">
      <w:pPr>
        <w:ind w:left="709"/>
        <w:jc w:val="both"/>
        <w:rPr>
          <w:i/>
          <w:sz w:val="22"/>
          <w:szCs w:val="22"/>
        </w:rPr>
      </w:pPr>
      <w:r w:rsidRPr="00CF671B">
        <w:rPr>
          <w:i/>
          <w:sz w:val="22"/>
          <w:szCs w:val="22"/>
        </w:rPr>
        <w:t xml:space="preserve">1.4.1 Elektros energija – pateikiamas žiniaraštis, kuriame surašomi visi siūlomieji </w:t>
      </w:r>
      <w:r w:rsidR="00CB3CA6">
        <w:rPr>
          <w:i/>
          <w:sz w:val="22"/>
          <w:szCs w:val="22"/>
        </w:rPr>
        <w:t xml:space="preserve">nuotekų valyklos technologiniai </w:t>
      </w:r>
      <w:r w:rsidRPr="00CF671B">
        <w:rPr>
          <w:i/>
          <w:sz w:val="22"/>
          <w:szCs w:val="22"/>
        </w:rPr>
        <w:t>elektr</w:t>
      </w:r>
      <w:r w:rsidR="00CB3CA6">
        <w:rPr>
          <w:i/>
          <w:sz w:val="22"/>
          <w:szCs w:val="22"/>
        </w:rPr>
        <w:t>os</w:t>
      </w:r>
      <w:r w:rsidRPr="00CF671B">
        <w:rPr>
          <w:i/>
          <w:sz w:val="22"/>
          <w:szCs w:val="22"/>
        </w:rPr>
        <w:t xml:space="preserve"> įrenginiai, jų instaliuotoji galia, numatomas energijos suvartojimas, veikimo trukmė esant nuotekų projektiniam srautui bei apkrovimo sąlygoms, pateikiami viso energijos suvartojimo per metus vidurkio skaičiavimai, esant projektinėms sąlygoms.</w:t>
      </w:r>
    </w:p>
    <w:p w14:paraId="7623F867" w14:textId="04005730" w:rsidR="003B3203" w:rsidRDefault="003B3203" w:rsidP="003B3203">
      <w:pPr>
        <w:ind w:left="709"/>
        <w:jc w:val="both"/>
        <w:rPr>
          <w:i/>
          <w:sz w:val="22"/>
          <w:szCs w:val="22"/>
        </w:rPr>
      </w:pPr>
      <w:r w:rsidRPr="00CF671B">
        <w:rPr>
          <w:i/>
          <w:sz w:val="22"/>
          <w:szCs w:val="22"/>
        </w:rPr>
        <w:t xml:space="preserve">Skaičiavimuose įvertinamas elektros energijos poreikis tik </w:t>
      </w:r>
      <w:r w:rsidR="00CB3CA6" w:rsidRPr="00CF671B">
        <w:rPr>
          <w:i/>
          <w:sz w:val="22"/>
          <w:szCs w:val="22"/>
        </w:rPr>
        <w:t>technolog</w:t>
      </w:r>
      <w:r w:rsidR="00CB3CA6">
        <w:rPr>
          <w:i/>
          <w:sz w:val="22"/>
          <w:szCs w:val="22"/>
        </w:rPr>
        <w:t>iniams įrenginiams</w:t>
      </w:r>
      <w:r w:rsidR="00796DFA">
        <w:rPr>
          <w:i/>
          <w:sz w:val="22"/>
          <w:szCs w:val="22"/>
        </w:rPr>
        <w:t>.</w:t>
      </w:r>
    </w:p>
    <w:p w14:paraId="5CFD8213" w14:textId="77777777" w:rsidR="003B3203" w:rsidRPr="00BC7B68" w:rsidRDefault="003B3203" w:rsidP="003B3203">
      <w:pPr>
        <w:ind w:left="709"/>
        <w:jc w:val="both"/>
        <w:rPr>
          <w:i/>
          <w:sz w:val="22"/>
          <w:szCs w:val="22"/>
        </w:rPr>
      </w:pPr>
      <w:r w:rsidRPr="00BC7B68">
        <w:rPr>
          <w:i/>
          <w:sz w:val="22"/>
          <w:szCs w:val="22"/>
        </w:rPr>
        <w:t>1</w:t>
      </w:r>
      <w:r>
        <w:rPr>
          <w:i/>
          <w:sz w:val="22"/>
          <w:szCs w:val="22"/>
        </w:rPr>
        <w:t>.4.2</w:t>
      </w:r>
      <w:r w:rsidRPr="00BC7B68">
        <w:rPr>
          <w:i/>
          <w:sz w:val="22"/>
          <w:szCs w:val="22"/>
        </w:rPr>
        <w:t xml:space="preserve"> Chemikalai – pateikiami</w:t>
      </w:r>
      <w:r>
        <w:rPr>
          <w:i/>
          <w:sz w:val="22"/>
          <w:szCs w:val="22"/>
        </w:rPr>
        <w:t xml:space="preserve"> cheminių medžiagų suvartojimo skaičiavimai, pagal kuriuos gaunamas metinis</w:t>
      </w:r>
      <w:r w:rsidRPr="00BC7B68">
        <w:rPr>
          <w:i/>
          <w:sz w:val="22"/>
          <w:szCs w:val="22"/>
        </w:rPr>
        <w:t xml:space="preserve"> </w:t>
      </w:r>
      <w:r>
        <w:rPr>
          <w:i/>
          <w:sz w:val="22"/>
          <w:szCs w:val="22"/>
        </w:rPr>
        <w:t>cheminių medžiagų suvartojimas</w:t>
      </w:r>
      <w:r w:rsidRPr="00BC7B68">
        <w:rPr>
          <w:i/>
          <w:sz w:val="22"/>
          <w:szCs w:val="22"/>
        </w:rPr>
        <w:t>,</w:t>
      </w:r>
      <w:r w:rsidRPr="00EB399B">
        <w:rPr>
          <w:i/>
          <w:sz w:val="22"/>
          <w:szCs w:val="22"/>
        </w:rPr>
        <w:t xml:space="preserve"> </w:t>
      </w:r>
      <w:r>
        <w:rPr>
          <w:i/>
          <w:sz w:val="22"/>
          <w:szCs w:val="22"/>
        </w:rPr>
        <w:t>esant projektinėms apkrovos</w:t>
      </w:r>
      <w:r w:rsidRPr="006B2424">
        <w:rPr>
          <w:i/>
          <w:sz w:val="22"/>
          <w:szCs w:val="22"/>
        </w:rPr>
        <w:t xml:space="preserve"> sąlygomis</w:t>
      </w:r>
      <w:r>
        <w:rPr>
          <w:i/>
          <w:sz w:val="22"/>
          <w:szCs w:val="22"/>
        </w:rPr>
        <w:t>.</w:t>
      </w:r>
      <w:r w:rsidRPr="00BC7B68">
        <w:rPr>
          <w:i/>
          <w:sz w:val="22"/>
          <w:szCs w:val="22"/>
        </w:rPr>
        <w:t xml:space="preserve"> </w:t>
      </w:r>
    </w:p>
    <w:p w14:paraId="0473FA15" w14:textId="549CC6EC" w:rsidR="003B3203" w:rsidRPr="006B2424" w:rsidRDefault="003B3203" w:rsidP="003B3203">
      <w:pPr>
        <w:ind w:left="720" w:hanging="720"/>
        <w:jc w:val="both"/>
        <w:rPr>
          <w:b/>
          <w:bCs/>
          <w:i/>
          <w:sz w:val="22"/>
          <w:szCs w:val="22"/>
        </w:rPr>
      </w:pPr>
      <w:r w:rsidRPr="00CF671B">
        <w:rPr>
          <w:b/>
          <w:bCs/>
          <w:i/>
          <w:sz w:val="22"/>
          <w:szCs w:val="22"/>
        </w:rPr>
        <w:t>2</w:t>
      </w:r>
      <w:r w:rsidRPr="00CF671B">
        <w:rPr>
          <w:b/>
          <w:bCs/>
          <w:i/>
          <w:sz w:val="22"/>
          <w:szCs w:val="22"/>
        </w:rPr>
        <w:tab/>
        <w:t>Siūlomų darbų aprašymas</w:t>
      </w:r>
    </w:p>
    <w:p w14:paraId="704DAFAC" w14:textId="77777777" w:rsidR="003B3203" w:rsidRPr="006B2424" w:rsidRDefault="003B3203" w:rsidP="003B3203">
      <w:pPr>
        <w:ind w:left="720" w:hanging="720"/>
        <w:jc w:val="both"/>
        <w:rPr>
          <w:i/>
          <w:sz w:val="22"/>
          <w:szCs w:val="22"/>
        </w:rPr>
      </w:pPr>
      <w:r w:rsidRPr="006B2424">
        <w:rPr>
          <w:i/>
          <w:sz w:val="22"/>
          <w:szCs w:val="22"/>
        </w:rPr>
        <w:t>2.1</w:t>
      </w:r>
      <w:r w:rsidRPr="006B2424">
        <w:rPr>
          <w:i/>
          <w:sz w:val="22"/>
          <w:szCs w:val="22"/>
        </w:rPr>
        <w:tab/>
        <w:t>Įrenginiai ir statiniai</w:t>
      </w:r>
    </w:p>
    <w:p w14:paraId="6F595497" w14:textId="77777777" w:rsidR="003B3203" w:rsidRPr="006B2424" w:rsidRDefault="003B3203" w:rsidP="003B3203">
      <w:pPr>
        <w:ind w:left="709"/>
        <w:jc w:val="both"/>
        <w:rPr>
          <w:i/>
          <w:sz w:val="22"/>
          <w:szCs w:val="22"/>
        </w:rPr>
      </w:pPr>
      <w:r w:rsidRPr="006B2424">
        <w:rPr>
          <w:i/>
          <w:sz w:val="22"/>
          <w:szCs w:val="22"/>
        </w:rPr>
        <w:t>Pateikiamas išsamus pagrindinių statinių aprašymas bei pateikiama tokia informacija:</w:t>
      </w:r>
    </w:p>
    <w:p w14:paraId="510F0F7A" w14:textId="77777777" w:rsidR="003B3203" w:rsidRPr="006B2424" w:rsidRDefault="003B3203" w:rsidP="003B3203">
      <w:pPr>
        <w:ind w:left="709"/>
        <w:jc w:val="both"/>
        <w:rPr>
          <w:i/>
          <w:sz w:val="22"/>
          <w:szCs w:val="22"/>
        </w:rPr>
      </w:pPr>
      <w:r w:rsidRPr="006B2424">
        <w:rPr>
          <w:i/>
          <w:sz w:val="22"/>
          <w:szCs w:val="22"/>
        </w:rPr>
        <w:t>2.1.1 Pagrindiniai statybos konstrukcijų ir pastatų matmenys, rezervuarų tūrio ir kiti duomenys.</w:t>
      </w:r>
    </w:p>
    <w:p w14:paraId="49D1A771" w14:textId="77777777" w:rsidR="003B3203" w:rsidRPr="006B2424" w:rsidRDefault="003B3203" w:rsidP="003B3203">
      <w:pPr>
        <w:ind w:left="709"/>
        <w:jc w:val="both"/>
        <w:rPr>
          <w:i/>
          <w:sz w:val="22"/>
          <w:szCs w:val="22"/>
        </w:rPr>
      </w:pPr>
      <w:r w:rsidRPr="006B2424">
        <w:rPr>
          <w:i/>
          <w:sz w:val="22"/>
          <w:szCs w:val="22"/>
        </w:rPr>
        <w:t>2.1.2 Statybos darbų vykdymo būdas – pvz., vietoje liejamos gelžbetonio konstrukcijos, montuojami jau išlieti betono elementai; taip pat – statybos darbų medžiagos ir apdaila.</w:t>
      </w:r>
    </w:p>
    <w:p w14:paraId="0B117804" w14:textId="77777777" w:rsidR="003B3203" w:rsidRPr="006B2424" w:rsidRDefault="003B3203" w:rsidP="003B3203">
      <w:pPr>
        <w:ind w:left="709"/>
        <w:jc w:val="both"/>
        <w:rPr>
          <w:i/>
          <w:sz w:val="22"/>
          <w:szCs w:val="22"/>
        </w:rPr>
      </w:pPr>
      <w:r w:rsidRPr="006B2424">
        <w:rPr>
          <w:i/>
          <w:sz w:val="22"/>
          <w:szCs w:val="22"/>
        </w:rPr>
        <w:t xml:space="preserve">2.1.3 Numatoma patiekti mechaninė įranga, įskaitant pagrindinius konstrukcinius ypatumus, našumo duomenis, </w:t>
      </w:r>
      <w:proofErr w:type="spellStart"/>
      <w:r w:rsidRPr="006B2424">
        <w:rPr>
          <w:i/>
          <w:sz w:val="22"/>
          <w:szCs w:val="22"/>
        </w:rPr>
        <w:t>aeratorių</w:t>
      </w:r>
      <w:proofErr w:type="spellEnd"/>
      <w:r w:rsidRPr="006B2424">
        <w:rPr>
          <w:i/>
          <w:sz w:val="22"/>
          <w:szCs w:val="22"/>
        </w:rPr>
        <w:t xml:space="preserve"> ilgaamžiškumą ir pan. </w:t>
      </w:r>
    </w:p>
    <w:p w14:paraId="3835DC63" w14:textId="77777777" w:rsidR="003B3203" w:rsidRPr="006B2424" w:rsidRDefault="003B3203" w:rsidP="003B3203">
      <w:pPr>
        <w:ind w:firstLine="709"/>
        <w:jc w:val="both"/>
        <w:rPr>
          <w:i/>
          <w:sz w:val="22"/>
          <w:szCs w:val="22"/>
        </w:rPr>
      </w:pPr>
      <w:r w:rsidRPr="006B2424">
        <w:rPr>
          <w:i/>
          <w:sz w:val="22"/>
          <w:szCs w:val="22"/>
        </w:rPr>
        <w:t>2.1.4 Atjungimo priemonės (išjungiamosios sklendės ir pan.).</w:t>
      </w:r>
    </w:p>
    <w:p w14:paraId="05549EE1" w14:textId="77777777" w:rsidR="003B3203" w:rsidRPr="006C37F1" w:rsidRDefault="003B3203" w:rsidP="003B3203">
      <w:pPr>
        <w:ind w:left="709"/>
        <w:jc w:val="both"/>
        <w:rPr>
          <w:i/>
          <w:sz w:val="22"/>
          <w:szCs w:val="22"/>
        </w:rPr>
      </w:pPr>
      <w:r w:rsidRPr="006B2424">
        <w:rPr>
          <w:i/>
          <w:sz w:val="22"/>
          <w:szCs w:val="22"/>
        </w:rPr>
        <w:t xml:space="preserve">2.1.5 Atsarginės priemonės, kurios būtų panaudojamos avarijos atveju, atliekant priežiūrą, </w:t>
      </w:r>
      <w:r w:rsidRPr="006C37F1">
        <w:rPr>
          <w:i/>
          <w:sz w:val="22"/>
          <w:szCs w:val="22"/>
        </w:rPr>
        <w:t>apvedimai ir pan.</w:t>
      </w:r>
    </w:p>
    <w:p w14:paraId="1A5FDA35" w14:textId="77777777" w:rsidR="003B3203" w:rsidRPr="006B2424" w:rsidRDefault="003B3203" w:rsidP="003B3203">
      <w:pPr>
        <w:ind w:firstLine="709"/>
        <w:jc w:val="both"/>
        <w:rPr>
          <w:i/>
          <w:sz w:val="22"/>
          <w:szCs w:val="22"/>
        </w:rPr>
      </w:pPr>
      <w:r w:rsidRPr="006C37F1">
        <w:rPr>
          <w:i/>
          <w:sz w:val="22"/>
          <w:szCs w:val="22"/>
        </w:rPr>
        <w:t>2.1.6 Numatoma patiekti keliamoji įranga.</w:t>
      </w:r>
    </w:p>
    <w:p w14:paraId="6A42ED22" w14:textId="77777777" w:rsidR="003B3203" w:rsidRPr="006B2424" w:rsidRDefault="003B3203" w:rsidP="003B3203">
      <w:pPr>
        <w:ind w:left="720" w:hanging="720"/>
        <w:jc w:val="both"/>
        <w:rPr>
          <w:i/>
          <w:sz w:val="22"/>
          <w:szCs w:val="22"/>
        </w:rPr>
      </w:pPr>
      <w:r w:rsidRPr="006B2424">
        <w:rPr>
          <w:i/>
          <w:sz w:val="22"/>
          <w:szCs w:val="22"/>
        </w:rPr>
        <w:t>2.2</w:t>
      </w:r>
      <w:r w:rsidRPr="006B2424">
        <w:rPr>
          <w:i/>
          <w:sz w:val="22"/>
          <w:szCs w:val="22"/>
        </w:rPr>
        <w:tab/>
      </w:r>
      <w:r w:rsidRPr="006B2424">
        <w:rPr>
          <w:i/>
          <w:sz w:val="22"/>
          <w:szCs w:val="22"/>
          <w:u w:val="single"/>
        </w:rPr>
        <w:t>Vamzdynai ir sklendės</w:t>
      </w:r>
    </w:p>
    <w:p w14:paraId="24900EF0" w14:textId="77777777" w:rsidR="003B3203" w:rsidRPr="006B2424" w:rsidRDefault="003B3203" w:rsidP="003B3203">
      <w:pPr>
        <w:ind w:left="709"/>
        <w:jc w:val="both"/>
        <w:rPr>
          <w:i/>
          <w:sz w:val="22"/>
          <w:szCs w:val="22"/>
        </w:rPr>
      </w:pPr>
      <w:r w:rsidRPr="006B2424">
        <w:rPr>
          <w:i/>
          <w:sz w:val="22"/>
          <w:szCs w:val="22"/>
        </w:rPr>
        <w:t>2.2.1 Vamzdynų (</w:t>
      </w:r>
      <w:r>
        <w:rPr>
          <w:i/>
          <w:sz w:val="22"/>
          <w:szCs w:val="22"/>
        </w:rPr>
        <w:t xml:space="preserve">visų </w:t>
      </w:r>
      <w:r w:rsidRPr="006B2424">
        <w:rPr>
          <w:i/>
          <w:sz w:val="22"/>
          <w:szCs w:val="22"/>
        </w:rPr>
        <w:t>technologinių linijų) sąrašas, siūlomos pagaminimo medžiagos.</w:t>
      </w:r>
    </w:p>
    <w:p w14:paraId="4599E202" w14:textId="77777777" w:rsidR="003B3203" w:rsidRPr="006B2424" w:rsidRDefault="003B3203" w:rsidP="003B3203">
      <w:pPr>
        <w:ind w:left="709"/>
        <w:jc w:val="both"/>
        <w:rPr>
          <w:i/>
          <w:sz w:val="22"/>
          <w:szCs w:val="22"/>
        </w:rPr>
      </w:pPr>
      <w:r w:rsidRPr="006B2424">
        <w:rPr>
          <w:i/>
          <w:sz w:val="22"/>
          <w:szCs w:val="22"/>
        </w:rPr>
        <w:t>2.2.2 Pagrindinių sklendžių, uždorių ir kitų srauto valdymo bei išjungimo priemonių sąrašas, nurodant tipą, veikimo būdą (rankinis arba mechanizuotas), siūlomą pagaminimo medžiagą.</w:t>
      </w:r>
    </w:p>
    <w:p w14:paraId="3B8031E1" w14:textId="77777777" w:rsidR="003B3203" w:rsidRPr="006B2424" w:rsidRDefault="003B3203" w:rsidP="003B3203">
      <w:pPr>
        <w:ind w:left="720" w:hanging="720"/>
        <w:jc w:val="both"/>
        <w:rPr>
          <w:i/>
          <w:sz w:val="22"/>
          <w:szCs w:val="22"/>
        </w:rPr>
      </w:pPr>
      <w:r w:rsidRPr="006B2424">
        <w:rPr>
          <w:i/>
          <w:sz w:val="22"/>
          <w:szCs w:val="22"/>
        </w:rPr>
        <w:lastRenderedPageBreak/>
        <w:t>2.</w:t>
      </w:r>
      <w:r>
        <w:rPr>
          <w:i/>
          <w:sz w:val="22"/>
          <w:szCs w:val="22"/>
        </w:rPr>
        <w:t>3</w:t>
      </w:r>
      <w:r w:rsidRPr="006B2424">
        <w:rPr>
          <w:i/>
          <w:sz w:val="22"/>
          <w:szCs w:val="22"/>
        </w:rPr>
        <w:tab/>
      </w:r>
      <w:r w:rsidRPr="006B2424">
        <w:rPr>
          <w:i/>
          <w:sz w:val="22"/>
          <w:szCs w:val="22"/>
          <w:u w:val="single"/>
        </w:rPr>
        <w:t>Instrumentuotės ir valdymo sistemos darbai</w:t>
      </w:r>
    </w:p>
    <w:p w14:paraId="400665B2" w14:textId="77777777" w:rsidR="003B3203" w:rsidRPr="006B2424" w:rsidRDefault="003B3203" w:rsidP="003B3203">
      <w:pPr>
        <w:ind w:left="709"/>
        <w:jc w:val="both"/>
        <w:rPr>
          <w:i/>
          <w:sz w:val="22"/>
          <w:szCs w:val="22"/>
        </w:rPr>
      </w:pPr>
      <w:r w:rsidRPr="006B2424">
        <w:rPr>
          <w:i/>
          <w:sz w:val="22"/>
          <w:szCs w:val="22"/>
        </w:rPr>
        <w:t>2.</w:t>
      </w:r>
      <w:r>
        <w:rPr>
          <w:i/>
          <w:sz w:val="22"/>
          <w:szCs w:val="22"/>
        </w:rPr>
        <w:t>3</w:t>
      </w:r>
      <w:r w:rsidRPr="006B2424">
        <w:rPr>
          <w:i/>
          <w:sz w:val="22"/>
          <w:szCs w:val="22"/>
        </w:rPr>
        <w:t>.1 Pagrindinių stacionarių prietaisų, skirtų srauto ir technologinių procesų monitoringui bei valdymui, sąrašas, nurodant prietaiso rūšį, mato vienetus, rodmenų pobūdį ir pateikimo vietą, ar rodmenys tik rodomi, ar jie įrašomi ir archyvuojami.</w:t>
      </w:r>
    </w:p>
    <w:p w14:paraId="50783927" w14:textId="77777777" w:rsidR="003B3203" w:rsidRPr="006B2424" w:rsidRDefault="003B3203" w:rsidP="003B3203">
      <w:pPr>
        <w:ind w:left="709"/>
        <w:jc w:val="both"/>
        <w:rPr>
          <w:i/>
          <w:sz w:val="22"/>
          <w:szCs w:val="22"/>
        </w:rPr>
      </w:pPr>
      <w:r w:rsidRPr="006B2424">
        <w:rPr>
          <w:i/>
          <w:sz w:val="22"/>
          <w:szCs w:val="22"/>
        </w:rPr>
        <w:t>2.</w:t>
      </w:r>
      <w:r>
        <w:rPr>
          <w:i/>
          <w:sz w:val="22"/>
          <w:szCs w:val="22"/>
        </w:rPr>
        <w:t>3</w:t>
      </w:r>
      <w:r w:rsidRPr="006B2424">
        <w:rPr>
          <w:i/>
          <w:sz w:val="22"/>
          <w:szCs w:val="22"/>
        </w:rPr>
        <w:t>.2 Įrenginių SCADA priemonių aprašymas, šių priemonių eksploatacinės funkcijos, pagrindinių procesų valdymo algoritmai.</w:t>
      </w:r>
    </w:p>
    <w:p w14:paraId="2F355EB1" w14:textId="77777777" w:rsidR="003B3203" w:rsidRPr="006B2424" w:rsidRDefault="003B3203" w:rsidP="003B3203">
      <w:pPr>
        <w:ind w:left="720" w:hanging="720"/>
        <w:jc w:val="both"/>
        <w:rPr>
          <w:i/>
          <w:sz w:val="22"/>
          <w:szCs w:val="22"/>
        </w:rPr>
      </w:pPr>
      <w:r w:rsidRPr="006B2424">
        <w:rPr>
          <w:i/>
          <w:sz w:val="22"/>
          <w:szCs w:val="22"/>
        </w:rPr>
        <w:t>2.</w:t>
      </w:r>
      <w:r>
        <w:rPr>
          <w:i/>
          <w:sz w:val="22"/>
          <w:szCs w:val="22"/>
        </w:rPr>
        <w:t>4</w:t>
      </w:r>
      <w:r w:rsidRPr="006B2424">
        <w:rPr>
          <w:i/>
          <w:sz w:val="22"/>
          <w:szCs w:val="22"/>
        </w:rPr>
        <w:tab/>
      </w:r>
      <w:r w:rsidRPr="006B2424">
        <w:rPr>
          <w:i/>
          <w:sz w:val="22"/>
          <w:szCs w:val="22"/>
          <w:u w:val="single"/>
        </w:rPr>
        <w:t>Pagalbiniai darbai ir patarnavimai statybvietėje</w:t>
      </w:r>
    </w:p>
    <w:p w14:paraId="2D7E77C1" w14:textId="77777777" w:rsidR="003B3203" w:rsidRPr="006B2424" w:rsidRDefault="003B3203" w:rsidP="003B3203">
      <w:pPr>
        <w:tabs>
          <w:tab w:val="left" w:pos="2160"/>
        </w:tabs>
        <w:ind w:left="709"/>
        <w:jc w:val="both"/>
        <w:rPr>
          <w:i/>
          <w:sz w:val="22"/>
          <w:szCs w:val="22"/>
        </w:rPr>
      </w:pPr>
      <w:r w:rsidRPr="006B2424">
        <w:rPr>
          <w:i/>
          <w:sz w:val="22"/>
          <w:szCs w:val="22"/>
        </w:rPr>
        <w:t>Pagalbinių darbų, kurie nėra pagrindinių technologinių procesų dalis, aprašymas, įskaitant:</w:t>
      </w:r>
    </w:p>
    <w:p w14:paraId="67C4FD94" w14:textId="77777777" w:rsidR="003B3203" w:rsidRPr="006B2424" w:rsidRDefault="003B3203" w:rsidP="00DA384E">
      <w:pPr>
        <w:numPr>
          <w:ilvl w:val="0"/>
          <w:numId w:val="23"/>
        </w:numPr>
        <w:tabs>
          <w:tab w:val="clear" w:pos="1167"/>
          <w:tab w:val="num" w:pos="3294"/>
        </w:tabs>
        <w:spacing w:after="0" w:line="240" w:lineRule="auto"/>
        <w:ind w:left="1418" w:hanging="709"/>
        <w:jc w:val="both"/>
        <w:rPr>
          <w:i/>
          <w:sz w:val="22"/>
          <w:szCs w:val="22"/>
        </w:rPr>
      </w:pPr>
      <w:r w:rsidRPr="006B2424">
        <w:rPr>
          <w:i/>
          <w:sz w:val="22"/>
          <w:szCs w:val="22"/>
        </w:rPr>
        <w:t>plovimo vandens sistema;</w:t>
      </w:r>
    </w:p>
    <w:p w14:paraId="0B410823" w14:textId="77777777" w:rsidR="003B3203" w:rsidRPr="006B2424" w:rsidRDefault="003B3203" w:rsidP="00DA384E">
      <w:pPr>
        <w:numPr>
          <w:ilvl w:val="0"/>
          <w:numId w:val="23"/>
        </w:numPr>
        <w:tabs>
          <w:tab w:val="clear" w:pos="1167"/>
          <w:tab w:val="num" w:pos="3294"/>
        </w:tabs>
        <w:spacing w:after="0" w:line="240" w:lineRule="auto"/>
        <w:ind w:left="1418" w:hanging="709"/>
        <w:jc w:val="both"/>
        <w:rPr>
          <w:i/>
          <w:sz w:val="22"/>
          <w:szCs w:val="22"/>
        </w:rPr>
      </w:pPr>
      <w:r w:rsidRPr="006B2424">
        <w:rPr>
          <w:i/>
          <w:sz w:val="22"/>
          <w:szCs w:val="22"/>
        </w:rPr>
        <w:t>bendrosios paskirties drenažo sistema – rezervuarų ištuštinimui ir pan.;</w:t>
      </w:r>
    </w:p>
    <w:p w14:paraId="58E1D35F" w14:textId="77777777" w:rsidR="003B3203" w:rsidRPr="006B2424" w:rsidRDefault="003B3203" w:rsidP="00DA384E">
      <w:pPr>
        <w:numPr>
          <w:ilvl w:val="0"/>
          <w:numId w:val="23"/>
        </w:numPr>
        <w:tabs>
          <w:tab w:val="clear" w:pos="1167"/>
          <w:tab w:val="num" w:pos="3294"/>
        </w:tabs>
        <w:spacing w:after="0" w:line="240" w:lineRule="auto"/>
        <w:ind w:left="1418" w:hanging="709"/>
        <w:jc w:val="both"/>
        <w:rPr>
          <w:i/>
          <w:sz w:val="22"/>
          <w:szCs w:val="22"/>
        </w:rPr>
      </w:pPr>
      <w:r w:rsidRPr="006B2424">
        <w:rPr>
          <w:i/>
          <w:sz w:val="22"/>
          <w:szCs w:val="22"/>
        </w:rPr>
        <w:t>objekto teritorijos apšvietimas;</w:t>
      </w:r>
    </w:p>
    <w:p w14:paraId="6A76C73D" w14:textId="77777777" w:rsidR="003B3203" w:rsidRPr="006B2424" w:rsidRDefault="003B3203" w:rsidP="00DA384E">
      <w:pPr>
        <w:numPr>
          <w:ilvl w:val="0"/>
          <w:numId w:val="23"/>
        </w:numPr>
        <w:tabs>
          <w:tab w:val="clear" w:pos="1167"/>
          <w:tab w:val="num" w:pos="3294"/>
        </w:tabs>
        <w:spacing w:after="0" w:line="240" w:lineRule="auto"/>
        <w:ind w:left="1418" w:hanging="709"/>
        <w:jc w:val="both"/>
        <w:rPr>
          <w:i/>
          <w:sz w:val="22"/>
          <w:szCs w:val="22"/>
        </w:rPr>
      </w:pPr>
      <w:r w:rsidRPr="006B2424">
        <w:rPr>
          <w:i/>
          <w:sz w:val="22"/>
          <w:szCs w:val="22"/>
        </w:rPr>
        <w:t>keliai, takai ir teritorijos landšafto sutvarkymas;</w:t>
      </w:r>
    </w:p>
    <w:p w14:paraId="69C6664B" w14:textId="77777777" w:rsidR="003B3203" w:rsidRPr="006B2424" w:rsidRDefault="003B3203" w:rsidP="00DA384E">
      <w:pPr>
        <w:numPr>
          <w:ilvl w:val="0"/>
          <w:numId w:val="23"/>
        </w:numPr>
        <w:tabs>
          <w:tab w:val="clear" w:pos="1167"/>
          <w:tab w:val="num" w:pos="3294"/>
        </w:tabs>
        <w:spacing w:after="0" w:line="240" w:lineRule="auto"/>
        <w:ind w:left="1418" w:hanging="709"/>
        <w:jc w:val="both"/>
        <w:rPr>
          <w:i/>
          <w:sz w:val="22"/>
          <w:szCs w:val="22"/>
        </w:rPr>
      </w:pPr>
      <w:r w:rsidRPr="006B2424">
        <w:rPr>
          <w:i/>
          <w:sz w:val="22"/>
          <w:szCs w:val="22"/>
        </w:rPr>
        <w:t>lietaus vandens nuotekų surinkimas ir pašalinimas (nuo pastatų ir grindinių);</w:t>
      </w:r>
    </w:p>
    <w:p w14:paraId="7B4F441A" w14:textId="77777777" w:rsidR="003B3203" w:rsidRPr="006B2424" w:rsidRDefault="003B3203" w:rsidP="00DA384E">
      <w:pPr>
        <w:numPr>
          <w:ilvl w:val="0"/>
          <w:numId w:val="23"/>
        </w:numPr>
        <w:tabs>
          <w:tab w:val="clear" w:pos="1167"/>
          <w:tab w:val="num" w:pos="3294"/>
        </w:tabs>
        <w:spacing w:after="0" w:line="240" w:lineRule="auto"/>
        <w:ind w:left="1418" w:hanging="709"/>
        <w:jc w:val="both"/>
        <w:rPr>
          <w:i/>
          <w:sz w:val="22"/>
          <w:szCs w:val="22"/>
        </w:rPr>
      </w:pPr>
      <w:r w:rsidRPr="006B2424">
        <w:rPr>
          <w:i/>
          <w:sz w:val="22"/>
          <w:szCs w:val="22"/>
        </w:rPr>
        <w:t>aptvėrimai ir vartai.</w:t>
      </w:r>
    </w:p>
    <w:p w14:paraId="2AF49920" w14:textId="77777777" w:rsidR="003B3203" w:rsidRPr="006B2424" w:rsidRDefault="003B3203" w:rsidP="003B3203">
      <w:pPr>
        <w:ind w:left="720" w:hanging="720"/>
        <w:jc w:val="both"/>
        <w:rPr>
          <w:i/>
          <w:sz w:val="22"/>
          <w:szCs w:val="22"/>
        </w:rPr>
      </w:pPr>
      <w:r w:rsidRPr="006B2424">
        <w:rPr>
          <w:i/>
          <w:sz w:val="22"/>
          <w:szCs w:val="22"/>
        </w:rPr>
        <w:t>2.</w:t>
      </w:r>
      <w:r>
        <w:rPr>
          <w:i/>
          <w:sz w:val="22"/>
          <w:szCs w:val="22"/>
        </w:rPr>
        <w:t>5</w:t>
      </w:r>
      <w:r w:rsidRPr="006B2424">
        <w:rPr>
          <w:i/>
          <w:sz w:val="22"/>
          <w:szCs w:val="22"/>
        </w:rPr>
        <w:tab/>
      </w:r>
      <w:r w:rsidRPr="006B2424">
        <w:rPr>
          <w:i/>
          <w:sz w:val="22"/>
          <w:szCs w:val="22"/>
          <w:u w:val="single"/>
        </w:rPr>
        <w:t>Architektūriniai aspektai</w:t>
      </w:r>
    </w:p>
    <w:p w14:paraId="04A327E3" w14:textId="77777777" w:rsidR="003B3203" w:rsidRPr="006B2424" w:rsidRDefault="003B3203" w:rsidP="003B3203">
      <w:pPr>
        <w:ind w:left="709"/>
        <w:jc w:val="both"/>
        <w:rPr>
          <w:i/>
          <w:sz w:val="22"/>
          <w:szCs w:val="22"/>
        </w:rPr>
      </w:pPr>
      <w:r w:rsidRPr="006B2424">
        <w:rPr>
          <w:i/>
          <w:sz w:val="22"/>
          <w:szCs w:val="22"/>
        </w:rPr>
        <w:t>Naujųjų įrenginių  išdėstymas teritorijoje ir pastatuose.</w:t>
      </w:r>
    </w:p>
    <w:p w14:paraId="023DD8FB" w14:textId="77777777" w:rsidR="003B3203" w:rsidRPr="006B2424" w:rsidRDefault="003B3203" w:rsidP="003B3203">
      <w:pPr>
        <w:ind w:left="720" w:hanging="720"/>
        <w:jc w:val="both"/>
        <w:rPr>
          <w:b/>
          <w:bCs/>
          <w:i/>
          <w:sz w:val="22"/>
          <w:szCs w:val="22"/>
        </w:rPr>
      </w:pPr>
      <w:r w:rsidRPr="006B2424">
        <w:rPr>
          <w:b/>
          <w:bCs/>
          <w:i/>
          <w:sz w:val="22"/>
          <w:szCs w:val="22"/>
        </w:rPr>
        <w:t>3</w:t>
      </w:r>
      <w:r w:rsidRPr="006B2424">
        <w:rPr>
          <w:b/>
          <w:bCs/>
          <w:i/>
          <w:sz w:val="22"/>
          <w:szCs w:val="22"/>
        </w:rPr>
        <w:tab/>
        <w:t>Įrenginių veikimas, valdymas ir priežiūra</w:t>
      </w:r>
    </w:p>
    <w:p w14:paraId="19B9BA6D" w14:textId="77777777" w:rsidR="003B3203" w:rsidRPr="006B2424" w:rsidRDefault="003B3203" w:rsidP="003B3203">
      <w:pPr>
        <w:ind w:left="720" w:hanging="720"/>
        <w:jc w:val="both"/>
        <w:rPr>
          <w:i/>
          <w:sz w:val="22"/>
          <w:szCs w:val="22"/>
        </w:rPr>
      </w:pPr>
      <w:r w:rsidRPr="006B2424">
        <w:rPr>
          <w:i/>
          <w:sz w:val="22"/>
          <w:szCs w:val="22"/>
        </w:rPr>
        <w:t>3.1</w:t>
      </w:r>
      <w:r w:rsidRPr="006B2424">
        <w:rPr>
          <w:i/>
          <w:sz w:val="22"/>
          <w:szCs w:val="22"/>
        </w:rPr>
        <w:tab/>
      </w:r>
      <w:r w:rsidRPr="006B2424">
        <w:rPr>
          <w:i/>
          <w:sz w:val="22"/>
          <w:szCs w:val="22"/>
          <w:u w:val="single"/>
        </w:rPr>
        <w:t>Įrenginių veikimas ir valdymas</w:t>
      </w:r>
    </w:p>
    <w:p w14:paraId="0531A5A5" w14:textId="77777777" w:rsidR="003B3203" w:rsidRPr="006B2424" w:rsidRDefault="003B3203" w:rsidP="003B3203">
      <w:pPr>
        <w:ind w:left="709"/>
        <w:jc w:val="both"/>
        <w:rPr>
          <w:i/>
          <w:sz w:val="22"/>
          <w:szCs w:val="22"/>
        </w:rPr>
      </w:pPr>
      <w:r w:rsidRPr="006B2424">
        <w:rPr>
          <w:i/>
          <w:sz w:val="22"/>
          <w:szCs w:val="22"/>
        </w:rPr>
        <w:t>3.1.1 Įrenginių veikimo ir valdymo koncepcijos – technologijos  aprašymas.</w:t>
      </w:r>
    </w:p>
    <w:p w14:paraId="5CAC5E57" w14:textId="77777777" w:rsidR="003B3203" w:rsidRPr="006B2424" w:rsidRDefault="003B3203" w:rsidP="003B3203">
      <w:pPr>
        <w:ind w:left="709"/>
        <w:jc w:val="both"/>
        <w:rPr>
          <w:i/>
          <w:sz w:val="22"/>
          <w:szCs w:val="22"/>
        </w:rPr>
      </w:pPr>
      <w:r w:rsidRPr="006B2424">
        <w:rPr>
          <w:i/>
          <w:sz w:val="22"/>
          <w:szCs w:val="22"/>
        </w:rPr>
        <w:t>3.1.2</w:t>
      </w:r>
      <w:r w:rsidRPr="006B2424">
        <w:rPr>
          <w:i/>
          <w:sz w:val="22"/>
          <w:szCs w:val="22"/>
        </w:rPr>
        <w:tab/>
        <w:t>Įrenginių pagrindinių dalių priežiūros poreikių glaustas aprašymas.</w:t>
      </w:r>
    </w:p>
    <w:p w14:paraId="5BAC20AC" w14:textId="77777777" w:rsidR="003B3203" w:rsidRPr="006B2424" w:rsidRDefault="003B3203" w:rsidP="003B3203">
      <w:pPr>
        <w:ind w:left="720" w:hanging="720"/>
        <w:jc w:val="both"/>
        <w:rPr>
          <w:b/>
          <w:bCs/>
          <w:i/>
          <w:sz w:val="22"/>
          <w:szCs w:val="22"/>
        </w:rPr>
      </w:pPr>
      <w:r w:rsidRPr="006B2424">
        <w:rPr>
          <w:b/>
          <w:bCs/>
          <w:i/>
          <w:sz w:val="22"/>
          <w:szCs w:val="22"/>
        </w:rPr>
        <w:t>4</w:t>
      </w:r>
      <w:r w:rsidRPr="006B2424">
        <w:rPr>
          <w:b/>
          <w:bCs/>
          <w:i/>
          <w:sz w:val="22"/>
          <w:szCs w:val="22"/>
        </w:rPr>
        <w:tab/>
        <w:t>Brėžiniai</w:t>
      </w:r>
    </w:p>
    <w:p w14:paraId="756E43FE" w14:textId="77777777" w:rsidR="003B3203" w:rsidRPr="006B2424" w:rsidRDefault="003B3203" w:rsidP="003B3203">
      <w:pPr>
        <w:ind w:firstLine="709"/>
        <w:jc w:val="both"/>
        <w:rPr>
          <w:i/>
          <w:sz w:val="22"/>
          <w:szCs w:val="22"/>
        </w:rPr>
      </w:pPr>
      <w:r w:rsidRPr="006B2424">
        <w:rPr>
          <w:i/>
          <w:sz w:val="22"/>
          <w:szCs w:val="22"/>
        </w:rPr>
        <w:t>Pateikiami mažiausiai šie brėžiniai ir schemos:</w:t>
      </w:r>
    </w:p>
    <w:p w14:paraId="22335B7D" w14:textId="77777777" w:rsidR="003B3203" w:rsidRPr="00290C27" w:rsidRDefault="003B3203" w:rsidP="00DA384E">
      <w:pPr>
        <w:numPr>
          <w:ilvl w:val="0"/>
          <w:numId w:val="24"/>
        </w:numPr>
        <w:tabs>
          <w:tab w:val="num" w:pos="1418"/>
        </w:tabs>
        <w:spacing w:after="0" w:line="240" w:lineRule="auto"/>
        <w:ind w:left="1418" w:hanging="709"/>
        <w:jc w:val="both"/>
        <w:rPr>
          <w:i/>
          <w:sz w:val="22"/>
          <w:szCs w:val="22"/>
        </w:rPr>
      </w:pPr>
      <w:r w:rsidRPr="00290C27">
        <w:rPr>
          <w:i/>
          <w:sz w:val="22"/>
          <w:szCs w:val="22"/>
        </w:rPr>
        <w:t>Technologinio proceso schema – parodanti visas technologinių įrenginių dalis, jų pajėgumus, pagrindines charakteristikas, taip pat – visas pagrindines ir pagalbines srauto linijas, jų projektines charakteristikas, hidraulinius matmenis (vamzdžių diametrus, kanalų skerspjūvius ir pan.).</w:t>
      </w:r>
    </w:p>
    <w:p w14:paraId="274999C3" w14:textId="77777777" w:rsidR="003B3203" w:rsidRPr="00290C27" w:rsidRDefault="003B3203" w:rsidP="00DA384E">
      <w:pPr>
        <w:numPr>
          <w:ilvl w:val="0"/>
          <w:numId w:val="24"/>
        </w:numPr>
        <w:tabs>
          <w:tab w:val="num" w:pos="1418"/>
        </w:tabs>
        <w:spacing w:after="0" w:line="240" w:lineRule="auto"/>
        <w:ind w:left="1418" w:hanging="709"/>
        <w:jc w:val="both"/>
        <w:rPr>
          <w:i/>
          <w:sz w:val="22"/>
          <w:szCs w:val="22"/>
        </w:rPr>
      </w:pPr>
      <w:r w:rsidRPr="00290C27">
        <w:rPr>
          <w:i/>
          <w:sz w:val="22"/>
          <w:szCs w:val="22"/>
        </w:rPr>
        <w:t>Hidraulinis profilis – “išilginis” pjūvis, besidriekiantis per visus įrenginius, nuo nevalytų nuotekų įtekėjimo iki valytų nuotekų išleistuvo</w:t>
      </w:r>
      <w:r>
        <w:rPr>
          <w:i/>
          <w:sz w:val="22"/>
          <w:szCs w:val="22"/>
        </w:rPr>
        <w:t>, parodant pagrindines talpų ir linijų altitudes.</w:t>
      </w:r>
      <w:r w:rsidRPr="00290C27">
        <w:rPr>
          <w:i/>
          <w:sz w:val="22"/>
          <w:szCs w:val="22"/>
        </w:rPr>
        <w:t xml:space="preserve">  Hidraulinis lygis pateikiamas projektinio srauto sąlygomis.</w:t>
      </w:r>
    </w:p>
    <w:p w14:paraId="4D9C8F07" w14:textId="77777777" w:rsidR="003B3203" w:rsidRPr="00060BA6" w:rsidRDefault="003B3203" w:rsidP="00DA384E">
      <w:pPr>
        <w:numPr>
          <w:ilvl w:val="0"/>
          <w:numId w:val="24"/>
        </w:numPr>
        <w:tabs>
          <w:tab w:val="num" w:pos="1418"/>
        </w:tabs>
        <w:spacing w:after="0" w:line="240" w:lineRule="auto"/>
        <w:ind w:left="1418" w:hanging="709"/>
        <w:jc w:val="both"/>
        <w:rPr>
          <w:i/>
          <w:sz w:val="22"/>
          <w:szCs w:val="22"/>
        </w:rPr>
      </w:pPr>
      <w:r w:rsidRPr="00060BA6">
        <w:rPr>
          <w:i/>
          <w:sz w:val="22"/>
          <w:szCs w:val="22"/>
        </w:rPr>
        <w:t>Pagrindinis išdėstymo planas (</w:t>
      </w:r>
      <w:proofErr w:type="spellStart"/>
      <w:r w:rsidRPr="00060BA6">
        <w:rPr>
          <w:i/>
          <w:sz w:val="22"/>
          <w:szCs w:val="22"/>
        </w:rPr>
        <w:t>genplanas</w:t>
      </w:r>
      <w:proofErr w:type="spellEnd"/>
      <w:r w:rsidRPr="00060BA6">
        <w:rPr>
          <w:i/>
          <w:sz w:val="22"/>
          <w:szCs w:val="22"/>
        </w:rPr>
        <w:t xml:space="preserve">), kuriame parodyta pastatų ir statinių vieta, įskaitant ir technologinius tinklus ir tų tinklų, statinių ir pastatų sutartiniai žymėjimai. </w:t>
      </w:r>
    </w:p>
    <w:p w14:paraId="0A27DA6F" w14:textId="77777777" w:rsidR="003B3203" w:rsidRPr="00290C27" w:rsidRDefault="003B3203" w:rsidP="00DA384E">
      <w:pPr>
        <w:numPr>
          <w:ilvl w:val="0"/>
          <w:numId w:val="24"/>
        </w:numPr>
        <w:tabs>
          <w:tab w:val="num" w:pos="1418"/>
        </w:tabs>
        <w:spacing w:after="0" w:line="240" w:lineRule="auto"/>
        <w:ind w:left="1418" w:hanging="709"/>
        <w:jc w:val="both"/>
        <w:rPr>
          <w:i/>
          <w:sz w:val="22"/>
          <w:szCs w:val="22"/>
        </w:rPr>
      </w:pPr>
      <w:r w:rsidRPr="00290C27">
        <w:rPr>
          <w:i/>
          <w:sz w:val="22"/>
          <w:szCs w:val="22"/>
        </w:rPr>
        <w:t xml:space="preserve">Pagrindinių technologinio proceso dalių (statinių) planai ir pjūviai, kuriuose pateikiami pagrindiniai matmenys ir </w:t>
      </w:r>
      <w:r>
        <w:rPr>
          <w:i/>
          <w:sz w:val="22"/>
          <w:szCs w:val="22"/>
        </w:rPr>
        <w:t>technologinių įrenginių</w:t>
      </w:r>
      <w:r w:rsidRPr="00290C27">
        <w:rPr>
          <w:i/>
          <w:sz w:val="22"/>
          <w:szCs w:val="22"/>
        </w:rPr>
        <w:t xml:space="preserve"> išdėstymas. Pateikiama ne mažesniu kaip 1:200 masteliu.</w:t>
      </w:r>
    </w:p>
    <w:p w14:paraId="35F39477" w14:textId="77777777" w:rsidR="003B3203" w:rsidRPr="00674CA0" w:rsidRDefault="003B3203" w:rsidP="003B3203">
      <w:pPr>
        <w:jc w:val="both"/>
        <w:rPr>
          <w:b/>
          <w:bCs/>
          <w:i/>
          <w:sz w:val="4"/>
          <w:szCs w:val="4"/>
        </w:rPr>
      </w:pPr>
    </w:p>
    <w:p w14:paraId="5D5EFCDF" w14:textId="77777777" w:rsidR="003B3203" w:rsidRPr="001E4218" w:rsidRDefault="003B3203" w:rsidP="001E4218">
      <w:pPr>
        <w:ind w:left="720" w:hanging="720"/>
        <w:jc w:val="both"/>
        <w:rPr>
          <w:rFonts w:cstheme="minorHAnsi"/>
          <w:i/>
          <w:strike/>
        </w:rPr>
      </w:pPr>
    </w:p>
    <w:p w14:paraId="2017D56C" w14:textId="6CC2DE19" w:rsidR="003B3203" w:rsidRPr="00BC436D" w:rsidRDefault="003B3203" w:rsidP="001E4218">
      <w:pPr>
        <w:pStyle w:val="Bodytxt"/>
        <w:numPr>
          <w:ilvl w:val="0"/>
          <w:numId w:val="35"/>
        </w:numPr>
        <w:tabs>
          <w:tab w:val="left" w:pos="709"/>
        </w:tabs>
        <w:ind w:left="709" w:hanging="425"/>
        <w:rPr>
          <w:rFonts w:asciiTheme="minorHAnsi" w:hAnsiTheme="minorHAnsi" w:cstheme="minorHAnsi"/>
          <w:i/>
        </w:rPr>
      </w:pPr>
      <w:r w:rsidRPr="00BC436D">
        <w:rPr>
          <w:rFonts w:asciiTheme="minorHAnsi" w:hAnsiTheme="minorHAnsi" w:cstheme="minorHAnsi"/>
          <w:i/>
        </w:rPr>
        <w:lastRenderedPageBreak/>
        <w:t>Parengtinio valymo grandyje turi būti numatyta kompleksinio įrenginio apvedimo linija. Šioje linijoje turi būti numatytos grotos, nešmenų krepšys ir grotų nugriebimo įrankis. Grotos, nešmenų krepšio rėmas ir grotų nugriebimo įrankis turi būti pagaminti iš nerūdijančio plieno, kurio kokybė ne prastesnė kaip EN 14436</w:t>
      </w:r>
      <w:r w:rsidR="00A03F12">
        <w:rPr>
          <w:rFonts w:asciiTheme="minorHAnsi" w:hAnsiTheme="minorHAnsi" w:cstheme="minorHAnsi"/>
          <w:i/>
        </w:rPr>
        <w:t xml:space="preserve"> arba lygiavertis</w:t>
      </w:r>
      <w:r w:rsidRPr="00BC436D">
        <w:rPr>
          <w:rFonts w:asciiTheme="minorHAnsi" w:hAnsiTheme="minorHAnsi" w:cstheme="minorHAnsi"/>
          <w:i/>
        </w:rPr>
        <w:t>. Grotų tarpai tarp strypų nedidesnis negu 20 mm.</w:t>
      </w:r>
    </w:p>
    <w:p w14:paraId="4D6364FA" w14:textId="77777777" w:rsidR="003B3203" w:rsidRPr="00BC436D" w:rsidRDefault="003B3203" w:rsidP="001E4218">
      <w:pPr>
        <w:pStyle w:val="Bodytxt"/>
        <w:numPr>
          <w:ilvl w:val="0"/>
          <w:numId w:val="35"/>
        </w:numPr>
        <w:tabs>
          <w:tab w:val="left" w:pos="0"/>
        </w:tabs>
        <w:ind w:hanging="720"/>
        <w:rPr>
          <w:rFonts w:asciiTheme="minorHAnsi" w:hAnsiTheme="minorHAnsi" w:cstheme="minorHAnsi"/>
          <w:i/>
        </w:rPr>
      </w:pPr>
      <w:proofErr w:type="spellStart"/>
      <w:r w:rsidRPr="00BC436D">
        <w:rPr>
          <w:rFonts w:asciiTheme="minorHAnsi" w:hAnsiTheme="minorHAnsi" w:cstheme="minorHAnsi"/>
          <w:i/>
        </w:rPr>
        <w:t>Biologinam</w:t>
      </w:r>
      <w:proofErr w:type="spellEnd"/>
      <w:r w:rsidRPr="00BC436D">
        <w:rPr>
          <w:rFonts w:asciiTheme="minorHAnsi" w:hAnsiTheme="minorHAnsi" w:cstheme="minorHAnsi"/>
          <w:i/>
        </w:rPr>
        <w:t xml:space="preserve"> nuotekų valymui gali būti numatytos tiek gelžbetoninės tiek plastikinės talpos. Talpų </w:t>
      </w:r>
      <w:proofErr w:type="spellStart"/>
      <w:r w:rsidRPr="00BC436D">
        <w:rPr>
          <w:rFonts w:asciiTheme="minorHAnsi" w:hAnsiTheme="minorHAnsi" w:cstheme="minorHAnsi"/>
          <w:i/>
        </w:rPr>
        <w:t>konfiguracija</w:t>
      </w:r>
      <w:proofErr w:type="spellEnd"/>
      <w:r w:rsidRPr="00BC436D">
        <w:rPr>
          <w:rFonts w:asciiTheme="minorHAnsi" w:hAnsiTheme="minorHAnsi" w:cstheme="minorHAnsi"/>
          <w:i/>
        </w:rPr>
        <w:t xml:space="preserve"> ir išdėstymas parenkamas projekto rengimo metu.</w:t>
      </w:r>
    </w:p>
    <w:p w14:paraId="7925B55D" w14:textId="5F431B85" w:rsidR="003B3203" w:rsidRPr="00BC436D" w:rsidRDefault="003B3203" w:rsidP="001E4218">
      <w:pPr>
        <w:pStyle w:val="Bodytxt"/>
        <w:numPr>
          <w:ilvl w:val="0"/>
          <w:numId w:val="35"/>
        </w:numPr>
        <w:tabs>
          <w:tab w:val="left" w:pos="0"/>
        </w:tabs>
        <w:ind w:hanging="720"/>
        <w:rPr>
          <w:rFonts w:asciiTheme="minorHAnsi" w:hAnsiTheme="minorHAnsi" w:cstheme="minorHAnsi"/>
          <w:i/>
        </w:rPr>
      </w:pPr>
      <w:proofErr w:type="spellStart"/>
      <w:r w:rsidRPr="00BC436D">
        <w:rPr>
          <w:rFonts w:asciiTheme="minorHAnsi" w:hAnsiTheme="minorHAnsi" w:cstheme="minorHAnsi"/>
          <w:i/>
        </w:rPr>
        <w:t>Anarobinėse</w:t>
      </w:r>
      <w:proofErr w:type="spellEnd"/>
      <w:r w:rsidRPr="00BC436D">
        <w:rPr>
          <w:rFonts w:asciiTheme="minorHAnsi" w:hAnsiTheme="minorHAnsi" w:cstheme="minorHAnsi"/>
          <w:i/>
        </w:rPr>
        <w:t xml:space="preserve"> ir </w:t>
      </w:r>
      <w:proofErr w:type="spellStart"/>
      <w:r w:rsidRPr="00BC436D">
        <w:rPr>
          <w:rFonts w:asciiTheme="minorHAnsi" w:hAnsiTheme="minorHAnsi" w:cstheme="minorHAnsi"/>
          <w:i/>
        </w:rPr>
        <w:t>denitrifikacinėse</w:t>
      </w:r>
      <w:proofErr w:type="spellEnd"/>
      <w:r w:rsidRPr="00BC436D">
        <w:rPr>
          <w:rFonts w:asciiTheme="minorHAnsi" w:hAnsiTheme="minorHAnsi" w:cstheme="minorHAnsi"/>
          <w:i/>
        </w:rPr>
        <w:t xml:space="preserve"> talpose nuotekų ir veikliojo dumblo maišymui gali būti naudojamos ir mechaninės </w:t>
      </w:r>
      <w:r w:rsidR="00A93F97">
        <w:rPr>
          <w:rFonts w:asciiTheme="minorHAnsi" w:hAnsiTheme="minorHAnsi" w:cstheme="minorHAnsi"/>
          <w:i/>
        </w:rPr>
        <w:t xml:space="preserve">ir (ar) automatinės </w:t>
      </w:r>
      <w:r w:rsidRPr="00BC436D">
        <w:rPr>
          <w:rFonts w:asciiTheme="minorHAnsi" w:hAnsiTheme="minorHAnsi" w:cstheme="minorHAnsi"/>
          <w:i/>
        </w:rPr>
        <w:t xml:space="preserve">maišymo priemonės. </w:t>
      </w:r>
    </w:p>
    <w:p w14:paraId="36ABBC3A" w14:textId="40DEE881" w:rsidR="003B3203" w:rsidRPr="00BC436D" w:rsidRDefault="003B3203" w:rsidP="001E4218">
      <w:pPr>
        <w:pStyle w:val="Bodytxt"/>
        <w:numPr>
          <w:ilvl w:val="0"/>
          <w:numId w:val="35"/>
        </w:numPr>
        <w:tabs>
          <w:tab w:val="left" w:pos="0"/>
        </w:tabs>
        <w:ind w:hanging="720"/>
        <w:rPr>
          <w:rFonts w:asciiTheme="minorHAnsi" w:hAnsiTheme="minorHAnsi" w:cstheme="minorHAnsi"/>
          <w:i/>
        </w:rPr>
      </w:pPr>
      <w:r w:rsidRPr="00BC436D">
        <w:rPr>
          <w:rFonts w:asciiTheme="minorHAnsi" w:hAnsiTheme="minorHAnsi" w:cstheme="minorHAnsi"/>
          <w:i/>
        </w:rPr>
        <w:t xml:space="preserve">Dumblo grąžinimui biologinio valymo talpose gali būti naudojami  panardinami </w:t>
      </w:r>
      <w:r w:rsidR="00A93F97">
        <w:rPr>
          <w:rFonts w:asciiTheme="minorHAnsi" w:hAnsiTheme="minorHAnsi" w:cstheme="minorHAnsi"/>
          <w:i/>
        </w:rPr>
        <w:t xml:space="preserve">arba sauso tipo </w:t>
      </w:r>
      <w:r w:rsidRPr="00BC436D">
        <w:rPr>
          <w:rFonts w:asciiTheme="minorHAnsi" w:hAnsiTheme="minorHAnsi" w:cstheme="minorHAnsi"/>
          <w:i/>
        </w:rPr>
        <w:t xml:space="preserve">nuotekų siurbliai. </w:t>
      </w:r>
    </w:p>
    <w:p w14:paraId="7560D841" w14:textId="77777777" w:rsidR="003B3203" w:rsidRPr="00BC436D" w:rsidRDefault="003B3203" w:rsidP="001E4218">
      <w:pPr>
        <w:pStyle w:val="Bodytxt"/>
        <w:numPr>
          <w:ilvl w:val="0"/>
          <w:numId w:val="35"/>
        </w:numPr>
        <w:tabs>
          <w:tab w:val="left" w:pos="0"/>
        </w:tabs>
        <w:ind w:hanging="720"/>
        <w:rPr>
          <w:rFonts w:asciiTheme="minorHAnsi" w:hAnsiTheme="minorHAnsi" w:cstheme="minorHAnsi"/>
          <w:i/>
        </w:rPr>
      </w:pPr>
      <w:r w:rsidRPr="00BC436D">
        <w:rPr>
          <w:rFonts w:asciiTheme="minorHAnsi" w:hAnsiTheme="minorHAnsi" w:cstheme="minorHAnsi"/>
          <w:i/>
        </w:rPr>
        <w:t xml:space="preserve">Po nuotekų valymo įrenginių valytos nuotekos </w:t>
      </w:r>
      <w:proofErr w:type="spellStart"/>
      <w:r w:rsidRPr="00BC436D">
        <w:rPr>
          <w:rFonts w:asciiTheme="minorHAnsi" w:hAnsiTheme="minorHAnsi" w:cstheme="minorHAnsi"/>
          <w:i/>
        </w:rPr>
        <w:t>savitaka</w:t>
      </w:r>
      <w:proofErr w:type="spellEnd"/>
      <w:r w:rsidRPr="00BC436D">
        <w:rPr>
          <w:rFonts w:asciiTheme="minorHAnsi" w:hAnsiTheme="minorHAnsi" w:cstheme="minorHAnsi"/>
          <w:i/>
        </w:rPr>
        <w:t xml:space="preserve"> teka į debito matavimo ir mėginių paėmimo mazgą. Debito matavimui turi būti įrengiamas elektromagnetinis </w:t>
      </w:r>
      <w:proofErr w:type="spellStart"/>
      <w:r w:rsidRPr="00BC436D">
        <w:rPr>
          <w:rFonts w:asciiTheme="minorHAnsi" w:hAnsiTheme="minorHAnsi" w:cstheme="minorHAnsi"/>
          <w:i/>
        </w:rPr>
        <w:t>debitomatis</w:t>
      </w:r>
      <w:proofErr w:type="spellEnd"/>
      <w:r w:rsidRPr="00BC436D">
        <w:rPr>
          <w:rFonts w:asciiTheme="minorHAnsi" w:hAnsiTheme="minorHAnsi" w:cstheme="minorHAnsi"/>
          <w:i/>
        </w:rPr>
        <w:t>. Po debito apskaitos valytos nuotekos turi būti išleidžiamos į priimtuvą.</w:t>
      </w:r>
    </w:p>
    <w:p w14:paraId="1F5537FE" w14:textId="246FA3F8" w:rsidR="003B3203" w:rsidRPr="00BC436D" w:rsidRDefault="003B3203" w:rsidP="001E4218">
      <w:pPr>
        <w:pStyle w:val="Bodytxt"/>
        <w:numPr>
          <w:ilvl w:val="0"/>
          <w:numId w:val="35"/>
        </w:numPr>
        <w:tabs>
          <w:tab w:val="left" w:pos="0"/>
        </w:tabs>
        <w:ind w:hanging="720"/>
        <w:rPr>
          <w:rFonts w:asciiTheme="minorHAnsi" w:hAnsiTheme="minorHAnsi" w:cstheme="minorHAnsi"/>
          <w:i/>
        </w:rPr>
      </w:pPr>
      <w:r w:rsidRPr="00BC436D">
        <w:rPr>
          <w:rFonts w:asciiTheme="minorHAnsi" w:hAnsiTheme="minorHAnsi" w:cstheme="minorHAnsi"/>
          <w:i/>
        </w:rPr>
        <w:t xml:space="preserve">Biologinio valymo grandies technologiniai skaičiavimai turi būti atlikti taikant DWA-A 131 E standarto </w:t>
      </w:r>
      <w:r w:rsidR="00A93F97">
        <w:rPr>
          <w:rFonts w:asciiTheme="minorHAnsi" w:hAnsiTheme="minorHAnsi" w:cstheme="minorHAnsi"/>
          <w:i/>
        </w:rPr>
        <w:t xml:space="preserve">arba </w:t>
      </w:r>
      <w:proofErr w:type="spellStart"/>
      <w:r w:rsidR="00A93F97">
        <w:rPr>
          <w:rFonts w:asciiTheme="minorHAnsi" w:hAnsiTheme="minorHAnsi" w:cstheme="minorHAnsi"/>
          <w:i/>
        </w:rPr>
        <w:t>lygiaverčią</w:t>
      </w:r>
      <w:proofErr w:type="spellEnd"/>
      <w:r w:rsidR="00A93F97">
        <w:rPr>
          <w:rFonts w:asciiTheme="minorHAnsi" w:hAnsiTheme="minorHAnsi" w:cstheme="minorHAnsi"/>
          <w:i/>
        </w:rPr>
        <w:t xml:space="preserve"> </w:t>
      </w:r>
      <w:r w:rsidRPr="00BC436D">
        <w:rPr>
          <w:rFonts w:asciiTheme="minorHAnsi" w:hAnsiTheme="minorHAnsi" w:cstheme="minorHAnsi"/>
          <w:i/>
        </w:rPr>
        <w:t>metodiką.</w:t>
      </w:r>
    </w:p>
    <w:p w14:paraId="2351C0D9" w14:textId="77777777" w:rsidR="003B3203" w:rsidRPr="00BC436D" w:rsidRDefault="003B3203" w:rsidP="001E4218">
      <w:pPr>
        <w:pStyle w:val="Bodytxt"/>
        <w:numPr>
          <w:ilvl w:val="0"/>
          <w:numId w:val="35"/>
        </w:numPr>
        <w:tabs>
          <w:tab w:val="left" w:pos="0"/>
        </w:tabs>
        <w:ind w:hanging="720"/>
        <w:rPr>
          <w:rFonts w:asciiTheme="minorHAnsi" w:hAnsiTheme="minorHAnsi" w:cstheme="minorHAnsi"/>
          <w:i/>
        </w:rPr>
      </w:pPr>
      <w:r w:rsidRPr="00BC436D">
        <w:rPr>
          <w:rFonts w:asciiTheme="minorHAnsi" w:hAnsiTheme="minorHAnsi" w:cstheme="minorHAnsi"/>
          <w:i/>
        </w:rPr>
        <w:t>Kompleksinio įrenginio grotų plovimui turi būti naudojamas techninis (valytų nuotekų) vanduo. Tam turi būti įrengiamas reikalingo dydžio rezervuaras arba šulinys, vandens tiekimo siurblys, filtrai ir kita reikalinga įranga. Jei parengtinio valymo įrenginiui plovimo vanduo nereikalingas, tada techninio vandens tiekimas nenumatomas.</w:t>
      </w:r>
    </w:p>
    <w:p w14:paraId="126019CE" w14:textId="77777777" w:rsidR="003B3203" w:rsidRPr="00BC436D" w:rsidRDefault="003B3203" w:rsidP="003B3203">
      <w:pPr>
        <w:pStyle w:val="Antrat2"/>
        <w:keepNext w:val="0"/>
        <w:widowControl w:val="0"/>
        <w:tabs>
          <w:tab w:val="left" w:pos="426"/>
        </w:tabs>
        <w:suppressAutoHyphens/>
        <w:overflowPunct w:val="0"/>
        <w:autoSpaceDE w:val="0"/>
        <w:autoSpaceDN w:val="0"/>
        <w:adjustRightInd w:val="0"/>
        <w:spacing w:before="0"/>
        <w:textAlignment w:val="baseline"/>
        <w:rPr>
          <w:rFonts w:asciiTheme="minorHAnsi" w:hAnsiTheme="minorHAnsi" w:cstheme="minorHAnsi"/>
          <w:b/>
          <w:sz w:val="28"/>
          <w:szCs w:val="28"/>
        </w:rPr>
      </w:pPr>
    </w:p>
    <w:p w14:paraId="0BCAA691" w14:textId="77777777" w:rsidR="003B3203" w:rsidRPr="0082496A" w:rsidRDefault="00BC436D" w:rsidP="0082496A">
      <w:pPr>
        <w:pStyle w:val="Stilius3"/>
        <w:rPr>
          <w:b/>
          <w:bCs/>
        </w:rPr>
      </w:pPr>
      <w:r w:rsidRPr="0082496A">
        <w:rPr>
          <w:b/>
          <w:bCs/>
        </w:rPr>
        <w:t xml:space="preserve">II. </w:t>
      </w:r>
      <w:r w:rsidR="003B3203" w:rsidRPr="0082496A">
        <w:rPr>
          <w:rStyle w:val="Stilius3Diagrama"/>
          <w:b/>
          <w:bCs/>
        </w:rPr>
        <w:t xml:space="preserve">SIŪLOMŲ </w:t>
      </w:r>
      <w:proofErr w:type="spellStart"/>
      <w:r w:rsidR="003B3203" w:rsidRPr="0082496A">
        <w:rPr>
          <w:rStyle w:val="Stilius3Diagrama"/>
          <w:b/>
          <w:bCs/>
        </w:rPr>
        <w:t>įrengimų</w:t>
      </w:r>
      <w:proofErr w:type="spellEnd"/>
      <w:r w:rsidR="003B3203" w:rsidRPr="0082496A">
        <w:rPr>
          <w:rStyle w:val="Stilius3Diagrama"/>
          <w:b/>
          <w:bCs/>
        </w:rPr>
        <w:t xml:space="preserve"> </w:t>
      </w:r>
      <w:proofErr w:type="spellStart"/>
      <w:r w:rsidR="003B3203" w:rsidRPr="0082496A">
        <w:rPr>
          <w:rStyle w:val="Stilius3Diagrama"/>
          <w:b/>
          <w:bCs/>
        </w:rPr>
        <w:t>ir</w:t>
      </w:r>
      <w:proofErr w:type="spellEnd"/>
      <w:r w:rsidR="003B3203" w:rsidRPr="0082496A">
        <w:rPr>
          <w:rStyle w:val="Stilius3Diagrama"/>
          <w:b/>
          <w:bCs/>
        </w:rPr>
        <w:t xml:space="preserve"> </w:t>
      </w:r>
      <w:proofErr w:type="spellStart"/>
      <w:r w:rsidR="003B3203" w:rsidRPr="0082496A">
        <w:rPr>
          <w:rStyle w:val="Stilius3Diagrama"/>
          <w:b/>
          <w:bCs/>
        </w:rPr>
        <w:t>medžiagų</w:t>
      </w:r>
      <w:proofErr w:type="spellEnd"/>
      <w:r w:rsidR="003B3203" w:rsidRPr="0082496A">
        <w:rPr>
          <w:rStyle w:val="Stilius3Diagrama"/>
          <w:b/>
          <w:bCs/>
        </w:rPr>
        <w:t xml:space="preserve"> </w:t>
      </w:r>
      <w:proofErr w:type="spellStart"/>
      <w:r w:rsidR="003B3203" w:rsidRPr="0082496A">
        <w:rPr>
          <w:rStyle w:val="Stilius3Diagrama"/>
          <w:b/>
          <w:bCs/>
        </w:rPr>
        <w:t>techninės</w:t>
      </w:r>
      <w:proofErr w:type="spellEnd"/>
      <w:r w:rsidR="003B3203" w:rsidRPr="0082496A">
        <w:rPr>
          <w:rStyle w:val="Stilius3Diagrama"/>
          <w:b/>
          <w:bCs/>
        </w:rPr>
        <w:t xml:space="preserve"> </w:t>
      </w:r>
      <w:proofErr w:type="spellStart"/>
      <w:r w:rsidR="003B3203" w:rsidRPr="0082496A">
        <w:rPr>
          <w:rStyle w:val="Stilius3Diagrama"/>
          <w:b/>
          <w:bCs/>
        </w:rPr>
        <w:t>charakteristikos</w:t>
      </w:r>
      <w:proofErr w:type="spellEnd"/>
    </w:p>
    <w:p w14:paraId="7864BB06" w14:textId="77777777" w:rsidR="003B3203" w:rsidRPr="00D03A3A" w:rsidRDefault="003B3203" w:rsidP="003B3203">
      <w:pPr>
        <w:pStyle w:val="Bodytxt"/>
      </w:pPr>
    </w:p>
    <w:p w14:paraId="4B67D7C8" w14:textId="428A6D43" w:rsidR="003B3203" w:rsidRPr="00BC436D" w:rsidRDefault="00D55EDC" w:rsidP="003B3203">
      <w:pPr>
        <w:widowControl w:val="0"/>
        <w:suppressAutoHyphens/>
        <w:rPr>
          <w:rStyle w:val="Antrat2Diagrama"/>
        </w:rPr>
      </w:pPr>
      <w:r>
        <w:rPr>
          <w:sz w:val="24"/>
          <w:szCs w:val="24"/>
        </w:rPr>
        <w:t>12</w:t>
      </w:r>
      <w:r w:rsidR="00BC436D">
        <w:rPr>
          <w:sz w:val="24"/>
          <w:szCs w:val="24"/>
        </w:rPr>
        <w:t xml:space="preserve">. </w:t>
      </w:r>
      <w:r w:rsidR="003B3203" w:rsidRPr="002E4BEE">
        <w:rPr>
          <w:b/>
          <w:bCs/>
        </w:rPr>
        <w:t>Pridedame informaciją apie įrengimus ir medžiagas:</w:t>
      </w:r>
    </w:p>
    <w:p w14:paraId="69CDDE35" w14:textId="77777777" w:rsidR="003B3203" w:rsidRPr="00A6759D" w:rsidRDefault="003B3203" w:rsidP="003B3203">
      <w:pPr>
        <w:pStyle w:val="text"/>
        <w:widowControl/>
        <w:shd w:val="clear" w:color="auto" w:fill="FFFFFF" w:themeFill="background1"/>
        <w:spacing w:before="120" w:after="120" w:line="240" w:lineRule="auto"/>
        <w:rPr>
          <w:rFonts w:ascii="Times New Roman" w:hAnsi="Times New Roman" w:cs="Times New Roman"/>
          <w:i/>
          <w:sz w:val="22"/>
          <w:szCs w:val="22"/>
          <w:lang w:val="lt-LT"/>
        </w:rPr>
      </w:pPr>
      <w:r w:rsidRPr="00106B99">
        <w:rPr>
          <w:rFonts w:ascii="Times New Roman" w:hAnsi="Times New Roman" w:cs="Times New Roman"/>
          <w:i/>
          <w:sz w:val="22"/>
          <w:szCs w:val="22"/>
          <w:lang w:val="lt-LT"/>
        </w:rPr>
        <w:t>Pateikite informaciją apie svarbiausius įrenginius: dumblo apdorojimo grandis, siurbliai, maišyklės, orapūtės, parengtinio valymo įranga ir kt.</w:t>
      </w:r>
    </w:p>
    <w:p w14:paraId="19D28D32" w14:textId="538E795B" w:rsidR="003B3203" w:rsidRPr="00A6759D" w:rsidRDefault="00BC436D" w:rsidP="003B3203">
      <w:pPr>
        <w:pStyle w:val="text"/>
        <w:keepNext/>
        <w:keepLines/>
        <w:widowControl/>
        <w:spacing w:before="0" w:line="240" w:lineRule="auto"/>
        <w:ind w:left="450"/>
        <w:rPr>
          <w:rFonts w:ascii="Times New Roman" w:hAnsi="Times New Roman" w:cs="Times New Roman"/>
          <w:sz w:val="22"/>
          <w:szCs w:val="22"/>
          <w:lang w:val="lt-LT"/>
        </w:rPr>
      </w:pPr>
      <w:r>
        <w:rPr>
          <w:rFonts w:ascii="Times New Roman" w:hAnsi="Times New Roman" w:cs="Times New Roman"/>
          <w:sz w:val="22"/>
          <w:szCs w:val="22"/>
          <w:lang w:val="lt-LT"/>
        </w:rPr>
        <w:t xml:space="preserve">Lentelė </w:t>
      </w:r>
      <w:r w:rsidR="00D55EDC">
        <w:rPr>
          <w:rFonts w:ascii="Times New Roman" w:hAnsi="Times New Roman" w:cs="Times New Roman"/>
          <w:sz w:val="22"/>
          <w:szCs w:val="22"/>
          <w:lang w:val="lt-LT"/>
        </w:rPr>
        <w:t>12</w:t>
      </w:r>
      <w:r>
        <w:rPr>
          <w:rFonts w:ascii="Times New Roman" w:hAnsi="Times New Roman" w:cs="Times New Roman"/>
          <w:sz w:val="22"/>
          <w:szCs w:val="22"/>
          <w:lang w:val="lt-LT"/>
        </w:rPr>
        <w:t>-1</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B3203" w:rsidRPr="00A6759D" w14:paraId="6B35AD1B" w14:textId="77777777" w:rsidTr="00B4350C">
        <w:tc>
          <w:tcPr>
            <w:tcW w:w="5401" w:type="dxa"/>
          </w:tcPr>
          <w:p w14:paraId="3D7F66E5" w14:textId="77777777" w:rsidR="003B3203" w:rsidRPr="00A6759D" w:rsidRDefault="003B3203" w:rsidP="00B4350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5B9B2DB7" w14:textId="77777777" w:rsidR="003B3203" w:rsidRPr="00A6759D" w:rsidRDefault="003B3203" w:rsidP="00B4350C">
            <w:pPr>
              <w:pStyle w:val="text"/>
              <w:widowControl/>
              <w:spacing w:before="0" w:line="240" w:lineRule="auto"/>
              <w:rPr>
                <w:rFonts w:ascii="Times New Roman" w:hAnsi="Times New Roman" w:cs="Times New Roman"/>
                <w:i/>
                <w:sz w:val="22"/>
                <w:szCs w:val="22"/>
                <w:lang w:val="lt-LT"/>
              </w:rPr>
            </w:pPr>
          </w:p>
        </w:tc>
      </w:tr>
      <w:tr w:rsidR="003B3203" w:rsidRPr="00A6759D" w14:paraId="5A26CD40" w14:textId="77777777" w:rsidTr="00B4350C">
        <w:tc>
          <w:tcPr>
            <w:tcW w:w="5401" w:type="dxa"/>
          </w:tcPr>
          <w:p w14:paraId="053EC6AB" w14:textId="77777777" w:rsidR="003B3203" w:rsidRPr="00A6759D" w:rsidRDefault="003B3203" w:rsidP="00B4350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54584A4A" w14:textId="77777777" w:rsidR="003B3203" w:rsidRPr="00A6759D" w:rsidRDefault="003B3203" w:rsidP="00B4350C">
            <w:pPr>
              <w:pStyle w:val="text"/>
              <w:widowControl/>
              <w:spacing w:before="0" w:line="240" w:lineRule="auto"/>
              <w:rPr>
                <w:rFonts w:ascii="Times New Roman" w:hAnsi="Times New Roman" w:cs="Times New Roman"/>
                <w:sz w:val="22"/>
                <w:szCs w:val="22"/>
                <w:lang w:val="lt-LT"/>
              </w:rPr>
            </w:pPr>
          </w:p>
        </w:tc>
      </w:tr>
      <w:tr w:rsidR="003B3203" w:rsidRPr="00A6759D" w14:paraId="384C0B93" w14:textId="77777777" w:rsidTr="00B4350C">
        <w:tc>
          <w:tcPr>
            <w:tcW w:w="5401" w:type="dxa"/>
          </w:tcPr>
          <w:p w14:paraId="502E49A9" w14:textId="6FCE4E8E" w:rsidR="003B3203" w:rsidRPr="00A6759D" w:rsidRDefault="003B3203" w:rsidP="00B4350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sidR="00A93F97">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1ACCA7BF" w14:textId="77777777" w:rsidR="003B3203" w:rsidRPr="00A6759D" w:rsidRDefault="003B3203" w:rsidP="00B4350C">
            <w:pPr>
              <w:pStyle w:val="text"/>
              <w:widowControl/>
              <w:spacing w:before="0" w:line="240" w:lineRule="auto"/>
              <w:rPr>
                <w:rFonts w:ascii="Times New Roman" w:hAnsi="Times New Roman" w:cs="Times New Roman"/>
                <w:sz w:val="22"/>
                <w:szCs w:val="22"/>
                <w:lang w:val="lt-LT"/>
              </w:rPr>
            </w:pPr>
          </w:p>
        </w:tc>
      </w:tr>
      <w:tr w:rsidR="003B3203" w:rsidRPr="00A6759D" w14:paraId="42B22E06" w14:textId="77777777" w:rsidTr="00B4350C">
        <w:tc>
          <w:tcPr>
            <w:tcW w:w="5401" w:type="dxa"/>
          </w:tcPr>
          <w:p w14:paraId="5864E14A" w14:textId="54CA5866" w:rsidR="003B3203" w:rsidRPr="00A6759D" w:rsidRDefault="003B3203" w:rsidP="00B4350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sidR="00A93F97">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3123BA63" w14:textId="77777777" w:rsidR="003B3203" w:rsidRPr="00A6759D" w:rsidRDefault="003B3203" w:rsidP="00B4350C">
            <w:pPr>
              <w:pStyle w:val="text"/>
              <w:widowControl/>
              <w:spacing w:before="0" w:line="240" w:lineRule="auto"/>
              <w:rPr>
                <w:rFonts w:ascii="Times New Roman" w:hAnsi="Times New Roman" w:cs="Times New Roman"/>
                <w:sz w:val="22"/>
                <w:szCs w:val="22"/>
                <w:lang w:val="lt-LT"/>
              </w:rPr>
            </w:pPr>
          </w:p>
        </w:tc>
      </w:tr>
      <w:tr w:rsidR="003B3203" w:rsidRPr="00A6759D" w14:paraId="67EF84E2" w14:textId="77777777" w:rsidTr="00B4350C">
        <w:tc>
          <w:tcPr>
            <w:tcW w:w="5401" w:type="dxa"/>
          </w:tcPr>
          <w:p w14:paraId="539308DB" w14:textId="77777777" w:rsidR="003B3203" w:rsidRPr="00A6759D" w:rsidRDefault="003B3203" w:rsidP="00B4350C">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4AC7A41B" w14:textId="77777777" w:rsidR="003B3203" w:rsidRPr="00A6759D" w:rsidRDefault="003B3203" w:rsidP="00B4350C">
            <w:pPr>
              <w:pStyle w:val="text"/>
              <w:widowControl/>
              <w:spacing w:before="0" w:line="240" w:lineRule="auto"/>
              <w:rPr>
                <w:rFonts w:ascii="Times New Roman" w:hAnsi="Times New Roman" w:cs="Times New Roman"/>
                <w:sz w:val="22"/>
                <w:szCs w:val="22"/>
                <w:lang w:val="lt-LT"/>
              </w:rPr>
            </w:pPr>
          </w:p>
        </w:tc>
      </w:tr>
    </w:tbl>
    <w:p w14:paraId="775D3A60" w14:textId="77777777" w:rsidR="00D55EDC" w:rsidRDefault="00D55EDC" w:rsidP="003B3203">
      <w:pPr>
        <w:pStyle w:val="Bodytxt"/>
      </w:pPr>
    </w:p>
    <w:p w14:paraId="5BC6A9CF" w14:textId="1BD285FB" w:rsidR="003B3203" w:rsidRPr="00A6759D" w:rsidRDefault="00BC436D" w:rsidP="003B3203">
      <w:pPr>
        <w:pStyle w:val="Bodytxt"/>
      </w:pPr>
      <w:r>
        <w:t xml:space="preserve">Lentelė </w:t>
      </w:r>
      <w:r w:rsidR="00D55EDC">
        <w:t>12</w:t>
      </w:r>
      <w:r>
        <w:t>-2.</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B3203" w:rsidRPr="00A6759D" w14:paraId="226B19B1" w14:textId="77777777" w:rsidTr="00B4350C">
        <w:tc>
          <w:tcPr>
            <w:tcW w:w="5401" w:type="dxa"/>
          </w:tcPr>
          <w:p w14:paraId="6F6D4A54" w14:textId="77777777" w:rsidR="003B3203" w:rsidRPr="00A6759D" w:rsidRDefault="003B3203" w:rsidP="00B4350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4EC97A71" w14:textId="77777777" w:rsidR="003B3203" w:rsidRPr="00A6759D" w:rsidRDefault="003B3203" w:rsidP="00B4350C">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Maišyklė anaerobinėje talpoje</w:t>
            </w:r>
          </w:p>
        </w:tc>
      </w:tr>
      <w:tr w:rsidR="003B3203" w:rsidRPr="00A6759D" w14:paraId="546DDECF" w14:textId="77777777" w:rsidTr="00B4350C">
        <w:tc>
          <w:tcPr>
            <w:tcW w:w="5401" w:type="dxa"/>
          </w:tcPr>
          <w:p w14:paraId="01C57093" w14:textId="77777777" w:rsidR="003B3203" w:rsidRPr="00A6759D" w:rsidRDefault="003B3203" w:rsidP="00B4350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0E7C5FA4" w14:textId="77777777" w:rsidR="003B3203" w:rsidRPr="00A6759D" w:rsidRDefault="003B3203" w:rsidP="00B4350C">
            <w:pPr>
              <w:pStyle w:val="text"/>
              <w:widowControl/>
              <w:spacing w:before="0" w:line="240" w:lineRule="auto"/>
              <w:rPr>
                <w:rFonts w:ascii="Times New Roman" w:hAnsi="Times New Roman" w:cs="Times New Roman"/>
                <w:sz w:val="22"/>
                <w:szCs w:val="22"/>
                <w:lang w:val="lt-LT"/>
              </w:rPr>
            </w:pPr>
          </w:p>
        </w:tc>
      </w:tr>
      <w:tr w:rsidR="003B3203" w:rsidRPr="00A6759D" w14:paraId="79A0C189" w14:textId="77777777" w:rsidTr="00B4350C">
        <w:tc>
          <w:tcPr>
            <w:tcW w:w="5401" w:type="dxa"/>
          </w:tcPr>
          <w:p w14:paraId="3F2A5D6A" w14:textId="577A7C88" w:rsidR="003B3203" w:rsidRPr="00A6759D" w:rsidRDefault="003B3203" w:rsidP="00B4350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sidR="00D55EDC">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574E8067" w14:textId="77777777" w:rsidR="003B3203" w:rsidRPr="00A6759D" w:rsidRDefault="003B3203" w:rsidP="00B4350C">
            <w:pPr>
              <w:pStyle w:val="text"/>
              <w:widowControl/>
              <w:spacing w:before="0" w:line="240" w:lineRule="auto"/>
              <w:rPr>
                <w:rFonts w:ascii="Times New Roman" w:hAnsi="Times New Roman" w:cs="Times New Roman"/>
                <w:sz w:val="22"/>
                <w:szCs w:val="22"/>
                <w:lang w:val="lt-LT"/>
              </w:rPr>
            </w:pPr>
          </w:p>
        </w:tc>
      </w:tr>
      <w:tr w:rsidR="003B3203" w:rsidRPr="00A6759D" w14:paraId="794154DF" w14:textId="77777777" w:rsidTr="00B4350C">
        <w:tc>
          <w:tcPr>
            <w:tcW w:w="5401" w:type="dxa"/>
          </w:tcPr>
          <w:p w14:paraId="272DA7F9" w14:textId="078A616D" w:rsidR="003B3203" w:rsidRPr="00A6759D" w:rsidRDefault="003B3203" w:rsidP="00B4350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sidR="00D55EDC">
              <w:rPr>
                <w:rFonts w:ascii="Times New Roman" w:hAnsi="Times New Roman" w:cs="Times New Roman"/>
                <w:sz w:val="22"/>
                <w:szCs w:val="22"/>
                <w:lang w:val="lt-LT"/>
              </w:rPr>
              <w:t>preliminarus</w:t>
            </w:r>
            <w:r w:rsidRPr="00A6759D">
              <w:rPr>
                <w:rFonts w:ascii="Times New Roman" w:hAnsi="Times New Roman" w:cs="Times New Roman"/>
                <w:sz w:val="22"/>
                <w:szCs w:val="22"/>
                <w:lang w:val="lt-LT"/>
              </w:rPr>
              <w:t>(pvz. m3/h, m3/d arba vnt./h)</w:t>
            </w:r>
          </w:p>
        </w:tc>
        <w:tc>
          <w:tcPr>
            <w:tcW w:w="3456" w:type="dxa"/>
          </w:tcPr>
          <w:p w14:paraId="1D91B108" w14:textId="77777777" w:rsidR="003B3203" w:rsidRPr="00A6759D" w:rsidRDefault="003B3203" w:rsidP="00B4350C">
            <w:pPr>
              <w:pStyle w:val="text"/>
              <w:widowControl/>
              <w:spacing w:before="0" w:line="240" w:lineRule="auto"/>
              <w:rPr>
                <w:rFonts w:ascii="Times New Roman" w:hAnsi="Times New Roman" w:cs="Times New Roman"/>
                <w:sz w:val="22"/>
                <w:szCs w:val="22"/>
                <w:lang w:val="lt-LT"/>
              </w:rPr>
            </w:pPr>
          </w:p>
        </w:tc>
      </w:tr>
      <w:tr w:rsidR="003B3203" w:rsidRPr="00A6759D" w14:paraId="56C68AEA" w14:textId="77777777" w:rsidTr="00B4350C">
        <w:tc>
          <w:tcPr>
            <w:tcW w:w="5401" w:type="dxa"/>
          </w:tcPr>
          <w:p w14:paraId="175CB3BA" w14:textId="77777777" w:rsidR="003B3203" w:rsidRPr="00A6759D" w:rsidRDefault="003B3203" w:rsidP="00B4350C">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5A67AF8D" w14:textId="77777777" w:rsidR="003B3203" w:rsidRPr="00A6759D" w:rsidRDefault="003B3203" w:rsidP="00B4350C">
            <w:pPr>
              <w:pStyle w:val="text"/>
              <w:widowControl/>
              <w:spacing w:before="0" w:line="240" w:lineRule="auto"/>
              <w:rPr>
                <w:rFonts w:ascii="Times New Roman" w:hAnsi="Times New Roman" w:cs="Times New Roman"/>
                <w:sz w:val="22"/>
                <w:szCs w:val="22"/>
                <w:lang w:val="lt-LT"/>
              </w:rPr>
            </w:pPr>
          </w:p>
        </w:tc>
      </w:tr>
    </w:tbl>
    <w:p w14:paraId="19CC12EB" w14:textId="77777777" w:rsidR="003B3203" w:rsidRDefault="003B3203" w:rsidP="003B3203">
      <w:pPr>
        <w:pStyle w:val="Bodytxt"/>
      </w:pPr>
    </w:p>
    <w:p w14:paraId="44FE8807" w14:textId="766AB390" w:rsidR="003B3203" w:rsidRDefault="00BC436D" w:rsidP="003B3203">
      <w:pPr>
        <w:pStyle w:val="Bodytxt"/>
      </w:pPr>
      <w:r>
        <w:t xml:space="preserve">Lentelė </w:t>
      </w:r>
      <w:r w:rsidR="00D55EDC">
        <w:t>12</w:t>
      </w:r>
      <w:r>
        <w:t>-3</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8D430B" w:rsidRPr="00A6759D" w14:paraId="637D8E4B" w14:textId="77777777" w:rsidTr="00CD2F8A">
        <w:tc>
          <w:tcPr>
            <w:tcW w:w="5401" w:type="dxa"/>
          </w:tcPr>
          <w:p w14:paraId="4EE227F7" w14:textId="77777777" w:rsidR="008D430B" w:rsidRPr="00A6759D" w:rsidRDefault="008D430B" w:rsidP="00CD2F8A">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55240FC3" w14:textId="73F2749F" w:rsidR="008D430B" w:rsidRPr="00A6759D" w:rsidRDefault="008D430B" w:rsidP="00CD2F8A">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 xml:space="preserve">Maišyklė </w:t>
            </w:r>
            <w:proofErr w:type="spellStart"/>
            <w:r>
              <w:rPr>
                <w:rFonts w:ascii="Times New Roman" w:hAnsi="Times New Roman" w:cs="Times New Roman"/>
                <w:i/>
                <w:sz w:val="22"/>
                <w:szCs w:val="22"/>
                <w:lang w:val="lt-LT"/>
              </w:rPr>
              <w:t>denitrifikacinėje</w:t>
            </w:r>
            <w:proofErr w:type="spellEnd"/>
            <w:r>
              <w:rPr>
                <w:rFonts w:ascii="Times New Roman" w:hAnsi="Times New Roman" w:cs="Times New Roman"/>
                <w:i/>
                <w:sz w:val="22"/>
                <w:szCs w:val="22"/>
                <w:lang w:val="lt-LT"/>
              </w:rPr>
              <w:t xml:space="preserve"> talpoje</w:t>
            </w:r>
          </w:p>
        </w:tc>
      </w:tr>
      <w:tr w:rsidR="008D430B" w:rsidRPr="00A6759D" w14:paraId="29C2CF52" w14:textId="77777777" w:rsidTr="00CD2F8A">
        <w:tc>
          <w:tcPr>
            <w:tcW w:w="5401" w:type="dxa"/>
          </w:tcPr>
          <w:p w14:paraId="62C8C702" w14:textId="77777777" w:rsidR="008D430B" w:rsidRPr="00A6759D" w:rsidRDefault="008D430B" w:rsidP="00CD2F8A">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4B8789EB" w14:textId="77777777" w:rsidR="008D430B" w:rsidRPr="00A6759D" w:rsidRDefault="008D430B" w:rsidP="00CD2F8A">
            <w:pPr>
              <w:pStyle w:val="text"/>
              <w:widowControl/>
              <w:spacing w:before="0" w:line="240" w:lineRule="auto"/>
              <w:rPr>
                <w:rFonts w:ascii="Times New Roman" w:hAnsi="Times New Roman" w:cs="Times New Roman"/>
                <w:sz w:val="22"/>
                <w:szCs w:val="22"/>
                <w:lang w:val="lt-LT"/>
              </w:rPr>
            </w:pPr>
          </w:p>
        </w:tc>
      </w:tr>
      <w:tr w:rsidR="008D430B" w:rsidRPr="00A6759D" w14:paraId="456AC800" w14:textId="77777777" w:rsidTr="00CD2F8A">
        <w:tc>
          <w:tcPr>
            <w:tcW w:w="5401" w:type="dxa"/>
          </w:tcPr>
          <w:p w14:paraId="31983330" w14:textId="77777777" w:rsidR="008D430B" w:rsidRPr="00A6759D" w:rsidRDefault="008D430B" w:rsidP="00CD2F8A">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36F08D55" w14:textId="77777777" w:rsidR="008D430B" w:rsidRPr="00A6759D" w:rsidRDefault="008D430B" w:rsidP="00CD2F8A">
            <w:pPr>
              <w:pStyle w:val="text"/>
              <w:widowControl/>
              <w:spacing w:before="0" w:line="240" w:lineRule="auto"/>
              <w:rPr>
                <w:rFonts w:ascii="Times New Roman" w:hAnsi="Times New Roman" w:cs="Times New Roman"/>
                <w:sz w:val="22"/>
                <w:szCs w:val="22"/>
                <w:lang w:val="lt-LT"/>
              </w:rPr>
            </w:pPr>
          </w:p>
        </w:tc>
      </w:tr>
      <w:tr w:rsidR="008D430B" w:rsidRPr="00A6759D" w14:paraId="247EC550" w14:textId="77777777" w:rsidTr="00CD2F8A">
        <w:tc>
          <w:tcPr>
            <w:tcW w:w="5401" w:type="dxa"/>
          </w:tcPr>
          <w:p w14:paraId="2C8784D6" w14:textId="77777777" w:rsidR="008D430B" w:rsidRPr="00A6759D" w:rsidRDefault="008D430B" w:rsidP="00CD2F8A">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preliminarus</w:t>
            </w:r>
            <w:r w:rsidRPr="00A6759D">
              <w:rPr>
                <w:rFonts w:ascii="Times New Roman" w:hAnsi="Times New Roman" w:cs="Times New Roman"/>
                <w:sz w:val="22"/>
                <w:szCs w:val="22"/>
                <w:lang w:val="lt-LT"/>
              </w:rPr>
              <w:t>(pvz. m3/h, m3/d arba vnt./h)</w:t>
            </w:r>
          </w:p>
        </w:tc>
        <w:tc>
          <w:tcPr>
            <w:tcW w:w="3456" w:type="dxa"/>
          </w:tcPr>
          <w:p w14:paraId="65FFE19A" w14:textId="77777777" w:rsidR="008D430B" w:rsidRPr="00A6759D" w:rsidRDefault="008D430B" w:rsidP="00CD2F8A">
            <w:pPr>
              <w:pStyle w:val="text"/>
              <w:widowControl/>
              <w:spacing w:before="0" w:line="240" w:lineRule="auto"/>
              <w:rPr>
                <w:rFonts w:ascii="Times New Roman" w:hAnsi="Times New Roman" w:cs="Times New Roman"/>
                <w:sz w:val="22"/>
                <w:szCs w:val="22"/>
                <w:lang w:val="lt-LT"/>
              </w:rPr>
            </w:pPr>
          </w:p>
        </w:tc>
      </w:tr>
      <w:tr w:rsidR="008D430B" w:rsidRPr="00A6759D" w14:paraId="4145814E" w14:textId="77777777" w:rsidTr="00CD2F8A">
        <w:tc>
          <w:tcPr>
            <w:tcW w:w="5401" w:type="dxa"/>
          </w:tcPr>
          <w:p w14:paraId="2E6444E9" w14:textId="77777777" w:rsidR="008D430B" w:rsidRPr="00A6759D" w:rsidRDefault="008D430B" w:rsidP="00CD2F8A">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57B476FC" w14:textId="77777777" w:rsidR="008D430B" w:rsidRPr="00A6759D" w:rsidRDefault="008D430B" w:rsidP="00CD2F8A">
            <w:pPr>
              <w:pStyle w:val="text"/>
              <w:widowControl/>
              <w:spacing w:before="0" w:line="240" w:lineRule="auto"/>
              <w:rPr>
                <w:rFonts w:ascii="Times New Roman" w:hAnsi="Times New Roman" w:cs="Times New Roman"/>
                <w:sz w:val="22"/>
                <w:szCs w:val="22"/>
                <w:lang w:val="lt-LT"/>
              </w:rPr>
            </w:pPr>
          </w:p>
        </w:tc>
      </w:tr>
    </w:tbl>
    <w:p w14:paraId="5D67202D" w14:textId="47E0503A" w:rsidR="008D430B" w:rsidRDefault="008D430B" w:rsidP="003B3203">
      <w:pPr>
        <w:pStyle w:val="Bodytxt"/>
      </w:pPr>
    </w:p>
    <w:p w14:paraId="037299F0" w14:textId="77777777" w:rsidR="008D430B" w:rsidRDefault="008D430B" w:rsidP="003B3203">
      <w:pPr>
        <w:pStyle w:val="Bodytxt"/>
      </w:pPr>
    </w:p>
    <w:p w14:paraId="3521DCC4" w14:textId="77777777" w:rsidR="00BC436D" w:rsidRDefault="00BC436D" w:rsidP="003B3203">
      <w:pPr>
        <w:pStyle w:val="Bodytxt"/>
      </w:pPr>
    </w:p>
    <w:p w14:paraId="6F1F2723" w14:textId="7677A328" w:rsidR="003B3203" w:rsidRDefault="00BC436D" w:rsidP="003B3203">
      <w:pPr>
        <w:pStyle w:val="Bodytxt"/>
      </w:pPr>
      <w:r>
        <w:t>Lentelė 1</w:t>
      </w:r>
      <w:r w:rsidR="0072737A">
        <w:t>2</w:t>
      </w:r>
      <w:r>
        <w:t>-4</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8D430B" w:rsidRPr="00A6759D" w14:paraId="1F7E95E3" w14:textId="77777777" w:rsidTr="00CD2F8A">
        <w:tc>
          <w:tcPr>
            <w:tcW w:w="5401" w:type="dxa"/>
          </w:tcPr>
          <w:p w14:paraId="5125A11E" w14:textId="77777777" w:rsidR="008D430B" w:rsidRPr="00A6759D" w:rsidRDefault="008D430B" w:rsidP="00CD2F8A">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2BA2CC26" w14:textId="210A292A" w:rsidR="008D430B" w:rsidRPr="00A6759D" w:rsidRDefault="008D430B" w:rsidP="00CD2F8A">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 xml:space="preserve">Orapūtė biologiniam valymui </w:t>
            </w:r>
          </w:p>
        </w:tc>
      </w:tr>
      <w:tr w:rsidR="008D430B" w:rsidRPr="00A6759D" w14:paraId="41F829C4" w14:textId="77777777" w:rsidTr="00CD2F8A">
        <w:tc>
          <w:tcPr>
            <w:tcW w:w="5401" w:type="dxa"/>
          </w:tcPr>
          <w:p w14:paraId="5648F543" w14:textId="77777777" w:rsidR="008D430B" w:rsidRPr="00A6759D" w:rsidRDefault="008D430B" w:rsidP="00CD2F8A">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47F5F656" w14:textId="77777777" w:rsidR="008D430B" w:rsidRPr="00A6759D" w:rsidRDefault="008D430B" w:rsidP="00CD2F8A">
            <w:pPr>
              <w:pStyle w:val="text"/>
              <w:widowControl/>
              <w:spacing w:before="0" w:line="240" w:lineRule="auto"/>
              <w:rPr>
                <w:rFonts w:ascii="Times New Roman" w:hAnsi="Times New Roman" w:cs="Times New Roman"/>
                <w:sz w:val="22"/>
                <w:szCs w:val="22"/>
                <w:lang w:val="lt-LT"/>
              </w:rPr>
            </w:pPr>
          </w:p>
        </w:tc>
      </w:tr>
      <w:tr w:rsidR="008D430B" w:rsidRPr="00A6759D" w14:paraId="49EA92C1" w14:textId="77777777" w:rsidTr="00CD2F8A">
        <w:tc>
          <w:tcPr>
            <w:tcW w:w="5401" w:type="dxa"/>
          </w:tcPr>
          <w:p w14:paraId="68672CF3" w14:textId="77777777" w:rsidR="008D430B" w:rsidRPr="00A6759D" w:rsidRDefault="008D430B" w:rsidP="00CD2F8A">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593463EE" w14:textId="77777777" w:rsidR="008D430B" w:rsidRPr="00A6759D" w:rsidRDefault="008D430B" w:rsidP="00CD2F8A">
            <w:pPr>
              <w:pStyle w:val="text"/>
              <w:widowControl/>
              <w:spacing w:before="0" w:line="240" w:lineRule="auto"/>
              <w:rPr>
                <w:rFonts w:ascii="Times New Roman" w:hAnsi="Times New Roman" w:cs="Times New Roman"/>
                <w:sz w:val="22"/>
                <w:szCs w:val="22"/>
                <w:lang w:val="lt-LT"/>
              </w:rPr>
            </w:pPr>
          </w:p>
        </w:tc>
      </w:tr>
      <w:tr w:rsidR="008D430B" w:rsidRPr="00A6759D" w14:paraId="3CDADB92" w14:textId="77777777" w:rsidTr="00CD2F8A">
        <w:tc>
          <w:tcPr>
            <w:tcW w:w="5401" w:type="dxa"/>
          </w:tcPr>
          <w:p w14:paraId="470CC22A" w14:textId="77777777" w:rsidR="008D430B" w:rsidRPr="00A6759D" w:rsidRDefault="008D430B" w:rsidP="00CD2F8A">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preliminarus</w:t>
            </w:r>
            <w:r w:rsidRPr="00A6759D">
              <w:rPr>
                <w:rFonts w:ascii="Times New Roman" w:hAnsi="Times New Roman" w:cs="Times New Roman"/>
                <w:sz w:val="22"/>
                <w:szCs w:val="22"/>
                <w:lang w:val="lt-LT"/>
              </w:rPr>
              <w:t>(pvz. m3/h, m3/d arba vnt./h)</w:t>
            </w:r>
          </w:p>
        </w:tc>
        <w:tc>
          <w:tcPr>
            <w:tcW w:w="3456" w:type="dxa"/>
          </w:tcPr>
          <w:p w14:paraId="4F81AD1C" w14:textId="77777777" w:rsidR="008D430B" w:rsidRPr="00A6759D" w:rsidRDefault="008D430B" w:rsidP="00CD2F8A">
            <w:pPr>
              <w:pStyle w:val="text"/>
              <w:widowControl/>
              <w:spacing w:before="0" w:line="240" w:lineRule="auto"/>
              <w:rPr>
                <w:rFonts w:ascii="Times New Roman" w:hAnsi="Times New Roman" w:cs="Times New Roman"/>
                <w:sz w:val="22"/>
                <w:szCs w:val="22"/>
                <w:lang w:val="lt-LT"/>
              </w:rPr>
            </w:pPr>
          </w:p>
        </w:tc>
      </w:tr>
      <w:tr w:rsidR="008D430B" w:rsidRPr="00A6759D" w14:paraId="4F47931C" w14:textId="77777777" w:rsidTr="00CD2F8A">
        <w:tc>
          <w:tcPr>
            <w:tcW w:w="5401" w:type="dxa"/>
          </w:tcPr>
          <w:p w14:paraId="3326460F" w14:textId="77777777" w:rsidR="008D430B" w:rsidRPr="00A6759D" w:rsidRDefault="008D430B" w:rsidP="00CD2F8A">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5E5A7501" w14:textId="77777777" w:rsidR="008D430B" w:rsidRPr="00A6759D" w:rsidRDefault="008D430B" w:rsidP="00CD2F8A">
            <w:pPr>
              <w:pStyle w:val="text"/>
              <w:widowControl/>
              <w:spacing w:before="0" w:line="240" w:lineRule="auto"/>
              <w:rPr>
                <w:rFonts w:ascii="Times New Roman" w:hAnsi="Times New Roman" w:cs="Times New Roman"/>
                <w:sz w:val="22"/>
                <w:szCs w:val="22"/>
                <w:lang w:val="lt-LT"/>
              </w:rPr>
            </w:pPr>
          </w:p>
        </w:tc>
      </w:tr>
    </w:tbl>
    <w:p w14:paraId="679EC8D6" w14:textId="0A1C49DC" w:rsidR="008D430B" w:rsidRDefault="008D430B" w:rsidP="003B3203">
      <w:pPr>
        <w:pStyle w:val="Bodytxt"/>
      </w:pPr>
    </w:p>
    <w:p w14:paraId="7A4A2DEC" w14:textId="77777777" w:rsidR="008D430B" w:rsidRDefault="008D430B" w:rsidP="003B3203">
      <w:pPr>
        <w:pStyle w:val="Bodytxt"/>
      </w:pPr>
    </w:p>
    <w:p w14:paraId="1FC387A6" w14:textId="77777777" w:rsidR="00BC436D" w:rsidRDefault="00BC436D" w:rsidP="003B3203">
      <w:pPr>
        <w:pStyle w:val="Bodytxt"/>
      </w:pPr>
    </w:p>
    <w:p w14:paraId="2B37ADC5" w14:textId="66BB1B82" w:rsidR="003B3203" w:rsidRDefault="00BC436D" w:rsidP="003B3203">
      <w:pPr>
        <w:pStyle w:val="Bodytxt"/>
      </w:pPr>
      <w:r>
        <w:t>Lentelė 1</w:t>
      </w:r>
      <w:r w:rsidR="0072737A">
        <w:t>2</w:t>
      </w:r>
      <w:r>
        <w:t>-5</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8D430B" w:rsidRPr="00A6759D" w14:paraId="6CBF215D" w14:textId="77777777" w:rsidTr="00CD2F8A">
        <w:tc>
          <w:tcPr>
            <w:tcW w:w="5401" w:type="dxa"/>
          </w:tcPr>
          <w:p w14:paraId="28579B8A" w14:textId="77777777" w:rsidR="008D430B" w:rsidRPr="00A6759D" w:rsidRDefault="008D430B" w:rsidP="00CD2F8A">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43F6C3B7" w14:textId="0E3B9040" w:rsidR="008D430B" w:rsidRPr="00A6759D" w:rsidRDefault="008D430B" w:rsidP="00CD2F8A">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Orapūtė dumblo stabilizavimui</w:t>
            </w:r>
          </w:p>
        </w:tc>
      </w:tr>
      <w:tr w:rsidR="008D430B" w:rsidRPr="00A6759D" w14:paraId="797FC939" w14:textId="77777777" w:rsidTr="00CD2F8A">
        <w:tc>
          <w:tcPr>
            <w:tcW w:w="5401" w:type="dxa"/>
          </w:tcPr>
          <w:p w14:paraId="7B6FDD79" w14:textId="77777777" w:rsidR="008D430B" w:rsidRPr="00A6759D" w:rsidRDefault="008D430B" w:rsidP="00CD2F8A">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0D90725B" w14:textId="77777777" w:rsidR="008D430B" w:rsidRPr="00A6759D" w:rsidRDefault="008D430B" w:rsidP="00CD2F8A">
            <w:pPr>
              <w:pStyle w:val="text"/>
              <w:widowControl/>
              <w:spacing w:before="0" w:line="240" w:lineRule="auto"/>
              <w:rPr>
                <w:rFonts w:ascii="Times New Roman" w:hAnsi="Times New Roman" w:cs="Times New Roman"/>
                <w:sz w:val="22"/>
                <w:szCs w:val="22"/>
                <w:lang w:val="lt-LT"/>
              </w:rPr>
            </w:pPr>
          </w:p>
        </w:tc>
      </w:tr>
      <w:tr w:rsidR="008D430B" w:rsidRPr="00A6759D" w14:paraId="1F9C1D8A" w14:textId="77777777" w:rsidTr="00CD2F8A">
        <w:tc>
          <w:tcPr>
            <w:tcW w:w="5401" w:type="dxa"/>
          </w:tcPr>
          <w:p w14:paraId="36578A71" w14:textId="77777777" w:rsidR="008D430B" w:rsidRPr="00A6759D" w:rsidRDefault="008D430B" w:rsidP="00CD2F8A">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5766D8E8" w14:textId="77777777" w:rsidR="008D430B" w:rsidRPr="00A6759D" w:rsidRDefault="008D430B" w:rsidP="00CD2F8A">
            <w:pPr>
              <w:pStyle w:val="text"/>
              <w:widowControl/>
              <w:spacing w:before="0" w:line="240" w:lineRule="auto"/>
              <w:rPr>
                <w:rFonts w:ascii="Times New Roman" w:hAnsi="Times New Roman" w:cs="Times New Roman"/>
                <w:sz w:val="22"/>
                <w:szCs w:val="22"/>
                <w:lang w:val="lt-LT"/>
              </w:rPr>
            </w:pPr>
          </w:p>
        </w:tc>
      </w:tr>
      <w:tr w:rsidR="008D430B" w:rsidRPr="00A6759D" w14:paraId="5B91E647" w14:textId="77777777" w:rsidTr="00CD2F8A">
        <w:tc>
          <w:tcPr>
            <w:tcW w:w="5401" w:type="dxa"/>
          </w:tcPr>
          <w:p w14:paraId="43260821" w14:textId="77777777" w:rsidR="008D430B" w:rsidRPr="00A6759D" w:rsidRDefault="008D430B" w:rsidP="00CD2F8A">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preliminarus</w:t>
            </w:r>
            <w:r w:rsidRPr="00A6759D">
              <w:rPr>
                <w:rFonts w:ascii="Times New Roman" w:hAnsi="Times New Roman" w:cs="Times New Roman"/>
                <w:sz w:val="22"/>
                <w:szCs w:val="22"/>
                <w:lang w:val="lt-LT"/>
              </w:rPr>
              <w:t>(pvz. m3/h, m3/d arba vnt./h)</w:t>
            </w:r>
          </w:p>
        </w:tc>
        <w:tc>
          <w:tcPr>
            <w:tcW w:w="3456" w:type="dxa"/>
          </w:tcPr>
          <w:p w14:paraId="2512C164" w14:textId="77777777" w:rsidR="008D430B" w:rsidRPr="00A6759D" w:rsidRDefault="008D430B" w:rsidP="00CD2F8A">
            <w:pPr>
              <w:pStyle w:val="text"/>
              <w:widowControl/>
              <w:spacing w:before="0" w:line="240" w:lineRule="auto"/>
              <w:rPr>
                <w:rFonts w:ascii="Times New Roman" w:hAnsi="Times New Roman" w:cs="Times New Roman"/>
                <w:sz w:val="22"/>
                <w:szCs w:val="22"/>
                <w:lang w:val="lt-LT"/>
              </w:rPr>
            </w:pPr>
          </w:p>
        </w:tc>
      </w:tr>
      <w:tr w:rsidR="008D430B" w:rsidRPr="00A6759D" w14:paraId="5F2BB090" w14:textId="77777777" w:rsidTr="00CD2F8A">
        <w:tc>
          <w:tcPr>
            <w:tcW w:w="5401" w:type="dxa"/>
          </w:tcPr>
          <w:p w14:paraId="073C208A" w14:textId="77777777" w:rsidR="008D430B" w:rsidRPr="00A6759D" w:rsidRDefault="008D430B" w:rsidP="00CD2F8A">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28B91371" w14:textId="77777777" w:rsidR="008D430B" w:rsidRPr="00A6759D" w:rsidRDefault="008D430B" w:rsidP="00CD2F8A">
            <w:pPr>
              <w:pStyle w:val="text"/>
              <w:widowControl/>
              <w:spacing w:before="0" w:line="240" w:lineRule="auto"/>
              <w:rPr>
                <w:rFonts w:ascii="Times New Roman" w:hAnsi="Times New Roman" w:cs="Times New Roman"/>
                <w:sz w:val="22"/>
                <w:szCs w:val="22"/>
                <w:lang w:val="lt-LT"/>
              </w:rPr>
            </w:pPr>
          </w:p>
        </w:tc>
      </w:tr>
    </w:tbl>
    <w:p w14:paraId="79C119CC" w14:textId="58F4884F" w:rsidR="008D430B" w:rsidRDefault="008D430B" w:rsidP="003B3203">
      <w:pPr>
        <w:pStyle w:val="Bodytxt"/>
      </w:pPr>
    </w:p>
    <w:p w14:paraId="5037053E" w14:textId="77777777" w:rsidR="00BC436D" w:rsidRDefault="00BC436D" w:rsidP="003B3203">
      <w:pPr>
        <w:pStyle w:val="Bodytxt"/>
      </w:pPr>
    </w:p>
    <w:p w14:paraId="69D0EDDE" w14:textId="331B2C4F" w:rsidR="003B3203" w:rsidRDefault="00BC436D" w:rsidP="003B3203">
      <w:pPr>
        <w:pStyle w:val="Bodytxt"/>
      </w:pPr>
      <w:r>
        <w:t>Lentelė 1</w:t>
      </w:r>
      <w:r w:rsidR="0072737A">
        <w:t>2</w:t>
      </w:r>
      <w:r>
        <w:t>-6</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8D430B" w:rsidRPr="00A6759D" w14:paraId="45BCF2D0" w14:textId="77777777" w:rsidTr="00CD2F8A">
        <w:tc>
          <w:tcPr>
            <w:tcW w:w="5401" w:type="dxa"/>
          </w:tcPr>
          <w:p w14:paraId="79780CDD" w14:textId="77777777" w:rsidR="008D430B" w:rsidRPr="00A6759D" w:rsidRDefault="008D430B" w:rsidP="00CD2F8A">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0D926F1A" w14:textId="3A2A1A28" w:rsidR="008D430B" w:rsidRPr="00A6759D" w:rsidRDefault="008D430B" w:rsidP="00CD2F8A">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Reagentų dozavimo siurblys</w:t>
            </w:r>
          </w:p>
        </w:tc>
      </w:tr>
      <w:tr w:rsidR="008D430B" w:rsidRPr="00A6759D" w14:paraId="7E1F09EF" w14:textId="77777777" w:rsidTr="00CD2F8A">
        <w:tc>
          <w:tcPr>
            <w:tcW w:w="5401" w:type="dxa"/>
          </w:tcPr>
          <w:p w14:paraId="7CBC0281" w14:textId="77777777" w:rsidR="008D430B" w:rsidRPr="00A6759D" w:rsidRDefault="008D430B" w:rsidP="00CD2F8A">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53B9131C" w14:textId="77777777" w:rsidR="008D430B" w:rsidRPr="00A6759D" w:rsidRDefault="008D430B" w:rsidP="00CD2F8A">
            <w:pPr>
              <w:pStyle w:val="text"/>
              <w:widowControl/>
              <w:spacing w:before="0" w:line="240" w:lineRule="auto"/>
              <w:rPr>
                <w:rFonts w:ascii="Times New Roman" w:hAnsi="Times New Roman" w:cs="Times New Roman"/>
                <w:sz w:val="22"/>
                <w:szCs w:val="22"/>
                <w:lang w:val="lt-LT"/>
              </w:rPr>
            </w:pPr>
          </w:p>
        </w:tc>
      </w:tr>
      <w:tr w:rsidR="008D430B" w:rsidRPr="00A6759D" w14:paraId="5B5330B4" w14:textId="77777777" w:rsidTr="00CD2F8A">
        <w:tc>
          <w:tcPr>
            <w:tcW w:w="5401" w:type="dxa"/>
          </w:tcPr>
          <w:p w14:paraId="07CD2431" w14:textId="77777777" w:rsidR="008D430B" w:rsidRPr="00A6759D" w:rsidRDefault="008D430B" w:rsidP="00CD2F8A">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63F223C5" w14:textId="77777777" w:rsidR="008D430B" w:rsidRPr="00A6759D" w:rsidRDefault="008D430B" w:rsidP="00CD2F8A">
            <w:pPr>
              <w:pStyle w:val="text"/>
              <w:widowControl/>
              <w:spacing w:before="0" w:line="240" w:lineRule="auto"/>
              <w:rPr>
                <w:rFonts w:ascii="Times New Roman" w:hAnsi="Times New Roman" w:cs="Times New Roman"/>
                <w:sz w:val="22"/>
                <w:szCs w:val="22"/>
                <w:lang w:val="lt-LT"/>
              </w:rPr>
            </w:pPr>
          </w:p>
        </w:tc>
      </w:tr>
      <w:tr w:rsidR="008D430B" w:rsidRPr="00A6759D" w14:paraId="65A7E2CD" w14:textId="77777777" w:rsidTr="00CD2F8A">
        <w:tc>
          <w:tcPr>
            <w:tcW w:w="5401" w:type="dxa"/>
          </w:tcPr>
          <w:p w14:paraId="21805810" w14:textId="77777777" w:rsidR="008D430B" w:rsidRPr="00A6759D" w:rsidRDefault="008D430B" w:rsidP="00CD2F8A">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preliminarus</w:t>
            </w:r>
            <w:r w:rsidRPr="00A6759D">
              <w:rPr>
                <w:rFonts w:ascii="Times New Roman" w:hAnsi="Times New Roman" w:cs="Times New Roman"/>
                <w:sz w:val="22"/>
                <w:szCs w:val="22"/>
                <w:lang w:val="lt-LT"/>
              </w:rPr>
              <w:t>(pvz. m3/h, m3/d arba vnt./h)</w:t>
            </w:r>
          </w:p>
        </w:tc>
        <w:tc>
          <w:tcPr>
            <w:tcW w:w="3456" w:type="dxa"/>
          </w:tcPr>
          <w:p w14:paraId="53BF1C27" w14:textId="77777777" w:rsidR="008D430B" w:rsidRPr="00A6759D" w:rsidRDefault="008D430B" w:rsidP="00CD2F8A">
            <w:pPr>
              <w:pStyle w:val="text"/>
              <w:widowControl/>
              <w:spacing w:before="0" w:line="240" w:lineRule="auto"/>
              <w:rPr>
                <w:rFonts w:ascii="Times New Roman" w:hAnsi="Times New Roman" w:cs="Times New Roman"/>
                <w:sz w:val="22"/>
                <w:szCs w:val="22"/>
                <w:lang w:val="lt-LT"/>
              </w:rPr>
            </w:pPr>
          </w:p>
        </w:tc>
      </w:tr>
      <w:tr w:rsidR="008D430B" w:rsidRPr="00A6759D" w14:paraId="5EA02EB1" w14:textId="77777777" w:rsidTr="00CD2F8A">
        <w:tc>
          <w:tcPr>
            <w:tcW w:w="5401" w:type="dxa"/>
          </w:tcPr>
          <w:p w14:paraId="74B4BC1E" w14:textId="77777777" w:rsidR="008D430B" w:rsidRPr="00A6759D" w:rsidRDefault="008D430B" w:rsidP="00CD2F8A">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54A1CF72" w14:textId="77777777" w:rsidR="008D430B" w:rsidRPr="00A6759D" w:rsidRDefault="008D430B" w:rsidP="00CD2F8A">
            <w:pPr>
              <w:pStyle w:val="text"/>
              <w:widowControl/>
              <w:spacing w:before="0" w:line="240" w:lineRule="auto"/>
              <w:rPr>
                <w:rFonts w:ascii="Times New Roman" w:hAnsi="Times New Roman" w:cs="Times New Roman"/>
                <w:sz w:val="22"/>
                <w:szCs w:val="22"/>
                <w:lang w:val="lt-LT"/>
              </w:rPr>
            </w:pPr>
          </w:p>
        </w:tc>
      </w:tr>
      <w:bookmarkEnd w:id="98"/>
      <w:bookmarkEnd w:id="99"/>
    </w:tbl>
    <w:p w14:paraId="4ACF92BD" w14:textId="77777777" w:rsidR="00A93F97" w:rsidRDefault="00A93F97" w:rsidP="001728BD">
      <w:pPr>
        <w:pStyle w:val="Antrat2"/>
        <w:ind w:left="5103"/>
        <w:jc w:val="right"/>
        <w:rPr>
          <w:rFonts w:asciiTheme="minorHAnsi" w:eastAsia="Calibri" w:hAnsiTheme="minorHAnsi" w:cstheme="minorHAnsi"/>
          <w:color w:val="0070C0"/>
          <w:sz w:val="21"/>
          <w:szCs w:val="21"/>
        </w:rPr>
      </w:pPr>
    </w:p>
    <w:p w14:paraId="4E3D6C5A" w14:textId="4A17248D" w:rsidR="00A93F97" w:rsidRDefault="00A93F97" w:rsidP="001728BD">
      <w:pPr>
        <w:pStyle w:val="Antrat2"/>
        <w:ind w:left="5103"/>
        <w:jc w:val="right"/>
        <w:rPr>
          <w:rFonts w:asciiTheme="minorHAnsi" w:eastAsia="Calibri" w:hAnsiTheme="minorHAnsi" w:cstheme="minorHAnsi"/>
          <w:color w:val="0070C0"/>
          <w:sz w:val="21"/>
          <w:szCs w:val="21"/>
        </w:rPr>
      </w:pPr>
    </w:p>
    <w:p w14:paraId="74E22204" w14:textId="223FE9C4" w:rsidR="00A93F97" w:rsidRDefault="00A93F97" w:rsidP="00A93F97"/>
    <w:p w14:paraId="08F7D6DA" w14:textId="26FA2A16" w:rsidR="00A93F97" w:rsidRDefault="00A93F97" w:rsidP="00A93F97"/>
    <w:p w14:paraId="662D4D01" w14:textId="72F01659" w:rsidR="00A93F97" w:rsidRDefault="00A93F97" w:rsidP="00A93F97"/>
    <w:p w14:paraId="7F963F40" w14:textId="274B0320" w:rsidR="00A93F97" w:rsidRDefault="00A93F97"/>
    <w:p w14:paraId="03C3B7D3" w14:textId="3CB4A2E1" w:rsidR="00D55EDC" w:rsidRDefault="00D55EDC"/>
    <w:p w14:paraId="78D97132" w14:textId="48D874BD" w:rsidR="002B1CF1" w:rsidRDefault="002B1CF1"/>
    <w:p w14:paraId="33034DF4" w14:textId="77777777" w:rsidR="002B1CF1" w:rsidRDefault="002B1CF1"/>
    <w:p w14:paraId="3EC4F193" w14:textId="12AD92F9" w:rsidR="00D55EDC" w:rsidRDefault="00D55EDC"/>
    <w:p w14:paraId="27EC1C9F" w14:textId="77777777" w:rsidR="00D55EDC" w:rsidRPr="001E4218" w:rsidRDefault="00D55EDC" w:rsidP="001E4218"/>
    <w:p w14:paraId="4C9D501C" w14:textId="77777777" w:rsidR="00A93F97" w:rsidRDefault="00A93F97" w:rsidP="001728BD">
      <w:pPr>
        <w:pStyle w:val="Antrat2"/>
        <w:ind w:left="5103"/>
        <w:jc w:val="right"/>
        <w:rPr>
          <w:rFonts w:asciiTheme="minorHAnsi" w:eastAsia="Calibri" w:hAnsiTheme="minorHAnsi" w:cstheme="minorHAnsi"/>
          <w:color w:val="0070C0"/>
          <w:sz w:val="21"/>
          <w:szCs w:val="21"/>
        </w:rPr>
      </w:pPr>
    </w:p>
    <w:p w14:paraId="41D9212F" w14:textId="755EB045" w:rsidR="00CC523D" w:rsidRPr="001728BD" w:rsidRDefault="00CC523D" w:rsidP="001728BD">
      <w:pPr>
        <w:pStyle w:val="Antrat2"/>
        <w:ind w:left="5103"/>
        <w:jc w:val="right"/>
        <w:rPr>
          <w:rFonts w:eastAsia="Calibri" w:cstheme="minorHAnsi"/>
          <w:color w:val="0070C0"/>
          <w:sz w:val="21"/>
          <w:szCs w:val="21"/>
        </w:rPr>
      </w:pPr>
      <w:r w:rsidRPr="001728BD">
        <w:rPr>
          <w:rFonts w:asciiTheme="minorHAnsi" w:eastAsia="Calibri" w:hAnsiTheme="minorHAnsi" w:cstheme="minorHAnsi"/>
          <w:color w:val="0070C0"/>
          <w:sz w:val="21"/>
          <w:szCs w:val="21"/>
        </w:rPr>
        <w:t xml:space="preserve">   </w:t>
      </w:r>
      <w:bookmarkStart w:id="102" w:name="_Ref39673589"/>
      <w:bookmarkStart w:id="103" w:name="_Toc126333949"/>
    </w:p>
    <w:p w14:paraId="41DAEE20" w14:textId="5BCE193B" w:rsidR="00CC523D" w:rsidRPr="001728BD" w:rsidRDefault="000D4330" w:rsidP="001728BD">
      <w:pPr>
        <w:pStyle w:val="Antrat2"/>
        <w:ind w:left="5103"/>
        <w:jc w:val="right"/>
        <w:rPr>
          <w:rFonts w:asciiTheme="minorHAnsi" w:eastAsia="Calibri" w:hAnsiTheme="minorHAnsi" w:cstheme="minorHAnsi"/>
          <w:color w:val="0070C0"/>
          <w:sz w:val="21"/>
          <w:szCs w:val="21"/>
        </w:rPr>
      </w:pPr>
      <w:bookmarkStart w:id="104" w:name="_Toc209450476"/>
      <w:r w:rsidRPr="001D68D2">
        <w:rPr>
          <w:rFonts w:asciiTheme="minorHAnsi" w:eastAsia="Calibri" w:hAnsiTheme="minorHAnsi" w:cstheme="minorHAnsi"/>
          <w:color w:val="0070C0"/>
          <w:sz w:val="21"/>
          <w:szCs w:val="21"/>
        </w:rPr>
        <w:t xml:space="preserve">Pirkimo sąlygų </w:t>
      </w:r>
      <w:r w:rsidR="001413FB">
        <w:rPr>
          <w:rFonts w:asciiTheme="minorHAnsi" w:eastAsia="Calibri" w:hAnsiTheme="minorHAnsi" w:cstheme="minorHAnsi"/>
          <w:color w:val="0070C0"/>
          <w:sz w:val="21"/>
          <w:szCs w:val="21"/>
        </w:rPr>
        <w:t>1</w:t>
      </w:r>
      <w:r w:rsidR="008D430B">
        <w:rPr>
          <w:rFonts w:asciiTheme="minorHAnsi" w:eastAsia="Calibri" w:hAnsiTheme="minorHAnsi" w:cstheme="minorHAnsi"/>
          <w:color w:val="0070C0"/>
          <w:sz w:val="21"/>
          <w:szCs w:val="21"/>
        </w:rPr>
        <w:t>3</w:t>
      </w:r>
      <w:r w:rsidR="001413FB" w:rsidRPr="001D68D2">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CC523D" w:rsidRPr="001728BD">
        <w:rPr>
          <w:rFonts w:asciiTheme="minorHAnsi" w:eastAsia="Calibri" w:hAnsiTheme="minorHAnsi" w:cstheme="minorHAnsi"/>
          <w:color w:val="0070C0"/>
          <w:sz w:val="21"/>
          <w:szCs w:val="21"/>
        </w:rPr>
        <w:t>„Atliktų svarbiausių statybos darbų sąrašas“</w:t>
      </w:r>
      <w:bookmarkEnd w:id="102"/>
      <w:bookmarkEnd w:id="103"/>
      <w:bookmarkEnd w:id="104"/>
    </w:p>
    <w:p w14:paraId="06EE2A9A" w14:textId="77777777" w:rsidR="00CC523D" w:rsidRPr="001D68D2" w:rsidRDefault="00CC523D" w:rsidP="00CC523D">
      <w:pPr>
        <w:spacing w:after="0" w:line="240" w:lineRule="auto"/>
        <w:jc w:val="center"/>
        <w:rPr>
          <w:rFonts w:cstheme="minorHAnsi"/>
          <w:sz w:val="22"/>
          <w:szCs w:val="22"/>
        </w:rPr>
      </w:pPr>
    </w:p>
    <w:p w14:paraId="79E51BC6" w14:textId="0CAAD915" w:rsidR="00CC523D" w:rsidRPr="009A0F53" w:rsidRDefault="00CC523D" w:rsidP="00CC523D">
      <w:pPr>
        <w:spacing w:after="0" w:line="240" w:lineRule="auto"/>
        <w:jc w:val="center"/>
        <w:rPr>
          <w:b/>
          <w:sz w:val="22"/>
          <w:szCs w:val="22"/>
        </w:rPr>
      </w:pPr>
      <w:r w:rsidRPr="009A0F53">
        <w:rPr>
          <w:b/>
          <w:sz w:val="22"/>
          <w:szCs w:val="22"/>
        </w:rPr>
        <w:t xml:space="preserve">ATLIKTŲ SVARBIAUSIŲ </w:t>
      </w:r>
      <w:r w:rsidRPr="00780655">
        <w:rPr>
          <w:b/>
          <w:sz w:val="22"/>
          <w:szCs w:val="22"/>
        </w:rPr>
        <w:t>STATYBOS DABŲ</w:t>
      </w:r>
      <w:r w:rsidRPr="001D68D2">
        <w:rPr>
          <w:b/>
          <w:sz w:val="22"/>
          <w:szCs w:val="22"/>
        </w:rPr>
        <w:t xml:space="preserve"> SĄRAŠAS</w:t>
      </w:r>
    </w:p>
    <w:p w14:paraId="65678638" w14:textId="77777777" w:rsidR="00CC523D" w:rsidRPr="00780655" w:rsidRDefault="00CC523D" w:rsidP="00CC523D">
      <w:pPr>
        <w:spacing w:after="0" w:line="240" w:lineRule="auto"/>
        <w:jc w:val="center"/>
        <w:rPr>
          <w:b/>
          <w:sz w:val="22"/>
          <w:szCs w:val="22"/>
        </w:rPr>
      </w:pPr>
    </w:p>
    <w:p w14:paraId="4F9505F5" w14:textId="77777777" w:rsidR="00CF1EA5" w:rsidRPr="00CF1EA5" w:rsidRDefault="00CF1EA5" w:rsidP="00CF1EA5">
      <w:pPr>
        <w:widowControl w:val="0"/>
        <w:suppressAutoHyphens/>
        <w:autoSpaceDN w:val="0"/>
        <w:spacing w:before="60" w:after="0" w:line="240" w:lineRule="auto"/>
        <w:jc w:val="both"/>
        <w:textAlignment w:val="baseline"/>
        <w:rPr>
          <w:kern w:val="3"/>
          <w:sz w:val="22"/>
          <w:szCs w:val="22"/>
          <w:lang w:eastAsia="fi-FI"/>
        </w:rPr>
      </w:pPr>
      <w:r w:rsidRPr="00CF1EA5">
        <w:rPr>
          <w:kern w:val="3"/>
          <w:sz w:val="22"/>
          <w:szCs w:val="22"/>
          <w:lang w:eastAsia="fi-FI"/>
        </w:rPr>
        <w:t>P</w:t>
      </w:r>
      <w:r w:rsidRPr="00CF1EA5">
        <w:rPr>
          <w:bCs/>
          <w:kern w:val="3"/>
          <w:sz w:val="22"/>
          <w:szCs w:val="22"/>
          <w:lang w:eastAsia="fi-FI"/>
        </w:rPr>
        <w:t xml:space="preserve">atvirtinu, kad ____________________ </w:t>
      </w:r>
      <w:r w:rsidRPr="00CF1EA5">
        <w:rPr>
          <w:kern w:val="3"/>
          <w:sz w:val="22"/>
          <w:szCs w:val="22"/>
          <w:lang w:eastAsia="fi-FI"/>
        </w:rPr>
        <w:t xml:space="preserve">per paskutinius 5 metus, o jeigu tiekėjas įregistruotas vėliau ar veiklą </w:t>
      </w:r>
    </w:p>
    <w:p w14:paraId="23126C43" w14:textId="77777777" w:rsidR="00CF1EA5" w:rsidRPr="00CF1EA5" w:rsidRDefault="00CF1EA5" w:rsidP="00CF1EA5">
      <w:pPr>
        <w:widowControl w:val="0"/>
        <w:suppressAutoHyphens/>
        <w:autoSpaceDN w:val="0"/>
        <w:spacing w:before="60" w:after="0" w:line="240" w:lineRule="auto"/>
        <w:jc w:val="both"/>
        <w:textAlignment w:val="baseline"/>
        <w:rPr>
          <w:b/>
          <w:bCs/>
          <w:kern w:val="3"/>
          <w:sz w:val="22"/>
          <w:szCs w:val="22"/>
          <w:lang w:eastAsia="fi-FI"/>
        </w:rPr>
      </w:pPr>
      <w:r w:rsidRPr="00CF1EA5">
        <w:rPr>
          <w:kern w:val="3"/>
          <w:sz w:val="22"/>
          <w:szCs w:val="22"/>
          <w:lang w:eastAsia="fi-FI"/>
        </w:rPr>
        <w:tab/>
        <w:t xml:space="preserve">  (</w:t>
      </w:r>
      <w:r w:rsidRPr="00CF1EA5">
        <w:rPr>
          <w:i/>
          <w:kern w:val="3"/>
          <w:sz w:val="22"/>
          <w:szCs w:val="22"/>
          <w:lang w:eastAsia="fi-FI"/>
        </w:rPr>
        <w:t>ūkio subjekto pavadinimas</w:t>
      </w:r>
      <w:r w:rsidRPr="00CF1EA5">
        <w:rPr>
          <w:kern w:val="3"/>
          <w:sz w:val="22"/>
          <w:szCs w:val="22"/>
          <w:lang w:eastAsia="fi-FI"/>
        </w:rPr>
        <w:t>)</w:t>
      </w:r>
    </w:p>
    <w:p w14:paraId="14CFFB2B" w14:textId="77777777" w:rsidR="00CF1EA5" w:rsidRPr="00CF1EA5" w:rsidRDefault="00CF1EA5" w:rsidP="00CF1EA5">
      <w:pPr>
        <w:widowControl w:val="0"/>
        <w:suppressAutoHyphens/>
        <w:autoSpaceDN w:val="0"/>
        <w:spacing w:before="60" w:after="0" w:line="240" w:lineRule="auto"/>
        <w:jc w:val="both"/>
        <w:textAlignment w:val="baseline"/>
        <w:rPr>
          <w:bCs/>
          <w:kern w:val="3"/>
          <w:sz w:val="22"/>
          <w:szCs w:val="22"/>
          <w:lang w:eastAsia="fi-FI"/>
        </w:rPr>
      </w:pPr>
      <w:r w:rsidRPr="00CF1EA5">
        <w:rPr>
          <w:kern w:val="3"/>
          <w:sz w:val="22"/>
          <w:szCs w:val="22"/>
          <w:lang w:eastAsia="fi-FI"/>
        </w:rPr>
        <w:t xml:space="preserve">pradėjo vėliau – nuo jo įregistravimo ar veiklos pradžios, iki pasiūlymo pateikimo termino pabaigos (dienos) </w:t>
      </w:r>
      <w:r w:rsidRPr="00CF1EA5">
        <w:rPr>
          <w:b/>
          <w:bCs/>
          <w:kern w:val="3"/>
          <w:sz w:val="22"/>
          <w:szCs w:val="22"/>
          <w:lang w:eastAsia="fi-FI"/>
        </w:rPr>
        <w:t>savo jėgomis</w:t>
      </w:r>
      <w:r w:rsidRPr="00CF1EA5">
        <w:rPr>
          <w:bCs/>
          <w:kern w:val="3"/>
          <w:sz w:val="22"/>
          <w:szCs w:val="22"/>
          <w:lang w:eastAsia="fi-FI"/>
        </w:rPr>
        <w:t xml:space="preserve"> tinkamai atliko šiuos svarbiausius statybos darbus*:</w:t>
      </w:r>
    </w:p>
    <w:p w14:paraId="09E35646" w14:textId="77777777" w:rsidR="00CC523D" w:rsidRPr="00780655" w:rsidRDefault="00CC523D" w:rsidP="00CC523D">
      <w:pPr>
        <w:widowControl w:val="0"/>
        <w:suppressAutoHyphens/>
        <w:autoSpaceDN w:val="0"/>
        <w:spacing w:before="60" w:after="0" w:line="240" w:lineRule="auto"/>
        <w:jc w:val="both"/>
        <w:textAlignment w:val="baseline"/>
        <w:rPr>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699"/>
        <w:gridCol w:w="1094"/>
        <w:gridCol w:w="1462"/>
        <w:gridCol w:w="1844"/>
        <w:gridCol w:w="1418"/>
        <w:gridCol w:w="1553"/>
      </w:tblGrid>
      <w:tr w:rsidR="00CC523D" w:rsidRPr="001F45C3" w14:paraId="50347596" w14:textId="77777777" w:rsidTr="003C3C42">
        <w:trPr>
          <w:trHeight w:val="1406"/>
        </w:trPr>
        <w:tc>
          <w:tcPr>
            <w:tcW w:w="292" w:type="pct"/>
            <w:tcBorders>
              <w:top w:val="single" w:sz="4" w:space="0" w:color="auto"/>
              <w:left w:val="single" w:sz="4" w:space="0" w:color="000000"/>
              <w:bottom w:val="single" w:sz="4" w:space="0" w:color="000000"/>
              <w:right w:val="single" w:sz="4" w:space="0" w:color="000000"/>
            </w:tcBorders>
            <w:hideMark/>
          </w:tcPr>
          <w:p w14:paraId="71717100" w14:textId="77777777" w:rsidR="00CC523D" w:rsidRPr="001F45C3" w:rsidRDefault="00CC523D" w:rsidP="003C3C42">
            <w:pPr>
              <w:tabs>
                <w:tab w:val="left" w:pos="284"/>
                <w:tab w:val="left" w:pos="993"/>
              </w:tabs>
              <w:suppressAutoHyphens/>
              <w:spacing w:after="0" w:line="240" w:lineRule="auto"/>
              <w:ind w:firstLine="568"/>
              <w:rPr>
                <w:rFonts w:eastAsia="SimSun"/>
                <w:bCs/>
                <w:sz w:val="22"/>
                <w:szCs w:val="22"/>
              </w:rPr>
            </w:pPr>
            <w:proofErr w:type="spellStart"/>
            <w:r w:rsidRPr="001F45C3">
              <w:rPr>
                <w:rFonts w:eastAsia="SimSun"/>
                <w:bCs/>
                <w:sz w:val="22"/>
                <w:szCs w:val="22"/>
              </w:rPr>
              <w:t>EEil</w:t>
            </w:r>
            <w:proofErr w:type="spellEnd"/>
            <w:r w:rsidRPr="001F45C3">
              <w:rPr>
                <w:rFonts w:eastAsia="SimSun"/>
                <w:bCs/>
                <w:sz w:val="22"/>
                <w:szCs w:val="22"/>
              </w:rPr>
              <w:t>. Nr.</w:t>
            </w:r>
          </w:p>
        </w:tc>
        <w:tc>
          <w:tcPr>
            <w:tcW w:w="882" w:type="pct"/>
            <w:tcBorders>
              <w:top w:val="single" w:sz="4" w:space="0" w:color="auto"/>
              <w:left w:val="single" w:sz="4" w:space="0" w:color="000000"/>
              <w:bottom w:val="single" w:sz="4" w:space="0" w:color="000000"/>
              <w:right w:val="single" w:sz="4" w:space="0" w:color="000000"/>
            </w:tcBorders>
          </w:tcPr>
          <w:p w14:paraId="28090855" w14:textId="1156BCA5" w:rsidR="00CC523D" w:rsidRPr="00CF1EA5" w:rsidRDefault="00CC523D" w:rsidP="003C3C42">
            <w:pPr>
              <w:tabs>
                <w:tab w:val="left" w:pos="284"/>
                <w:tab w:val="left" w:pos="993"/>
              </w:tabs>
              <w:suppressAutoHyphens/>
              <w:spacing w:after="0" w:line="240" w:lineRule="auto"/>
              <w:rPr>
                <w:rFonts w:eastAsia="SimSun"/>
                <w:sz w:val="22"/>
                <w:szCs w:val="22"/>
              </w:rPr>
            </w:pPr>
            <w:r w:rsidRPr="001F45C3">
              <w:rPr>
                <w:rFonts w:eastAsia="SimSun"/>
                <w:bCs/>
                <w:sz w:val="22"/>
                <w:szCs w:val="22"/>
              </w:rPr>
              <w:t xml:space="preserve">Sutarties pavadinimas, sutarties kaina / objektas ( unikalus statinio kadastrinis numeris, </w:t>
            </w:r>
            <w:r w:rsidR="00CF1EA5">
              <w:rPr>
                <w:rFonts w:eastAsia="SimSun"/>
                <w:bCs/>
                <w:sz w:val="22"/>
                <w:szCs w:val="22"/>
              </w:rPr>
              <w:t xml:space="preserve">valyklos </w:t>
            </w:r>
            <w:r w:rsidR="00CF1EA5" w:rsidRPr="00CF1EA5">
              <w:rPr>
                <w:rFonts w:eastAsia="SimSun"/>
                <w:b/>
                <w:sz w:val="22"/>
                <w:szCs w:val="22"/>
              </w:rPr>
              <w:t>našumas m3/d</w:t>
            </w:r>
            <w:r w:rsidR="00CF1EA5">
              <w:rPr>
                <w:rFonts w:eastAsia="SimSun"/>
                <w:bCs/>
                <w:sz w:val="22"/>
                <w:szCs w:val="22"/>
              </w:rPr>
              <w:t xml:space="preserve">, </w:t>
            </w:r>
            <w:r w:rsidR="00CF1EA5" w:rsidRPr="00CF1EA5">
              <w:rPr>
                <w:rFonts w:eastAsia="SimSun"/>
                <w:sz w:val="22"/>
                <w:szCs w:val="22"/>
              </w:rPr>
              <w:t>statybos darbų rūšis – nauja statyba, ar rekonstravimas,  ar kapitalinis remontas)</w:t>
            </w:r>
          </w:p>
          <w:p w14:paraId="7D917E1D" w14:textId="77777777" w:rsidR="00CC523D" w:rsidRPr="001F45C3" w:rsidRDefault="00CC523D" w:rsidP="003C3C42">
            <w:pPr>
              <w:tabs>
                <w:tab w:val="left" w:pos="284"/>
                <w:tab w:val="left" w:pos="993"/>
              </w:tabs>
              <w:suppressAutoHyphens/>
              <w:spacing w:after="0" w:line="240" w:lineRule="auto"/>
              <w:ind w:firstLine="568"/>
              <w:rPr>
                <w:rFonts w:eastAsia="SimSun"/>
                <w:bCs/>
                <w:sz w:val="22"/>
                <w:szCs w:val="22"/>
              </w:rPr>
            </w:pPr>
          </w:p>
        </w:tc>
        <w:tc>
          <w:tcPr>
            <w:tcW w:w="568" w:type="pct"/>
            <w:tcBorders>
              <w:top w:val="single" w:sz="4" w:space="0" w:color="auto"/>
              <w:left w:val="single" w:sz="4" w:space="0" w:color="000000"/>
              <w:bottom w:val="single" w:sz="4" w:space="0" w:color="000000"/>
              <w:right w:val="single" w:sz="4" w:space="0" w:color="000000"/>
            </w:tcBorders>
          </w:tcPr>
          <w:p w14:paraId="51A02B8D" w14:textId="77777777" w:rsidR="00CC523D" w:rsidRPr="001F45C3" w:rsidRDefault="00CC523D" w:rsidP="003C3C42">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 xml:space="preserve"> aprašymas</w:t>
            </w:r>
            <w:r w:rsidR="00CF1EA5">
              <w:rPr>
                <w:rFonts w:eastAsia="SimSun"/>
                <w:bCs/>
                <w:sz w:val="22"/>
                <w:szCs w:val="22"/>
              </w:rPr>
              <w:t>*</w:t>
            </w:r>
          </w:p>
        </w:tc>
        <w:tc>
          <w:tcPr>
            <w:tcW w:w="759" w:type="pct"/>
            <w:tcBorders>
              <w:top w:val="single" w:sz="4" w:space="0" w:color="auto"/>
              <w:left w:val="single" w:sz="4" w:space="0" w:color="000000"/>
              <w:bottom w:val="single" w:sz="4" w:space="0" w:color="000000"/>
              <w:right w:val="single" w:sz="4" w:space="0" w:color="000000"/>
            </w:tcBorders>
          </w:tcPr>
          <w:p w14:paraId="08B3945F" w14:textId="77777777" w:rsidR="00CC523D" w:rsidRPr="001F45C3" w:rsidRDefault="00CC523D" w:rsidP="003C3C42">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vertė, EUR be PVM</w:t>
            </w:r>
          </w:p>
        </w:tc>
        <w:tc>
          <w:tcPr>
            <w:tcW w:w="957" w:type="pct"/>
            <w:tcBorders>
              <w:top w:val="single" w:sz="4" w:space="0" w:color="auto"/>
              <w:left w:val="single" w:sz="4" w:space="0" w:color="000000"/>
              <w:bottom w:val="single" w:sz="4" w:space="0" w:color="000000"/>
              <w:right w:val="single" w:sz="4" w:space="0" w:color="000000"/>
            </w:tcBorders>
          </w:tcPr>
          <w:p w14:paraId="6C4FB350" w14:textId="77777777" w:rsidR="00CC523D" w:rsidRPr="001F45C3" w:rsidRDefault="00CC523D" w:rsidP="003C3C42">
            <w:pPr>
              <w:tabs>
                <w:tab w:val="left" w:pos="284"/>
                <w:tab w:val="left" w:pos="993"/>
              </w:tabs>
              <w:suppressAutoHyphens/>
              <w:spacing w:after="0" w:line="240" w:lineRule="auto"/>
              <w:rPr>
                <w:rFonts w:eastAsia="SimSun"/>
                <w:bCs/>
                <w:sz w:val="22"/>
                <w:szCs w:val="22"/>
              </w:rPr>
            </w:pPr>
            <w:r w:rsidRPr="001F45C3">
              <w:rPr>
                <w:rFonts w:eastAsia="SimSun"/>
                <w:bCs/>
                <w:sz w:val="22"/>
                <w:szCs w:val="22"/>
              </w:rPr>
              <w:t>Svarbiausių statybos darbų</w:t>
            </w:r>
            <w:r w:rsidRPr="001F45C3">
              <w:rPr>
                <w:bCs/>
                <w:sz w:val="22"/>
                <w:szCs w:val="22"/>
              </w:rPr>
              <w:t xml:space="preserve"> </w:t>
            </w:r>
            <w:r w:rsidRPr="001F45C3">
              <w:rPr>
                <w:rFonts w:eastAsia="SimSun"/>
                <w:bCs/>
                <w:sz w:val="22"/>
                <w:szCs w:val="22"/>
              </w:rPr>
              <w:t xml:space="preserve"> vykdymo terminas </w:t>
            </w:r>
            <w:r w:rsidRPr="001F45C3">
              <w:rPr>
                <w:rFonts w:eastAsia="SimSun"/>
                <w:bCs/>
                <w:i/>
                <w:sz w:val="22"/>
                <w:szCs w:val="22"/>
              </w:rPr>
              <w:t>(pradžios ir pabaigos datos)</w:t>
            </w:r>
          </w:p>
        </w:tc>
        <w:tc>
          <w:tcPr>
            <w:tcW w:w="736" w:type="pct"/>
            <w:tcBorders>
              <w:top w:val="single" w:sz="4" w:space="0" w:color="auto"/>
              <w:left w:val="single" w:sz="4" w:space="0" w:color="000000"/>
              <w:bottom w:val="single" w:sz="4" w:space="0" w:color="000000"/>
              <w:right w:val="single" w:sz="4" w:space="0" w:color="000000"/>
            </w:tcBorders>
          </w:tcPr>
          <w:p w14:paraId="489EE3BF" w14:textId="77777777" w:rsidR="00CC523D" w:rsidRPr="001F45C3" w:rsidRDefault="00CC523D" w:rsidP="003C3C42">
            <w:pPr>
              <w:tabs>
                <w:tab w:val="left" w:pos="284"/>
                <w:tab w:val="left" w:pos="993"/>
              </w:tabs>
              <w:suppressAutoHyphens/>
              <w:spacing w:after="0" w:line="240" w:lineRule="auto"/>
              <w:rPr>
                <w:rFonts w:eastAsia="SimSun"/>
                <w:bCs/>
                <w:sz w:val="22"/>
                <w:szCs w:val="22"/>
              </w:rPr>
            </w:pPr>
            <w:r w:rsidRPr="001F45C3">
              <w:rPr>
                <w:rFonts w:eastAsia="Calibri"/>
                <w:bCs/>
                <w:kern w:val="3"/>
                <w:sz w:val="22"/>
                <w:szCs w:val="22"/>
              </w:rPr>
              <w:t>Pagrindinis rangovas (R), jungtinės veiklos partneris (P) ar subrangovas (S)</w:t>
            </w:r>
          </w:p>
        </w:tc>
        <w:tc>
          <w:tcPr>
            <w:tcW w:w="807" w:type="pct"/>
            <w:tcBorders>
              <w:top w:val="single" w:sz="4" w:space="0" w:color="auto"/>
              <w:left w:val="single" w:sz="4" w:space="0" w:color="000000"/>
              <w:bottom w:val="single" w:sz="4" w:space="0" w:color="000000"/>
              <w:right w:val="single" w:sz="4" w:space="0" w:color="000000"/>
            </w:tcBorders>
          </w:tcPr>
          <w:p w14:paraId="1293EE95" w14:textId="5D853938" w:rsidR="00CC523D" w:rsidRPr="001F45C3" w:rsidRDefault="00826CCE" w:rsidP="003C3C42">
            <w:pPr>
              <w:tabs>
                <w:tab w:val="left" w:pos="284"/>
                <w:tab w:val="left" w:pos="993"/>
              </w:tabs>
              <w:suppressAutoHyphens/>
              <w:spacing w:after="0" w:line="240" w:lineRule="auto"/>
              <w:rPr>
                <w:rFonts w:eastAsia="SimSun"/>
                <w:bCs/>
                <w:sz w:val="22"/>
                <w:szCs w:val="22"/>
              </w:rPr>
            </w:pPr>
            <w:r>
              <w:rPr>
                <w:bCs/>
                <w:sz w:val="22"/>
                <w:szCs w:val="22"/>
              </w:rPr>
              <w:t>U</w:t>
            </w:r>
            <w:r w:rsidR="00CC523D" w:rsidRPr="001F45C3">
              <w:rPr>
                <w:bCs/>
                <w:sz w:val="22"/>
                <w:szCs w:val="22"/>
              </w:rPr>
              <w:t>žsakovo pažyma, kad svarbiausi statybos darbai  buvo atlikti tinkamai ir laiku</w:t>
            </w:r>
          </w:p>
        </w:tc>
      </w:tr>
      <w:tr w:rsidR="00CC523D" w:rsidRPr="00780655" w14:paraId="585DE894" w14:textId="77777777" w:rsidTr="003C3C42">
        <w:trPr>
          <w:trHeight w:val="379"/>
        </w:trPr>
        <w:tc>
          <w:tcPr>
            <w:tcW w:w="292" w:type="pct"/>
            <w:tcBorders>
              <w:top w:val="single" w:sz="4" w:space="0" w:color="000000"/>
              <w:left w:val="single" w:sz="4" w:space="0" w:color="000000"/>
              <w:bottom w:val="single" w:sz="4" w:space="0" w:color="000000"/>
              <w:right w:val="single" w:sz="4" w:space="0" w:color="000000"/>
            </w:tcBorders>
          </w:tcPr>
          <w:p w14:paraId="078FE2D2"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35FD5846"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533041EE"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7D5E32C1"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21CE1A84"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7ADBEBED"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61F6E938"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r>
      <w:tr w:rsidR="00CC523D" w:rsidRPr="00780655" w14:paraId="3F3DEE6D" w14:textId="77777777" w:rsidTr="003C3C42">
        <w:trPr>
          <w:trHeight w:val="272"/>
        </w:trPr>
        <w:tc>
          <w:tcPr>
            <w:tcW w:w="292" w:type="pct"/>
            <w:tcBorders>
              <w:top w:val="single" w:sz="4" w:space="0" w:color="000000"/>
              <w:left w:val="single" w:sz="4" w:space="0" w:color="000000"/>
              <w:bottom w:val="single" w:sz="4" w:space="0" w:color="000000"/>
              <w:right w:val="single" w:sz="4" w:space="0" w:color="000000"/>
            </w:tcBorders>
            <w:hideMark/>
          </w:tcPr>
          <w:p w14:paraId="25B04A70"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772467E7"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4AB2F21E"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4DFF43A3"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54D29CC7"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2ED572F5"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4DA7F3B9"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r>
    </w:tbl>
    <w:p w14:paraId="45F0ACDB" w14:textId="77777777" w:rsidR="00CC523D" w:rsidRPr="001728BD" w:rsidRDefault="00CC523D" w:rsidP="00CC523D">
      <w:pPr>
        <w:pStyle w:val="Stilius3"/>
        <w:spacing w:before="0"/>
        <w:outlineLvl w:val="0"/>
        <w:rPr>
          <w:lang w:val="lt-LT"/>
        </w:rPr>
      </w:pPr>
    </w:p>
    <w:p w14:paraId="05EEC6FC" w14:textId="650D6AA0" w:rsidR="00826CCE" w:rsidRPr="00CD2F8A" w:rsidRDefault="00CF1EA5" w:rsidP="00826CCE">
      <w:pPr>
        <w:autoSpaceDE w:val="0"/>
        <w:autoSpaceDN w:val="0"/>
        <w:adjustRightInd w:val="0"/>
        <w:jc w:val="both"/>
        <w:rPr>
          <w:rFonts w:ascii="Times New Roman" w:hAnsi="Times New Roman" w:cs="Times New Roman"/>
          <w:color w:val="000000"/>
          <w:sz w:val="22"/>
          <w:szCs w:val="22"/>
        </w:rPr>
      </w:pPr>
      <w:r>
        <w:rPr>
          <w:rFonts w:cstheme="minorHAnsi"/>
          <w:sz w:val="22"/>
          <w:szCs w:val="22"/>
        </w:rPr>
        <w:t>* Svarbiausi statybos darbai:</w:t>
      </w:r>
      <w:r w:rsidR="00826CCE">
        <w:rPr>
          <w:rFonts w:cstheme="minorHAnsi"/>
          <w:sz w:val="22"/>
          <w:szCs w:val="22"/>
        </w:rPr>
        <w:t xml:space="preserve"> </w:t>
      </w:r>
      <w:r w:rsidR="00826CCE" w:rsidRPr="00964F9C">
        <w:rPr>
          <w:color w:val="000000"/>
          <w:sz w:val="22"/>
          <w:szCs w:val="22"/>
        </w:rPr>
        <w:t>buitinių nuotekų valyklos statybos ir (ar) rekonstrukcijos ir (ar) kapitalinio remonto darbai, įskaitant technologinės įrangos sumontavimą.</w:t>
      </w:r>
    </w:p>
    <w:p w14:paraId="2DB514FD" w14:textId="014F8BF6" w:rsidR="00CF1EA5" w:rsidRDefault="00CF1EA5" w:rsidP="001E4218">
      <w:pPr>
        <w:spacing w:after="0" w:line="240" w:lineRule="auto"/>
        <w:rPr>
          <w:sz w:val="22"/>
          <w:szCs w:val="22"/>
        </w:rPr>
      </w:pPr>
      <w:r>
        <w:rPr>
          <w:rFonts w:cstheme="minorHAnsi"/>
          <w:sz w:val="22"/>
          <w:szCs w:val="22"/>
        </w:rPr>
        <w:t xml:space="preserve"> </w:t>
      </w:r>
    </w:p>
    <w:p w14:paraId="16F2FADD" w14:textId="77777777" w:rsidR="00CF1EA5" w:rsidRDefault="00CF1EA5" w:rsidP="00CF1EA5">
      <w:pPr>
        <w:spacing w:after="0" w:line="240" w:lineRule="auto"/>
        <w:rPr>
          <w:rFonts w:cstheme="minorHAnsi"/>
          <w:sz w:val="22"/>
          <w:szCs w:val="22"/>
        </w:rPr>
      </w:pPr>
    </w:p>
    <w:p w14:paraId="028EB8AC" w14:textId="77777777" w:rsidR="00CC523D" w:rsidRPr="001D68D2" w:rsidRDefault="00CC523D" w:rsidP="00CC523D">
      <w:pPr>
        <w:spacing w:after="0" w:line="240" w:lineRule="auto"/>
        <w:rPr>
          <w:sz w:val="22"/>
          <w:szCs w:val="22"/>
        </w:rPr>
      </w:pPr>
    </w:p>
    <w:p w14:paraId="384F3D6E" w14:textId="77777777" w:rsidR="00CC523D" w:rsidRPr="00780655" w:rsidRDefault="00CC523D" w:rsidP="00CF1EA5">
      <w:pPr>
        <w:spacing w:before="60" w:after="0" w:line="240" w:lineRule="auto"/>
        <w:rPr>
          <w:sz w:val="22"/>
          <w:szCs w:val="22"/>
        </w:rPr>
      </w:pPr>
      <w:r w:rsidRPr="009A0F53">
        <w:rPr>
          <w:sz w:val="22"/>
          <w:szCs w:val="22"/>
        </w:rPr>
        <w:t>______________________________________________________</w:t>
      </w:r>
    </w:p>
    <w:p w14:paraId="52F47F7A" w14:textId="77777777" w:rsidR="00CC523D" w:rsidRPr="00780655" w:rsidRDefault="00CC523D" w:rsidP="00CF1EA5">
      <w:pPr>
        <w:spacing w:after="0" w:line="240" w:lineRule="auto"/>
        <w:rPr>
          <w:i/>
          <w:sz w:val="22"/>
          <w:szCs w:val="22"/>
        </w:rPr>
      </w:pPr>
      <w:r w:rsidRPr="00780655">
        <w:rPr>
          <w:i/>
          <w:sz w:val="22"/>
          <w:szCs w:val="22"/>
        </w:rPr>
        <w:t>(Tiekėjo ūkio subjekto vadovo ir įgalioto asmens parašas)</w:t>
      </w:r>
    </w:p>
    <w:p w14:paraId="08CB45FD" w14:textId="77777777" w:rsidR="003F2AEB" w:rsidRPr="00780655" w:rsidRDefault="003F2AEB" w:rsidP="003F2AEB">
      <w:pPr>
        <w:rPr>
          <w:rFonts w:cstheme="minorHAnsi"/>
          <w:sz w:val="20"/>
          <w:szCs w:val="20"/>
        </w:rPr>
      </w:pPr>
    </w:p>
    <w:p w14:paraId="7948A624" w14:textId="77777777" w:rsidR="003F2AEB" w:rsidRPr="00780655" w:rsidRDefault="00526CBE" w:rsidP="00526CBE">
      <w:pPr>
        <w:tabs>
          <w:tab w:val="left" w:pos="1145"/>
        </w:tabs>
        <w:rPr>
          <w:rFonts w:cstheme="minorHAnsi"/>
          <w:sz w:val="20"/>
          <w:szCs w:val="20"/>
        </w:rPr>
      </w:pPr>
      <w:r w:rsidRPr="00780655">
        <w:rPr>
          <w:rFonts w:cstheme="minorHAnsi"/>
          <w:sz w:val="20"/>
          <w:szCs w:val="20"/>
        </w:rPr>
        <w:tab/>
      </w:r>
    </w:p>
    <w:p w14:paraId="71A4854D" w14:textId="77777777" w:rsidR="00FC35D3" w:rsidRDefault="00FC35D3" w:rsidP="00526CBE">
      <w:pPr>
        <w:tabs>
          <w:tab w:val="left" w:pos="1145"/>
        </w:tabs>
        <w:rPr>
          <w:rFonts w:cstheme="minorHAnsi"/>
          <w:sz w:val="20"/>
          <w:szCs w:val="20"/>
        </w:rPr>
      </w:pPr>
    </w:p>
    <w:p w14:paraId="4F9AD7CD" w14:textId="77777777" w:rsidR="009E6A1D" w:rsidRDefault="009E6A1D" w:rsidP="00526CBE">
      <w:pPr>
        <w:tabs>
          <w:tab w:val="left" w:pos="1145"/>
        </w:tabs>
        <w:rPr>
          <w:rFonts w:cstheme="minorHAnsi"/>
          <w:sz w:val="20"/>
          <w:szCs w:val="20"/>
        </w:rPr>
        <w:sectPr w:rsidR="009E6A1D" w:rsidSect="001E4218">
          <w:pgSz w:w="12240" w:h="15840"/>
          <w:pgMar w:top="675" w:right="567" w:bottom="1134" w:left="1701" w:header="720" w:footer="720" w:gutter="0"/>
          <w:cols w:space="720"/>
          <w:titlePg/>
          <w:docGrid w:linePitch="360"/>
        </w:sectPr>
      </w:pPr>
    </w:p>
    <w:p w14:paraId="0255C4FE" w14:textId="77777777" w:rsidR="00FC35D3" w:rsidRPr="00780655" w:rsidRDefault="00FC35D3" w:rsidP="00526CBE">
      <w:pPr>
        <w:tabs>
          <w:tab w:val="left" w:pos="1145"/>
        </w:tabs>
        <w:rPr>
          <w:rFonts w:cstheme="minorHAnsi"/>
          <w:sz w:val="20"/>
          <w:szCs w:val="20"/>
        </w:rPr>
      </w:pPr>
    </w:p>
    <w:p w14:paraId="2F72FEDE" w14:textId="63B90B45" w:rsidR="00526CBE" w:rsidRPr="00780655" w:rsidRDefault="00526CBE" w:rsidP="00526CBE">
      <w:pPr>
        <w:pStyle w:val="Antrat2"/>
        <w:ind w:left="5103"/>
        <w:jc w:val="right"/>
        <w:rPr>
          <w:rFonts w:asciiTheme="minorHAnsi" w:eastAsia="Calibri" w:hAnsiTheme="minorHAnsi" w:cstheme="minorHAnsi"/>
          <w:color w:val="0070C0"/>
          <w:sz w:val="21"/>
          <w:szCs w:val="21"/>
        </w:rPr>
      </w:pPr>
      <w:bookmarkStart w:id="105" w:name="_Toc209450477"/>
      <w:r w:rsidRPr="00780655">
        <w:rPr>
          <w:rFonts w:asciiTheme="minorHAnsi" w:eastAsia="Calibri" w:hAnsiTheme="minorHAnsi" w:cstheme="minorHAnsi"/>
          <w:color w:val="0070C0"/>
          <w:sz w:val="21"/>
          <w:szCs w:val="21"/>
        </w:rPr>
        <w:t xml:space="preserve">Pirkimo sąlygų </w:t>
      </w:r>
      <w:r w:rsidR="001413FB">
        <w:rPr>
          <w:rFonts w:asciiTheme="minorHAnsi" w:eastAsia="Calibri" w:hAnsiTheme="minorHAnsi" w:cstheme="minorHAnsi"/>
          <w:color w:val="0070C0"/>
          <w:sz w:val="21"/>
          <w:szCs w:val="21"/>
        </w:rPr>
        <w:t>1</w:t>
      </w:r>
      <w:r w:rsidR="008D430B">
        <w:rPr>
          <w:rFonts w:asciiTheme="minorHAnsi" w:eastAsia="Calibri" w:hAnsiTheme="minorHAnsi" w:cstheme="minorHAnsi"/>
          <w:color w:val="0070C0"/>
          <w:sz w:val="21"/>
          <w:szCs w:val="21"/>
        </w:rPr>
        <w:t>4</w:t>
      </w:r>
      <w:r w:rsidR="001413FB"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Pr="009A0F53">
        <w:rPr>
          <w:rFonts w:asciiTheme="minorHAnsi" w:eastAsia="Calibri" w:hAnsiTheme="minorHAnsi" w:cstheme="minorHAnsi"/>
          <w:color w:val="0070C0"/>
          <w:sz w:val="21"/>
          <w:szCs w:val="21"/>
        </w:rPr>
        <w:t>Specialistų  sąrašas“</w:t>
      </w:r>
      <w:bookmarkEnd w:id="105"/>
    </w:p>
    <w:p w14:paraId="69A86623" w14:textId="77777777" w:rsidR="00526CBE" w:rsidRPr="00780655" w:rsidRDefault="00526CBE" w:rsidP="00526CBE">
      <w:pPr>
        <w:tabs>
          <w:tab w:val="left" w:pos="1145"/>
        </w:tabs>
        <w:rPr>
          <w:rFonts w:cstheme="minorHAnsi"/>
          <w:sz w:val="20"/>
          <w:szCs w:val="20"/>
        </w:rPr>
      </w:pPr>
    </w:p>
    <w:p w14:paraId="7C63353D" w14:textId="77777777" w:rsidR="00526CBE" w:rsidRPr="001728BD" w:rsidRDefault="00526CBE" w:rsidP="00526CBE">
      <w:pPr>
        <w:spacing w:after="0" w:line="240" w:lineRule="auto"/>
        <w:jc w:val="center"/>
        <w:rPr>
          <w:rFonts w:eastAsia="Times New Roman" w:cstheme="minorHAnsi"/>
          <w:b/>
          <w:bCs/>
          <w:sz w:val="20"/>
          <w:szCs w:val="20"/>
        </w:rPr>
      </w:pPr>
      <w:r w:rsidRPr="009D5536">
        <w:rPr>
          <w:rFonts w:eastAsia="Times New Roman" w:cstheme="minorHAnsi"/>
          <w:b/>
          <w:bCs/>
          <w:sz w:val="20"/>
          <w:szCs w:val="20"/>
        </w:rPr>
        <w:t>SPECIALISTŲ SĄRAŠAS</w:t>
      </w:r>
    </w:p>
    <w:p w14:paraId="04FE4DEA" w14:textId="77777777" w:rsidR="009E6A1D" w:rsidRDefault="009E6A1D" w:rsidP="009E6A1D">
      <w:pPr>
        <w:spacing w:after="0" w:line="240" w:lineRule="auto"/>
        <w:rPr>
          <w:rFonts w:eastAsia="Times New Roman" w:cstheme="minorHAnsi"/>
          <w:sz w:val="20"/>
          <w:szCs w:val="20"/>
        </w:rPr>
      </w:pPr>
    </w:p>
    <w:tbl>
      <w:tblPr>
        <w:tblpPr w:leftFromText="180" w:rightFromText="180" w:vertAnchor="text" w:tblpX="-68" w:tblpY="1"/>
        <w:tblOverlap w:val="neve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258"/>
        <w:gridCol w:w="3119"/>
        <w:gridCol w:w="3260"/>
        <w:gridCol w:w="3686"/>
      </w:tblGrid>
      <w:tr w:rsidR="00FE7F3A" w:rsidRPr="00780655" w14:paraId="422F801F" w14:textId="77777777" w:rsidTr="00FE7F3A">
        <w:trPr>
          <w:tblHeader/>
        </w:trPr>
        <w:tc>
          <w:tcPr>
            <w:tcW w:w="572" w:type="dxa"/>
          </w:tcPr>
          <w:p w14:paraId="2AFFBB16" w14:textId="77777777" w:rsidR="00FE7F3A" w:rsidRPr="001728BD" w:rsidRDefault="00FE7F3A" w:rsidP="00B4350C">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 xml:space="preserve">Eil. </w:t>
            </w:r>
          </w:p>
          <w:p w14:paraId="2FB913DC" w14:textId="77777777" w:rsidR="00FE7F3A" w:rsidRPr="001728BD" w:rsidRDefault="00FE7F3A" w:rsidP="00B4350C">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Nr.</w:t>
            </w:r>
          </w:p>
        </w:tc>
        <w:tc>
          <w:tcPr>
            <w:tcW w:w="2258" w:type="dxa"/>
          </w:tcPr>
          <w:p w14:paraId="6A3BA2BB" w14:textId="77777777" w:rsidR="00FE7F3A" w:rsidRPr="001728BD" w:rsidRDefault="00FE7F3A" w:rsidP="00B4350C">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Pasiūlyme nurodyto specialisto vardas, pavardė</w:t>
            </w:r>
          </w:p>
        </w:tc>
        <w:tc>
          <w:tcPr>
            <w:tcW w:w="3119" w:type="dxa"/>
          </w:tcPr>
          <w:p w14:paraId="0CDEC889" w14:textId="77777777" w:rsidR="00FE7F3A" w:rsidRPr="001728BD" w:rsidRDefault="00FE7F3A" w:rsidP="00B4350C">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 xml:space="preserve">Numatytos eiti pareigos pagal nustatytus kvalifikacinius reikalavimus </w:t>
            </w:r>
          </w:p>
        </w:tc>
        <w:tc>
          <w:tcPr>
            <w:tcW w:w="3260" w:type="dxa"/>
          </w:tcPr>
          <w:p w14:paraId="59BFF920" w14:textId="77777777" w:rsidR="00FE7F3A" w:rsidRPr="001728BD" w:rsidRDefault="00FE7F3A" w:rsidP="00B4350C">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Įmonė, kurioje dirba specialistas (arba su ja sudaręs kitais pagrindais sutartį)</w:t>
            </w:r>
          </w:p>
        </w:tc>
        <w:tc>
          <w:tcPr>
            <w:tcW w:w="3686" w:type="dxa"/>
          </w:tcPr>
          <w:p w14:paraId="0795446B" w14:textId="77777777" w:rsidR="00FE7F3A" w:rsidRPr="001728BD" w:rsidRDefault="00FE7F3A" w:rsidP="00B4350C">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atestatą išdavusi institucija,</w:t>
            </w:r>
          </w:p>
          <w:p w14:paraId="046E5F0B" w14:textId="77777777" w:rsidR="00FE7F3A" w:rsidRPr="001728BD" w:rsidRDefault="00FE7F3A" w:rsidP="00B4350C">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atestato / teisės pripažinimo pažymos Nr. ir galiojimo terminas</w:t>
            </w:r>
            <w:r>
              <w:rPr>
                <w:rFonts w:eastAsia="Times New Roman" w:cstheme="minorHAnsi"/>
                <w:b/>
                <w:sz w:val="20"/>
                <w:szCs w:val="20"/>
              </w:rPr>
              <w:t>, arba kiti lygiaverčiai dokumentai</w:t>
            </w:r>
          </w:p>
        </w:tc>
      </w:tr>
      <w:tr w:rsidR="00FE7F3A" w:rsidRPr="00780655" w14:paraId="52872875" w14:textId="77777777" w:rsidTr="00FE7F3A">
        <w:trPr>
          <w:trHeight w:val="358"/>
          <w:tblHeader/>
        </w:trPr>
        <w:tc>
          <w:tcPr>
            <w:tcW w:w="572" w:type="dxa"/>
          </w:tcPr>
          <w:p w14:paraId="3352F403" w14:textId="77777777" w:rsidR="00FE7F3A" w:rsidRDefault="00FE7F3A" w:rsidP="00B4350C">
            <w:pPr>
              <w:tabs>
                <w:tab w:val="left" w:pos="851"/>
              </w:tabs>
              <w:spacing w:after="0" w:line="240" w:lineRule="auto"/>
              <w:ind w:left="-113" w:right="-108"/>
              <w:jc w:val="center"/>
              <w:rPr>
                <w:rFonts w:eastAsia="Times New Roman" w:cstheme="minorHAnsi"/>
                <w:b/>
                <w:sz w:val="20"/>
                <w:szCs w:val="20"/>
              </w:rPr>
            </w:pPr>
          </w:p>
          <w:p w14:paraId="1067ED43" w14:textId="77777777" w:rsidR="00FE7F3A" w:rsidRPr="001728BD" w:rsidRDefault="00FE7F3A" w:rsidP="00B4350C">
            <w:pPr>
              <w:tabs>
                <w:tab w:val="left" w:pos="851"/>
              </w:tabs>
              <w:spacing w:after="0" w:line="240" w:lineRule="auto"/>
              <w:ind w:left="-113" w:right="-108"/>
              <w:jc w:val="center"/>
              <w:rPr>
                <w:rFonts w:eastAsia="Times New Roman" w:cstheme="minorHAnsi"/>
                <w:b/>
                <w:sz w:val="20"/>
                <w:szCs w:val="20"/>
              </w:rPr>
            </w:pPr>
          </w:p>
        </w:tc>
        <w:tc>
          <w:tcPr>
            <w:tcW w:w="2258" w:type="dxa"/>
          </w:tcPr>
          <w:p w14:paraId="7E05D277" w14:textId="77777777" w:rsidR="00FE7F3A" w:rsidRPr="001728BD" w:rsidRDefault="00FE7F3A" w:rsidP="00B4350C">
            <w:pPr>
              <w:tabs>
                <w:tab w:val="left" w:pos="851"/>
              </w:tabs>
              <w:spacing w:after="0" w:line="240" w:lineRule="auto"/>
              <w:jc w:val="center"/>
              <w:rPr>
                <w:rFonts w:eastAsia="Times New Roman" w:cstheme="minorHAnsi"/>
                <w:b/>
                <w:sz w:val="20"/>
                <w:szCs w:val="20"/>
              </w:rPr>
            </w:pPr>
          </w:p>
        </w:tc>
        <w:tc>
          <w:tcPr>
            <w:tcW w:w="3119" w:type="dxa"/>
          </w:tcPr>
          <w:p w14:paraId="40682919" w14:textId="77777777" w:rsidR="00FE7F3A" w:rsidRPr="001728BD" w:rsidRDefault="00FE7F3A" w:rsidP="00B4350C">
            <w:pPr>
              <w:tabs>
                <w:tab w:val="left" w:pos="851"/>
              </w:tabs>
              <w:spacing w:after="0" w:line="240" w:lineRule="auto"/>
              <w:jc w:val="center"/>
              <w:rPr>
                <w:rFonts w:eastAsia="Times New Roman" w:cstheme="minorHAnsi"/>
                <w:b/>
                <w:sz w:val="20"/>
                <w:szCs w:val="20"/>
              </w:rPr>
            </w:pPr>
          </w:p>
        </w:tc>
        <w:tc>
          <w:tcPr>
            <w:tcW w:w="3260" w:type="dxa"/>
          </w:tcPr>
          <w:p w14:paraId="76FD864F" w14:textId="77777777" w:rsidR="00FE7F3A" w:rsidRPr="001728BD" w:rsidRDefault="00FE7F3A" w:rsidP="00B4350C">
            <w:pPr>
              <w:tabs>
                <w:tab w:val="left" w:pos="851"/>
              </w:tabs>
              <w:spacing w:after="0" w:line="240" w:lineRule="auto"/>
              <w:jc w:val="center"/>
              <w:rPr>
                <w:rFonts w:eastAsia="Times New Roman" w:cstheme="minorHAnsi"/>
                <w:b/>
                <w:sz w:val="20"/>
                <w:szCs w:val="20"/>
              </w:rPr>
            </w:pPr>
          </w:p>
        </w:tc>
        <w:tc>
          <w:tcPr>
            <w:tcW w:w="3686" w:type="dxa"/>
          </w:tcPr>
          <w:p w14:paraId="36B5FB13" w14:textId="77777777" w:rsidR="00FE7F3A" w:rsidRPr="001728BD" w:rsidRDefault="00FE7F3A" w:rsidP="00B4350C">
            <w:pPr>
              <w:tabs>
                <w:tab w:val="left" w:pos="851"/>
              </w:tabs>
              <w:spacing w:after="0" w:line="240" w:lineRule="auto"/>
              <w:jc w:val="center"/>
              <w:rPr>
                <w:rFonts w:eastAsia="Times New Roman" w:cstheme="minorHAnsi"/>
                <w:b/>
                <w:sz w:val="20"/>
                <w:szCs w:val="20"/>
              </w:rPr>
            </w:pPr>
          </w:p>
        </w:tc>
      </w:tr>
      <w:tr w:rsidR="00FE7F3A" w:rsidRPr="00780655" w14:paraId="7E46419A" w14:textId="77777777" w:rsidTr="00FE7F3A">
        <w:tc>
          <w:tcPr>
            <w:tcW w:w="572" w:type="dxa"/>
          </w:tcPr>
          <w:p w14:paraId="2627E447" w14:textId="77777777" w:rsidR="00FE7F3A" w:rsidRPr="001728BD" w:rsidRDefault="00FE7F3A" w:rsidP="00B4350C">
            <w:pPr>
              <w:tabs>
                <w:tab w:val="left" w:pos="851"/>
              </w:tabs>
              <w:spacing w:after="0" w:line="240" w:lineRule="auto"/>
              <w:jc w:val="center"/>
              <w:rPr>
                <w:rFonts w:eastAsia="Times New Roman" w:cstheme="minorHAnsi"/>
                <w:sz w:val="20"/>
                <w:szCs w:val="20"/>
              </w:rPr>
            </w:pPr>
          </w:p>
        </w:tc>
        <w:tc>
          <w:tcPr>
            <w:tcW w:w="2258" w:type="dxa"/>
          </w:tcPr>
          <w:p w14:paraId="636D2E1D" w14:textId="77777777" w:rsidR="00FE7F3A" w:rsidRPr="001728BD" w:rsidRDefault="00FE7F3A" w:rsidP="00B4350C">
            <w:pPr>
              <w:tabs>
                <w:tab w:val="left" w:pos="851"/>
              </w:tabs>
              <w:spacing w:after="0" w:line="240" w:lineRule="auto"/>
              <w:jc w:val="both"/>
              <w:rPr>
                <w:rFonts w:eastAsia="Times New Roman" w:cstheme="minorHAnsi"/>
                <w:sz w:val="20"/>
                <w:szCs w:val="20"/>
              </w:rPr>
            </w:pPr>
          </w:p>
        </w:tc>
        <w:tc>
          <w:tcPr>
            <w:tcW w:w="3119" w:type="dxa"/>
          </w:tcPr>
          <w:p w14:paraId="6E8F02D2" w14:textId="77777777" w:rsidR="00FE7F3A" w:rsidRPr="001728BD" w:rsidRDefault="00FE7F3A" w:rsidP="00B4350C">
            <w:pPr>
              <w:tabs>
                <w:tab w:val="left" w:pos="851"/>
              </w:tabs>
              <w:spacing w:after="0" w:line="240" w:lineRule="auto"/>
              <w:jc w:val="both"/>
              <w:rPr>
                <w:rFonts w:eastAsia="Times New Roman" w:cstheme="minorHAnsi"/>
                <w:sz w:val="20"/>
                <w:szCs w:val="20"/>
              </w:rPr>
            </w:pPr>
          </w:p>
        </w:tc>
        <w:tc>
          <w:tcPr>
            <w:tcW w:w="3260" w:type="dxa"/>
          </w:tcPr>
          <w:p w14:paraId="7F6C2EE4" w14:textId="77777777" w:rsidR="00FE7F3A" w:rsidRPr="001728BD" w:rsidRDefault="00FE7F3A" w:rsidP="00B4350C">
            <w:pPr>
              <w:tabs>
                <w:tab w:val="left" w:pos="851"/>
              </w:tabs>
              <w:spacing w:after="0" w:line="240" w:lineRule="auto"/>
              <w:jc w:val="both"/>
              <w:rPr>
                <w:rFonts w:eastAsia="Times New Roman" w:cstheme="minorHAnsi"/>
                <w:sz w:val="20"/>
                <w:szCs w:val="20"/>
              </w:rPr>
            </w:pPr>
          </w:p>
        </w:tc>
        <w:tc>
          <w:tcPr>
            <w:tcW w:w="3686" w:type="dxa"/>
          </w:tcPr>
          <w:p w14:paraId="37E03D00" w14:textId="77777777" w:rsidR="00FE7F3A" w:rsidRPr="001728BD" w:rsidRDefault="00FE7F3A" w:rsidP="00B4350C">
            <w:pPr>
              <w:tabs>
                <w:tab w:val="left" w:pos="851"/>
              </w:tabs>
              <w:spacing w:after="0" w:line="240" w:lineRule="auto"/>
              <w:jc w:val="both"/>
              <w:rPr>
                <w:rFonts w:eastAsia="Times New Roman" w:cstheme="minorHAnsi"/>
                <w:sz w:val="20"/>
                <w:szCs w:val="20"/>
              </w:rPr>
            </w:pPr>
          </w:p>
        </w:tc>
      </w:tr>
      <w:tr w:rsidR="00FE7F3A" w:rsidRPr="00780655" w14:paraId="36DE6C38" w14:textId="77777777" w:rsidTr="00FE7F3A">
        <w:tc>
          <w:tcPr>
            <w:tcW w:w="572" w:type="dxa"/>
          </w:tcPr>
          <w:p w14:paraId="684FB99D" w14:textId="77777777" w:rsidR="00FE7F3A" w:rsidRPr="001728BD" w:rsidRDefault="00FE7F3A" w:rsidP="00930AF9">
            <w:pPr>
              <w:tabs>
                <w:tab w:val="left" w:pos="851"/>
              </w:tabs>
              <w:spacing w:after="0" w:line="240" w:lineRule="auto"/>
              <w:jc w:val="center"/>
              <w:rPr>
                <w:rFonts w:eastAsia="Times New Roman" w:cstheme="minorHAnsi"/>
                <w:sz w:val="20"/>
                <w:szCs w:val="20"/>
              </w:rPr>
            </w:pPr>
          </w:p>
        </w:tc>
        <w:tc>
          <w:tcPr>
            <w:tcW w:w="2258" w:type="dxa"/>
          </w:tcPr>
          <w:p w14:paraId="5590A1DD" w14:textId="77777777" w:rsidR="00FE7F3A" w:rsidRPr="001728BD" w:rsidRDefault="00FE7F3A" w:rsidP="00930AF9">
            <w:pPr>
              <w:tabs>
                <w:tab w:val="left" w:pos="851"/>
              </w:tabs>
              <w:spacing w:after="0" w:line="240" w:lineRule="auto"/>
              <w:jc w:val="both"/>
              <w:rPr>
                <w:rFonts w:eastAsia="Times New Roman" w:cstheme="minorHAnsi"/>
                <w:sz w:val="20"/>
                <w:szCs w:val="20"/>
              </w:rPr>
            </w:pPr>
            <w:r w:rsidRPr="00ED7B0B">
              <w:rPr>
                <w:rFonts w:eastAsia="Times New Roman" w:cstheme="minorHAnsi"/>
                <w:b/>
                <w:bCs/>
                <w:sz w:val="20"/>
                <w:szCs w:val="20"/>
              </w:rPr>
              <w:t>Matininkas</w:t>
            </w:r>
            <w:r>
              <w:rPr>
                <w:rFonts w:eastAsia="Times New Roman" w:cstheme="minorHAnsi"/>
                <w:sz w:val="20"/>
                <w:szCs w:val="20"/>
              </w:rPr>
              <w:t xml:space="preserve"> </w:t>
            </w:r>
            <w:proofErr w:type="spellStart"/>
            <w:r>
              <w:rPr>
                <w:rFonts w:eastAsia="Times New Roman" w:cstheme="minorHAnsi"/>
                <w:sz w:val="20"/>
                <w:szCs w:val="20"/>
              </w:rPr>
              <w:t>v.pavardė</w:t>
            </w:r>
            <w:proofErr w:type="spellEnd"/>
          </w:p>
        </w:tc>
        <w:tc>
          <w:tcPr>
            <w:tcW w:w="3119" w:type="dxa"/>
          </w:tcPr>
          <w:p w14:paraId="289E6F5B"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c>
          <w:tcPr>
            <w:tcW w:w="3260" w:type="dxa"/>
          </w:tcPr>
          <w:p w14:paraId="6122C841"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c>
          <w:tcPr>
            <w:tcW w:w="3686" w:type="dxa"/>
          </w:tcPr>
          <w:p w14:paraId="7832659C"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r>
      <w:tr w:rsidR="00FE7F3A" w:rsidRPr="00780655" w14:paraId="556F8DFE" w14:textId="77777777" w:rsidTr="00FE7F3A">
        <w:tc>
          <w:tcPr>
            <w:tcW w:w="572" w:type="dxa"/>
          </w:tcPr>
          <w:p w14:paraId="0DEA79BD" w14:textId="77777777" w:rsidR="00FE7F3A" w:rsidRPr="001728BD" w:rsidRDefault="00FE7F3A" w:rsidP="00930AF9">
            <w:pPr>
              <w:tabs>
                <w:tab w:val="left" w:pos="851"/>
              </w:tabs>
              <w:spacing w:after="0" w:line="240" w:lineRule="auto"/>
              <w:jc w:val="center"/>
              <w:rPr>
                <w:rFonts w:eastAsia="Times New Roman" w:cstheme="minorHAnsi"/>
                <w:sz w:val="20"/>
                <w:szCs w:val="20"/>
              </w:rPr>
            </w:pPr>
          </w:p>
        </w:tc>
        <w:tc>
          <w:tcPr>
            <w:tcW w:w="2258" w:type="dxa"/>
          </w:tcPr>
          <w:p w14:paraId="774CEF85" w14:textId="77777777" w:rsidR="00FE7F3A" w:rsidRPr="001728BD" w:rsidRDefault="00FE7F3A" w:rsidP="00930AF9">
            <w:pPr>
              <w:tabs>
                <w:tab w:val="left" w:pos="851"/>
              </w:tabs>
              <w:spacing w:after="0" w:line="240" w:lineRule="auto"/>
              <w:jc w:val="both"/>
              <w:rPr>
                <w:rFonts w:eastAsia="Times New Roman" w:cstheme="minorHAnsi"/>
                <w:sz w:val="20"/>
                <w:szCs w:val="20"/>
              </w:rPr>
            </w:pPr>
            <w:r w:rsidRPr="00ED7B0B">
              <w:rPr>
                <w:rFonts w:eastAsia="Times New Roman" w:cstheme="minorHAnsi"/>
                <w:b/>
                <w:bCs/>
                <w:sz w:val="20"/>
                <w:szCs w:val="20"/>
              </w:rPr>
              <w:t>Geodezininkas</w:t>
            </w:r>
            <w:r>
              <w:rPr>
                <w:rFonts w:eastAsia="Times New Roman" w:cstheme="minorHAnsi"/>
                <w:sz w:val="20"/>
                <w:szCs w:val="20"/>
              </w:rPr>
              <w:t xml:space="preserve">      </w:t>
            </w:r>
            <w:proofErr w:type="spellStart"/>
            <w:r>
              <w:rPr>
                <w:rFonts w:eastAsia="Times New Roman" w:cstheme="minorHAnsi"/>
                <w:sz w:val="20"/>
                <w:szCs w:val="20"/>
              </w:rPr>
              <w:t>v.pavardė</w:t>
            </w:r>
            <w:proofErr w:type="spellEnd"/>
          </w:p>
        </w:tc>
        <w:tc>
          <w:tcPr>
            <w:tcW w:w="3119" w:type="dxa"/>
          </w:tcPr>
          <w:p w14:paraId="5D8DB36E" w14:textId="77777777" w:rsidR="00FE7F3A" w:rsidRPr="001728BD" w:rsidRDefault="00FE7F3A" w:rsidP="00930AF9">
            <w:pPr>
              <w:spacing w:after="0" w:line="240" w:lineRule="auto"/>
              <w:jc w:val="both"/>
              <w:rPr>
                <w:rFonts w:eastAsia="Times New Roman" w:cstheme="minorHAnsi"/>
                <w:sz w:val="20"/>
                <w:szCs w:val="20"/>
              </w:rPr>
            </w:pPr>
          </w:p>
        </w:tc>
        <w:tc>
          <w:tcPr>
            <w:tcW w:w="3260" w:type="dxa"/>
          </w:tcPr>
          <w:p w14:paraId="20297561" w14:textId="77777777" w:rsidR="00FE7F3A" w:rsidRPr="001728BD" w:rsidRDefault="00FE7F3A" w:rsidP="00930AF9">
            <w:pPr>
              <w:spacing w:after="0" w:line="240" w:lineRule="auto"/>
              <w:jc w:val="both"/>
              <w:rPr>
                <w:rFonts w:eastAsia="Times New Roman" w:cstheme="minorHAnsi"/>
                <w:sz w:val="20"/>
                <w:szCs w:val="20"/>
              </w:rPr>
            </w:pPr>
          </w:p>
        </w:tc>
        <w:tc>
          <w:tcPr>
            <w:tcW w:w="3686" w:type="dxa"/>
          </w:tcPr>
          <w:p w14:paraId="27FC6EF8"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r>
    </w:tbl>
    <w:p w14:paraId="33A72B22" w14:textId="77777777" w:rsidR="009E6A1D" w:rsidRPr="001728BD" w:rsidRDefault="009E6A1D" w:rsidP="009E6A1D">
      <w:pPr>
        <w:spacing w:after="0" w:line="240" w:lineRule="auto"/>
        <w:rPr>
          <w:rFonts w:eastAsia="Times New Roman" w:cstheme="minorHAnsi"/>
          <w:sz w:val="20"/>
          <w:szCs w:val="20"/>
        </w:rPr>
      </w:pPr>
    </w:p>
    <w:p w14:paraId="2F2E735F" w14:textId="77777777" w:rsidR="00526CBE" w:rsidRPr="001728BD" w:rsidRDefault="00526CBE" w:rsidP="00526CBE">
      <w:pPr>
        <w:spacing w:after="0" w:line="240" w:lineRule="auto"/>
        <w:ind w:left="284"/>
        <w:jc w:val="both"/>
        <w:rPr>
          <w:rFonts w:eastAsia="Times New Roman" w:cstheme="minorHAnsi"/>
          <w:sz w:val="20"/>
          <w:szCs w:val="20"/>
        </w:rPr>
      </w:pPr>
    </w:p>
    <w:p w14:paraId="240CC9F2" w14:textId="77777777" w:rsidR="00526CBE" w:rsidRPr="001728BD" w:rsidRDefault="00526CBE" w:rsidP="00526CBE">
      <w:pPr>
        <w:spacing w:after="0" w:line="240" w:lineRule="auto"/>
        <w:ind w:left="284"/>
        <w:jc w:val="both"/>
        <w:rPr>
          <w:rFonts w:eastAsia="Times New Roman" w:cstheme="minorHAnsi"/>
          <w:sz w:val="20"/>
          <w:szCs w:val="20"/>
        </w:rPr>
      </w:pPr>
    </w:p>
    <w:p w14:paraId="65C2332C" w14:textId="77777777" w:rsidR="001413FB" w:rsidRDefault="001413FB" w:rsidP="00526CBE">
      <w:pPr>
        <w:spacing w:after="0" w:line="240" w:lineRule="auto"/>
        <w:jc w:val="both"/>
        <w:rPr>
          <w:rFonts w:eastAsia="Times New Roman" w:cstheme="minorHAnsi"/>
          <w:b/>
          <w:sz w:val="20"/>
          <w:szCs w:val="20"/>
        </w:rPr>
      </w:pPr>
    </w:p>
    <w:p w14:paraId="65123E99" w14:textId="77777777" w:rsidR="001413FB" w:rsidRDefault="001413FB" w:rsidP="00526CBE">
      <w:pPr>
        <w:spacing w:after="0" w:line="240" w:lineRule="auto"/>
        <w:jc w:val="both"/>
        <w:rPr>
          <w:rFonts w:eastAsia="Times New Roman" w:cstheme="minorHAnsi"/>
          <w:b/>
          <w:sz w:val="20"/>
          <w:szCs w:val="20"/>
        </w:rPr>
      </w:pPr>
    </w:p>
    <w:p w14:paraId="1D1B22D9" w14:textId="77777777" w:rsidR="001413FB" w:rsidRDefault="001413FB" w:rsidP="00526CBE">
      <w:pPr>
        <w:spacing w:after="0" w:line="240" w:lineRule="auto"/>
        <w:jc w:val="both"/>
        <w:rPr>
          <w:rFonts w:eastAsia="Times New Roman" w:cstheme="minorHAnsi"/>
          <w:b/>
          <w:sz w:val="20"/>
          <w:szCs w:val="20"/>
        </w:rPr>
      </w:pPr>
    </w:p>
    <w:p w14:paraId="39591735" w14:textId="77777777" w:rsidR="001413FB" w:rsidRDefault="001413FB" w:rsidP="00526CBE">
      <w:pPr>
        <w:spacing w:after="0" w:line="240" w:lineRule="auto"/>
        <w:jc w:val="both"/>
        <w:rPr>
          <w:rFonts w:eastAsia="Times New Roman" w:cstheme="minorHAnsi"/>
          <w:b/>
          <w:sz w:val="20"/>
          <w:szCs w:val="20"/>
        </w:rPr>
      </w:pPr>
    </w:p>
    <w:p w14:paraId="577FAA46" w14:textId="77777777" w:rsidR="001413FB" w:rsidRDefault="001413FB" w:rsidP="00526CBE">
      <w:pPr>
        <w:spacing w:after="0" w:line="240" w:lineRule="auto"/>
        <w:jc w:val="both"/>
        <w:rPr>
          <w:rFonts w:eastAsia="Times New Roman" w:cstheme="minorHAnsi"/>
          <w:b/>
          <w:sz w:val="20"/>
          <w:szCs w:val="20"/>
        </w:rPr>
      </w:pPr>
    </w:p>
    <w:p w14:paraId="1683D16B" w14:textId="77777777" w:rsidR="001413FB" w:rsidRDefault="001413FB" w:rsidP="00526CBE">
      <w:pPr>
        <w:spacing w:after="0" w:line="240" w:lineRule="auto"/>
        <w:jc w:val="both"/>
        <w:rPr>
          <w:rFonts w:eastAsia="Times New Roman" w:cstheme="minorHAnsi"/>
          <w:b/>
          <w:sz w:val="20"/>
          <w:szCs w:val="20"/>
        </w:rPr>
      </w:pPr>
    </w:p>
    <w:p w14:paraId="2EA1D1C3" w14:textId="77777777" w:rsidR="001413FB" w:rsidRDefault="001413FB" w:rsidP="00526CBE">
      <w:pPr>
        <w:spacing w:after="0" w:line="240" w:lineRule="auto"/>
        <w:jc w:val="both"/>
        <w:rPr>
          <w:rFonts w:eastAsia="Times New Roman" w:cstheme="minorHAnsi"/>
          <w:b/>
          <w:sz w:val="20"/>
          <w:szCs w:val="20"/>
        </w:rPr>
      </w:pPr>
    </w:p>
    <w:p w14:paraId="088EBC48" w14:textId="77777777" w:rsidR="001413FB" w:rsidRDefault="001413FB" w:rsidP="00526CBE">
      <w:pPr>
        <w:spacing w:after="0" w:line="240" w:lineRule="auto"/>
        <w:jc w:val="both"/>
        <w:rPr>
          <w:rFonts w:eastAsia="Times New Roman" w:cstheme="minorHAnsi"/>
          <w:b/>
          <w:sz w:val="20"/>
          <w:szCs w:val="20"/>
        </w:rPr>
      </w:pPr>
    </w:p>
    <w:p w14:paraId="36FE2154" w14:textId="77777777" w:rsidR="001413FB" w:rsidRDefault="001413FB" w:rsidP="00526CBE">
      <w:pPr>
        <w:spacing w:after="0" w:line="240" w:lineRule="auto"/>
        <w:jc w:val="both"/>
        <w:rPr>
          <w:rFonts w:eastAsia="Times New Roman" w:cstheme="minorHAnsi"/>
          <w:b/>
          <w:sz w:val="20"/>
          <w:szCs w:val="20"/>
        </w:rPr>
      </w:pPr>
    </w:p>
    <w:p w14:paraId="2DAD87E6" w14:textId="77777777" w:rsidR="001413FB" w:rsidRDefault="001413FB" w:rsidP="00526CBE">
      <w:pPr>
        <w:spacing w:after="0" w:line="240" w:lineRule="auto"/>
        <w:jc w:val="both"/>
        <w:rPr>
          <w:rFonts w:eastAsia="Times New Roman" w:cstheme="minorHAnsi"/>
          <w:b/>
          <w:sz w:val="20"/>
          <w:szCs w:val="20"/>
        </w:rPr>
      </w:pPr>
    </w:p>
    <w:p w14:paraId="5A55EFFF" w14:textId="77777777" w:rsidR="001413FB" w:rsidRDefault="001413FB" w:rsidP="00526CBE">
      <w:pPr>
        <w:spacing w:after="0" w:line="240" w:lineRule="auto"/>
        <w:jc w:val="both"/>
        <w:rPr>
          <w:rFonts w:eastAsia="Times New Roman" w:cstheme="minorHAnsi"/>
          <w:b/>
          <w:sz w:val="20"/>
          <w:szCs w:val="20"/>
        </w:rPr>
      </w:pPr>
    </w:p>
    <w:p w14:paraId="43B7D5FE" w14:textId="77777777" w:rsidR="001413FB" w:rsidRDefault="001413FB" w:rsidP="00526CBE">
      <w:pPr>
        <w:spacing w:after="0" w:line="240" w:lineRule="auto"/>
        <w:jc w:val="both"/>
        <w:rPr>
          <w:rFonts w:eastAsia="Times New Roman" w:cstheme="minorHAnsi"/>
          <w:b/>
          <w:sz w:val="20"/>
          <w:szCs w:val="20"/>
        </w:rPr>
      </w:pPr>
    </w:p>
    <w:p w14:paraId="01EB9C8E" w14:textId="77777777" w:rsidR="001413FB" w:rsidRDefault="001413FB" w:rsidP="00526CBE">
      <w:pPr>
        <w:spacing w:after="0" w:line="240" w:lineRule="auto"/>
        <w:jc w:val="both"/>
        <w:rPr>
          <w:rFonts w:eastAsia="Times New Roman" w:cstheme="minorHAnsi"/>
          <w:b/>
          <w:sz w:val="20"/>
          <w:szCs w:val="20"/>
        </w:rPr>
      </w:pPr>
    </w:p>
    <w:p w14:paraId="6F17058C" w14:textId="77777777" w:rsidR="001413FB" w:rsidRDefault="001413FB" w:rsidP="00526CBE">
      <w:pPr>
        <w:spacing w:after="0" w:line="240" w:lineRule="auto"/>
        <w:jc w:val="both"/>
        <w:rPr>
          <w:rFonts w:eastAsia="Times New Roman" w:cstheme="minorHAnsi"/>
          <w:b/>
          <w:sz w:val="20"/>
          <w:szCs w:val="20"/>
        </w:rPr>
      </w:pPr>
    </w:p>
    <w:p w14:paraId="19AC18DD" w14:textId="02115C85" w:rsidR="00526CBE" w:rsidRPr="001728BD" w:rsidRDefault="00526CBE" w:rsidP="00526CBE">
      <w:pPr>
        <w:spacing w:after="0" w:line="240" w:lineRule="auto"/>
        <w:jc w:val="both"/>
        <w:rPr>
          <w:rFonts w:eastAsia="Times New Roman" w:cstheme="minorHAnsi"/>
          <w:b/>
          <w:sz w:val="20"/>
          <w:szCs w:val="20"/>
        </w:rPr>
      </w:pPr>
      <w:r w:rsidRPr="001728BD">
        <w:rPr>
          <w:rFonts w:eastAsia="Times New Roman" w:cstheme="minorHAnsi"/>
          <w:b/>
          <w:sz w:val="20"/>
          <w:szCs w:val="20"/>
        </w:rPr>
        <w:t>PASTABA:</w:t>
      </w:r>
    </w:p>
    <w:p w14:paraId="7A42A8DA" w14:textId="77777777" w:rsidR="00526CBE" w:rsidRPr="001728BD" w:rsidRDefault="00526CBE" w:rsidP="00DA384E">
      <w:pPr>
        <w:pStyle w:val="Sraopastraipa"/>
        <w:numPr>
          <w:ilvl w:val="0"/>
          <w:numId w:val="17"/>
        </w:numPr>
        <w:spacing w:after="0" w:line="240" w:lineRule="auto"/>
        <w:jc w:val="both"/>
        <w:rPr>
          <w:rFonts w:eastAsia="Times New Roman" w:cstheme="minorHAnsi"/>
          <w:b/>
          <w:sz w:val="20"/>
          <w:szCs w:val="20"/>
        </w:rPr>
      </w:pPr>
      <w:r w:rsidRPr="001728BD">
        <w:rPr>
          <w:rFonts w:eastAsia="Times New Roman" w:cstheme="minorHAnsi"/>
          <w:sz w:val="20"/>
          <w:szCs w:val="20"/>
        </w:rPr>
        <w:t xml:space="preserve">Pasiūlymas atmetamas, jei tiekėjas apie nustatytų reikalavimų atitikimą pateikia melagingą informaciją, kurią </w:t>
      </w:r>
      <w:r w:rsidR="0003139F">
        <w:rPr>
          <w:rFonts w:eastAsia="Times New Roman" w:cstheme="minorHAnsi"/>
          <w:sz w:val="20"/>
          <w:szCs w:val="20"/>
        </w:rPr>
        <w:t>Perkantysis subjektas</w:t>
      </w:r>
      <w:r w:rsidRPr="001728BD">
        <w:rPr>
          <w:rFonts w:eastAsia="Times New Roman" w:cstheme="minorHAnsi"/>
          <w:sz w:val="20"/>
          <w:szCs w:val="20"/>
        </w:rPr>
        <w:t xml:space="preserve"> gali įrodyti bet kokiomis teisėtomis priemonėmis.</w:t>
      </w:r>
    </w:p>
    <w:p w14:paraId="6A54B9D7" w14:textId="0576A79B" w:rsidR="00526CBE" w:rsidRPr="001728BD" w:rsidRDefault="00526CBE" w:rsidP="00DA384E">
      <w:pPr>
        <w:pStyle w:val="Sraopastraipa"/>
        <w:numPr>
          <w:ilvl w:val="0"/>
          <w:numId w:val="17"/>
        </w:numPr>
        <w:spacing w:after="0" w:line="240" w:lineRule="auto"/>
        <w:jc w:val="both"/>
        <w:rPr>
          <w:rFonts w:eastAsia="Times New Roman" w:cstheme="minorHAnsi"/>
          <w:b/>
          <w:sz w:val="20"/>
          <w:szCs w:val="20"/>
        </w:rPr>
      </w:pPr>
      <w:r w:rsidRPr="001728BD">
        <w:rPr>
          <w:rFonts w:eastAsia="Times New Roman" w:cstheme="minorHAnsi"/>
          <w:b/>
          <w:sz w:val="20"/>
          <w:szCs w:val="20"/>
        </w:rPr>
        <w:t>Jeigu Tiekėjas nurodys daugiau specialistų nei reikalaujama konkurso sąlygose tai bus vertinami visi pasiūlyti nurodyti specialistai, kurie privalės atitikti konkurso sąlygose nustatytus reikalavimus .</w:t>
      </w:r>
    </w:p>
    <w:p w14:paraId="4F6A56AE" w14:textId="77777777" w:rsidR="00526CBE" w:rsidRPr="001728BD" w:rsidRDefault="00526CBE" w:rsidP="00526CBE">
      <w:pPr>
        <w:spacing w:after="0" w:line="240" w:lineRule="auto"/>
        <w:jc w:val="right"/>
        <w:rPr>
          <w:rFonts w:eastAsia="Times New Roman" w:cstheme="minorHAnsi"/>
          <w:b/>
          <w:sz w:val="20"/>
          <w:szCs w:val="20"/>
        </w:rPr>
      </w:pPr>
      <w:bookmarkStart w:id="106" w:name="_Hlk148620863"/>
    </w:p>
    <w:p w14:paraId="3D8C286E" w14:textId="77777777" w:rsidR="00526CBE" w:rsidRPr="001728BD" w:rsidRDefault="00526CBE" w:rsidP="00526CBE">
      <w:pPr>
        <w:spacing w:after="0" w:line="240" w:lineRule="auto"/>
        <w:jc w:val="center"/>
        <w:rPr>
          <w:rFonts w:eastAsia="Times New Roman" w:cstheme="minorHAnsi"/>
          <w:sz w:val="20"/>
          <w:szCs w:val="20"/>
        </w:rPr>
      </w:pPr>
      <w:r w:rsidRPr="001728BD">
        <w:rPr>
          <w:rFonts w:eastAsia="Times New Roman" w:cstheme="minorHAnsi"/>
          <w:sz w:val="20"/>
          <w:szCs w:val="20"/>
        </w:rPr>
        <w:t xml:space="preserve"> _____________________________</w:t>
      </w:r>
      <w:r w:rsidRPr="001728BD">
        <w:rPr>
          <w:rFonts w:eastAsia="Times New Roman" w:cstheme="minorHAnsi"/>
          <w:sz w:val="20"/>
          <w:szCs w:val="20"/>
        </w:rPr>
        <w:tab/>
        <w:t>________</w:t>
      </w:r>
      <w:r w:rsidRPr="001728BD">
        <w:rPr>
          <w:rFonts w:eastAsia="Times New Roman" w:cstheme="minorHAnsi"/>
          <w:sz w:val="20"/>
          <w:szCs w:val="20"/>
        </w:rPr>
        <w:tab/>
        <w:t xml:space="preserve">         __________________</w:t>
      </w:r>
    </w:p>
    <w:p w14:paraId="44F7C7EC" w14:textId="77777777" w:rsidR="00526CBE" w:rsidRPr="001728BD" w:rsidRDefault="00526CBE" w:rsidP="00FE1075">
      <w:pPr>
        <w:spacing w:after="0" w:line="240" w:lineRule="auto"/>
        <w:ind w:hanging="142"/>
        <w:jc w:val="center"/>
        <w:rPr>
          <w:rFonts w:cstheme="minorHAnsi"/>
          <w:sz w:val="20"/>
          <w:szCs w:val="20"/>
        </w:rPr>
      </w:pPr>
      <w:r w:rsidRPr="001728BD">
        <w:rPr>
          <w:rFonts w:eastAsia="Times New Roman" w:cstheme="minorHAnsi"/>
          <w:i/>
          <w:sz w:val="20"/>
          <w:szCs w:val="20"/>
        </w:rPr>
        <w:t xml:space="preserve">         (</w:t>
      </w:r>
      <w:r w:rsidR="00BE5C22">
        <w:rPr>
          <w:rFonts w:eastAsia="Times New Roman" w:cstheme="minorHAnsi"/>
          <w:i/>
          <w:sz w:val="20"/>
          <w:szCs w:val="20"/>
        </w:rPr>
        <w:t xml:space="preserve">vadovo arba </w:t>
      </w:r>
      <w:r w:rsidRPr="001728BD">
        <w:rPr>
          <w:rFonts w:eastAsia="Times New Roman" w:cstheme="minorHAnsi"/>
          <w:i/>
          <w:sz w:val="20"/>
          <w:szCs w:val="20"/>
        </w:rPr>
        <w:t>įgalioto asmens pareigos)                       (parašas)</w:t>
      </w:r>
      <w:r w:rsidRPr="001728BD">
        <w:rPr>
          <w:rFonts w:eastAsia="Times New Roman" w:cstheme="minorHAnsi"/>
          <w:i/>
          <w:sz w:val="20"/>
          <w:szCs w:val="20"/>
        </w:rPr>
        <w:tab/>
        <w:t xml:space="preserve">    (vardas ir pavardė)</w:t>
      </w:r>
      <w:bookmarkEnd w:id="106"/>
    </w:p>
    <w:p w14:paraId="6803CD23" w14:textId="77777777" w:rsidR="0093708A" w:rsidRDefault="0093708A" w:rsidP="00526CBE">
      <w:pPr>
        <w:tabs>
          <w:tab w:val="left" w:pos="1145"/>
        </w:tabs>
        <w:rPr>
          <w:rFonts w:cstheme="minorHAnsi"/>
          <w:sz w:val="20"/>
          <w:szCs w:val="20"/>
        </w:rPr>
        <w:sectPr w:rsidR="0093708A" w:rsidSect="0093708A">
          <w:pgSz w:w="15840" w:h="12240" w:orient="landscape"/>
          <w:pgMar w:top="1701" w:right="675" w:bottom="567" w:left="1134" w:header="720" w:footer="720" w:gutter="0"/>
          <w:cols w:space="720"/>
          <w:titlePg/>
          <w:docGrid w:linePitch="360"/>
        </w:sectPr>
      </w:pPr>
    </w:p>
    <w:p w14:paraId="2FD443C2" w14:textId="420F43C7" w:rsidR="00FE1075" w:rsidRPr="00362F53" w:rsidRDefault="009E5549" w:rsidP="00362F53">
      <w:pPr>
        <w:pStyle w:val="Antrat2"/>
        <w:ind w:left="5103"/>
        <w:jc w:val="right"/>
        <w:rPr>
          <w:rFonts w:asciiTheme="minorHAnsi" w:eastAsia="Calibri" w:hAnsiTheme="minorHAnsi" w:cstheme="minorHAnsi"/>
          <w:color w:val="0070C0"/>
          <w:sz w:val="21"/>
          <w:szCs w:val="21"/>
        </w:rPr>
      </w:pPr>
      <w:r>
        <w:rPr>
          <w:rFonts w:cstheme="minorHAnsi"/>
          <w:sz w:val="20"/>
          <w:szCs w:val="20"/>
        </w:rPr>
        <w:lastRenderedPageBreak/>
        <w:tab/>
      </w:r>
      <w:bookmarkStart w:id="107" w:name="_Hlk206390991"/>
      <w:r w:rsidRPr="00362F53">
        <w:rPr>
          <w:rFonts w:asciiTheme="minorHAnsi" w:eastAsia="Calibri" w:hAnsiTheme="minorHAnsi" w:cstheme="minorHAnsi"/>
          <w:color w:val="0070C0"/>
          <w:sz w:val="21"/>
          <w:szCs w:val="21"/>
        </w:rPr>
        <w:t xml:space="preserve">                         </w:t>
      </w:r>
      <w:bookmarkStart w:id="108" w:name="_Toc209450478"/>
      <w:r w:rsidR="00FE1075" w:rsidRPr="00362F53">
        <w:rPr>
          <w:rFonts w:asciiTheme="minorHAnsi" w:eastAsia="Calibri" w:hAnsiTheme="minorHAnsi" w:cstheme="minorHAnsi"/>
          <w:color w:val="0070C0"/>
          <w:sz w:val="21"/>
          <w:szCs w:val="21"/>
        </w:rPr>
        <w:t xml:space="preserve">Pirkimo sąlygų </w:t>
      </w:r>
      <w:r w:rsidR="00A807F0" w:rsidRPr="00362F53">
        <w:rPr>
          <w:rFonts w:asciiTheme="minorHAnsi" w:eastAsia="Calibri" w:hAnsiTheme="minorHAnsi" w:cstheme="minorHAnsi"/>
          <w:color w:val="0070C0"/>
          <w:sz w:val="21"/>
          <w:szCs w:val="21"/>
        </w:rPr>
        <w:t>1</w:t>
      </w:r>
      <w:r w:rsidR="008D430B" w:rsidRPr="00362F53">
        <w:rPr>
          <w:rFonts w:asciiTheme="minorHAnsi" w:eastAsia="Calibri" w:hAnsiTheme="minorHAnsi" w:cstheme="minorHAnsi"/>
          <w:color w:val="0070C0"/>
          <w:sz w:val="21"/>
          <w:szCs w:val="21"/>
        </w:rPr>
        <w:t>5</w:t>
      </w:r>
      <w:r w:rsidR="00A807F0" w:rsidRPr="00362F53">
        <w:rPr>
          <w:rFonts w:asciiTheme="minorHAnsi" w:eastAsia="Calibri" w:hAnsiTheme="minorHAnsi" w:cstheme="minorHAnsi"/>
          <w:color w:val="0070C0"/>
          <w:sz w:val="21"/>
          <w:szCs w:val="21"/>
        </w:rPr>
        <w:t xml:space="preserve"> </w:t>
      </w:r>
      <w:r w:rsidR="00FE1075" w:rsidRPr="00362F53">
        <w:rPr>
          <w:rFonts w:asciiTheme="minorHAnsi" w:eastAsia="Calibri" w:hAnsiTheme="minorHAnsi" w:cstheme="minorHAnsi"/>
          <w:color w:val="0070C0"/>
          <w:sz w:val="21"/>
          <w:szCs w:val="21"/>
        </w:rPr>
        <w:t>priedas „Vartojamos energijos kiekio garantija“</w:t>
      </w:r>
      <w:bookmarkEnd w:id="108"/>
    </w:p>
    <w:p w14:paraId="7D383D78" w14:textId="77777777" w:rsidR="00FE1075" w:rsidRPr="007A0478" w:rsidRDefault="00FE1075" w:rsidP="00FE1075">
      <w:pPr>
        <w:tabs>
          <w:tab w:val="left" w:pos="1145"/>
        </w:tabs>
        <w:jc w:val="center"/>
        <w:rPr>
          <w:rFonts w:cstheme="minorHAnsi"/>
          <w:b/>
          <w:bCs/>
          <w:sz w:val="22"/>
          <w:szCs w:val="22"/>
        </w:rPr>
      </w:pPr>
      <w:r w:rsidRPr="007A0478">
        <w:rPr>
          <w:rFonts w:cstheme="minorHAnsi"/>
          <w:b/>
          <w:bCs/>
          <w:sz w:val="22"/>
          <w:szCs w:val="22"/>
        </w:rPr>
        <w:t>VARTOJAMOS ENERGIJOS KIEKIO GARANTIJA</w:t>
      </w:r>
    </w:p>
    <w:p w14:paraId="719B162F" w14:textId="1AF3AD76" w:rsidR="00FE1075" w:rsidRPr="0010191C" w:rsidRDefault="00FE1075" w:rsidP="00FE1075">
      <w:pPr>
        <w:tabs>
          <w:tab w:val="left" w:pos="1145"/>
        </w:tabs>
        <w:spacing w:after="0"/>
        <w:rPr>
          <w:rFonts w:cstheme="minorHAnsi"/>
          <w:strike/>
          <w:sz w:val="22"/>
          <w:szCs w:val="22"/>
        </w:rPr>
      </w:pPr>
      <w:r w:rsidRPr="0010191C">
        <w:rPr>
          <w:rFonts w:cstheme="minorHAnsi"/>
          <w:sz w:val="22"/>
          <w:szCs w:val="22"/>
        </w:rPr>
        <w:t>Mes, …………………………………,….., šiuo raštu užtikriname, kad vienus metus (12 mėn.) nuo</w:t>
      </w:r>
      <w:r w:rsidR="0010191C" w:rsidRPr="0010191C">
        <w:rPr>
          <w:rFonts w:cstheme="minorHAnsi"/>
          <w:sz w:val="22"/>
          <w:szCs w:val="22"/>
        </w:rPr>
        <w:t xml:space="preserve"> buitinių nuotekų </w:t>
      </w:r>
      <w:r w:rsidRPr="0010191C">
        <w:rPr>
          <w:rFonts w:cstheme="minorHAnsi"/>
          <w:sz w:val="22"/>
          <w:szCs w:val="22"/>
        </w:rPr>
        <w:t xml:space="preserve"> </w:t>
      </w:r>
      <w:r w:rsidR="0010191C" w:rsidRPr="0010191C">
        <w:rPr>
          <w:rFonts w:cstheme="minorHAnsi"/>
          <w:sz w:val="22"/>
          <w:szCs w:val="22"/>
        </w:rPr>
        <w:t xml:space="preserve">valymo </w:t>
      </w:r>
      <w:r w:rsidRPr="0010191C">
        <w:rPr>
          <w:rFonts w:cstheme="minorHAnsi"/>
          <w:sz w:val="22"/>
          <w:szCs w:val="22"/>
        </w:rPr>
        <w:t>įrenginių perdavimo Užsakovui valymo įrenginių vartojamos energijos kiekis neviršys garantuojamo konkretaus žemiau pateikiamo rodiklio</w:t>
      </w:r>
      <w:r w:rsidR="00826CCE" w:rsidRPr="0010191C">
        <w:rPr>
          <w:rFonts w:cstheme="minorHAnsi"/>
          <w:strike/>
          <w:sz w:val="22"/>
          <w:szCs w:val="22"/>
        </w:rPr>
        <w:t>.</w:t>
      </w:r>
    </w:p>
    <w:p w14:paraId="65AEF0FF" w14:textId="77777777" w:rsidR="00FE1075" w:rsidRPr="0010191C" w:rsidRDefault="00FE1075" w:rsidP="00FE1075">
      <w:pPr>
        <w:tabs>
          <w:tab w:val="left" w:pos="1145"/>
        </w:tabs>
        <w:spacing w:after="0"/>
        <w:rPr>
          <w:rFonts w:cstheme="minorHAnsi"/>
          <w:sz w:val="22"/>
          <w:szCs w:val="22"/>
        </w:rPr>
      </w:pPr>
    </w:p>
    <w:tbl>
      <w:tblPr>
        <w:tblW w:w="88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2194"/>
      </w:tblGrid>
      <w:tr w:rsidR="00FE1075" w:rsidRPr="0010191C" w14:paraId="4D0DCA2E" w14:textId="77777777" w:rsidTr="00A03F12">
        <w:trPr>
          <w:trHeight w:val="697"/>
        </w:trPr>
        <w:tc>
          <w:tcPr>
            <w:tcW w:w="6660" w:type="dxa"/>
            <w:tcBorders>
              <w:top w:val="single" w:sz="4" w:space="0" w:color="auto"/>
              <w:left w:val="single" w:sz="4" w:space="0" w:color="auto"/>
              <w:bottom w:val="single" w:sz="4" w:space="0" w:color="auto"/>
              <w:right w:val="single" w:sz="4" w:space="0" w:color="auto"/>
            </w:tcBorders>
          </w:tcPr>
          <w:p w14:paraId="03606472" w14:textId="48B2ECF5" w:rsidR="00FE1075" w:rsidRPr="0010191C" w:rsidRDefault="00FE1075" w:rsidP="00A03F12">
            <w:pPr>
              <w:tabs>
                <w:tab w:val="left" w:pos="1145"/>
              </w:tabs>
              <w:spacing w:after="0"/>
              <w:rPr>
                <w:rFonts w:cstheme="minorHAnsi"/>
                <w:sz w:val="22"/>
                <w:szCs w:val="22"/>
              </w:rPr>
            </w:pPr>
            <w:r w:rsidRPr="0010191C">
              <w:rPr>
                <w:rFonts w:cstheme="minorHAnsi"/>
                <w:sz w:val="22"/>
                <w:szCs w:val="22"/>
              </w:rPr>
              <w:t xml:space="preserve">Specifinis energijos suvartojimas sumažinimo deguonies suvartojimo potencialo (DSP) mato vienetui, kWh / </w:t>
            </w:r>
            <w:proofErr w:type="spellStart"/>
            <w:r w:rsidRPr="0010191C">
              <w:rPr>
                <w:rFonts w:cstheme="minorHAnsi"/>
                <w:sz w:val="22"/>
                <w:szCs w:val="22"/>
              </w:rPr>
              <w:t>DSP</w:t>
            </w:r>
            <w:r w:rsidRPr="0010191C">
              <w:rPr>
                <w:rFonts w:cstheme="minorHAnsi"/>
                <w:sz w:val="22"/>
                <w:szCs w:val="22"/>
                <w:vertAlign w:val="subscript"/>
              </w:rPr>
              <w:t>p</w:t>
            </w:r>
            <w:proofErr w:type="spellEnd"/>
            <w:r w:rsidR="00B20AD6" w:rsidRPr="0010191C">
              <w:rPr>
                <w:rFonts w:cstheme="minorHAnsi"/>
                <w:sz w:val="22"/>
                <w:szCs w:val="22"/>
                <w:vertAlign w:val="subscript"/>
              </w:rPr>
              <w:t xml:space="preserve">  </w:t>
            </w:r>
            <w:r w:rsidR="00B20AD6" w:rsidRPr="0010191C">
              <w:rPr>
                <w:rFonts w:cstheme="minorHAnsi"/>
                <w:sz w:val="22"/>
                <w:szCs w:val="22"/>
              </w:rPr>
              <w:t xml:space="preserve"> </w:t>
            </w:r>
          </w:p>
        </w:tc>
        <w:tc>
          <w:tcPr>
            <w:tcW w:w="2194" w:type="dxa"/>
            <w:tcBorders>
              <w:top w:val="single" w:sz="4" w:space="0" w:color="auto"/>
              <w:left w:val="single" w:sz="4" w:space="0" w:color="auto"/>
              <w:bottom w:val="single" w:sz="4" w:space="0" w:color="auto"/>
              <w:right w:val="single" w:sz="4" w:space="0" w:color="auto"/>
            </w:tcBorders>
          </w:tcPr>
          <w:p w14:paraId="23FA1BEB" w14:textId="145B456D" w:rsidR="00FE1075" w:rsidRPr="0010191C" w:rsidRDefault="00FE1075" w:rsidP="00FE1075">
            <w:pPr>
              <w:tabs>
                <w:tab w:val="left" w:pos="1145"/>
              </w:tabs>
              <w:spacing w:after="0"/>
              <w:rPr>
                <w:rFonts w:cstheme="minorHAnsi"/>
                <w:b/>
                <w:sz w:val="22"/>
                <w:szCs w:val="22"/>
              </w:rPr>
            </w:pPr>
          </w:p>
        </w:tc>
      </w:tr>
    </w:tbl>
    <w:p w14:paraId="5081D4CC" w14:textId="13394282" w:rsidR="00A03F12" w:rsidRDefault="00A03F12" w:rsidP="00FE1075">
      <w:pPr>
        <w:tabs>
          <w:tab w:val="left" w:pos="1145"/>
        </w:tabs>
        <w:spacing w:after="0"/>
        <w:rPr>
          <w:rFonts w:cstheme="minorHAnsi"/>
          <w:sz w:val="22"/>
          <w:szCs w:val="22"/>
        </w:rPr>
      </w:pPr>
      <w:r w:rsidRPr="0010191C">
        <w:rPr>
          <w:rFonts w:cstheme="minorHAnsi"/>
          <w:sz w:val="22"/>
          <w:szCs w:val="22"/>
        </w:rPr>
        <w:t>PASTABA: įrašoma iš 10 arba 11 priedo, pagal konkrečią POD</w:t>
      </w:r>
      <w:r>
        <w:rPr>
          <w:rFonts w:cstheme="minorHAnsi"/>
          <w:sz w:val="22"/>
          <w:szCs w:val="22"/>
        </w:rPr>
        <w:t>.</w:t>
      </w:r>
    </w:p>
    <w:p w14:paraId="45ADD96B" w14:textId="0ACF5F25" w:rsidR="00FE1075" w:rsidRPr="0010191C" w:rsidRDefault="00FE1075" w:rsidP="00FE1075">
      <w:pPr>
        <w:tabs>
          <w:tab w:val="left" w:pos="1145"/>
        </w:tabs>
        <w:spacing w:after="0"/>
        <w:rPr>
          <w:rFonts w:cstheme="minorHAnsi"/>
          <w:sz w:val="22"/>
          <w:szCs w:val="22"/>
        </w:rPr>
      </w:pPr>
      <w:r w:rsidRPr="0010191C">
        <w:rPr>
          <w:rFonts w:cstheme="minorHAnsi"/>
          <w:sz w:val="22"/>
          <w:szCs w:val="22"/>
        </w:rPr>
        <w:t>Mes patvirtiname, kad sutinkame, jog perteklinis elektros energijos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energijos savikainą, kaip yra nurodyta žemiau:</w:t>
      </w:r>
    </w:p>
    <w:p w14:paraId="397AB10B" w14:textId="77777777" w:rsidR="00FE1075" w:rsidRPr="0010191C" w:rsidRDefault="00FE1075" w:rsidP="00FE1075">
      <w:pPr>
        <w:tabs>
          <w:tab w:val="left" w:pos="1145"/>
        </w:tabs>
        <w:spacing w:after="0"/>
        <w:rPr>
          <w:rFonts w:cstheme="minorHAnsi"/>
          <w:sz w:val="22"/>
          <w:szCs w:val="22"/>
        </w:rPr>
      </w:pPr>
      <w:r w:rsidRPr="0010191C">
        <w:rPr>
          <w:rFonts w:cstheme="minorHAnsi"/>
          <w:sz w:val="22"/>
          <w:szCs w:val="22"/>
        </w:rPr>
        <w:t>Bauda, P = KK*(</w:t>
      </w:r>
      <w:proofErr w:type="spellStart"/>
      <w:r w:rsidRPr="0010191C">
        <w:rPr>
          <w:rFonts w:cstheme="minorHAnsi"/>
          <w:sz w:val="22"/>
          <w:szCs w:val="22"/>
        </w:rPr>
        <w:t>A</w:t>
      </w:r>
      <w:r w:rsidRPr="0010191C">
        <w:rPr>
          <w:rFonts w:cstheme="minorHAnsi"/>
          <w:sz w:val="22"/>
          <w:szCs w:val="22"/>
          <w:vertAlign w:val="subscript"/>
        </w:rPr>
        <w:t>sp</w:t>
      </w:r>
      <w:proofErr w:type="spellEnd"/>
      <w:r w:rsidRPr="0010191C">
        <w:rPr>
          <w:rFonts w:cstheme="minorHAnsi"/>
          <w:sz w:val="22"/>
          <w:szCs w:val="22"/>
        </w:rPr>
        <w:t xml:space="preserve"> – </w:t>
      </w:r>
      <w:proofErr w:type="spellStart"/>
      <w:r w:rsidRPr="0010191C">
        <w:rPr>
          <w:rFonts w:cstheme="minorHAnsi"/>
          <w:sz w:val="22"/>
          <w:szCs w:val="22"/>
        </w:rPr>
        <w:t>G</w:t>
      </w:r>
      <w:r w:rsidRPr="0010191C">
        <w:rPr>
          <w:rFonts w:cstheme="minorHAnsi"/>
          <w:sz w:val="22"/>
          <w:szCs w:val="22"/>
          <w:vertAlign w:val="subscript"/>
        </w:rPr>
        <w:t>sp</w:t>
      </w:r>
      <w:proofErr w:type="spellEnd"/>
      <w:r w:rsidRPr="0010191C">
        <w:rPr>
          <w:rFonts w:cstheme="minorHAnsi"/>
          <w:sz w:val="22"/>
          <w:szCs w:val="22"/>
        </w:rPr>
        <w:t>)*</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*[e];</w:t>
      </w:r>
    </w:p>
    <w:p w14:paraId="32E6BE4D" w14:textId="77777777" w:rsidR="00FE1075" w:rsidRPr="0010191C" w:rsidRDefault="00FE1075" w:rsidP="00FE1075">
      <w:pPr>
        <w:tabs>
          <w:tab w:val="left" w:pos="1145"/>
        </w:tabs>
        <w:spacing w:after="0"/>
        <w:rPr>
          <w:rFonts w:cstheme="minorHAnsi"/>
          <w:i/>
          <w:iCs/>
          <w:sz w:val="22"/>
          <w:szCs w:val="22"/>
        </w:rPr>
      </w:pPr>
      <w:r w:rsidRPr="0010191C">
        <w:rPr>
          <w:rFonts w:cstheme="minorHAnsi"/>
          <w:i/>
          <w:iCs/>
          <w:sz w:val="22"/>
          <w:szCs w:val="22"/>
        </w:rPr>
        <w:t>kai:</w:t>
      </w:r>
    </w:p>
    <w:p w14:paraId="591F5881" w14:textId="77777777" w:rsidR="00FE1075" w:rsidRPr="0010191C" w:rsidRDefault="00FE1075" w:rsidP="00FE1075">
      <w:pPr>
        <w:tabs>
          <w:tab w:val="left" w:pos="1145"/>
        </w:tabs>
        <w:spacing w:after="0"/>
        <w:rPr>
          <w:rFonts w:cstheme="minorHAnsi"/>
          <w:sz w:val="22"/>
          <w:szCs w:val="22"/>
        </w:rPr>
      </w:pPr>
      <w:r w:rsidRPr="0010191C">
        <w:rPr>
          <w:rFonts w:cstheme="minorHAnsi"/>
          <w:sz w:val="22"/>
          <w:szCs w:val="22"/>
        </w:rPr>
        <w:t>KK = kapitalizacijos koeficientas</w:t>
      </w:r>
    </w:p>
    <w:p w14:paraId="2293201C" w14:textId="77777777" w:rsidR="00FE1075" w:rsidRPr="0010191C" w:rsidRDefault="00FE1075" w:rsidP="00FE1075">
      <w:pPr>
        <w:tabs>
          <w:tab w:val="left" w:pos="1145"/>
        </w:tabs>
        <w:spacing w:after="0"/>
        <w:rPr>
          <w:rFonts w:cstheme="minorHAnsi"/>
          <w:sz w:val="22"/>
          <w:szCs w:val="22"/>
        </w:rPr>
      </w:pPr>
      <w:proofErr w:type="spellStart"/>
      <w:r w:rsidRPr="0010191C">
        <w:rPr>
          <w:rFonts w:cstheme="minorHAnsi"/>
          <w:sz w:val="22"/>
          <w:szCs w:val="22"/>
        </w:rPr>
        <w:t>A</w:t>
      </w:r>
      <w:r w:rsidRPr="0010191C">
        <w:rPr>
          <w:rFonts w:cstheme="minorHAnsi"/>
          <w:sz w:val="22"/>
          <w:szCs w:val="22"/>
          <w:vertAlign w:val="subscript"/>
        </w:rPr>
        <w:t>sp</w:t>
      </w:r>
      <w:proofErr w:type="spellEnd"/>
      <w:r w:rsidRPr="0010191C">
        <w:rPr>
          <w:rFonts w:cstheme="minorHAnsi"/>
          <w:sz w:val="22"/>
          <w:szCs w:val="22"/>
        </w:rPr>
        <w:t xml:space="preserve"> = faktinis specifinis energijos vartojimas, esant faktiniam </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kWh/</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w:t>
      </w:r>
    </w:p>
    <w:p w14:paraId="0143A473" w14:textId="77777777" w:rsidR="00FE1075" w:rsidRPr="0010191C" w:rsidRDefault="00FE1075" w:rsidP="00FE1075">
      <w:pPr>
        <w:tabs>
          <w:tab w:val="left" w:pos="1145"/>
        </w:tabs>
        <w:spacing w:after="0"/>
        <w:rPr>
          <w:rFonts w:cstheme="minorHAnsi"/>
          <w:sz w:val="22"/>
          <w:szCs w:val="22"/>
        </w:rPr>
      </w:pPr>
      <w:proofErr w:type="spellStart"/>
      <w:r w:rsidRPr="0010191C">
        <w:rPr>
          <w:rFonts w:cstheme="minorHAnsi"/>
          <w:sz w:val="22"/>
          <w:szCs w:val="22"/>
        </w:rPr>
        <w:t>G</w:t>
      </w:r>
      <w:r w:rsidRPr="0010191C">
        <w:rPr>
          <w:rFonts w:cstheme="minorHAnsi"/>
          <w:sz w:val="22"/>
          <w:szCs w:val="22"/>
          <w:vertAlign w:val="subscript"/>
        </w:rPr>
        <w:t>sp</w:t>
      </w:r>
      <w:proofErr w:type="spellEnd"/>
      <w:r w:rsidRPr="0010191C">
        <w:rPr>
          <w:rFonts w:cstheme="minorHAnsi"/>
          <w:sz w:val="22"/>
          <w:szCs w:val="22"/>
        </w:rPr>
        <w:t xml:space="preserve"> = garantuojamas specifinis energijos vartojimas, kWh/</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xml:space="preserve"> = [c];</w:t>
      </w:r>
    </w:p>
    <w:p w14:paraId="1B086DD4" w14:textId="77777777" w:rsidR="00FE1075" w:rsidRPr="0010191C" w:rsidRDefault="00FE1075" w:rsidP="00FE1075">
      <w:pPr>
        <w:tabs>
          <w:tab w:val="left" w:pos="1145"/>
        </w:tabs>
        <w:spacing w:after="0"/>
        <w:rPr>
          <w:rFonts w:cstheme="minorHAnsi"/>
          <w:sz w:val="22"/>
          <w:szCs w:val="22"/>
        </w:rPr>
      </w:pP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xml:space="preserve"> = projektinė </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xml:space="preserve"> reikšmė, esant projektiniam srautui ir krūviui;</w:t>
      </w:r>
    </w:p>
    <w:p w14:paraId="2D6A0B46" w14:textId="77777777" w:rsidR="00FE1075" w:rsidRPr="0010191C" w:rsidRDefault="00FE1075" w:rsidP="00FE1075">
      <w:pPr>
        <w:tabs>
          <w:tab w:val="left" w:pos="1145"/>
        </w:tabs>
        <w:spacing w:after="0"/>
        <w:rPr>
          <w:rFonts w:cstheme="minorHAnsi"/>
          <w:sz w:val="22"/>
          <w:szCs w:val="22"/>
        </w:rPr>
      </w:pPr>
      <w:r w:rsidRPr="0010191C">
        <w:rPr>
          <w:rFonts w:cstheme="minorHAnsi"/>
          <w:sz w:val="22"/>
          <w:szCs w:val="22"/>
        </w:rPr>
        <w:t>[e] = energijos savikaina.</w:t>
      </w:r>
    </w:p>
    <w:p w14:paraId="583F56AE" w14:textId="52895F39" w:rsidR="00013F04" w:rsidRPr="0010191C" w:rsidRDefault="0010191C" w:rsidP="00FE1075">
      <w:pPr>
        <w:tabs>
          <w:tab w:val="left" w:pos="1145"/>
        </w:tabs>
        <w:spacing w:after="0"/>
        <w:rPr>
          <w:rFonts w:cstheme="minorHAnsi"/>
          <w:sz w:val="22"/>
          <w:szCs w:val="22"/>
        </w:rPr>
      </w:pPr>
      <w:r w:rsidRPr="0010191C">
        <w:rPr>
          <w:rFonts w:cstheme="minorHAnsi"/>
          <w:noProof/>
          <w:sz w:val="22"/>
          <w:szCs w:val="22"/>
        </w:rPr>
        <mc:AlternateContent>
          <mc:Choice Requires="wps">
            <w:drawing>
              <wp:anchor distT="0" distB="0" distL="114300" distR="114300" simplePos="0" relativeHeight="251659264" behindDoc="0" locked="0" layoutInCell="1" allowOverlap="1" wp14:anchorId="21EDC3C7" wp14:editId="67F2A391">
                <wp:simplePos x="0" y="0"/>
                <wp:positionH relativeFrom="column">
                  <wp:posOffset>-32385</wp:posOffset>
                </wp:positionH>
                <wp:positionV relativeFrom="paragraph">
                  <wp:posOffset>102235</wp:posOffset>
                </wp:positionV>
                <wp:extent cx="6029325" cy="2390775"/>
                <wp:effectExtent l="0" t="0" r="28575"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2390775"/>
                        </a:xfrm>
                        <a:prstGeom prst="rect">
                          <a:avLst/>
                        </a:prstGeom>
                        <a:solidFill>
                          <a:srgbClr val="FFFFFF"/>
                        </a:solidFill>
                        <a:ln w="9525">
                          <a:solidFill>
                            <a:srgbClr val="000000"/>
                          </a:solidFill>
                          <a:miter lim="800000"/>
                          <a:headEnd/>
                          <a:tailEnd/>
                        </a:ln>
                      </wps:spPr>
                      <wps:txbx>
                        <w:txbxContent>
                          <w:p w14:paraId="16FCEEE9" w14:textId="21226B0F" w:rsidR="00FE1075" w:rsidRPr="001E4218" w:rsidRDefault="00FE1075" w:rsidP="0010191C">
                            <w:pPr>
                              <w:spacing w:after="0" w:line="240" w:lineRule="auto"/>
                              <w:rPr>
                                <w:i/>
                                <w:iCs/>
                                <w:sz w:val="22"/>
                                <w:szCs w:val="22"/>
                              </w:rPr>
                            </w:pPr>
                            <w:r>
                              <w:rPr>
                                <w:b/>
                                <w:bCs/>
                                <w:sz w:val="22"/>
                                <w:szCs w:val="22"/>
                              </w:rPr>
                              <w:t>Pavyzdys</w:t>
                            </w:r>
                            <w:r w:rsidR="00B20AD6">
                              <w:rPr>
                                <w:b/>
                                <w:bCs/>
                                <w:sz w:val="22"/>
                                <w:szCs w:val="22"/>
                              </w:rPr>
                              <w:t xml:space="preserve"> </w:t>
                            </w:r>
                            <w:r w:rsidR="00B20AD6" w:rsidRPr="001E4218">
                              <w:rPr>
                                <w:i/>
                                <w:iCs/>
                                <w:sz w:val="22"/>
                                <w:szCs w:val="22"/>
                              </w:rPr>
                              <w:t xml:space="preserve">(pateiktas kaip skaičiavimo principas, nurodyti dydžiai </w:t>
                            </w:r>
                            <w:r w:rsidR="00387589" w:rsidRPr="001E4218">
                              <w:rPr>
                                <w:i/>
                                <w:iCs/>
                                <w:sz w:val="22"/>
                                <w:szCs w:val="22"/>
                              </w:rPr>
                              <w:t>neturi būti naudojami konkrečiose situacijose)</w:t>
                            </w:r>
                          </w:p>
                          <w:p w14:paraId="00662D73" w14:textId="77777777" w:rsidR="00FE1075" w:rsidRDefault="00FE1075" w:rsidP="0010191C">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6AEA4F38" w14:textId="77777777" w:rsidR="00FE1075" w:rsidRPr="00CF079B" w:rsidRDefault="00FE1075" w:rsidP="0010191C">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39EE0B43" w14:textId="77777777" w:rsidR="00FE1075" w:rsidRDefault="00FE1075" w:rsidP="0010191C">
                            <w:pPr>
                              <w:spacing w:after="0" w:line="240" w:lineRule="auto"/>
                              <w:rPr>
                                <w:sz w:val="22"/>
                                <w:szCs w:val="22"/>
                              </w:rPr>
                            </w:pPr>
                            <w:r>
                              <w:rPr>
                                <w:sz w:val="22"/>
                                <w:szCs w:val="22"/>
                              </w:rPr>
                              <w:t>Per metus suvartotas elektros energijos kiekis – 7 574 377 kWh;</w:t>
                            </w:r>
                          </w:p>
                          <w:p w14:paraId="7C32CB33" w14:textId="77777777" w:rsidR="00FE1075" w:rsidRDefault="00FE1075" w:rsidP="0010191C">
                            <w:pPr>
                              <w:spacing w:after="0" w:line="240" w:lineRule="auto"/>
                              <w:rPr>
                                <w:sz w:val="22"/>
                                <w:szCs w:val="22"/>
                              </w:rPr>
                            </w:pPr>
                            <w:r>
                              <w:rPr>
                                <w:sz w:val="22"/>
                                <w:szCs w:val="22"/>
                              </w:rPr>
                              <w:t>Metiniai įtekėjusių teršalų kiekiai:</w:t>
                            </w:r>
                          </w:p>
                          <w:p w14:paraId="43AA56C4"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78CF8520" w14:textId="77777777" w:rsidR="00FE1075" w:rsidRDefault="00FE1075" w:rsidP="0010191C">
                            <w:pPr>
                              <w:spacing w:after="0" w:line="240" w:lineRule="auto"/>
                              <w:rPr>
                                <w:sz w:val="22"/>
                                <w:szCs w:val="22"/>
                              </w:rPr>
                            </w:pPr>
                            <w:r>
                              <w:rPr>
                                <w:sz w:val="22"/>
                                <w:szCs w:val="22"/>
                              </w:rPr>
                              <w:t>Metiniai išleistų su valytomis nuotekomis teršalų kiekiai:</w:t>
                            </w:r>
                          </w:p>
                          <w:p w14:paraId="4C331A5B"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F86E71A" w14:textId="77777777" w:rsidR="00FE1075" w:rsidRDefault="00FE1075" w:rsidP="0010191C">
                            <w:pPr>
                              <w:spacing w:after="0" w:line="24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555CCCAD" w14:textId="77777777" w:rsidR="00FE1075" w:rsidRDefault="00FE1075" w:rsidP="0010191C">
                            <w:pPr>
                              <w:spacing w:after="0" w:line="24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6424E8D4" w14:textId="77777777" w:rsidR="00FE1075" w:rsidRDefault="00FE1075" w:rsidP="0010191C">
                            <w:pPr>
                              <w:spacing w:after="0" w:line="240" w:lineRule="auto"/>
                              <w:rPr>
                                <w:sz w:val="22"/>
                                <w:szCs w:val="22"/>
                                <w:u w:val="single"/>
                              </w:rPr>
                            </w:pPr>
                            <w:r>
                              <w:rPr>
                                <w:sz w:val="22"/>
                                <w:szCs w:val="22"/>
                                <w:u w:val="single"/>
                              </w:rPr>
                              <w:t>Baudos dydis:</w:t>
                            </w:r>
                          </w:p>
                          <w:p w14:paraId="77050100" w14:textId="77777777" w:rsidR="00FE1075" w:rsidRDefault="00FE1075" w:rsidP="0010191C">
                            <w:pPr>
                              <w:spacing w:after="0" w:line="240" w:lineRule="auto"/>
                              <w:rPr>
                                <w:sz w:val="22"/>
                                <w:szCs w:val="22"/>
                              </w:rPr>
                            </w:pPr>
                            <w:r>
                              <w:rPr>
                                <w:sz w:val="22"/>
                                <w:szCs w:val="22"/>
                              </w:rPr>
                              <w:t>P=12*(125-120)*72 510*0,2=870 120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DC3C7" id="_x0000_t202" coordsize="21600,21600" o:spt="202" path="m,l,21600r21600,l21600,xe">
                <v:stroke joinstyle="miter"/>
                <v:path gradientshapeok="t" o:connecttype="rect"/>
              </v:shapetype>
              <v:shape id="Text Box 2" o:spid="_x0000_s1026" type="#_x0000_t202" style="position:absolute;margin-left:-2.55pt;margin-top:8.05pt;width:474.75pt;height:18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">
                <v:textbox>
                  <w:txbxContent>
                    <w:p w14:paraId="16FCEEE9" w14:textId="21226B0F" w:rsidR="00FE1075" w:rsidRPr="001E4218" w:rsidRDefault="00FE1075" w:rsidP="0010191C">
                      <w:pPr>
                        <w:spacing w:after="0" w:line="240" w:lineRule="auto"/>
                        <w:rPr>
                          <w:i/>
                          <w:iCs/>
                          <w:sz w:val="22"/>
                          <w:szCs w:val="22"/>
                        </w:rPr>
                      </w:pPr>
                      <w:r>
                        <w:rPr>
                          <w:b/>
                          <w:bCs/>
                          <w:sz w:val="22"/>
                          <w:szCs w:val="22"/>
                        </w:rPr>
                        <w:t>Pavyzdys</w:t>
                      </w:r>
                      <w:r w:rsidR="00B20AD6">
                        <w:rPr>
                          <w:b/>
                          <w:bCs/>
                          <w:sz w:val="22"/>
                          <w:szCs w:val="22"/>
                        </w:rPr>
                        <w:t xml:space="preserve"> </w:t>
                      </w:r>
                      <w:r w:rsidR="00B20AD6" w:rsidRPr="001E4218">
                        <w:rPr>
                          <w:i/>
                          <w:iCs/>
                          <w:sz w:val="22"/>
                          <w:szCs w:val="22"/>
                        </w:rPr>
                        <w:t xml:space="preserve">(pateiktas kaip skaičiavimo principas, nurodyti dydžiai </w:t>
                      </w:r>
                      <w:r w:rsidR="00387589" w:rsidRPr="001E4218">
                        <w:rPr>
                          <w:i/>
                          <w:iCs/>
                          <w:sz w:val="22"/>
                          <w:szCs w:val="22"/>
                        </w:rPr>
                        <w:t>neturi būti naudojami konkrečiose situacijose)</w:t>
                      </w:r>
                    </w:p>
                    <w:p w14:paraId="00662D73" w14:textId="77777777" w:rsidR="00FE1075" w:rsidRDefault="00FE1075" w:rsidP="0010191C">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6AEA4F38" w14:textId="77777777" w:rsidR="00FE1075" w:rsidRPr="00CF079B" w:rsidRDefault="00FE1075" w:rsidP="0010191C">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39EE0B43" w14:textId="77777777" w:rsidR="00FE1075" w:rsidRDefault="00FE1075" w:rsidP="0010191C">
                      <w:pPr>
                        <w:spacing w:after="0" w:line="240" w:lineRule="auto"/>
                        <w:rPr>
                          <w:sz w:val="22"/>
                          <w:szCs w:val="22"/>
                        </w:rPr>
                      </w:pPr>
                      <w:r>
                        <w:rPr>
                          <w:sz w:val="22"/>
                          <w:szCs w:val="22"/>
                        </w:rPr>
                        <w:t>Per metus suvartotas elektros energijos kiekis – 7 574 377 kWh;</w:t>
                      </w:r>
                    </w:p>
                    <w:p w14:paraId="7C32CB33" w14:textId="77777777" w:rsidR="00FE1075" w:rsidRDefault="00FE1075" w:rsidP="0010191C">
                      <w:pPr>
                        <w:spacing w:after="0" w:line="240" w:lineRule="auto"/>
                        <w:rPr>
                          <w:sz w:val="22"/>
                          <w:szCs w:val="22"/>
                        </w:rPr>
                      </w:pPr>
                      <w:r>
                        <w:rPr>
                          <w:sz w:val="22"/>
                          <w:szCs w:val="22"/>
                        </w:rPr>
                        <w:t>Metiniai įtekėjusių teršalų kiekiai:</w:t>
                      </w:r>
                    </w:p>
                    <w:p w14:paraId="43AA56C4"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78CF8520" w14:textId="77777777" w:rsidR="00FE1075" w:rsidRDefault="00FE1075" w:rsidP="0010191C">
                      <w:pPr>
                        <w:spacing w:after="0" w:line="240" w:lineRule="auto"/>
                        <w:rPr>
                          <w:sz w:val="22"/>
                          <w:szCs w:val="22"/>
                        </w:rPr>
                      </w:pPr>
                      <w:r>
                        <w:rPr>
                          <w:sz w:val="22"/>
                          <w:szCs w:val="22"/>
                        </w:rPr>
                        <w:t>Metiniai išleistų su valytomis nuotekomis teršalų kiekiai:</w:t>
                      </w:r>
                    </w:p>
                    <w:p w14:paraId="4C331A5B"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F86E71A" w14:textId="77777777" w:rsidR="00FE1075" w:rsidRDefault="00FE1075" w:rsidP="0010191C">
                      <w:pPr>
                        <w:spacing w:after="0" w:line="24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555CCCAD" w14:textId="77777777" w:rsidR="00FE1075" w:rsidRDefault="00FE1075" w:rsidP="0010191C">
                      <w:pPr>
                        <w:spacing w:after="0" w:line="24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6424E8D4" w14:textId="77777777" w:rsidR="00FE1075" w:rsidRDefault="00FE1075" w:rsidP="0010191C">
                      <w:pPr>
                        <w:spacing w:after="0" w:line="240" w:lineRule="auto"/>
                        <w:rPr>
                          <w:sz w:val="22"/>
                          <w:szCs w:val="22"/>
                          <w:u w:val="single"/>
                        </w:rPr>
                      </w:pPr>
                      <w:r>
                        <w:rPr>
                          <w:sz w:val="22"/>
                          <w:szCs w:val="22"/>
                          <w:u w:val="single"/>
                        </w:rPr>
                        <w:t>Baudos dydis:</w:t>
                      </w:r>
                    </w:p>
                    <w:p w14:paraId="77050100" w14:textId="77777777" w:rsidR="00FE1075" w:rsidRDefault="00FE1075" w:rsidP="0010191C">
                      <w:pPr>
                        <w:spacing w:after="0" w:line="240" w:lineRule="auto"/>
                        <w:rPr>
                          <w:sz w:val="22"/>
                          <w:szCs w:val="22"/>
                        </w:rPr>
                      </w:pPr>
                      <w:r>
                        <w:rPr>
                          <w:sz w:val="22"/>
                          <w:szCs w:val="22"/>
                        </w:rPr>
                        <w:t>P=12*(125-120)*72 510*0,2=870 120 Eur.</w:t>
                      </w:r>
                    </w:p>
                  </w:txbxContent>
                </v:textbox>
              </v:shape>
            </w:pict>
          </mc:Fallback>
        </mc:AlternateContent>
      </w:r>
    </w:p>
    <w:p w14:paraId="10ED3608" w14:textId="4E85A667" w:rsidR="00FE1075" w:rsidRPr="0010191C" w:rsidRDefault="00FE1075" w:rsidP="00FE1075">
      <w:pPr>
        <w:tabs>
          <w:tab w:val="left" w:pos="1145"/>
        </w:tabs>
        <w:spacing w:after="0"/>
        <w:rPr>
          <w:rFonts w:cstheme="minorHAnsi"/>
          <w:sz w:val="22"/>
          <w:szCs w:val="22"/>
        </w:rPr>
      </w:pPr>
    </w:p>
    <w:p w14:paraId="773E8068" w14:textId="77777777" w:rsidR="00FE1075" w:rsidRPr="0010191C" w:rsidRDefault="00FE1075" w:rsidP="00FE1075">
      <w:pPr>
        <w:tabs>
          <w:tab w:val="left" w:pos="1145"/>
        </w:tabs>
        <w:spacing w:after="0"/>
        <w:rPr>
          <w:rFonts w:cstheme="minorHAnsi"/>
          <w:sz w:val="22"/>
          <w:szCs w:val="22"/>
        </w:rPr>
      </w:pPr>
    </w:p>
    <w:p w14:paraId="33D11C21" w14:textId="77777777" w:rsidR="00FE1075" w:rsidRPr="0010191C" w:rsidRDefault="00FE1075" w:rsidP="00FE1075">
      <w:pPr>
        <w:tabs>
          <w:tab w:val="left" w:pos="1145"/>
        </w:tabs>
        <w:spacing w:after="0"/>
        <w:rPr>
          <w:rFonts w:cstheme="minorHAnsi"/>
          <w:sz w:val="22"/>
          <w:szCs w:val="22"/>
        </w:rPr>
      </w:pPr>
    </w:p>
    <w:p w14:paraId="7830EBB0" w14:textId="77777777" w:rsidR="00FE1075" w:rsidRPr="0010191C" w:rsidRDefault="00FE1075" w:rsidP="00FE1075">
      <w:pPr>
        <w:tabs>
          <w:tab w:val="left" w:pos="1145"/>
        </w:tabs>
        <w:spacing w:after="0"/>
        <w:rPr>
          <w:rFonts w:cstheme="minorHAnsi"/>
          <w:sz w:val="22"/>
          <w:szCs w:val="22"/>
        </w:rPr>
      </w:pPr>
    </w:p>
    <w:p w14:paraId="07CEA6A4" w14:textId="77777777" w:rsidR="00FE1075" w:rsidRPr="0010191C" w:rsidRDefault="00FE1075" w:rsidP="00FE1075">
      <w:pPr>
        <w:tabs>
          <w:tab w:val="left" w:pos="1145"/>
        </w:tabs>
        <w:spacing w:after="0"/>
        <w:rPr>
          <w:rFonts w:cstheme="minorHAnsi"/>
          <w:sz w:val="22"/>
          <w:szCs w:val="22"/>
        </w:rPr>
      </w:pPr>
    </w:p>
    <w:p w14:paraId="1DDBA40B" w14:textId="77777777" w:rsidR="00FE1075" w:rsidRPr="0010191C" w:rsidRDefault="00FE1075" w:rsidP="00FE1075">
      <w:pPr>
        <w:tabs>
          <w:tab w:val="left" w:pos="1145"/>
        </w:tabs>
        <w:spacing w:after="0"/>
        <w:rPr>
          <w:rFonts w:cstheme="minorHAnsi"/>
          <w:sz w:val="22"/>
          <w:szCs w:val="22"/>
        </w:rPr>
      </w:pPr>
    </w:p>
    <w:p w14:paraId="0E30F1E5" w14:textId="77777777" w:rsidR="00FE1075" w:rsidRPr="0010191C" w:rsidRDefault="00FE1075" w:rsidP="00FE1075">
      <w:pPr>
        <w:tabs>
          <w:tab w:val="left" w:pos="1145"/>
        </w:tabs>
        <w:rPr>
          <w:rFonts w:cstheme="minorHAnsi"/>
          <w:sz w:val="22"/>
          <w:szCs w:val="22"/>
        </w:rPr>
      </w:pPr>
    </w:p>
    <w:p w14:paraId="06BCA501" w14:textId="77777777" w:rsidR="00FE1075" w:rsidRPr="0010191C" w:rsidRDefault="00FE1075" w:rsidP="00FE1075">
      <w:pPr>
        <w:tabs>
          <w:tab w:val="left" w:pos="1145"/>
        </w:tabs>
        <w:rPr>
          <w:rFonts w:cstheme="minorHAnsi"/>
          <w:sz w:val="22"/>
          <w:szCs w:val="22"/>
        </w:rPr>
      </w:pPr>
    </w:p>
    <w:p w14:paraId="0E12BD6E" w14:textId="77777777" w:rsidR="00FE1075" w:rsidRPr="0010191C" w:rsidRDefault="00FE1075" w:rsidP="00FE1075">
      <w:pPr>
        <w:tabs>
          <w:tab w:val="left" w:pos="1145"/>
        </w:tabs>
        <w:rPr>
          <w:rFonts w:cstheme="minorHAnsi"/>
          <w:sz w:val="22"/>
          <w:szCs w:val="22"/>
        </w:rPr>
      </w:pPr>
    </w:p>
    <w:p w14:paraId="7FF9E2EC" w14:textId="77777777" w:rsidR="00FE1075" w:rsidRPr="0010191C" w:rsidRDefault="00FE1075" w:rsidP="00FE1075">
      <w:pPr>
        <w:tabs>
          <w:tab w:val="left" w:pos="1145"/>
        </w:tabs>
        <w:rPr>
          <w:rFonts w:cstheme="minorHAnsi"/>
          <w:sz w:val="22"/>
          <w:szCs w:val="22"/>
        </w:rPr>
      </w:pPr>
    </w:p>
    <w:p w14:paraId="63E5AD93" w14:textId="3A24CF08" w:rsidR="00FE1075" w:rsidRPr="0010191C" w:rsidRDefault="00FE1075" w:rsidP="00FE1075">
      <w:pPr>
        <w:tabs>
          <w:tab w:val="left" w:pos="1145"/>
        </w:tabs>
        <w:rPr>
          <w:rFonts w:cstheme="minorHAnsi"/>
          <w:strike/>
          <w:sz w:val="22"/>
          <w:szCs w:val="22"/>
        </w:rPr>
      </w:pPr>
      <w:r w:rsidRPr="0010191C">
        <w:rPr>
          <w:rFonts w:cstheme="minorHAnsi"/>
          <w:sz w:val="22"/>
          <w:szCs w:val="22"/>
        </w:rPr>
        <w:t xml:space="preserve">Baudos tampa mokėtinomis </w:t>
      </w:r>
      <w:r w:rsidR="00387589" w:rsidRPr="0010191C">
        <w:rPr>
          <w:rFonts w:cstheme="minorHAnsi"/>
          <w:sz w:val="22"/>
          <w:szCs w:val="22"/>
        </w:rPr>
        <w:t>po 1 metų</w:t>
      </w:r>
      <w:r w:rsidR="000F5D49" w:rsidRPr="0010191C">
        <w:rPr>
          <w:rFonts w:cstheme="minorHAnsi"/>
          <w:sz w:val="22"/>
          <w:szCs w:val="22"/>
        </w:rPr>
        <w:t xml:space="preserve"> (12 mėn.)</w:t>
      </w:r>
      <w:r w:rsidR="00387589" w:rsidRPr="0010191C">
        <w:rPr>
          <w:rFonts w:cstheme="minorHAnsi"/>
          <w:sz w:val="22"/>
          <w:szCs w:val="22"/>
        </w:rPr>
        <w:t xml:space="preserve"> nuo perdavimo eksploatacijai datos.</w:t>
      </w:r>
      <w:r w:rsidRPr="0010191C">
        <w:rPr>
          <w:rFonts w:cstheme="minorHAnsi"/>
          <w:sz w:val="22"/>
          <w:szCs w:val="22"/>
        </w:rPr>
        <w:t xml:space="preserve"> </w:t>
      </w:r>
    </w:p>
    <w:p w14:paraId="7D40CC12" w14:textId="77777777" w:rsidR="00FE1075" w:rsidRPr="0010191C" w:rsidRDefault="00FE1075" w:rsidP="00FE1075">
      <w:pPr>
        <w:tabs>
          <w:tab w:val="left" w:pos="1145"/>
        </w:tabs>
        <w:rPr>
          <w:rFonts w:cstheme="minorHAnsi"/>
          <w:sz w:val="22"/>
          <w:szCs w:val="22"/>
        </w:rPr>
      </w:pPr>
      <w:r w:rsidRPr="0010191C">
        <w:rPr>
          <w:rFonts w:cstheme="minorHAnsi"/>
          <w:sz w:val="22"/>
          <w:szCs w:val="22"/>
        </w:rPr>
        <w:t>Vardas, pavardė, parašas: ..........................................................................………........</w:t>
      </w:r>
    </w:p>
    <w:p w14:paraId="39E1CF6B" w14:textId="77777777" w:rsidR="00FE1075" w:rsidRPr="0010191C" w:rsidRDefault="00FE1075" w:rsidP="00FE1075">
      <w:pPr>
        <w:tabs>
          <w:tab w:val="left" w:pos="1145"/>
        </w:tabs>
        <w:rPr>
          <w:rFonts w:cstheme="minorHAnsi"/>
          <w:sz w:val="22"/>
          <w:szCs w:val="22"/>
        </w:rPr>
      </w:pPr>
      <w:r w:rsidRPr="0010191C">
        <w:rPr>
          <w:rFonts w:cstheme="minorHAnsi"/>
          <w:sz w:val="22"/>
          <w:szCs w:val="22"/>
        </w:rPr>
        <w:t>(</w:t>
      </w:r>
      <w:r w:rsidRPr="0010191C">
        <w:rPr>
          <w:rFonts w:cstheme="minorHAnsi"/>
          <w:i/>
          <w:sz w:val="22"/>
          <w:szCs w:val="22"/>
        </w:rPr>
        <w:t>asmuo ar asmenys, įgalioti pasirašyti dalyvio vardu</w:t>
      </w:r>
      <w:r w:rsidRPr="0010191C">
        <w:rPr>
          <w:rFonts w:cstheme="minorHAnsi"/>
          <w:sz w:val="22"/>
          <w:szCs w:val="22"/>
        </w:rPr>
        <w:t>)</w:t>
      </w:r>
    </w:p>
    <w:p w14:paraId="26DEFF89" w14:textId="77777777" w:rsidR="00FE1075" w:rsidRPr="00F07997" w:rsidRDefault="00FE1075" w:rsidP="00FE1075">
      <w:pPr>
        <w:tabs>
          <w:tab w:val="left" w:pos="1145"/>
        </w:tabs>
        <w:rPr>
          <w:rFonts w:cstheme="minorHAnsi"/>
          <w:sz w:val="20"/>
          <w:szCs w:val="20"/>
          <w:lang w:val="en-US"/>
        </w:rPr>
      </w:pPr>
      <w:r w:rsidRPr="00FE1075">
        <w:rPr>
          <w:rFonts w:cstheme="minorHAnsi"/>
          <w:sz w:val="20"/>
          <w:szCs w:val="20"/>
        </w:rPr>
        <w:t>Data:</w:t>
      </w:r>
      <w:r w:rsidRPr="00FE1075">
        <w:rPr>
          <w:rFonts w:cstheme="minorHAnsi"/>
          <w:sz w:val="20"/>
          <w:szCs w:val="20"/>
        </w:rPr>
        <w:tab/>
        <w:t>.................................</w:t>
      </w:r>
    </w:p>
    <w:p w14:paraId="4D638723" w14:textId="3B762530" w:rsidR="00FE1075" w:rsidRPr="00780655" w:rsidRDefault="00FE1075" w:rsidP="00FE1075">
      <w:pPr>
        <w:pStyle w:val="Antrat2"/>
        <w:ind w:left="5103"/>
        <w:jc w:val="right"/>
        <w:rPr>
          <w:rFonts w:asciiTheme="minorHAnsi" w:eastAsia="Calibri" w:hAnsiTheme="minorHAnsi" w:cstheme="minorHAnsi"/>
          <w:color w:val="0070C0"/>
          <w:sz w:val="21"/>
          <w:szCs w:val="21"/>
        </w:rPr>
      </w:pPr>
      <w:bookmarkStart w:id="109" w:name="_Toc209450479"/>
      <w:r w:rsidRPr="00780655">
        <w:rPr>
          <w:rFonts w:asciiTheme="minorHAnsi" w:eastAsia="Calibri" w:hAnsiTheme="minorHAnsi" w:cstheme="minorHAnsi"/>
          <w:color w:val="0070C0"/>
          <w:sz w:val="21"/>
          <w:szCs w:val="21"/>
        </w:rPr>
        <w:lastRenderedPageBreak/>
        <w:t xml:space="preserve">Pirkimo sąlygų </w:t>
      </w:r>
      <w:r w:rsidR="00A807F0">
        <w:rPr>
          <w:rFonts w:asciiTheme="minorHAnsi" w:eastAsia="Calibri" w:hAnsiTheme="minorHAnsi" w:cstheme="minorHAnsi"/>
          <w:color w:val="0070C0"/>
          <w:sz w:val="21"/>
          <w:szCs w:val="21"/>
        </w:rPr>
        <w:t>1</w:t>
      </w:r>
      <w:r w:rsidR="008D430B">
        <w:rPr>
          <w:rFonts w:asciiTheme="minorHAnsi" w:eastAsia="Calibri" w:hAnsiTheme="minorHAnsi" w:cstheme="minorHAnsi"/>
          <w:color w:val="0070C0"/>
          <w:sz w:val="21"/>
          <w:szCs w:val="21"/>
        </w:rPr>
        <w:t>6</w:t>
      </w:r>
      <w:r w:rsidR="00A807F0"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Reagentų kiekio garantija</w:t>
      </w:r>
      <w:r w:rsidRPr="009A0F53">
        <w:rPr>
          <w:rFonts w:asciiTheme="minorHAnsi" w:eastAsia="Calibri" w:hAnsiTheme="minorHAnsi" w:cstheme="minorHAnsi"/>
          <w:color w:val="0070C0"/>
          <w:sz w:val="21"/>
          <w:szCs w:val="21"/>
        </w:rPr>
        <w:t>“</w:t>
      </w:r>
      <w:bookmarkEnd w:id="109"/>
    </w:p>
    <w:p w14:paraId="7E441C22" w14:textId="77777777" w:rsidR="00FE1075" w:rsidRDefault="00FE1075" w:rsidP="00526CBE">
      <w:pPr>
        <w:tabs>
          <w:tab w:val="left" w:pos="1145"/>
        </w:tabs>
        <w:rPr>
          <w:rFonts w:cstheme="minorHAnsi"/>
          <w:sz w:val="20"/>
          <w:szCs w:val="20"/>
        </w:rPr>
      </w:pPr>
    </w:p>
    <w:p w14:paraId="15F83D10" w14:textId="6344B432" w:rsidR="00FE1075" w:rsidRPr="007501DA" w:rsidRDefault="00FE1075" w:rsidP="007A0478">
      <w:pPr>
        <w:jc w:val="center"/>
        <w:rPr>
          <w:b/>
          <w:bCs/>
          <w:sz w:val="22"/>
          <w:szCs w:val="22"/>
        </w:rPr>
      </w:pPr>
      <w:r w:rsidRPr="007501DA">
        <w:rPr>
          <w:b/>
          <w:bCs/>
          <w:sz w:val="22"/>
          <w:szCs w:val="22"/>
        </w:rPr>
        <w:t xml:space="preserve"> REAGENTŲ KIEKIO GARANTIJA</w:t>
      </w:r>
    </w:p>
    <w:p w14:paraId="6F4B5A43" w14:textId="18FD4C3F" w:rsidR="00FE1075" w:rsidRPr="007501DA" w:rsidRDefault="00FE1075" w:rsidP="00FE1075">
      <w:pPr>
        <w:spacing w:after="0" w:line="240" w:lineRule="auto"/>
        <w:jc w:val="both"/>
        <w:rPr>
          <w:sz w:val="22"/>
          <w:szCs w:val="22"/>
        </w:rPr>
      </w:pPr>
      <w:r w:rsidRPr="007501DA">
        <w:rPr>
          <w:sz w:val="22"/>
          <w:szCs w:val="22"/>
        </w:rPr>
        <w:t xml:space="preserve">Mes, …………………………………,….., šiuo raštu užtikriname, kad vienus metus (12 mėn.) nuo </w:t>
      </w:r>
      <w:r w:rsidR="0010191C">
        <w:rPr>
          <w:sz w:val="22"/>
          <w:szCs w:val="22"/>
        </w:rPr>
        <w:t xml:space="preserve">buitinių nuotekų valymo </w:t>
      </w:r>
      <w:r w:rsidRPr="007501DA">
        <w:rPr>
          <w:sz w:val="22"/>
          <w:szCs w:val="22"/>
        </w:rPr>
        <w:t>įrenginių perdavimo Užsakovui valymo įrenginių vartojamų chemikalų bendrieji kaštai neviršys garantuojamo konkretaus žemiau pateikiamo rodiklio</w:t>
      </w:r>
      <w:r w:rsidR="009E5549">
        <w:rPr>
          <w:sz w:val="22"/>
          <w:szCs w:val="22"/>
        </w:rPr>
        <w:t>.</w:t>
      </w:r>
    </w:p>
    <w:p w14:paraId="38D2B92C" w14:textId="77777777" w:rsidR="00FE1075" w:rsidRPr="007501DA" w:rsidRDefault="00FE1075" w:rsidP="00FE1075">
      <w:pPr>
        <w:spacing w:after="0" w:line="240" w:lineRule="auto"/>
        <w:jc w:val="both"/>
        <w:rPr>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1980"/>
      </w:tblGrid>
      <w:tr w:rsidR="00FE1075" w:rsidRPr="007501DA" w14:paraId="484B3CF9" w14:textId="77777777" w:rsidTr="00B4350C">
        <w:tc>
          <w:tcPr>
            <w:tcW w:w="6660" w:type="dxa"/>
            <w:tcBorders>
              <w:top w:val="single" w:sz="4" w:space="0" w:color="auto"/>
              <w:left w:val="single" w:sz="4" w:space="0" w:color="auto"/>
              <w:bottom w:val="single" w:sz="4" w:space="0" w:color="auto"/>
              <w:right w:val="single" w:sz="4" w:space="0" w:color="auto"/>
            </w:tcBorders>
          </w:tcPr>
          <w:p w14:paraId="07169824" w14:textId="71C59E71" w:rsidR="00FE1075" w:rsidRPr="001E4218" w:rsidRDefault="00FE1075" w:rsidP="00FE1075">
            <w:pPr>
              <w:spacing w:after="0" w:line="240" w:lineRule="auto"/>
              <w:rPr>
                <w:sz w:val="22"/>
                <w:szCs w:val="22"/>
              </w:rPr>
            </w:pPr>
            <w:r w:rsidRPr="007501DA">
              <w:rPr>
                <w:sz w:val="22"/>
                <w:szCs w:val="22"/>
              </w:rPr>
              <w:t xml:space="preserve">Specifiniai reagentų kaštai sumažinimo deguonies suvartojimo potencialo (DSP) mato vienetui, Eur / </w:t>
            </w:r>
            <w:proofErr w:type="spellStart"/>
            <w:r w:rsidRPr="007501DA">
              <w:rPr>
                <w:sz w:val="22"/>
                <w:szCs w:val="22"/>
              </w:rPr>
              <w:t>DSP</w:t>
            </w:r>
            <w:r w:rsidRPr="007501DA">
              <w:rPr>
                <w:sz w:val="22"/>
                <w:szCs w:val="22"/>
                <w:vertAlign w:val="subscript"/>
              </w:rPr>
              <w:t>p</w:t>
            </w:r>
            <w:proofErr w:type="spellEnd"/>
            <w:r w:rsidR="00387589">
              <w:rPr>
                <w:sz w:val="22"/>
                <w:szCs w:val="22"/>
                <w:vertAlign w:val="subscript"/>
              </w:rPr>
              <w:t xml:space="preserve"> </w:t>
            </w:r>
            <w:r w:rsidR="00387589">
              <w:rPr>
                <w:sz w:val="22"/>
                <w:szCs w:val="22"/>
              </w:rPr>
              <w:t xml:space="preserve"> </w:t>
            </w:r>
            <w:r w:rsidR="009E5549">
              <w:rPr>
                <w:rFonts w:cstheme="minorHAnsi"/>
                <w:sz w:val="20"/>
                <w:szCs w:val="20"/>
              </w:rPr>
              <w:t>(PASTABA: įrašoma iš 10 arba 11 priedo, pagal konkrečią POD)</w:t>
            </w:r>
            <w:r w:rsidR="00A03F12">
              <w:rPr>
                <w:rFonts w:cstheme="minorHAnsi"/>
                <w:sz w:val="20"/>
                <w:szCs w:val="20"/>
              </w:rPr>
              <w:t>*</w:t>
            </w:r>
          </w:p>
        </w:tc>
        <w:tc>
          <w:tcPr>
            <w:tcW w:w="1980" w:type="dxa"/>
            <w:tcBorders>
              <w:top w:val="single" w:sz="4" w:space="0" w:color="auto"/>
              <w:left w:val="single" w:sz="4" w:space="0" w:color="auto"/>
              <w:bottom w:val="single" w:sz="4" w:space="0" w:color="auto"/>
              <w:right w:val="single" w:sz="4" w:space="0" w:color="auto"/>
            </w:tcBorders>
          </w:tcPr>
          <w:p w14:paraId="08D757AD" w14:textId="77777777" w:rsidR="00FE1075" w:rsidRPr="007501DA" w:rsidRDefault="00FE1075" w:rsidP="00FE1075">
            <w:pPr>
              <w:spacing w:after="0" w:line="240" w:lineRule="auto"/>
              <w:jc w:val="center"/>
              <w:rPr>
                <w:b/>
                <w:sz w:val="22"/>
                <w:szCs w:val="22"/>
              </w:rPr>
            </w:pPr>
            <w:r w:rsidRPr="007501DA">
              <w:rPr>
                <w:b/>
                <w:sz w:val="22"/>
                <w:szCs w:val="22"/>
              </w:rPr>
              <w:t>[j]</w:t>
            </w:r>
          </w:p>
        </w:tc>
      </w:tr>
    </w:tbl>
    <w:p w14:paraId="096EEDFC" w14:textId="4C2527A3" w:rsidR="00FE1075" w:rsidRDefault="00A03F12" w:rsidP="00A03F12">
      <w:pPr>
        <w:spacing w:after="0" w:line="240" w:lineRule="auto"/>
        <w:jc w:val="both"/>
        <w:rPr>
          <w:sz w:val="22"/>
          <w:szCs w:val="22"/>
        </w:rPr>
      </w:pPr>
      <w:r>
        <w:rPr>
          <w:sz w:val="22"/>
          <w:szCs w:val="22"/>
        </w:rPr>
        <w:t>*</w:t>
      </w:r>
      <w:r w:rsidRPr="00A03F12">
        <w:rPr>
          <w:i/>
          <w:iCs/>
          <w:sz w:val="22"/>
          <w:szCs w:val="22"/>
        </w:rPr>
        <w:t>Duomenys paimami iš priedų Nr. 10 arba Nr. 11  (priklausomai nuo pildomos garantijos konkrečiai POD) 2 lentelės</w:t>
      </w:r>
      <w:r>
        <w:rPr>
          <w:sz w:val="22"/>
          <w:szCs w:val="22"/>
        </w:rPr>
        <w:t>.</w:t>
      </w:r>
    </w:p>
    <w:p w14:paraId="47E3611D" w14:textId="77777777" w:rsidR="00A03F12" w:rsidRPr="00A03F12" w:rsidRDefault="00A03F12" w:rsidP="00A03F12">
      <w:pPr>
        <w:spacing w:after="0" w:line="240" w:lineRule="auto"/>
        <w:jc w:val="both"/>
        <w:rPr>
          <w:sz w:val="22"/>
          <w:szCs w:val="22"/>
        </w:rPr>
      </w:pPr>
    </w:p>
    <w:p w14:paraId="7FAC81A2" w14:textId="77777777" w:rsidR="00FE1075" w:rsidRPr="007501DA" w:rsidRDefault="00FE1075" w:rsidP="00FE1075">
      <w:pPr>
        <w:spacing w:after="0" w:line="240" w:lineRule="auto"/>
        <w:jc w:val="both"/>
        <w:rPr>
          <w:sz w:val="22"/>
          <w:szCs w:val="22"/>
        </w:rPr>
      </w:pPr>
      <w:r w:rsidRPr="007501DA">
        <w:rPr>
          <w:sz w:val="22"/>
          <w:szCs w:val="22"/>
        </w:rPr>
        <w:t>Mes patvirtiname, kad sutinkame, jog perteklinis chemikalų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chemikalų savikainą, kaip yra nurodyta žemiau:</w:t>
      </w:r>
    </w:p>
    <w:p w14:paraId="17F620AF" w14:textId="77777777" w:rsidR="00FE1075" w:rsidRPr="007501DA" w:rsidRDefault="00FE1075" w:rsidP="00FE1075">
      <w:pPr>
        <w:spacing w:after="0" w:line="240" w:lineRule="auto"/>
        <w:jc w:val="both"/>
        <w:rPr>
          <w:sz w:val="22"/>
          <w:szCs w:val="22"/>
        </w:rPr>
      </w:pPr>
    </w:p>
    <w:p w14:paraId="5850A4BA" w14:textId="77777777" w:rsidR="00FE1075" w:rsidRPr="007501DA" w:rsidRDefault="00FE1075" w:rsidP="00FE1075">
      <w:pPr>
        <w:spacing w:after="0" w:line="240" w:lineRule="auto"/>
        <w:jc w:val="both"/>
        <w:rPr>
          <w:sz w:val="22"/>
          <w:szCs w:val="22"/>
        </w:rPr>
      </w:pPr>
      <w:r w:rsidRPr="007501DA">
        <w:rPr>
          <w:sz w:val="22"/>
          <w:szCs w:val="22"/>
        </w:rPr>
        <w:tab/>
        <w:t>Bauda, P = KK*(</w:t>
      </w:r>
      <w:proofErr w:type="spellStart"/>
      <w:r w:rsidRPr="007501DA">
        <w:rPr>
          <w:sz w:val="22"/>
          <w:szCs w:val="22"/>
        </w:rPr>
        <w:t>A</w:t>
      </w:r>
      <w:r w:rsidRPr="007501DA">
        <w:rPr>
          <w:sz w:val="22"/>
          <w:szCs w:val="22"/>
          <w:vertAlign w:val="subscript"/>
        </w:rPr>
        <w:t>cc</w:t>
      </w:r>
      <w:proofErr w:type="spellEnd"/>
      <w:r w:rsidRPr="007501DA">
        <w:rPr>
          <w:sz w:val="22"/>
          <w:szCs w:val="22"/>
        </w:rPr>
        <w:t xml:space="preserve"> – </w:t>
      </w:r>
      <w:proofErr w:type="spellStart"/>
      <w:r w:rsidRPr="007501DA">
        <w:rPr>
          <w:sz w:val="22"/>
          <w:szCs w:val="22"/>
        </w:rPr>
        <w:t>G</w:t>
      </w:r>
      <w:r w:rsidRPr="007501DA">
        <w:rPr>
          <w:sz w:val="22"/>
          <w:szCs w:val="22"/>
          <w:vertAlign w:val="subscript"/>
        </w:rPr>
        <w:t>cc</w:t>
      </w:r>
      <w:proofErr w:type="spellEnd"/>
      <w:r w:rsidRPr="007501DA">
        <w:rPr>
          <w:sz w:val="22"/>
          <w:szCs w:val="22"/>
        </w:rPr>
        <w:t xml:space="preserve">)* </w:t>
      </w:r>
      <w:proofErr w:type="spellStart"/>
      <w:r w:rsidRPr="007501DA">
        <w:rPr>
          <w:sz w:val="22"/>
          <w:szCs w:val="22"/>
        </w:rPr>
        <w:t>DSP</w:t>
      </w:r>
      <w:r w:rsidRPr="007501DA">
        <w:rPr>
          <w:sz w:val="22"/>
          <w:szCs w:val="22"/>
          <w:vertAlign w:val="subscript"/>
        </w:rPr>
        <w:t>p</w:t>
      </w:r>
      <w:proofErr w:type="spellEnd"/>
      <w:r w:rsidRPr="007501DA">
        <w:rPr>
          <w:sz w:val="22"/>
          <w:szCs w:val="22"/>
        </w:rPr>
        <w:t>;</w:t>
      </w:r>
    </w:p>
    <w:p w14:paraId="28CC5487" w14:textId="77777777" w:rsidR="00FE1075" w:rsidRPr="007501DA" w:rsidRDefault="00FE1075" w:rsidP="00FE1075">
      <w:pPr>
        <w:spacing w:after="0" w:line="240" w:lineRule="auto"/>
        <w:jc w:val="both"/>
        <w:rPr>
          <w:i/>
          <w:iCs/>
          <w:sz w:val="22"/>
          <w:szCs w:val="22"/>
        </w:rPr>
      </w:pPr>
      <w:r w:rsidRPr="007501DA">
        <w:rPr>
          <w:i/>
          <w:iCs/>
          <w:sz w:val="22"/>
          <w:szCs w:val="22"/>
        </w:rPr>
        <w:t>kai:</w:t>
      </w:r>
    </w:p>
    <w:p w14:paraId="41D39A88" w14:textId="77777777" w:rsidR="00FE1075" w:rsidRPr="007501DA" w:rsidRDefault="00FE1075" w:rsidP="00FE1075">
      <w:pPr>
        <w:spacing w:after="0" w:line="240" w:lineRule="auto"/>
        <w:ind w:left="360"/>
        <w:jc w:val="both"/>
        <w:rPr>
          <w:sz w:val="22"/>
          <w:szCs w:val="22"/>
        </w:rPr>
      </w:pPr>
      <w:r w:rsidRPr="007501DA">
        <w:rPr>
          <w:sz w:val="22"/>
          <w:szCs w:val="22"/>
        </w:rPr>
        <w:t>KK = kapitalizacijos koeficientas;</w:t>
      </w:r>
    </w:p>
    <w:p w14:paraId="6DDC24ED" w14:textId="77777777" w:rsidR="00FE1075" w:rsidRPr="007501DA" w:rsidRDefault="00FE1075" w:rsidP="00FE1075">
      <w:pPr>
        <w:spacing w:after="0" w:line="240" w:lineRule="auto"/>
        <w:ind w:left="360"/>
        <w:jc w:val="both"/>
        <w:rPr>
          <w:sz w:val="22"/>
          <w:szCs w:val="22"/>
        </w:rPr>
      </w:pPr>
      <w:proofErr w:type="spellStart"/>
      <w:r w:rsidRPr="007501DA">
        <w:rPr>
          <w:sz w:val="22"/>
          <w:szCs w:val="22"/>
        </w:rPr>
        <w:t>A</w:t>
      </w:r>
      <w:r w:rsidRPr="007501DA">
        <w:rPr>
          <w:sz w:val="22"/>
          <w:szCs w:val="22"/>
          <w:vertAlign w:val="subscript"/>
        </w:rPr>
        <w:t>cc</w:t>
      </w:r>
      <w:proofErr w:type="spellEnd"/>
      <w:r w:rsidRPr="007501DA">
        <w:rPr>
          <w:sz w:val="22"/>
          <w:szCs w:val="22"/>
        </w:rPr>
        <w:t xml:space="preserve"> = “faktiniai” specifiniai reagentų kaštai faktinio DSP*</w:t>
      </w:r>
      <w:r w:rsidRPr="007501DA">
        <w:rPr>
          <w:sz w:val="22"/>
          <w:szCs w:val="22"/>
          <w:vertAlign w:val="subscript"/>
        </w:rPr>
        <w:t>r</w:t>
      </w:r>
      <w:r w:rsidRPr="007501DA">
        <w:rPr>
          <w:sz w:val="22"/>
          <w:szCs w:val="22"/>
        </w:rPr>
        <w:t xml:space="preserve"> mato vienetui, Eur/</w:t>
      </w:r>
      <w:proofErr w:type="spellStart"/>
      <w:r w:rsidRPr="007501DA">
        <w:rPr>
          <w:sz w:val="22"/>
          <w:szCs w:val="22"/>
        </w:rPr>
        <w:t>DSP</w:t>
      </w:r>
      <w:r w:rsidRPr="007501DA">
        <w:rPr>
          <w:sz w:val="22"/>
          <w:szCs w:val="22"/>
          <w:vertAlign w:val="subscript"/>
        </w:rPr>
        <w:t>p</w:t>
      </w:r>
      <w:proofErr w:type="spellEnd"/>
      <w:r w:rsidRPr="007501DA">
        <w:rPr>
          <w:sz w:val="22"/>
          <w:szCs w:val="22"/>
        </w:rPr>
        <w:t>;</w:t>
      </w:r>
    </w:p>
    <w:p w14:paraId="318189EA" w14:textId="77777777" w:rsidR="00FE1075" w:rsidRPr="007501DA" w:rsidRDefault="00FE1075" w:rsidP="00FE1075">
      <w:pPr>
        <w:spacing w:after="0" w:line="240" w:lineRule="auto"/>
        <w:ind w:left="360"/>
        <w:jc w:val="both"/>
        <w:rPr>
          <w:sz w:val="22"/>
          <w:szCs w:val="22"/>
        </w:rPr>
      </w:pPr>
      <w:proofErr w:type="spellStart"/>
      <w:r w:rsidRPr="007501DA">
        <w:rPr>
          <w:sz w:val="22"/>
          <w:szCs w:val="22"/>
        </w:rPr>
        <w:t>G</w:t>
      </w:r>
      <w:r w:rsidRPr="007501DA">
        <w:rPr>
          <w:sz w:val="22"/>
          <w:szCs w:val="22"/>
          <w:vertAlign w:val="subscript"/>
        </w:rPr>
        <w:t>cc</w:t>
      </w:r>
      <w:proofErr w:type="spellEnd"/>
      <w:r w:rsidRPr="007501DA">
        <w:rPr>
          <w:sz w:val="22"/>
          <w:szCs w:val="22"/>
        </w:rPr>
        <w:t xml:space="preserve"> = garantuojami specifiniai reagentų kaštai Eur/</w:t>
      </w:r>
      <w:proofErr w:type="spellStart"/>
      <w:r w:rsidRPr="007501DA">
        <w:rPr>
          <w:sz w:val="22"/>
          <w:szCs w:val="22"/>
        </w:rPr>
        <w:t>DSP</w:t>
      </w:r>
      <w:r w:rsidRPr="007501DA">
        <w:rPr>
          <w:sz w:val="22"/>
          <w:szCs w:val="22"/>
          <w:vertAlign w:val="subscript"/>
        </w:rPr>
        <w:t>p</w:t>
      </w:r>
      <w:proofErr w:type="spellEnd"/>
      <w:r w:rsidRPr="007501DA">
        <w:rPr>
          <w:sz w:val="22"/>
          <w:szCs w:val="22"/>
        </w:rPr>
        <w:t>= [j];</w:t>
      </w:r>
    </w:p>
    <w:p w14:paraId="5194AC8D" w14:textId="77777777" w:rsidR="00FE1075" w:rsidRPr="007501DA" w:rsidRDefault="00FE1075" w:rsidP="00FE1075">
      <w:pPr>
        <w:tabs>
          <w:tab w:val="left" w:pos="1440"/>
        </w:tabs>
        <w:spacing w:after="0" w:line="240" w:lineRule="auto"/>
        <w:ind w:left="360"/>
        <w:jc w:val="both"/>
        <w:rPr>
          <w:sz w:val="22"/>
          <w:szCs w:val="22"/>
        </w:rPr>
      </w:pPr>
      <w:proofErr w:type="spellStart"/>
      <w:r w:rsidRPr="007501DA">
        <w:rPr>
          <w:sz w:val="22"/>
          <w:szCs w:val="22"/>
        </w:rPr>
        <w:t>DSP</w:t>
      </w:r>
      <w:r w:rsidRPr="007501DA">
        <w:rPr>
          <w:sz w:val="22"/>
          <w:szCs w:val="22"/>
          <w:vertAlign w:val="subscript"/>
        </w:rPr>
        <w:t>p</w:t>
      </w:r>
      <w:proofErr w:type="spellEnd"/>
      <w:r w:rsidRPr="007501DA">
        <w:rPr>
          <w:sz w:val="22"/>
          <w:szCs w:val="22"/>
        </w:rPr>
        <w:t xml:space="preserve"> = projektinė DSP reikšmė, esant projektiniam srautui ir krūviui;</w:t>
      </w:r>
    </w:p>
    <w:p w14:paraId="2532A011" w14:textId="77777777" w:rsidR="00FE1075" w:rsidRPr="007501DA" w:rsidRDefault="00FE1075" w:rsidP="00FE1075">
      <w:pPr>
        <w:spacing w:after="0" w:line="240" w:lineRule="auto"/>
        <w:jc w:val="both"/>
        <w:rPr>
          <w:sz w:val="22"/>
          <w:szCs w:val="22"/>
        </w:rPr>
      </w:pPr>
      <w:r w:rsidRPr="007501DA">
        <w:rPr>
          <w:noProof/>
          <w:sz w:val="22"/>
          <w:szCs w:val="22"/>
        </w:rPr>
        <mc:AlternateContent>
          <mc:Choice Requires="wps">
            <w:drawing>
              <wp:anchor distT="0" distB="0" distL="114300" distR="114300" simplePos="0" relativeHeight="251661312" behindDoc="0" locked="0" layoutInCell="1" allowOverlap="1" wp14:anchorId="7735B2BD" wp14:editId="6216F18C">
                <wp:simplePos x="0" y="0"/>
                <wp:positionH relativeFrom="column">
                  <wp:posOffset>343223</wp:posOffset>
                </wp:positionH>
                <wp:positionV relativeFrom="paragraph">
                  <wp:posOffset>70281</wp:posOffset>
                </wp:positionV>
                <wp:extent cx="5257800" cy="2639683"/>
                <wp:effectExtent l="0" t="0" r="19050" b="279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639683"/>
                        </a:xfrm>
                        <a:prstGeom prst="rect">
                          <a:avLst/>
                        </a:prstGeom>
                        <a:solidFill>
                          <a:srgbClr val="FFFFFF"/>
                        </a:solidFill>
                        <a:ln w="9525">
                          <a:solidFill>
                            <a:srgbClr val="000000"/>
                          </a:solidFill>
                          <a:miter lim="800000"/>
                          <a:headEnd/>
                          <a:tailEnd/>
                        </a:ln>
                      </wps:spPr>
                      <wps:txbx>
                        <w:txbxContent>
                          <w:p w14:paraId="306E8F44" w14:textId="77777777" w:rsidR="009E5549" w:rsidRPr="00CD2F8A" w:rsidRDefault="00FE1075" w:rsidP="009E5549">
                            <w:pPr>
                              <w:spacing w:after="0" w:line="240" w:lineRule="auto"/>
                              <w:rPr>
                                <w:i/>
                                <w:iCs/>
                                <w:sz w:val="22"/>
                                <w:szCs w:val="22"/>
                              </w:rPr>
                            </w:pPr>
                            <w:r>
                              <w:rPr>
                                <w:b/>
                                <w:bCs/>
                                <w:sz w:val="22"/>
                                <w:szCs w:val="22"/>
                              </w:rPr>
                              <w:t>Pavyzdys</w:t>
                            </w:r>
                            <w:r w:rsidR="00387589">
                              <w:rPr>
                                <w:b/>
                                <w:bCs/>
                                <w:sz w:val="22"/>
                                <w:szCs w:val="22"/>
                              </w:rPr>
                              <w:t xml:space="preserve"> </w:t>
                            </w:r>
                            <w:r w:rsidR="009E5549" w:rsidRPr="00CD2F8A">
                              <w:rPr>
                                <w:i/>
                                <w:iCs/>
                                <w:sz w:val="22"/>
                                <w:szCs w:val="22"/>
                              </w:rPr>
                              <w:t>(</w:t>
                            </w:r>
                            <w:r w:rsidR="009E5549" w:rsidRPr="0010191C">
                              <w:rPr>
                                <w:i/>
                                <w:iCs/>
                                <w:sz w:val="22"/>
                                <w:szCs w:val="22"/>
                                <w:u w:val="single"/>
                              </w:rPr>
                              <w:t>pateiktas kaip skaičiavimo principas, nurodyti dydžiai neturi būti naudojami konkrečiose situacijose</w:t>
                            </w:r>
                            <w:r w:rsidR="009E5549" w:rsidRPr="00CD2F8A">
                              <w:rPr>
                                <w:i/>
                                <w:iCs/>
                                <w:sz w:val="22"/>
                                <w:szCs w:val="22"/>
                              </w:rPr>
                              <w:t>)</w:t>
                            </w:r>
                          </w:p>
                          <w:p w14:paraId="072E0C84" w14:textId="77777777" w:rsidR="00FE1075" w:rsidRDefault="00FE1075" w:rsidP="003444FB">
                            <w:pPr>
                              <w:spacing w:after="0"/>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0CA2EA2A" w14:textId="77777777" w:rsidR="00FE1075" w:rsidRDefault="00FE1075" w:rsidP="003444FB">
                            <w:pPr>
                              <w:spacing w:after="0"/>
                              <w:rPr>
                                <w:sz w:val="22"/>
                                <w:szCs w:val="22"/>
                                <w:lang w:val="en-US"/>
                              </w:rPr>
                            </w:pPr>
                            <w:r>
                              <w:rPr>
                                <w:sz w:val="22"/>
                                <w:szCs w:val="22"/>
                              </w:rPr>
                              <w:t xml:space="preserve">Projektinis nuotekų DSP (2022 metais) – </w:t>
                            </w:r>
                            <w:r>
                              <w:rPr>
                                <w:sz w:val="22"/>
                                <w:szCs w:val="22"/>
                                <w:lang w:val="en-US"/>
                              </w:rPr>
                              <w:t>72 510;</w:t>
                            </w:r>
                          </w:p>
                          <w:p w14:paraId="60FE084D" w14:textId="77777777" w:rsidR="00FE1075" w:rsidRDefault="00FE1075" w:rsidP="003444FB">
                            <w:pPr>
                              <w:spacing w:after="0"/>
                              <w:rPr>
                                <w:sz w:val="22"/>
                                <w:szCs w:val="22"/>
                              </w:rPr>
                            </w:pPr>
                            <w:r>
                              <w:rPr>
                                <w:sz w:val="22"/>
                                <w:szCs w:val="22"/>
                              </w:rPr>
                              <w:t>Metiniai reagentų kaštai – 1 890 564 Eur;</w:t>
                            </w:r>
                          </w:p>
                          <w:p w14:paraId="0C9150E9" w14:textId="77777777" w:rsidR="00FE1075" w:rsidRDefault="00FE1075" w:rsidP="003444FB">
                            <w:pPr>
                              <w:spacing w:after="0"/>
                              <w:rPr>
                                <w:sz w:val="22"/>
                                <w:szCs w:val="22"/>
                              </w:rPr>
                            </w:pPr>
                            <w:r>
                              <w:rPr>
                                <w:sz w:val="22"/>
                                <w:szCs w:val="22"/>
                              </w:rPr>
                              <w:t>Metiniai įtekėjusių teršalų kiekiai:</w:t>
                            </w:r>
                          </w:p>
                          <w:p w14:paraId="3DD9B371"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63C5C3C0" w14:textId="77777777" w:rsidR="00FE1075" w:rsidRDefault="00FE1075" w:rsidP="003444FB">
                            <w:pPr>
                              <w:spacing w:after="0"/>
                              <w:rPr>
                                <w:sz w:val="22"/>
                                <w:szCs w:val="22"/>
                              </w:rPr>
                            </w:pPr>
                            <w:r>
                              <w:rPr>
                                <w:sz w:val="22"/>
                                <w:szCs w:val="22"/>
                              </w:rPr>
                              <w:t>Metiniai išleistų su valytomis nuotekomis teršalų kiekiai:</w:t>
                            </w:r>
                          </w:p>
                          <w:p w14:paraId="34F38474"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7D2D1899" w14:textId="77777777" w:rsidR="00FE1075" w:rsidRDefault="00FE1075" w:rsidP="003444FB">
                            <w:pPr>
                              <w:spacing w:after="0"/>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4615AA34" w14:textId="77777777" w:rsidR="00FE1075" w:rsidRDefault="00FE1075" w:rsidP="003444FB">
                            <w:pPr>
                              <w:spacing w:after="0"/>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482F7A36" w14:textId="77777777" w:rsidR="00FE1075" w:rsidRDefault="00FE1075" w:rsidP="003444FB">
                            <w:pPr>
                              <w:spacing w:after="0"/>
                              <w:rPr>
                                <w:sz w:val="22"/>
                                <w:szCs w:val="22"/>
                                <w:u w:val="single"/>
                              </w:rPr>
                            </w:pPr>
                            <w:r>
                              <w:rPr>
                                <w:sz w:val="22"/>
                                <w:szCs w:val="22"/>
                                <w:u w:val="single"/>
                              </w:rPr>
                              <w:t>Baudos dydis:</w:t>
                            </w:r>
                          </w:p>
                          <w:p w14:paraId="607043FB" w14:textId="77777777" w:rsidR="00FE1075" w:rsidRDefault="00FE1075" w:rsidP="003444FB">
                            <w:pPr>
                              <w:spacing w:after="0"/>
                              <w:rPr>
                                <w:sz w:val="22"/>
                                <w:szCs w:val="22"/>
                              </w:rPr>
                            </w:pPr>
                            <w:r>
                              <w:rPr>
                                <w:sz w:val="22"/>
                                <w:szCs w:val="22"/>
                              </w:rPr>
                              <w:t>P=12*(31,2-30)*72510=1 044 144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35B2BD" id="Text Box 1" o:spid="_x0000_s1027" type="#_x0000_t202" style="position:absolute;left:0;text-align:left;margin-left:27.05pt;margin-top:5.55pt;width:414pt;height:207.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">
                <v:textbox>
                  <w:txbxContent>
                    <w:p w14:paraId="306E8F44" w14:textId="77777777" w:rsidR="009E5549" w:rsidRPr="00CD2F8A" w:rsidRDefault="00FE1075" w:rsidP="009E5549">
                      <w:pPr>
                        <w:spacing w:after="0" w:line="240" w:lineRule="auto"/>
                        <w:rPr>
                          <w:i/>
                          <w:iCs/>
                          <w:sz w:val="22"/>
                          <w:szCs w:val="22"/>
                        </w:rPr>
                      </w:pPr>
                      <w:r>
                        <w:rPr>
                          <w:b/>
                          <w:bCs/>
                          <w:sz w:val="22"/>
                          <w:szCs w:val="22"/>
                        </w:rPr>
                        <w:t>Pavyzdys</w:t>
                      </w:r>
                      <w:r w:rsidR="00387589">
                        <w:rPr>
                          <w:b/>
                          <w:bCs/>
                          <w:sz w:val="22"/>
                          <w:szCs w:val="22"/>
                        </w:rPr>
                        <w:t xml:space="preserve"> </w:t>
                      </w:r>
                      <w:r w:rsidR="009E5549" w:rsidRPr="00CD2F8A">
                        <w:rPr>
                          <w:i/>
                          <w:iCs/>
                          <w:sz w:val="22"/>
                          <w:szCs w:val="22"/>
                        </w:rPr>
                        <w:t>(</w:t>
                      </w:r>
                      <w:r w:rsidR="009E5549" w:rsidRPr="0010191C">
                        <w:rPr>
                          <w:i/>
                          <w:iCs/>
                          <w:sz w:val="22"/>
                          <w:szCs w:val="22"/>
                          <w:u w:val="single"/>
                        </w:rPr>
                        <w:t>pateiktas kaip skaičiavimo principas, nurodyti dydžiai neturi būti naudojami konkrečiose situacijose</w:t>
                      </w:r>
                      <w:r w:rsidR="009E5549" w:rsidRPr="00CD2F8A">
                        <w:rPr>
                          <w:i/>
                          <w:iCs/>
                          <w:sz w:val="22"/>
                          <w:szCs w:val="22"/>
                        </w:rPr>
                        <w:t>)</w:t>
                      </w:r>
                    </w:p>
                    <w:p w14:paraId="072E0C84" w14:textId="77777777" w:rsidR="00FE1075" w:rsidRDefault="00FE1075" w:rsidP="003444FB">
                      <w:pPr>
                        <w:spacing w:after="0"/>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0CA2EA2A" w14:textId="77777777" w:rsidR="00FE1075" w:rsidRDefault="00FE1075" w:rsidP="003444FB">
                      <w:pPr>
                        <w:spacing w:after="0"/>
                        <w:rPr>
                          <w:sz w:val="22"/>
                          <w:szCs w:val="22"/>
                          <w:lang w:val="en-US"/>
                        </w:rPr>
                      </w:pPr>
                      <w:r>
                        <w:rPr>
                          <w:sz w:val="22"/>
                          <w:szCs w:val="22"/>
                        </w:rPr>
                        <w:t xml:space="preserve">Projektinis nuotekų DSP (2022 metais) – </w:t>
                      </w:r>
                      <w:r>
                        <w:rPr>
                          <w:sz w:val="22"/>
                          <w:szCs w:val="22"/>
                          <w:lang w:val="en-US"/>
                        </w:rPr>
                        <w:t>72 510;</w:t>
                      </w:r>
                    </w:p>
                    <w:p w14:paraId="60FE084D" w14:textId="77777777" w:rsidR="00FE1075" w:rsidRDefault="00FE1075" w:rsidP="003444FB">
                      <w:pPr>
                        <w:spacing w:after="0"/>
                        <w:rPr>
                          <w:sz w:val="22"/>
                          <w:szCs w:val="22"/>
                        </w:rPr>
                      </w:pPr>
                      <w:r>
                        <w:rPr>
                          <w:sz w:val="22"/>
                          <w:szCs w:val="22"/>
                        </w:rPr>
                        <w:t>Metiniai reagentų kaštai – 1 890 564 Eur;</w:t>
                      </w:r>
                    </w:p>
                    <w:p w14:paraId="0C9150E9" w14:textId="77777777" w:rsidR="00FE1075" w:rsidRDefault="00FE1075" w:rsidP="003444FB">
                      <w:pPr>
                        <w:spacing w:after="0"/>
                        <w:rPr>
                          <w:sz w:val="22"/>
                          <w:szCs w:val="22"/>
                        </w:rPr>
                      </w:pPr>
                      <w:r>
                        <w:rPr>
                          <w:sz w:val="22"/>
                          <w:szCs w:val="22"/>
                        </w:rPr>
                        <w:t>Metiniai įtekėjusių teršalų kiekiai:</w:t>
                      </w:r>
                    </w:p>
                    <w:p w14:paraId="3DD9B371"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63C5C3C0" w14:textId="77777777" w:rsidR="00FE1075" w:rsidRDefault="00FE1075" w:rsidP="003444FB">
                      <w:pPr>
                        <w:spacing w:after="0"/>
                        <w:rPr>
                          <w:sz w:val="22"/>
                          <w:szCs w:val="22"/>
                        </w:rPr>
                      </w:pPr>
                      <w:r>
                        <w:rPr>
                          <w:sz w:val="22"/>
                          <w:szCs w:val="22"/>
                        </w:rPr>
                        <w:t>Metiniai išleistų su valytomis nuotekomis teršalų kiekiai:</w:t>
                      </w:r>
                    </w:p>
                    <w:p w14:paraId="34F38474"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7D2D1899" w14:textId="77777777" w:rsidR="00FE1075" w:rsidRDefault="00FE1075" w:rsidP="003444FB">
                      <w:pPr>
                        <w:spacing w:after="0"/>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4615AA34" w14:textId="77777777" w:rsidR="00FE1075" w:rsidRDefault="00FE1075" w:rsidP="003444FB">
                      <w:pPr>
                        <w:spacing w:after="0"/>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482F7A36" w14:textId="77777777" w:rsidR="00FE1075" w:rsidRDefault="00FE1075" w:rsidP="003444FB">
                      <w:pPr>
                        <w:spacing w:after="0"/>
                        <w:rPr>
                          <w:sz w:val="22"/>
                          <w:szCs w:val="22"/>
                          <w:u w:val="single"/>
                        </w:rPr>
                      </w:pPr>
                      <w:r>
                        <w:rPr>
                          <w:sz w:val="22"/>
                          <w:szCs w:val="22"/>
                          <w:u w:val="single"/>
                        </w:rPr>
                        <w:t>Baudos dydis:</w:t>
                      </w:r>
                    </w:p>
                    <w:p w14:paraId="607043FB" w14:textId="77777777" w:rsidR="00FE1075" w:rsidRDefault="00FE1075" w:rsidP="003444FB">
                      <w:pPr>
                        <w:spacing w:after="0"/>
                        <w:rPr>
                          <w:sz w:val="22"/>
                          <w:szCs w:val="22"/>
                        </w:rPr>
                      </w:pPr>
                      <w:r>
                        <w:rPr>
                          <w:sz w:val="22"/>
                          <w:szCs w:val="22"/>
                        </w:rPr>
                        <w:t>P=12*(31,2-30)*72510=1 044 144 Eur.</w:t>
                      </w:r>
                    </w:p>
                  </w:txbxContent>
                </v:textbox>
              </v:shape>
            </w:pict>
          </mc:Fallback>
        </mc:AlternateContent>
      </w:r>
    </w:p>
    <w:p w14:paraId="223369EB" w14:textId="77777777" w:rsidR="00FE1075" w:rsidRPr="007501DA" w:rsidRDefault="00FE1075" w:rsidP="00FE1075">
      <w:pPr>
        <w:spacing w:after="0" w:line="240" w:lineRule="auto"/>
        <w:rPr>
          <w:sz w:val="22"/>
          <w:szCs w:val="22"/>
        </w:rPr>
      </w:pPr>
    </w:p>
    <w:p w14:paraId="297329A0" w14:textId="77777777" w:rsidR="00FE1075" w:rsidRPr="007501DA" w:rsidRDefault="00FE1075" w:rsidP="00FE1075">
      <w:pPr>
        <w:spacing w:after="0" w:line="240" w:lineRule="auto"/>
        <w:rPr>
          <w:sz w:val="22"/>
          <w:szCs w:val="22"/>
        </w:rPr>
      </w:pPr>
    </w:p>
    <w:p w14:paraId="42109D04" w14:textId="77777777" w:rsidR="00FE1075" w:rsidRPr="007501DA" w:rsidRDefault="00FE1075" w:rsidP="00FE1075">
      <w:pPr>
        <w:spacing w:after="0" w:line="240" w:lineRule="auto"/>
        <w:rPr>
          <w:sz w:val="22"/>
          <w:szCs w:val="22"/>
        </w:rPr>
      </w:pPr>
    </w:p>
    <w:p w14:paraId="12647DA5" w14:textId="77777777" w:rsidR="00FE1075" w:rsidRPr="007501DA" w:rsidRDefault="00FE1075" w:rsidP="00FE1075">
      <w:pPr>
        <w:spacing w:after="0" w:line="240" w:lineRule="auto"/>
        <w:rPr>
          <w:sz w:val="22"/>
          <w:szCs w:val="22"/>
        </w:rPr>
      </w:pPr>
    </w:p>
    <w:p w14:paraId="3434D897" w14:textId="77777777" w:rsidR="00FE1075" w:rsidRPr="007501DA" w:rsidRDefault="00FE1075" w:rsidP="00FE1075">
      <w:pPr>
        <w:spacing w:after="0" w:line="240" w:lineRule="auto"/>
        <w:rPr>
          <w:sz w:val="22"/>
          <w:szCs w:val="22"/>
        </w:rPr>
      </w:pPr>
    </w:p>
    <w:p w14:paraId="6A65F4CA" w14:textId="77777777" w:rsidR="00FE1075" w:rsidRPr="007501DA" w:rsidRDefault="00FE1075" w:rsidP="00FE1075">
      <w:pPr>
        <w:spacing w:after="0" w:line="240" w:lineRule="auto"/>
        <w:rPr>
          <w:sz w:val="22"/>
          <w:szCs w:val="22"/>
        </w:rPr>
      </w:pPr>
    </w:p>
    <w:p w14:paraId="646CE4B6" w14:textId="77777777" w:rsidR="00FE1075" w:rsidRPr="007501DA" w:rsidRDefault="00FE1075" w:rsidP="00FE1075">
      <w:pPr>
        <w:spacing w:after="0" w:line="240" w:lineRule="auto"/>
        <w:rPr>
          <w:sz w:val="22"/>
          <w:szCs w:val="22"/>
        </w:rPr>
      </w:pPr>
    </w:p>
    <w:p w14:paraId="408F1992" w14:textId="77777777" w:rsidR="00FE1075" w:rsidRPr="007501DA" w:rsidRDefault="00FE1075" w:rsidP="00FE1075">
      <w:pPr>
        <w:spacing w:after="0" w:line="240" w:lineRule="auto"/>
        <w:rPr>
          <w:sz w:val="22"/>
          <w:szCs w:val="22"/>
        </w:rPr>
      </w:pPr>
    </w:p>
    <w:p w14:paraId="4CD4CEC1" w14:textId="77777777" w:rsidR="00FE1075" w:rsidRPr="007501DA" w:rsidRDefault="00FE1075" w:rsidP="00FE1075">
      <w:pPr>
        <w:spacing w:after="0" w:line="240" w:lineRule="auto"/>
        <w:rPr>
          <w:sz w:val="22"/>
          <w:szCs w:val="22"/>
        </w:rPr>
      </w:pPr>
    </w:p>
    <w:p w14:paraId="1B0C9E5A" w14:textId="77777777" w:rsidR="00FE1075" w:rsidRPr="007501DA" w:rsidRDefault="00FE1075" w:rsidP="00FE1075">
      <w:pPr>
        <w:spacing w:after="0" w:line="240" w:lineRule="auto"/>
        <w:rPr>
          <w:sz w:val="22"/>
          <w:szCs w:val="22"/>
        </w:rPr>
      </w:pPr>
    </w:p>
    <w:p w14:paraId="4E23AD2C" w14:textId="77777777" w:rsidR="00FE1075" w:rsidRPr="007501DA" w:rsidRDefault="00FE1075" w:rsidP="00FE1075">
      <w:pPr>
        <w:spacing w:after="0" w:line="240" w:lineRule="auto"/>
        <w:rPr>
          <w:sz w:val="22"/>
          <w:szCs w:val="22"/>
        </w:rPr>
      </w:pPr>
    </w:p>
    <w:p w14:paraId="49B75FF4" w14:textId="77777777" w:rsidR="00FE1075" w:rsidRPr="007501DA" w:rsidRDefault="00FE1075" w:rsidP="00FE1075">
      <w:pPr>
        <w:spacing w:after="0" w:line="240" w:lineRule="auto"/>
        <w:rPr>
          <w:sz w:val="22"/>
          <w:szCs w:val="22"/>
        </w:rPr>
      </w:pPr>
    </w:p>
    <w:p w14:paraId="1AE8EDDB" w14:textId="77777777" w:rsidR="00FE1075" w:rsidRPr="007501DA" w:rsidRDefault="00FE1075" w:rsidP="00FE1075">
      <w:pPr>
        <w:spacing w:after="0" w:line="240" w:lineRule="auto"/>
        <w:rPr>
          <w:sz w:val="22"/>
          <w:szCs w:val="22"/>
        </w:rPr>
      </w:pPr>
    </w:p>
    <w:p w14:paraId="74F9B8B5" w14:textId="77777777" w:rsidR="00FE1075" w:rsidRPr="007501DA" w:rsidRDefault="00FE1075" w:rsidP="00FE1075">
      <w:pPr>
        <w:spacing w:after="0" w:line="240" w:lineRule="auto"/>
        <w:rPr>
          <w:sz w:val="22"/>
          <w:szCs w:val="22"/>
        </w:rPr>
      </w:pPr>
    </w:p>
    <w:p w14:paraId="2B2FE2E7" w14:textId="77777777" w:rsidR="003444FB" w:rsidRDefault="003444FB" w:rsidP="00FE1075">
      <w:pPr>
        <w:spacing w:after="0" w:line="240" w:lineRule="auto"/>
        <w:jc w:val="both"/>
        <w:rPr>
          <w:sz w:val="22"/>
          <w:szCs w:val="22"/>
        </w:rPr>
      </w:pPr>
    </w:p>
    <w:p w14:paraId="7BD8D06B" w14:textId="77777777" w:rsidR="003444FB" w:rsidRDefault="003444FB" w:rsidP="00FE1075">
      <w:pPr>
        <w:spacing w:after="0" w:line="240" w:lineRule="auto"/>
        <w:jc w:val="both"/>
        <w:rPr>
          <w:sz w:val="22"/>
          <w:szCs w:val="22"/>
        </w:rPr>
      </w:pPr>
    </w:p>
    <w:p w14:paraId="47C08A2A" w14:textId="263710E0" w:rsidR="00FE1075" w:rsidRPr="001E4218" w:rsidRDefault="00FE1075" w:rsidP="00FE1075">
      <w:pPr>
        <w:spacing w:after="0" w:line="240" w:lineRule="auto"/>
        <w:jc w:val="both"/>
        <w:rPr>
          <w:strike/>
          <w:sz w:val="22"/>
          <w:szCs w:val="22"/>
        </w:rPr>
      </w:pPr>
      <w:r w:rsidRPr="007501DA">
        <w:rPr>
          <w:sz w:val="22"/>
          <w:szCs w:val="22"/>
        </w:rPr>
        <w:t xml:space="preserve">Baudos tampa mokėtinomis </w:t>
      </w:r>
      <w:r w:rsidR="00387589">
        <w:rPr>
          <w:sz w:val="22"/>
          <w:szCs w:val="22"/>
        </w:rPr>
        <w:t xml:space="preserve">po 1 m. </w:t>
      </w:r>
      <w:r w:rsidR="000F5D49">
        <w:rPr>
          <w:sz w:val="22"/>
          <w:szCs w:val="22"/>
        </w:rPr>
        <w:t xml:space="preserve">(12 mėn.) </w:t>
      </w:r>
      <w:r w:rsidR="00387589">
        <w:rPr>
          <w:sz w:val="22"/>
          <w:szCs w:val="22"/>
        </w:rPr>
        <w:t>nuo įrenginių perdavimo eksplo</w:t>
      </w:r>
      <w:r w:rsidR="00826CCE">
        <w:rPr>
          <w:sz w:val="22"/>
          <w:szCs w:val="22"/>
        </w:rPr>
        <w:t>a</w:t>
      </w:r>
      <w:r w:rsidR="00387589">
        <w:rPr>
          <w:sz w:val="22"/>
          <w:szCs w:val="22"/>
        </w:rPr>
        <w:t xml:space="preserve">tacijai pradžios. </w:t>
      </w:r>
    </w:p>
    <w:p w14:paraId="3880738D" w14:textId="77777777" w:rsidR="00FE1075" w:rsidRPr="007501DA" w:rsidRDefault="00FE1075" w:rsidP="00FE1075">
      <w:pPr>
        <w:pStyle w:val="text"/>
        <w:widowControl/>
        <w:spacing w:before="0" w:line="240" w:lineRule="auto"/>
        <w:jc w:val="left"/>
        <w:rPr>
          <w:rFonts w:ascii="Times New Roman" w:hAnsi="Times New Roman" w:cs="Times New Roman"/>
          <w:sz w:val="22"/>
          <w:szCs w:val="22"/>
          <w:lang w:val="lt-LT"/>
        </w:rPr>
      </w:pPr>
      <w:r w:rsidRPr="007501DA">
        <w:rPr>
          <w:rFonts w:ascii="Times New Roman" w:hAnsi="Times New Roman" w:cs="Times New Roman"/>
          <w:sz w:val="22"/>
          <w:szCs w:val="22"/>
          <w:lang w:val="lt-LT"/>
        </w:rPr>
        <w:t>Vardas, pavardė, parašas: ..........................................................................………........</w:t>
      </w:r>
    </w:p>
    <w:p w14:paraId="32DDB89F" w14:textId="77777777" w:rsidR="00FE1075" w:rsidRPr="007501DA" w:rsidRDefault="00FE1075" w:rsidP="00FE1075">
      <w:pPr>
        <w:pStyle w:val="text"/>
        <w:widowControl/>
        <w:spacing w:before="0" w:line="240" w:lineRule="auto"/>
        <w:jc w:val="left"/>
        <w:rPr>
          <w:rFonts w:ascii="Times New Roman" w:hAnsi="Times New Roman" w:cs="Times New Roman"/>
          <w:sz w:val="22"/>
          <w:szCs w:val="22"/>
          <w:lang w:val="lt-LT"/>
        </w:rPr>
      </w:pPr>
      <w:r w:rsidRPr="007501DA">
        <w:rPr>
          <w:rFonts w:ascii="Times New Roman" w:hAnsi="Times New Roman" w:cs="Times New Roman"/>
          <w:sz w:val="22"/>
          <w:szCs w:val="22"/>
          <w:lang w:val="lt-LT"/>
        </w:rPr>
        <w:t>(</w:t>
      </w:r>
      <w:r w:rsidRPr="007501DA">
        <w:rPr>
          <w:rFonts w:ascii="Times New Roman" w:hAnsi="Times New Roman" w:cs="Times New Roman"/>
          <w:i/>
          <w:sz w:val="22"/>
          <w:szCs w:val="22"/>
          <w:lang w:val="lt-LT"/>
        </w:rPr>
        <w:t>asmuo ar asmenys, įgalioti pasirašyti dalyvio vardu</w:t>
      </w:r>
      <w:r w:rsidRPr="007501DA">
        <w:rPr>
          <w:rFonts w:ascii="Times New Roman" w:hAnsi="Times New Roman" w:cs="Times New Roman"/>
          <w:sz w:val="22"/>
          <w:szCs w:val="22"/>
          <w:lang w:val="lt-LT"/>
        </w:rPr>
        <w:t>)</w:t>
      </w:r>
    </w:p>
    <w:p w14:paraId="674D0D23" w14:textId="5642A42A" w:rsidR="00131155" w:rsidRPr="001728BD" w:rsidRDefault="00FE1075" w:rsidP="001D27BF">
      <w:pPr>
        <w:pStyle w:val="text"/>
        <w:widowControl/>
        <w:spacing w:before="0" w:line="240" w:lineRule="auto"/>
        <w:jc w:val="left"/>
        <w:rPr>
          <w:rFonts w:cstheme="minorHAnsi"/>
          <w:b/>
          <w:bCs/>
        </w:rPr>
      </w:pPr>
      <w:r w:rsidRPr="007501DA">
        <w:rPr>
          <w:rFonts w:ascii="Times New Roman" w:hAnsi="Times New Roman" w:cs="Times New Roman"/>
          <w:sz w:val="22"/>
          <w:szCs w:val="22"/>
          <w:lang w:val="lt-LT"/>
        </w:rPr>
        <w:t>Data:</w:t>
      </w:r>
      <w:r w:rsidRPr="007501DA">
        <w:rPr>
          <w:rFonts w:ascii="Times New Roman" w:hAnsi="Times New Roman" w:cs="Times New Roman"/>
          <w:sz w:val="22"/>
          <w:szCs w:val="22"/>
          <w:lang w:val="lt-LT"/>
        </w:rPr>
        <w:tab/>
        <w:t>.................................</w:t>
      </w:r>
      <w:bookmarkEnd w:id="107"/>
    </w:p>
    <w:sectPr w:rsidR="00131155" w:rsidRPr="001728BD" w:rsidSect="001E4218">
      <w:pgSz w:w="12240" w:h="15840"/>
      <w:pgMar w:top="675"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0E7E7" w14:textId="77777777" w:rsidR="005D6614" w:rsidRDefault="005D6614" w:rsidP="00D05666">
      <w:r>
        <w:separator/>
      </w:r>
    </w:p>
  </w:endnote>
  <w:endnote w:type="continuationSeparator" w:id="0">
    <w:p w14:paraId="22B490C6" w14:textId="77777777" w:rsidR="005D6614" w:rsidRDefault="005D6614" w:rsidP="00D05666">
      <w:r>
        <w:continuationSeparator/>
      </w:r>
    </w:p>
  </w:endnote>
  <w:endnote w:type="continuationNotice" w:id="1">
    <w:p w14:paraId="44509C31" w14:textId="77777777" w:rsidR="005D6614" w:rsidRDefault="005D66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BE173" w14:textId="77777777" w:rsidR="000B685D" w:rsidRDefault="000B685D">
    <w:pPr>
      <w:pStyle w:val="Porat"/>
      <w:jc w:val="right"/>
    </w:pPr>
  </w:p>
  <w:p w14:paraId="5864CA26"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F70DB" w14:textId="77777777" w:rsidR="0043483A" w:rsidRDefault="0043483A">
    <w:pPr>
      <w:pStyle w:val="Porat"/>
      <w:jc w:val="right"/>
    </w:pPr>
  </w:p>
  <w:p w14:paraId="38B92839"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1AA3" w14:textId="77777777" w:rsidR="00EE0689" w:rsidRDefault="00EE0689">
    <w:pPr>
      <w:pStyle w:val="Porat"/>
      <w:jc w:val="right"/>
    </w:pPr>
  </w:p>
  <w:p w14:paraId="11ABBA1B"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AD4A5" w14:textId="77777777" w:rsidR="005D6614" w:rsidRDefault="005D6614" w:rsidP="00D05666">
      <w:r>
        <w:separator/>
      </w:r>
    </w:p>
  </w:footnote>
  <w:footnote w:type="continuationSeparator" w:id="0">
    <w:p w14:paraId="6556C786" w14:textId="77777777" w:rsidR="005D6614" w:rsidRDefault="005D6614" w:rsidP="00D05666">
      <w:r>
        <w:continuationSeparator/>
      </w:r>
    </w:p>
  </w:footnote>
  <w:footnote w:type="continuationNotice" w:id="1">
    <w:p w14:paraId="79271F0E" w14:textId="77777777" w:rsidR="005D6614" w:rsidRDefault="005D6614">
      <w:pPr>
        <w:spacing w:after="0" w:line="240" w:lineRule="auto"/>
      </w:pPr>
    </w:p>
  </w:footnote>
  <w:footnote w:id="2">
    <w:p w14:paraId="33D12BB7" w14:textId="2C3641E9" w:rsidR="003B3203" w:rsidRDefault="003B3203" w:rsidP="003B3203">
      <w:pPr>
        <w:pStyle w:val="Puslapioinaostekstas"/>
      </w:pPr>
      <w:r>
        <w:rPr>
          <w:rStyle w:val="Puslapioinaosnuoroda"/>
        </w:rPr>
        <w:footnoteRef/>
      </w:r>
      <w:r>
        <w:t xml:space="preserve"> Deguonies Suvartojimo Potencialas (pašalintas valymo metu) – sutrumpinimas DSP</w:t>
      </w:r>
      <w:r>
        <w:rPr>
          <w:vertAlign w:val="subscript"/>
        </w:rPr>
        <w:t>p</w:t>
      </w:r>
      <w:r>
        <w:t xml:space="preserve"> (</w:t>
      </w:r>
      <w:r>
        <w:rPr>
          <w:i/>
        </w:rPr>
        <w:t>angl.</w:t>
      </w:r>
      <w:r>
        <w:t xml:space="preserve"> Oxygen Consumption Potential) .</w:t>
      </w:r>
    </w:p>
  </w:footnote>
  <w:footnote w:id="3">
    <w:p w14:paraId="06C5A652" w14:textId="77777777" w:rsidR="00BD5A4C" w:rsidRDefault="00BD5A4C" w:rsidP="00BD5A4C">
      <w:pPr>
        <w:pStyle w:val="Puslapioinaostekstas"/>
      </w:pPr>
      <w:r>
        <w:rPr>
          <w:rStyle w:val="Puslapioinaosnuoroda"/>
        </w:rPr>
        <w:footnoteRef/>
      </w:r>
      <w:r>
        <w:t xml:space="preserve"> Deguonies Suvartojimo Potencialas (pašalintas valymo metu) – sutrumpinimas DSP</w:t>
      </w:r>
      <w:r>
        <w:rPr>
          <w:vertAlign w:val="subscript"/>
        </w:rPr>
        <w:t>p</w:t>
      </w:r>
      <w:r>
        <w:t xml:space="preserve"> (</w:t>
      </w:r>
      <w:r>
        <w:rPr>
          <w:i/>
        </w:rPr>
        <w:t>angl.</w:t>
      </w:r>
      <w:r>
        <w:t xml:space="preserve"> Oxygen Consumption Potential)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7687480"/>
      <w:docPartObj>
        <w:docPartGallery w:val="Page Numbers (Top of Page)"/>
        <w:docPartUnique/>
      </w:docPartObj>
    </w:sdtPr>
    <w:sdtEndPr/>
    <w:sdtContent>
      <w:p w14:paraId="5AEA7A2C" w14:textId="77777777" w:rsidR="001728BD" w:rsidRDefault="001728BD">
        <w:pPr>
          <w:pStyle w:val="Antrats"/>
          <w:jc w:val="center"/>
        </w:pPr>
        <w:r>
          <w:fldChar w:fldCharType="begin"/>
        </w:r>
        <w:r>
          <w:instrText>PAGE   \* MERGEFORMAT</w:instrText>
        </w:r>
        <w:r>
          <w:fldChar w:fldCharType="separate"/>
        </w:r>
        <w:r>
          <w:t>2</w:t>
        </w:r>
        <w:r>
          <w:fldChar w:fldCharType="end"/>
        </w:r>
      </w:p>
    </w:sdtContent>
  </w:sdt>
  <w:p w14:paraId="705DD102" w14:textId="77777777" w:rsidR="0079367F" w:rsidRDefault="0079367F" w:rsidP="001728B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469244"/>
      <w:docPartObj>
        <w:docPartGallery w:val="Page Numbers (Top of Page)"/>
        <w:docPartUnique/>
      </w:docPartObj>
    </w:sdtPr>
    <w:sdtEndPr/>
    <w:sdtContent>
      <w:p w14:paraId="3949D349" w14:textId="77777777" w:rsidR="001728BD" w:rsidRDefault="001728BD">
        <w:pPr>
          <w:pStyle w:val="Antrats"/>
          <w:jc w:val="center"/>
        </w:pPr>
        <w:r>
          <w:fldChar w:fldCharType="begin"/>
        </w:r>
        <w:r>
          <w:instrText>PAGE   \* MERGEFORMAT</w:instrText>
        </w:r>
        <w:r>
          <w:fldChar w:fldCharType="separate"/>
        </w:r>
        <w:r>
          <w:t>2</w:t>
        </w:r>
        <w:r>
          <w:fldChar w:fldCharType="end"/>
        </w:r>
      </w:p>
    </w:sdtContent>
  </w:sdt>
  <w:p w14:paraId="603B61C6" w14:textId="77777777" w:rsidR="00EE0689" w:rsidRDefault="00EE06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821700"/>
    <w:multiLevelType w:val="multilevel"/>
    <w:tmpl w:val="20163F64"/>
    <w:lvl w:ilvl="0">
      <w:start w:val="28"/>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9"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1" w15:restartNumberingAfterBreak="0">
    <w:nsid w:val="1F0B2067"/>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756D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4" w15:restartNumberingAfterBreak="0">
    <w:nsid w:val="272A4067"/>
    <w:multiLevelType w:val="hybridMultilevel"/>
    <w:tmpl w:val="F7B0D0E8"/>
    <w:lvl w:ilvl="0" w:tplc="E306236E">
      <w:start w:val="1"/>
      <w:numFmt w:val="decimal"/>
      <w:lvlText w:val="%1)"/>
      <w:lvlJc w:val="left"/>
      <w:pPr>
        <w:ind w:left="720" w:hanging="360"/>
      </w:pPr>
    </w:lvl>
    <w:lvl w:ilvl="1" w:tplc="A0DA590A">
      <w:start w:val="1"/>
      <w:numFmt w:val="decimal"/>
      <w:lvlText w:val="%2)"/>
      <w:lvlJc w:val="left"/>
      <w:pPr>
        <w:ind w:left="720" w:hanging="360"/>
      </w:pPr>
    </w:lvl>
    <w:lvl w:ilvl="2" w:tplc="6EF422C4">
      <w:start w:val="1"/>
      <w:numFmt w:val="decimal"/>
      <w:lvlText w:val="%3)"/>
      <w:lvlJc w:val="left"/>
      <w:pPr>
        <w:ind w:left="720" w:hanging="360"/>
      </w:pPr>
    </w:lvl>
    <w:lvl w:ilvl="3" w:tplc="3C027460">
      <w:start w:val="1"/>
      <w:numFmt w:val="decimal"/>
      <w:lvlText w:val="%4)"/>
      <w:lvlJc w:val="left"/>
      <w:pPr>
        <w:ind w:left="720" w:hanging="360"/>
      </w:pPr>
    </w:lvl>
    <w:lvl w:ilvl="4" w:tplc="2BEA3B2A">
      <w:start w:val="1"/>
      <w:numFmt w:val="decimal"/>
      <w:lvlText w:val="%5)"/>
      <w:lvlJc w:val="left"/>
      <w:pPr>
        <w:ind w:left="720" w:hanging="360"/>
      </w:pPr>
    </w:lvl>
    <w:lvl w:ilvl="5" w:tplc="2EF4D666">
      <w:start w:val="1"/>
      <w:numFmt w:val="decimal"/>
      <w:lvlText w:val="%6)"/>
      <w:lvlJc w:val="left"/>
      <w:pPr>
        <w:ind w:left="720" w:hanging="360"/>
      </w:pPr>
    </w:lvl>
    <w:lvl w:ilvl="6" w:tplc="83D881E8">
      <w:start w:val="1"/>
      <w:numFmt w:val="decimal"/>
      <w:lvlText w:val="%7)"/>
      <w:lvlJc w:val="left"/>
      <w:pPr>
        <w:ind w:left="720" w:hanging="360"/>
      </w:pPr>
    </w:lvl>
    <w:lvl w:ilvl="7" w:tplc="06961E04">
      <w:start w:val="1"/>
      <w:numFmt w:val="decimal"/>
      <w:lvlText w:val="%8)"/>
      <w:lvlJc w:val="left"/>
      <w:pPr>
        <w:ind w:left="720" w:hanging="360"/>
      </w:pPr>
    </w:lvl>
    <w:lvl w:ilvl="8" w:tplc="E362A5BA">
      <w:start w:val="1"/>
      <w:numFmt w:val="decimal"/>
      <w:lvlText w:val="%9)"/>
      <w:lvlJc w:val="left"/>
      <w:pPr>
        <w:ind w:left="720" w:hanging="360"/>
      </w:pPr>
    </w:lvl>
  </w:abstractNum>
  <w:abstractNum w:abstractNumId="15" w15:restartNumberingAfterBreak="0">
    <w:nsid w:val="2A0669BA"/>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3C30E4"/>
    <w:multiLevelType w:val="multilevel"/>
    <w:tmpl w:val="8E3C40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20" w15:restartNumberingAfterBreak="0">
    <w:nsid w:val="437225F7"/>
    <w:multiLevelType w:val="hybridMultilevel"/>
    <w:tmpl w:val="93E88E7A"/>
    <w:lvl w:ilvl="0" w:tplc="4AB2147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01C4B"/>
    <w:multiLevelType w:val="multilevel"/>
    <w:tmpl w:val="531E2910"/>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E7F2DAD"/>
    <w:multiLevelType w:val="multilevel"/>
    <w:tmpl w:val="946A5556"/>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37CA9"/>
    <w:multiLevelType w:val="hybridMultilevel"/>
    <w:tmpl w:val="4F96B0E2"/>
    <w:lvl w:ilvl="0" w:tplc="C38088E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D1E0951"/>
    <w:multiLevelType w:val="hybridMultilevel"/>
    <w:tmpl w:val="032AD6E6"/>
    <w:lvl w:ilvl="0" w:tplc="9FA2A5F0">
      <w:start w:val="1"/>
      <w:numFmt w:val="decimal"/>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E724F2D2"/>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40" w15:restartNumberingAfterBreak="0">
    <w:nsid w:val="7F7E4AD6"/>
    <w:multiLevelType w:val="multilevel"/>
    <w:tmpl w:val="7AD479B2"/>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FDE4B8E"/>
    <w:multiLevelType w:val="multilevel"/>
    <w:tmpl w:val="5E80A96A"/>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abstractNumId w:val="18"/>
  </w:num>
  <w:num w:numId="2">
    <w:abstractNumId w:val="7"/>
  </w:num>
  <w:num w:numId="3">
    <w:abstractNumId w:val="30"/>
  </w:num>
  <w:num w:numId="4">
    <w:abstractNumId w:val="28"/>
  </w:num>
  <w:num w:numId="5">
    <w:abstractNumId w:val="38"/>
  </w:num>
  <w:num w:numId="6">
    <w:abstractNumId w:val="34"/>
  </w:num>
  <w:num w:numId="7">
    <w:abstractNumId w:val="6"/>
  </w:num>
  <w:num w:numId="8">
    <w:abstractNumId w:val="35"/>
  </w:num>
  <w:num w:numId="9">
    <w:abstractNumId w:val="33"/>
  </w:num>
  <w:num w:numId="10">
    <w:abstractNumId w:val="25"/>
  </w:num>
  <w:num w:numId="11">
    <w:abstractNumId w:val="31"/>
  </w:num>
  <w:num w:numId="12">
    <w:abstractNumId w:val="13"/>
  </w:num>
  <w:num w:numId="13">
    <w:abstractNumId w:val="4"/>
  </w:num>
  <w:num w:numId="14">
    <w:abstractNumId w:val="5"/>
  </w:num>
  <w:num w:numId="15">
    <w:abstractNumId w:val="36"/>
  </w:num>
  <w:num w:numId="16">
    <w:abstractNumId w:val="17"/>
  </w:num>
  <w:num w:numId="17">
    <w:abstractNumId w:val="9"/>
  </w:num>
  <w:num w:numId="18">
    <w:abstractNumId w:val="41"/>
  </w:num>
  <w:num w:numId="19">
    <w:abstractNumId w:val="27"/>
  </w:num>
  <w:num w:numId="20">
    <w:abstractNumId w:val="39"/>
  </w:num>
  <w:num w:numId="21">
    <w:abstractNumId w:val="23"/>
  </w:num>
  <w:num w:numId="22">
    <w:abstractNumId w:val="3"/>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9"/>
  </w:num>
  <w:num w:numId="27">
    <w:abstractNumId w:val="32"/>
  </w:num>
  <w:num w:numId="28">
    <w:abstractNumId w:val="22"/>
  </w:num>
  <w:num w:numId="29">
    <w:abstractNumId w:val="37"/>
  </w:num>
  <w:num w:numId="30">
    <w:abstractNumId w:val="14"/>
  </w:num>
  <w:num w:numId="31">
    <w:abstractNumId w:val="16"/>
  </w:num>
  <w:num w:numId="32">
    <w:abstractNumId w:val="8"/>
  </w:num>
  <w:num w:numId="33">
    <w:abstractNumId w:val="12"/>
  </w:num>
  <w:num w:numId="34">
    <w:abstractNumId w:val="21"/>
  </w:num>
  <w:num w:numId="35">
    <w:abstractNumId w:val="24"/>
  </w:num>
  <w:num w:numId="36">
    <w:abstractNumId w:val="15"/>
  </w:num>
  <w:num w:numId="37">
    <w:abstractNumId w:val="20"/>
  </w:num>
  <w:num w:numId="38">
    <w:abstractNumId w:val="40"/>
  </w:num>
  <w:num w:numId="39">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04"/>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DFE"/>
    <w:rsid w:val="00022E0C"/>
    <w:rsid w:val="00023641"/>
    <w:rsid w:val="0002415D"/>
    <w:rsid w:val="00024DB9"/>
    <w:rsid w:val="0002541F"/>
    <w:rsid w:val="00026246"/>
    <w:rsid w:val="00026673"/>
    <w:rsid w:val="00026690"/>
    <w:rsid w:val="00026A51"/>
    <w:rsid w:val="00026D16"/>
    <w:rsid w:val="00027455"/>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6C6"/>
    <w:rsid w:val="00040C0F"/>
    <w:rsid w:val="00042720"/>
    <w:rsid w:val="00042859"/>
    <w:rsid w:val="00042937"/>
    <w:rsid w:val="00042A32"/>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C66"/>
    <w:rsid w:val="00046CCE"/>
    <w:rsid w:val="00046DDC"/>
    <w:rsid w:val="0004774A"/>
    <w:rsid w:val="00047F6B"/>
    <w:rsid w:val="00047F87"/>
    <w:rsid w:val="00047FCD"/>
    <w:rsid w:val="00050607"/>
    <w:rsid w:val="00051151"/>
    <w:rsid w:val="0005148B"/>
    <w:rsid w:val="00051544"/>
    <w:rsid w:val="00051A51"/>
    <w:rsid w:val="00051E9D"/>
    <w:rsid w:val="00051F2D"/>
    <w:rsid w:val="00052164"/>
    <w:rsid w:val="000521F2"/>
    <w:rsid w:val="00052365"/>
    <w:rsid w:val="0005253E"/>
    <w:rsid w:val="0005295E"/>
    <w:rsid w:val="00052E36"/>
    <w:rsid w:val="00053139"/>
    <w:rsid w:val="0005321D"/>
    <w:rsid w:val="0005396D"/>
    <w:rsid w:val="00053A9C"/>
    <w:rsid w:val="00053ABC"/>
    <w:rsid w:val="000543B5"/>
    <w:rsid w:val="00054B09"/>
    <w:rsid w:val="00055235"/>
    <w:rsid w:val="000561CC"/>
    <w:rsid w:val="000571AD"/>
    <w:rsid w:val="00057346"/>
    <w:rsid w:val="000578C9"/>
    <w:rsid w:val="0006040C"/>
    <w:rsid w:val="000605C5"/>
    <w:rsid w:val="000608EF"/>
    <w:rsid w:val="00061084"/>
    <w:rsid w:val="00061466"/>
    <w:rsid w:val="00061E86"/>
    <w:rsid w:val="00062723"/>
    <w:rsid w:val="0006300C"/>
    <w:rsid w:val="000631F1"/>
    <w:rsid w:val="00064868"/>
    <w:rsid w:val="00064E4C"/>
    <w:rsid w:val="0006575D"/>
    <w:rsid w:val="000659E9"/>
    <w:rsid w:val="00066BB9"/>
    <w:rsid w:val="00066D29"/>
    <w:rsid w:val="00066F9B"/>
    <w:rsid w:val="00067A88"/>
    <w:rsid w:val="00067DCC"/>
    <w:rsid w:val="00067EAF"/>
    <w:rsid w:val="0007051B"/>
    <w:rsid w:val="0007082C"/>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6F9"/>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3DC1"/>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3E8"/>
    <w:rsid w:val="000A6BBE"/>
    <w:rsid w:val="000A754C"/>
    <w:rsid w:val="000A76C1"/>
    <w:rsid w:val="000A7BF8"/>
    <w:rsid w:val="000A7E99"/>
    <w:rsid w:val="000B049C"/>
    <w:rsid w:val="000B0CED"/>
    <w:rsid w:val="000B2E23"/>
    <w:rsid w:val="000B2EAB"/>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129"/>
    <w:rsid w:val="000E11FA"/>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5D49"/>
    <w:rsid w:val="000F7102"/>
    <w:rsid w:val="000F74EB"/>
    <w:rsid w:val="000F7F23"/>
    <w:rsid w:val="001002FC"/>
    <w:rsid w:val="00100B38"/>
    <w:rsid w:val="001010F7"/>
    <w:rsid w:val="00101313"/>
    <w:rsid w:val="0010191C"/>
    <w:rsid w:val="00101C48"/>
    <w:rsid w:val="00101D99"/>
    <w:rsid w:val="00101DB0"/>
    <w:rsid w:val="0010270D"/>
    <w:rsid w:val="00102BDE"/>
    <w:rsid w:val="00102D1D"/>
    <w:rsid w:val="00103779"/>
    <w:rsid w:val="001045A6"/>
    <w:rsid w:val="0010505E"/>
    <w:rsid w:val="001059F7"/>
    <w:rsid w:val="00105FA3"/>
    <w:rsid w:val="001072BE"/>
    <w:rsid w:val="0010779C"/>
    <w:rsid w:val="00107A04"/>
    <w:rsid w:val="00107F5C"/>
    <w:rsid w:val="00110481"/>
    <w:rsid w:val="001111B1"/>
    <w:rsid w:val="00111429"/>
    <w:rsid w:val="00111943"/>
    <w:rsid w:val="0011199A"/>
    <w:rsid w:val="001123B4"/>
    <w:rsid w:val="001126FB"/>
    <w:rsid w:val="00112EE8"/>
    <w:rsid w:val="0011320C"/>
    <w:rsid w:val="0011344C"/>
    <w:rsid w:val="00113740"/>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36"/>
    <w:rsid w:val="00124FB1"/>
    <w:rsid w:val="00125082"/>
    <w:rsid w:val="0012527F"/>
    <w:rsid w:val="0012584E"/>
    <w:rsid w:val="0012639E"/>
    <w:rsid w:val="00127196"/>
    <w:rsid w:val="001275FB"/>
    <w:rsid w:val="00127F38"/>
    <w:rsid w:val="0013010B"/>
    <w:rsid w:val="00131155"/>
    <w:rsid w:val="0013140B"/>
    <w:rsid w:val="00131BA4"/>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3FB"/>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30"/>
    <w:rsid w:val="001607EC"/>
    <w:rsid w:val="001609D9"/>
    <w:rsid w:val="00160A4A"/>
    <w:rsid w:val="001612A8"/>
    <w:rsid w:val="001640AF"/>
    <w:rsid w:val="00164443"/>
    <w:rsid w:val="001647BD"/>
    <w:rsid w:val="00164902"/>
    <w:rsid w:val="00164C76"/>
    <w:rsid w:val="00166073"/>
    <w:rsid w:val="0016665C"/>
    <w:rsid w:val="00166EB7"/>
    <w:rsid w:val="00167192"/>
    <w:rsid w:val="00167555"/>
    <w:rsid w:val="00167E09"/>
    <w:rsid w:val="001702D9"/>
    <w:rsid w:val="00170676"/>
    <w:rsid w:val="0017154D"/>
    <w:rsid w:val="00171817"/>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406"/>
    <w:rsid w:val="001849BD"/>
    <w:rsid w:val="001853B6"/>
    <w:rsid w:val="00185454"/>
    <w:rsid w:val="00185997"/>
    <w:rsid w:val="00185BC4"/>
    <w:rsid w:val="001865A6"/>
    <w:rsid w:val="00186E51"/>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5FF"/>
    <w:rsid w:val="00196FAF"/>
    <w:rsid w:val="0019749C"/>
    <w:rsid w:val="001977F6"/>
    <w:rsid w:val="00197943"/>
    <w:rsid w:val="00197EF6"/>
    <w:rsid w:val="001A0B73"/>
    <w:rsid w:val="001A0DF2"/>
    <w:rsid w:val="001A151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C7C"/>
    <w:rsid w:val="001B13DB"/>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19B"/>
    <w:rsid w:val="001C186A"/>
    <w:rsid w:val="001C1AD0"/>
    <w:rsid w:val="001C1CC5"/>
    <w:rsid w:val="001C24BC"/>
    <w:rsid w:val="001C305A"/>
    <w:rsid w:val="001C37BD"/>
    <w:rsid w:val="001C45C1"/>
    <w:rsid w:val="001C468D"/>
    <w:rsid w:val="001C4C6B"/>
    <w:rsid w:val="001C4F12"/>
    <w:rsid w:val="001C545C"/>
    <w:rsid w:val="001C635E"/>
    <w:rsid w:val="001C6757"/>
    <w:rsid w:val="001C69AF"/>
    <w:rsid w:val="001C6A8E"/>
    <w:rsid w:val="001C762B"/>
    <w:rsid w:val="001C7F48"/>
    <w:rsid w:val="001D2623"/>
    <w:rsid w:val="001D27BF"/>
    <w:rsid w:val="001D2BFD"/>
    <w:rsid w:val="001D2CB6"/>
    <w:rsid w:val="001D37D8"/>
    <w:rsid w:val="001D414C"/>
    <w:rsid w:val="001D41F4"/>
    <w:rsid w:val="001D5752"/>
    <w:rsid w:val="001D5F1A"/>
    <w:rsid w:val="001D612E"/>
    <w:rsid w:val="001D65F8"/>
    <w:rsid w:val="001D68D2"/>
    <w:rsid w:val="001D7492"/>
    <w:rsid w:val="001D7890"/>
    <w:rsid w:val="001E00A1"/>
    <w:rsid w:val="001E0107"/>
    <w:rsid w:val="001E092D"/>
    <w:rsid w:val="001E22FD"/>
    <w:rsid w:val="001E250F"/>
    <w:rsid w:val="001E2BC5"/>
    <w:rsid w:val="001E3801"/>
    <w:rsid w:val="001E3D5A"/>
    <w:rsid w:val="001E4218"/>
    <w:rsid w:val="001E4891"/>
    <w:rsid w:val="001E4C29"/>
    <w:rsid w:val="001E4DB2"/>
    <w:rsid w:val="001E5701"/>
    <w:rsid w:val="001E5FF3"/>
    <w:rsid w:val="001E609D"/>
    <w:rsid w:val="001E61DF"/>
    <w:rsid w:val="001E6622"/>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F03"/>
    <w:rsid w:val="0020417D"/>
    <w:rsid w:val="002050CB"/>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6BF6"/>
    <w:rsid w:val="002279BC"/>
    <w:rsid w:val="00227AFF"/>
    <w:rsid w:val="002306AB"/>
    <w:rsid w:val="00231166"/>
    <w:rsid w:val="00231C08"/>
    <w:rsid w:val="0023232F"/>
    <w:rsid w:val="00232F57"/>
    <w:rsid w:val="00233169"/>
    <w:rsid w:val="0023335E"/>
    <w:rsid w:val="002338C0"/>
    <w:rsid w:val="002342E3"/>
    <w:rsid w:val="00234375"/>
    <w:rsid w:val="00234717"/>
    <w:rsid w:val="00234920"/>
    <w:rsid w:val="00234B2B"/>
    <w:rsid w:val="0023505D"/>
    <w:rsid w:val="002358F1"/>
    <w:rsid w:val="00236FBF"/>
    <w:rsid w:val="002374F8"/>
    <w:rsid w:val="00237EA0"/>
    <w:rsid w:val="00240D2B"/>
    <w:rsid w:val="002411C2"/>
    <w:rsid w:val="002415C7"/>
    <w:rsid w:val="0024180E"/>
    <w:rsid w:val="00241D43"/>
    <w:rsid w:val="00242459"/>
    <w:rsid w:val="002425E8"/>
    <w:rsid w:val="00242CEB"/>
    <w:rsid w:val="002430AE"/>
    <w:rsid w:val="00244688"/>
    <w:rsid w:val="002449EC"/>
    <w:rsid w:val="002449F7"/>
    <w:rsid w:val="002455FC"/>
    <w:rsid w:val="00245655"/>
    <w:rsid w:val="00245DD5"/>
    <w:rsid w:val="00245E8F"/>
    <w:rsid w:val="0024735B"/>
    <w:rsid w:val="002476D5"/>
    <w:rsid w:val="002510C4"/>
    <w:rsid w:val="0025176F"/>
    <w:rsid w:val="00251D4A"/>
    <w:rsid w:val="002521FB"/>
    <w:rsid w:val="00252A35"/>
    <w:rsid w:val="00253090"/>
    <w:rsid w:val="00253C3C"/>
    <w:rsid w:val="00254895"/>
    <w:rsid w:val="00254B13"/>
    <w:rsid w:val="00255225"/>
    <w:rsid w:val="00255510"/>
    <w:rsid w:val="002555B8"/>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5F5"/>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04A"/>
    <w:rsid w:val="002A5143"/>
    <w:rsid w:val="002A571A"/>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CF1"/>
    <w:rsid w:val="002B2FCD"/>
    <w:rsid w:val="002B32CA"/>
    <w:rsid w:val="002B3F04"/>
    <w:rsid w:val="002B42DA"/>
    <w:rsid w:val="002B4844"/>
    <w:rsid w:val="002B49CA"/>
    <w:rsid w:val="002B4DFD"/>
    <w:rsid w:val="002B6251"/>
    <w:rsid w:val="002B6B9E"/>
    <w:rsid w:val="002B6FF7"/>
    <w:rsid w:val="002B75F7"/>
    <w:rsid w:val="002C14FC"/>
    <w:rsid w:val="002C154E"/>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50"/>
    <w:rsid w:val="002C7095"/>
    <w:rsid w:val="002C7383"/>
    <w:rsid w:val="002D1083"/>
    <w:rsid w:val="002D1C99"/>
    <w:rsid w:val="002D1EFA"/>
    <w:rsid w:val="002D236C"/>
    <w:rsid w:val="002D28EF"/>
    <w:rsid w:val="002D342E"/>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C32"/>
    <w:rsid w:val="002E4A5A"/>
    <w:rsid w:val="002E4BEE"/>
    <w:rsid w:val="002E5C47"/>
    <w:rsid w:val="002E5C9B"/>
    <w:rsid w:val="002E5EA9"/>
    <w:rsid w:val="002E6BB6"/>
    <w:rsid w:val="002E7296"/>
    <w:rsid w:val="002E79B8"/>
    <w:rsid w:val="002F05C1"/>
    <w:rsid w:val="002F0663"/>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5E34"/>
    <w:rsid w:val="00306737"/>
    <w:rsid w:val="00306D9F"/>
    <w:rsid w:val="00306F87"/>
    <w:rsid w:val="003074D1"/>
    <w:rsid w:val="00307836"/>
    <w:rsid w:val="003101E1"/>
    <w:rsid w:val="00310753"/>
    <w:rsid w:val="0031109D"/>
    <w:rsid w:val="00311111"/>
    <w:rsid w:val="003116EF"/>
    <w:rsid w:val="00312279"/>
    <w:rsid w:val="003127FC"/>
    <w:rsid w:val="0031284C"/>
    <w:rsid w:val="00312E93"/>
    <w:rsid w:val="00312FEE"/>
    <w:rsid w:val="00313947"/>
    <w:rsid w:val="00313A09"/>
    <w:rsid w:val="00313C2B"/>
    <w:rsid w:val="00313D8C"/>
    <w:rsid w:val="0031420A"/>
    <w:rsid w:val="003143C0"/>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2796C"/>
    <w:rsid w:val="003300F2"/>
    <w:rsid w:val="00331673"/>
    <w:rsid w:val="00331ED1"/>
    <w:rsid w:val="00332388"/>
    <w:rsid w:val="003328D9"/>
    <w:rsid w:val="00333928"/>
    <w:rsid w:val="00333BFA"/>
    <w:rsid w:val="00334D33"/>
    <w:rsid w:val="00334EB8"/>
    <w:rsid w:val="003354F0"/>
    <w:rsid w:val="00335A01"/>
    <w:rsid w:val="00335DA5"/>
    <w:rsid w:val="0033642E"/>
    <w:rsid w:val="00337019"/>
    <w:rsid w:val="003406FD"/>
    <w:rsid w:val="00340F7A"/>
    <w:rsid w:val="0034123C"/>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47951"/>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2F53"/>
    <w:rsid w:val="00363134"/>
    <w:rsid w:val="003633E5"/>
    <w:rsid w:val="00364433"/>
    <w:rsid w:val="00365384"/>
    <w:rsid w:val="003660B8"/>
    <w:rsid w:val="00366D0D"/>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F0"/>
    <w:rsid w:val="003819C8"/>
    <w:rsid w:val="00381A66"/>
    <w:rsid w:val="003821B2"/>
    <w:rsid w:val="00382939"/>
    <w:rsid w:val="00382A83"/>
    <w:rsid w:val="003835F5"/>
    <w:rsid w:val="00384F5A"/>
    <w:rsid w:val="00385D49"/>
    <w:rsid w:val="00385DAC"/>
    <w:rsid w:val="00386E76"/>
    <w:rsid w:val="00387589"/>
    <w:rsid w:val="003903FB"/>
    <w:rsid w:val="00390B20"/>
    <w:rsid w:val="0039114B"/>
    <w:rsid w:val="0039183A"/>
    <w:rsid w:val="00391FE7"/>
    <w:rsid w:val="0039299B"/>
    <w:rsid w:val="00393127"/>
    <w:rsid w:val="00393698"/>
    <w:rsid w:val="0039371E"/>
    <w:rsid w:val="00394C27"/>
    <w:rsid w:val="00396CB4"/>
    <w:rsid w:val="003977D0"/>
    <w:rsid w:val="003A00F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E03"/>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275E"/>
    <w:rsid w:val="003B2AFC"/>
    <w:rsid w:val="003B3203"/>
    <w:rsid w:val="003B3624"/>
    <w:rsid w:val="003B3660"/>
    <w:rsid w:val="003B386F"/>
    <w:rsid w:val="003B39F9"/>
    <w:rsid w:val="003B3E03"/>
    <w:rsid w:val="003B4138"/>
    <w:rsid w:val="003B4ADD"/>
    <w:rsid w:val="003B558D"/>
    <w:rsid w:val="003B645B"/>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6E97"/>
    <w:rsid w:val="003C7068"/>
    <w:rsid w:val="003C7285"/>
    <w:rsid w:val="003C73E9"/>
    <w:rsid w:val="003C73F7"/>
    <w:rsid w:val="003C7763"/>
    <w:rsid w:val="003C7AFD"/>
    <w:rsid w:val="003C7CF1"/>
    <w:rsid w:val="003D0037"/>
    <w:rsid w:val="003D01B5"/>
    <w:rsid w:val="003D03D9"/>
    <w:rsid w:val="003D11CB"/>
    <w:rsid w:val="003D1383"/>
    <w:rsid w:val="003D15E2"/>
    <w:rsid w:val="003D2D0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4D2"/>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740A"/>
    <w:rsid w:val="003F7E8C"/>
    <w:rsid w:val="003F7FE3"/>
    <w:rsid w:val="00400269"/>
    <w:rsid w:val="004017E7"/>
    <w:rsid w:val="00401CAD"/>
    <w:rsid w:val="004022F2"/>
    <w:rsid w:val="0040276A"/>
    <w:rsid w:val="004038D3"/>
    <w:rsid w:val="00403C4D"/>
    <w:rsid w:val="0040427C"/>
    <w:rsid w:val="00404533"/>
    <w:rsid w:val="0040472C"/>
    <w:rsid w:val="004047D7"/>
    <w:rsid w:val="00404AD7"/>
    <w:rsid w:val="00405855"/>
    <w:rsid w:val="00405B22"/>
    <w:rsid w:val="00405D65"/>
    <w:rsid w:val="0040657F"/>
    <w:rsid w:val="00406B9B"/>
    <w:rsid w:val="00407939"/>
    <w:rsid w:val="00407E1E"/>
    <w:rsid w:val="00410349"/>
    <w:rsid w:val="00410936"/>
    <w:rsid w:val="00410A15"/>
    <w:rsid w:val="0041188F"/>
    <w:rsid w:val="00411B94"/>
    <w:rsid w:val="00411BD7"/>
    <w:rsid w:val="00411D4C"/>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169"/>
    <w:rsid w:val="00422C77"/>
    <w:rsid w:val="00424668"/>
    <w:rsid w:val="0042470D"/>
    <w:rsid w:val="00424B94"/>
    <w:rsid w:val="00424C4C"/>
    <w:rsid w:val="004252AF"/>
    <w:rsid w:val="00425320"/>
    <w:rsid w:val="0042578B"/>
    <w:rsid w:val="004257A5"/>
    <w:rsid w:val="00425CFB"/>
    <w:rsid w:val="0042788E"/>
    <w:rsid w:val="00427E3A"/>
    <w:rsid w:val="00431627"/>
    <w:rsid w:val="00432574"/>
    <w:rsid w:val="0043288C"/>
    <w:rsid w:val="0043306C"/>
    <w:rsid w:val="0043335A"/>
    <w:rsid w:val="00433991"/>
    <w:rsid w:val="00433A4A"/>
    <w:rsid w:val="00433FD7"/>
    <w:rsid w:val="004344CB"/>
    <w:rsid w:val="0043473D"/>
    <w:rsid w:val="0043483A"/>
    <w:rsid w:val="004350FA"/>
    <w:rsid w:val="00435186"/>
    <w:rsid w:val="00435437"/>
    <w:rsid w:val="004356A8"/>
    <w:rsid w:val="00436201"/>
    <w:rsid w:val="00436CB7"/>
    <w:rsid w:val="004375A5"/>
    <w:rsid w:val="00437808"/>
    <w:rsid w:val="00437883"/>
    <w:rsid w:val="004409F5"/>
    <w:rsid w:val="00441140"/>
    <w:rsid w:val="00441581"/>
    <w:rsid w:val="004417E5"/>
    <w:rsid w:val="00441EF0"/>
    <w:rsid w:val="00442D7C"/>
    <w:rsid w:val="00442E06"/>
    <w:rsid w:val="00442F8D"/>
    <w:rsid w:val="004432C7"/>
    <w:rsid w:val="004439DA"/>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0812"/>
    <w:rsid w:val="00450B77"/>
    <w:rsid w:val="004512A8"/>
    <w:rsid w:val="0045134B"/>
    <w:rsid w:val="004516A3"/>
    <w:rsid w:val="00451781"/>
    <w:rsid w:val="0045184C"/>
    <w:rsid w:val="00451AF7"/>
    <w:rsid w:val="00451FD4"/>
    <w:rsid w:val="004525F0"/>
    <w:rsid w:val="00452C1D"/>
    <w:rsid w:val="00453128"/>
    <w:rsid w:val="00453770"/>
    <w:rsid w:val="00454157"/>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0C08"/>
    <w:rsid w:val="00461904"/>
    <w:rsid w:val="00461CE4"/>
    <w:rsid w:val="004624F4"/>
    <w:rsid w:val="00462587"/>
    <w:rsid w:val="00463465"/>
    <w:rsid w:val="004635E0"/>
    <w:rsid w:val="00463897"/>
    <w:rsid w:val="004642FA"/>
    <w:rsid w:val="00464400"/>
    <w:rsid w:val="0046467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4DBD"/>
    <w:rsid w:val="00475262"/>
    <w:rsid w:val="0047554A"/>
    <w:rsid w:val="00475F12"/>
    <w:rsid w:val="00475F9B"/>
    <w:rsid w:val="00476119"/>
    <w:rsid w:val="0047687E"/>
    <w:rsid w:val="00476CDD"/>
    <w:rsid w:val="00476F8C"/>
    <w:rsid w:val="00477E28"/>
    <w:rsid w:val="00480AD6"/>
    <w:rsid w:val="0048108B"/>
    <w:rsid w:val="004814D2"/>
    <w:rsid w:val="00481849"/>
    <w:rsid w:val="00482647"/>
    <w:rsid w:val="00482BC0"/>
    <w:rsid w:val="00483066"/>
    <w:rsid w:val="00483462"/>
    <w:rsid w:val="004837DB"/>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E87"/>
    <w:rsid w:val="004923AA"/>
    <w:rsid w:val="00494AFB"/>
    <w:rsid w:val="0049538A"/>
    <w:rsid w:val="004958A3"/>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3656"/>
    <w:rsid w:val="004B42DF"/>
    <w:rsid w:val="004B4383"/>
    <w:rsid w:val="004B4807"/>
    <w:rsid w:val="004B5982"/>
    <w:rsid w:val="004B6766"/>
    <w:rsid w:val="004B685B"/>
    <w:rsid w:val="004B6BCA"/>
    <w:rsid w:val="004B6FBD"/>
    <w:rsid w:val="004B722C"/>
    <w:rsid w:val="004B7455"/>
    <w:rsid w:val="004B7B17"/>
    <w:rsid w:val="004B7E66"/>
    <w:rsid w:val="004B7FBC"/>
    <w:rsid w:val="004C010A"/>
    <w:rsid w:val="004C076A"/>
    <w:rsid w:val="004C0B12"/>
    <w:rsid w:val="004C0BB9"/>
    <w:rsid w:val="004C1141"/>
    <w:rsid w:val="004C11AA"/>
    <w:rsid w:val="004C24A8"/>
    <w:rsid w:val="004C29F1"/>
    <w:rsid w:val="004C37E9"/>
    <w:rsid w:val="004C3894"/>
    <w:rsid w:val="004C3C5E"/>
    <w:rsid w:val="004C40E5"/>
    <w:rsid w:val="004C428D"/>
    <w:rsid w:val="004C42C8"/>
    <w:rsid w:val="004C432C"/>
    <w:rsid w:val="004C4413"/>
    <w:rsid w:val="004C4ADF"/>
    <w:rsid w:val="004C4FDA"/>
    <w:rsid w:val="004C5089"/>
    <w:rsid w:val="004C53C3"/>
    <w:rsid w:val="004C5A8F"/>
    <w:rsid w:val="004C606C"/>
    <w:rsid w:val="004C7C9D"/>
    <w:rsid w:val="004C7DC4"/>
    <w:rsid w:val="004C7E0B"/>
    <w:rsid w:val="004C7E53"/>
    <w:rsid w:val="004D017C"/>
    <w:rsid w:val="004D070C"/>
    <w:rsid w:val="004D1010"/>
    <w:rsid w:val="004D1508"/>
    <w:rsid w:val="004D248A"/>
    <w:rsid w:val="004D3BE3"/>
    <w:rsid w:val="004D459D"/>
    <w:rsid w:val="004D4620"/>
    <w:rsid w:val="004D4C7B"/>
    <w:rsid w:val="004D5277"/>
    <w:rsid w:val="004D5746"/>
    <w:rsid w:val="004D7072"/>
    <w:rsid w:val="004D7AC3"/>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0D"/>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4F7FD2"/>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665F"/>
    <w:rsid w:val="005070CC"/>
    <w:rsid w:val="0050724C"/>
    <w:rsid w:val="00507441"/>
    <w:rsid w:val="0050744D"/>
    <w:rsid w:val="00507AE4"/>
    <w:rsid w:val="00507DC9"/>
    <w:rsid w:val="005107DF"/>
    <w:rsid w:val="0051113D"/>
    <w:rsid w:val="0051148D"/>
    <w:rsid w:val="00511E57"/>
    <w:rsid w:val="005122FE"/>
    <w:rsid w:val="0051270F"/>
    <w:rsid w:val="00512760"/>
    <w:rsid w:val="00512B1D"/>
    <w:rsid w:val="00512C9F"/>
    <w:rsid w:val="00512D6B"/>
    <w:rsid w:val="00512E53"/>
    <w:rsid w:val="00513034"/>
    <w:rsid w:val="0051329C"/>
    <w:rsid w:val="00513D2A"/>
    <w:rsid w:val="005140A6"/>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0D3"/>
    <w:rsid w:val="005233E1"/>
    <w:rsid w:val="0052352E"/>
    <w:rsid w:val="00523B99"/>
    <w:rsid w:val="00523DED"/>
    <w:rsid w:val="00524068"/>
    <w:rsid w:val="00524469"/>
    <w:rsid w:val="0052470F"/>
    <w:rsid w:val="005249AB"/>
    <w:rsid w:val="00524AB3"/>
    <w:rsid w:val="00525A62"/>
    <w:rsid w:val="00525B54"/>
    <w:rsid w:val="00525FD6"/>
    <w:rsid w:val="005260FE"/>
    <w:rsid w:val="005265F8"/>
    <w:rsid w:val="005269B3"/>
    <w:rsid w:val="00526CBE"/>
    <w:rsid w:val="00526D2D"/>
    <w:rsid w:val="00526F3B"/>
    <w:rsid w:val="005273B1"/>
    <w:rsid w:val="00527D50"/>
    <w:rsid w:val="00530103"/>
    <w:rsid w:val="00530629"/>
    <w:rsid w:val="0053097A"/>
    <w:rsid w:val="00530BB3"/>
    <w:rsid w:val="00530FFF"/>
    <w:rsid w:val="005310E1"/>
    <w:rsid w:val="005311C6"/>
    <w:rsid w:val="005315A7"/>
    <w:rsid w:val="005321FB"/>
    <w:rsid w:val="0053254A"/>
    <w:rsid w:val="005332CF"/>
    <w:rsid w:val="005334CF"/>
    <w:rsid w:val="00533865"/>
    <w:rsid w:val="00533C4A"/>
    <w:rsid w:val="005341CC"/>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2C7"/>
    <w:rsid w:val="005448A6"/>
    <w:rsid w:val="00545E70"/>
    <w:rsid w:val="005464B7"/>
    <w:rsid w:val="00547265"/>
    <w:rsid w:val="00547443"/>
    <w:rsid w:val="005505A6"/>
    <w:rsid w:val="005505BF"/>
    <w:rsid w:val="00550DC6"/>
    <w:rsid w:val="00551B0D"/>
    <w:rsid w:val="00551FA7"/>
    <w:rsid w:val="00552E24"/>
    <w:rsid w:val="00553286"/>
    <w:rsid w:val="0055354A"/>
    <w:rsid w:val="00553D6C"/>
    <w:rsid w:val="00553E2C"/>
    <w:rsid w:val="0055476C"/>
    <w:rsid w:val="00554BD4"/>
    <w:rsid w:val="00555672"/>
    <w:rsid w:val="00555AF3"/>
    <w:rsid w:val="0055627C"/>
    <w:rsid w:val="005567D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664"/>
    <w:rsid w:val="00567800"/>
    <w:rsid w:val="00567A52"/>
    <w:rsid w:val="00567D50"/>
    <w:rsid w:val="00570722"/>
    <w:rsid w:val="005709B8"/>
    <w:rsid w:val="0057158C"/>
    <w:rsid w:val="005717E5"/>
    <w:rsid w:val="005717E7"/>
    <w:rsid w:val="0057188A"/>
    <w:rsid w:val="00571EE0"/>
    <w:rsid w:val="005720B6"/>
    <w:rsid w:val="005720C1"/>
    <w:rsid w:val="00572AF3"/>
    <w:rsid w:val="0057392A"/>
    <w:rsid w:val="00574529"/>
    <w:rsid w:val="0057506F"/>
    <w:rsid w:val="005753B6"/>
    <w:rsid w:val="00575DFE"/>
    <w:rsid w:val="005765CA"/>
    <w:rsid w:val="005769FF"/>
    <w:rsid w:val="0057745D"/>
    <w:rsid w:val="00577925"/>
    <w:rsid w:val="00577A72"/>
    <w:rsid w:val="005806D2"/>
    <w:rsid w:val="00582360"/>
    <w:rsid w:val="00582A4D"/>
    <w:rsid w:val="00582CE9"/>
    <w:rsid w:val="00583195"/>
    <w:rsid w:val="0058377F"/>
    <w:rsid w:val="00583982"/>
    <w:rsid w:val="00583B84"/>
    <w:rsid w:val="00583CA7"/>
    <w:rsid w:val="00584594"/>
    <w:rsid w:val="00584DCA"/>
    <w:rsid w:val="0058525D"/>
    <w:rsid w:val="00585C84"/>
    <w:rsid w:val="00586BD4"/>
    <w:rsid w:val="0058726C"/>
    <w:rsid w:val="005872C9"/>
    <w:rsid w:val="00587BAC"/>
    <w:rsid w:val="00590030"/>
    <w:rsid w:val="00590232"/>
    <w:rsid w:val="005921E5"/>
    <w:rsid w:val="00592FAB"/>
    <w:rsid w:val="00593111"/>
    <w:rsid w:val="00593816"/>
    <w:rsid w:val="00593D67"/>
    <w:rsid w:val="00593F3E"/>
    <w:rsid w:val="00594FA6"/>
    <w:rsid w:val="005950EA"/>
    <w:rsid w:val="00595861"/>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5D4B"/>
    <w:rsid w:val="005C6C2A"/>
    <w:rsid w:val="005C6D8F"/>
    <w:rsid w:val="005D01E2"/>
    <w:rsid w:val="005D08AD"/>
    <w:rsid w:val="005D0CD2"/>
    <w:rsid w:val="005D0EB7"/>
    <w:rsid w:val="005D1328"/>
    <w:rsid w:val="005D1747"/>
    <w:rsid w:val="005D1EC0"/>
    <w:rsid w:val="005D24F3"/>
    <w:rsid w:val="005D2CDD"/>
    <w:rsid w:val="005D342B"/>
    <w:rsid w:val="005D393D"/>
    <w:rsid w:val="005D3E07"/>
    <w:rsid w:val="005D46A9"/>
    <w:rsid w:val="005D4AB8"/>
    <w:rsid w:val="005D511B"/>
    <w:rsid w:val="005D51E7"/>
    <w:rsid w:val="005D5B36"/>
    <w:rsid w:val="005D5E51"/>
    <w:rsid w:val="005D5FBB"/>
    <w:rsid w:val="005D6204"/>
    <w:rsid w:val="005D65CB"/>
    <w:rsid w:val="005D6614"/>
    <w:rsid w:val="005D6A47"/>
    <w:rsid w:val="005D7383"/>
    <w:rsid w:val="005D7998"/>
    <w:rsid w:val="005D7A77"/>
    <w:rsid w:val="005D7D8C"/>
    <w:rsid w:val="005E07FD"/>
    <w:rsid w:val="005E0D10"/>
    <w:rsid w:val="005E0DE4"/>
    <w:rsid w:val="005E1041"/>
    <w:rsid w:val="005E1572"/>
    <w:rsid w:val="005E2353"/>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02D"/>
    <w:rsid w:val="00602462"/>
    <w:rsid w:val="00603E31"/>
    <w:rsid w:val="006041B7"/>
    <w:rsid w:val="0060451D"/>
    <w:rsid w:val="00605629"/>
    <w:rsid w:val="006059FB"/>
    <w:rsid w:val="00605D03"/>
    <w:rsid w:val="00606EAB"/>
    <w:rsid w:val="00606FD4"/>
    <w:rsid w:val="00607C46"/>
    <w:rsid w:val="00607E7D"/>
    <w:rsid w:val="006102F3"/>
    <w:rsid w:val="0061093E"/>
    <w:rsid w:val="006119DC"/>
    <w:rsid w:val="00612434"/>
    <w:rsid w:val="00612CE6"/>
    <w:rsid w:val="00612DA3"/>
    <w:rsid w:val="00612EDD"/>
    <w:rsid w:val="00612FBA"/>
    <w:rsid w:val="00613D6B"/>
    <w:rsid w:val="00614A7B"/>
    <w:rsid w:val="00614FF2"/>
    <w:rsid w:val="00615581"/>
    <w:rsid w:val="006158E4"/>
    <w:rsid w:val="006158FB"/>
    <w:rsid w:val="00615C08"/>
    <w:rsid w:val="00615D1E"/>
    <w:rsid w:val="0061733E"/>
    <w:rsid w:val="0061741C"/>
    <w:rsid w:val="0061785B"/>
    <w:rsid w:val="00617982"/>
    <w:rsid w:val="00617DD7"/>
    <w:rsid w:val="006207BC"/>
    <w:rsid w:val="006209A8"/>
    <w:rsid w:val="00621335"/>
    <w:rsid w:val="0062150E"/>
    <w:rsid w:val="00621A7E"/>
    <w:rsid w:val="00622787"/>
    <w:rsid w:val="00623F37"/>
    <w:rsid w:val="00623F56"/>
    <w:rsid w:val="0062421C"/>
    <w:rsid w:val="006242E9"/>
    <w:rsid w:val="006250F6"/>
    <w:rsid w:val="006258F1"/>
    <w:rsid w:val="00625CA4"/>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5ADF"/>
    <w:rsid w:val="00636208"/>
    <w:rsid w:val="00636D79"/>
    <w:rsid w:val="006375BD"/>
    <w:rsid w:val="00637D48"/>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0A4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277"/>
    <w:rsid w:val="006606CA"/>
    <w:rsid w:val="00660F6D"/>
    <w:rsid w:val="0066179A"/>
    <w:rsid w:val="00661860"/>
    <w:rsid w:val="00661C65"/>
    <w:rsid w:val="00661FC2"/>
    <w:rsid w:val="00662606"/>
    <w:rsid w:val="00662701"/>
    <w:rsid w:val="0066271C"/>
    <w:rsid w:val="00662DFD"/>
    <w:rsid w:val="00663099"/>
    <w:rsid w:val="006638AF"/>
    <w:rsid w:val="00664184"/>
    <w:rsid w:val="00664C39"/>
    <w:rsid w:val="0066500F"/>
    <w:rsid w:val="00665508"/>
    <w:rsid w:val="00665D82"/>
    <w:rsid w:val="00666747"/>
    <w:rsid w:val="00666E10"/>
    <w:rsid w:val="00667E13"/>
    <w:rsid w:val="00670121"/>
    <w:rsid w:val="00670373"/>
    <w:rsid w:val="006704BE"/>
    <w:rsid w:val="006715F4"/>
    <w:rsid w:val="00671B2B"/>
    <w:rsid w:val="00671DB5"/>
    <w:rsid w:val="0067273A"/>
    <w:rsid w:val="0067281B"/>
    <w:rsid w:val="0067282A"/>
    <w:rsid w:val="00673538"/>
    <w:rsid w:val="0067421F"/>
    <w:rsid w:val="00674905"/>
    <w:rsid w:val="00674AC5"/>
    <w:rsid w:val="00674EDC"/>
    <w:rsid w:val="006752D5"/>
    <w:rsid w:val="00675AFC"/>
    <w:rsid w:val="00676607"/>
    <w:rsid w:val="006773B6"/>
    <w:rsid w:val="00677704"/>
    <w:rsid w:val="00680281"/>
    <w:rsid w:val="00681CDE"/>
    <w:rsid w:val="00681E77"/>
    <w:rsid w:val="006824FC"/>
    <w:rsid w:val="00682D6A"/>
    <w:rsid w:val="006837D6"/>
    <w:rsid w:val="0068448B"/>
    <w:rsid w:val="0068452A"/>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AC1"/>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2FD5"/>
    <w:rsid w:val="006A3033"/>
    <w:rsid w:val="006A3301"/>
    <w:rsid w:val="006A445D"/>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134"/>
    <w:rsid w:val="006B4773"/>
    <w:rsid w:val="006B4B0E"/>
    <w:rsid w:val="006B5492"/>
    <w:rsid w:val="006B5503"/>
    <w:rsid w:val="006B5692"/>
    <w:rsid w:val="006B56F2"/>
    <w:rsid w:val="006B5A2F"/>
    <w:rsid w:val="006B746E"/>
    <w:rsid w:val="006B7F6F"/>
    <w:rsid w:val="006C0723"/>
    <w:rsid w:val="006C0B42"/>
    <w:rsid w:val="006C0F06"/>
    <w:rsid w:val="006C0F65"/>
    <w:rsid w:val="006C1238"/>
    <w:rsid w:val="006C176F"/>
    <w:rsid w:val="006C1CEA"/>
    <w:rsid w:val="006C2951"/>
    <w:rsid w:val="006C2ED7"/>
    <w:rsid w:val="006C300C"/>
    <w:rsid w:val="006C38C2"/>
    <w:rsid w:val="006C3B38"/>
    <w:rsid w:val="006C49B3"/>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2048"/>
    <w:rsid w:val="006D224F"/>
    <w:rsid w:val="006D2363"/>
    <w:rsid w:val="006D3202"/>
    <w:rsid w:val="006D3C8B"/>
    <w:rsid w:val="006D463E"/>
    <w:rsid w:val="006D49AB"/>
    <w:rsid w:val="006D5AF9"/>
    <w:rsid w:val="006D5E06"/>
    <w:rsid w:val="006D5FE3"/>
    <w:rsid w:val="006D65C1"/>
    <w:rsid w:val="006D6694"/>
    <w:rsid w:val="006D675E"/>
    <w:rsid w:val="006D775B"/>
    <w:rsid w:val="006D7E30"/>
    <w:rsid w:val="006E04DD"/>
    <w:rsid w:val="006E0DEA"/>
    <w:rsid w:val="006E106B"/>
    <w:rsid w:val="006E1496"/>
    <w:rsid w:val="006E1CFB"/>
    <w:rsid w:val="006E202E"/>
    <w:rsid w:val="006E24EB"/>
    <w:rsid w:val="006E28D7"/>
    <w:rsid w:val="006E2957"/>
    <w:rsid w:val="006E2F05"/>
    <w:rsid w:val="006E3394"/>
    <w:rsid w:val="006E3561"/>
    <w:rsid w:val="006E3DAD"/>
    <w:rsid w:val="006E5188"/>
    <w:rsid w:val="006E533D"/>
    <w:rsid w:val="006E6031"/>
    <w:rsid w:val="006E6755"/>
    <w:rsid w:val="006E6883"/>
    <w:rsid w:val="006E70DB"/>
    <w:rsid w:val="006E75C7"/>
    <w:rsid w:val="006E7679"/>
    <w:rsid w:val="006F0F5D"/>
    <w:rsid w:val="006F1336"/>
    <w:rsid w:val="006F2478"/>
    <w:rsid w:val="006F25EC"/>
    <w:rsid w:val="006F2D8C"/>
    <w:rsid w:val="006F2F71"/>
    <w:rsid w:val="006F3D59"/>
    <w:rsid w:val="006F4380"/>
    <w:rsid w:val="006F506C"/>
    <w:rsid w:val="006F51B9"/>
    <w:rsid w:val="006F5B33"/>
    <w:rsid w:val="006F631C"/>
    <w:rsid w:val="006F67B3"/>
    <w:rsid w:val="006F6DAA"/>
    <w:rsid w:val="006F7115"/>
    <w:rsid w:val="00700A61"/>
    <w:rsid w:val="00701093"/>
    <w:rsid w:val="0070155B"/>
    <w:rsid w:val="00701577"/>
    <w:rsid w:val="0070177A"/>
    <w:rsid w:val="007022FB"/>
    <w:rsid w:val="0070256E"/>
    <w:rsid w:val="00702FDC"/>
    <w:rsid w:val="00703132"/>
    <w:rsid w:val="00703430"/>
    <w:rsid w:val="0070349D"/>
    <w:rsid w:val="00704310"/>
    <w:rsid w:val="007046CE"/>
    <w:rsid w:val="007055B0"/>
    <w:rsid w:val="0070681D"/>
    <w:rsid w:val="00706BD5"/>
    <w:rsid w:val="00706F4D"/>
    <w:rsid w:val="00707712"/>
    <w:rsid w:val="007101B7"/>
    <w:rsid w:val="00710F05"/>
    <w:rsid w:val="0071157E"/>
    <w:rsid w:val="007117A7"/>
    <w:rsid w:val="007128D8"/>
    <w:rsid w:val="007128DA"/>
    <w:rsid w:val="00712D41"/>
    <w:rsid w:val="00712EC3"/>
    <w:rsid w:val="0071379D"/>
    <w:rsid w:val="00713C6F"/>
    <w:rsid w:val="00714305"/>
    <w:rsid w:val="007152B7"/>
    <w:rsid w:val="007160DA"/>
    <w:rsid w:val="0071650A"/>
    <w:rsid w:val="0071679C"/>
    <w:rsid w:val="0071685D"/>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5A"/>
    <w:rsid w:val="00723FC5"/>
    <w:rsid w:val="007243EB"/>
    <w:rsid w:val="007245C1"/>
    <w:rsid w:val="00724B68"/>
    <w:rsid w:val="00725292"/>
    <w:rsid w:val="00725A44"/>
    <w:rsid w:val="00725AB6"/>
    <w:rsid w:val="00725D1E"/>
    <w:rsid w:val="00726D3A"/>
    <w:rsid w:val="00726E9F"/>
    <w:rsid w:val="007270DC"/>
    <w:rsid w:val="0072737A"/>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6F0"/>
    <w:rsid w:val="0074210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050"/>
    <w:rsid w:val="007552F1"/>
    <w:rsid w:val="007554D6"/>
    <w:rsid w:val="00755ABF"/>
    <w:rsid w:val="00755F3B"/>
    <w:rsid w:val="007560A1"/>
    <w:rsid w:val="007566CB"/>
    <w:rsid w:val="0075678B"/>
    <w:rsid w:val="00757947"/>
    <w:rsid w:val="00757968"/>
    <w:rsid w:val="007620BE"/>
    <w:rsid w:val="0076216E"/>
    <w:rsid w:val="0076284D"/>
    <w:rsid w:val="00762B52"/>
    <w:rsid w:val="00762ED2"/>
    <w:rsid w:val="007630E3"/>
    <w:rsid w:val="00764CFF"/>
    <w:rsid w:val="00764FD6"/>
    <w:rsid w:val="00765189"/>
    <w:rsid w:val="007654C6"/>
    <w:rsid w:val="00766211"/>
    <w:rsid w:val="00767170"/>
    <w:rsid w:val="00767410"/>
    <w:rsid w:val="00767D66"/>
    <w:rsid w:val="00767E88"/>
    <w:rsid w:val="0077143A"/>
    <w:rsid w:val="00771821"/>
    <w:rsid w:val="00771A43"/>
    <w:rsid w:val="00771BD1"/>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ABD"/>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E5B"/>
    <w:rsid w:val="00791FC9"/>
    <w:rsid w:val="0079367F"/>
    <w:rsid w:val="00793A26"/>
    <w:rsid w:val="0079488E"/>
    <w:rsid w:val="007948D0"/>
    <w:rsid w:val="00794CEB"/>
    <w:rsid w:val="00794F1E"/>
    <w:rsid w:val="00796861"/>
    <w:rsid w:val="00796DFA"/>
    <w:rsid w:val="00796EB0"/>
    <w:rsid w:val="0079714A"/>
    <w:rsid w:val="007976F5"/>
    <w:rsid w:val="007A0478"/>
    <w:rsid w:val="007A059A"/>
    <w:rsid w:val="007A130B"/>
    <w:rsid w:val="007A15EC"/>
    <w:rsid w:val="007A1E23"/>
    <w:rsid w:val="007A28E0"/>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0A23"/>
    <w:rsid w:val="007C136F"/>
    <w:rsid w:val="007C1A4B"/>
    <w:rsid w:val="007C1C57"/>
    <w:rsid w:val="007C348D"/>
    <w:rsid w:val="007C3B9B"/>
    <w:rsid w:val="007C420B"/>
    <w:rsid w:val="007C4A8E"/>
    <w:rsid w:val="007C4C91"/>
    <w:rsid w:val="007C4EA7"/>
    <w:rsid w:val="007C4F49"/>
    <w:rsid w:val="007C4FA1"/>
    <w:rsid w:val="007C50E5"/>
    <w:rsid w:val="007C5376"/>
    <w:rsid w:val="007C65C1"/>
    <w:rsid w:val="007C65CC"/>
    <w:rsid w:val="007C6A21"/>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9A1"/>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016"/>
    <w:rsid w:val="007E41FF"/>
    <w:rsid w:val="007E50FE"/>
    <w:rsid w:val="007E55CE"/>
    <w:rsid w:val="007E5F3B"/>
    <w:rsid w:val="007E5F55"/>
    <w:rsid w:val="007E625C"/>
    <w:rsid w:val="007E6857"/>
    <w:rsid w:val="007E6C11"/>
    <w:rsid w:val="007E7010"/>
    <w:rsid w:val="007E7231"/>
    <w:rsid w:val="007E7DB2"/>
    <w:rsid w:val="007F0164"/>
    <w:rsid w:val="007F056A"/>
    <w:rsid w:val="007F1543"/>
    <w:rsid w:val="007F193D"/>
    <w:rsid w:val="007F1A0D"/>
    <w:rsid w:val="007F1B2E"/>
    <w:rsid w:val="007F1B84"/>
    <w:rsid w:val="007F2173"/>
    <w:rsid w:val="007F2491"/>
    <w:rsid w:val="007F2536"/>
    <w:rsid w:val="007F34C7"/>
    <w:rsid w:val="007F361F"/>
    <w:rsid w:val="007F366E"/>
    <w:rsid w:val="007F402C"/>
    <w:rsid w:val="007F47E7"/>
    <w:rsid w:val="007F4F75"/>
    <w:rsid w:val="007F6402"/>
    <w:rsid w:val="007F6C4A"/>
    <w:rsid w:val="007F6C5E"/>
    <w:rsid w:val="007F6E2E"/>
    <w:rsid w:val="007F70F3"/>
    <w:rsid w:val="008001A7"/>
    <w:rsid w:val="0080071C"/>
    <w:rsid w:val="0080079C"/>
    <w:rsid w:val="00800E35"/>
    <w:rsid w:val="00802670"/>
    <w:rsid w:val="0080269D"/>
    <w:rsid w:val="00802795"/>
    <w:rsid w:val="00802A98"/>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3DF8"/>
    <w:rsid w:val="0081425E"/>
    <w:rsid w:val="008142E7"/>
    <w:rsid w:val="00814604"/>
    <w:rsid w:val="00814C2C"/>
    <w:rsid w:val="00814F72"/>
    <w:rsid w:val="008150F0"/>
    <w:rsid w:val="0081570A"/>
    <w:rsid w:val="00815D5F"/>
    <w:rsid w:val="00816329"/>
    <w:rsid w:val="00816AFC"/>
    <w:rsid w:val="008176D9"/>
    <w:rsid w:val="00817AFE"/>
    <w:rsid w:val="00817D5A"/>
    <w:rsid w:val="008216CF"/>
    <w:rsid w:val="00821BB1"/>
    <w:rsid w:val="00821FE8"/>
    <w:rsid w:val="00822FE2"/>
    <w:rsid w:val="00823BF2"/>
    <w:rsid w:val="00824940"/>
    <w:rsid w:val="0082496A"/>
    <w:rsid w:val="0082502F"/>
    <w:rsid w:val="008253EC"/>
    <w:rsid w:val="0082571E"/>
    <w:rsid w:val="00825FEE"/>
    <w:rsid w:val="0082692A"/>
    <w:rsid w:val="00826A7E"/>
    <w:rsid w:val="00826C98"/>
    <w:rsid w:val="00826CCE"/>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72C"/>
    <w:rsid w:val="00861A73"/>
    <w:rsid w:val="00861C17"/>
    <w:rsid w:val="00861F49"/>
    <w:rsid w:val="0086202D"/>
    <w:rsid w:val="00862DB8"/>
    <w:rsid w:val="0086303D"/>
    <w:rsid w:val="0086322E"/>
    <w:rsid w:val="008638DF"/>
    <w:rsid w:val="00864385"/>
    <w:rsid w:val="00864390"/>
    <w:rsid w:val="008643DD"/>
    <w:rsid w:val="0086487B"/>
    <w:rsid w:val="00864DE2"/>
    <w:rsid w:val="008656E1"/>
    <w:rsid w:val="008662A0"/>
    <w:rsid w:val="0086727C"/>
    <w:rsid w:val="00867806"/>
    <w:rsid w:val="008678E4"/>
    <w:rsid w:val="00867D33"/>
    <w:rsid w:val="00870F9D"/>
    <w:rsid w:val="008715AB"/>
    <w:rsid w:val="0087164F"/>
    <w:rsid w:val="00871798"/>
    <w:rsid w:val="008717FB"/>
    <w:rsid w:val="00871873"/>
    <w:rsid w:val="00871EF7"/>
    <w:rsid w:val="0087218A"/>
    <w:rsid w:val="008721F6"/>
    <w:rsid w:val="008731F1"/>
    <w:rsid w:val="0087372C"/>
    <w:rsid w:val="00873B0A"/>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0F0A"/>
    <w:rsid w:val="00881064"/>
    <w:rsid w:val="00881B1D"/>
    <w:rsid w:val="0088228F"/>
    <w:rsid w:val="00882667"/>
    <w:rsid w:val="00882826"/>
    <w:rsid w:val="00882956"/>
    <w:rsid w:val="008834C6"/>
    <w:rsid w:val="00883699"/>
    <w:rsid w:val="00884B13"/>
    <w:rsid w:val="00884D1B"/>
    <w:rsid w:val="0088536D"/>
    <w:rsid w:val="008877C1"/>
    <w:rsid w:val="00887B5D"/>
    <w:rsid w:val="008919DA"/>
    <w:rsid w:val="00891A20"/>
    <w:rsid w:val="0089233C"/>
    <w:rsid w:val="0089253A"/>
    <w:rsid w:val="00892FDB"/>
    <w:rsid w:val="008930CD"/>
    <w:rsid w:val="008931B4"/>
    <w:rsid w:val="0089331B"/>
    <w:rsid w:val="008933BC"/>
    <w:rsid w:val="008936BE"/>
    <w:rsid w:val="00893C2B"/>
    <w:rsid w:val="00894EF3"/>
    <w:rsid w:val="00895F31"/>
    <w:rsid w:val="008969D4"/>
    <w:rsid w:val="008978C5"/>
    <w:rsid w:val="00897EE5"/>
    <w:rsid w:val="008A00D5"/>
    <w:rsid w:val="008A0157"/>
    <w:rsid w:val="008A0166"/>
    <w:rsid w:val="008A079B"/>
    <w:rsid w:val="008A0CFF"/>
    <w:rsid w:val="008A1365"/>
    <w:rsid w:val="008A163D"/>
    <w:rsid w:val="008A1AB1"/>
    <w:rsid w:val="008A1D5F"/>
    <w:rsid w:val="008A216D"/>
    <w:rsid w:val="008A2970"/>
    <w:rsid w:val="008A2E29"/>
    <w:rsid w:val="008A3657"/>
    <w:rsid w:val="008A3A6F"/>
    <w:rsid w:val="008A3C76"/>
    <w:rsid w:val="008A3C98"/>
    <w:rsid w:val="008A47AF"/>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385"/>
    <w:rsid w:val="008B5444"/>
    <w:rsid w:val="008B5670"/>
    <w:rsid w:val="008B6309"/>
    <w:rsid w:val="008B6389"/>
    <w:rsid w:val="008B6A96"/>
    <w:rsid w:val="008B6B87"/>
    <w:rsid w:val="008B6C07"/>
    <w:rsid w:val="008B7377"/>
    <w:rsid w:val="008B786C"/>
    <w:rsid w:val="008B7F85"/>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991"/>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30B"/>
    <w:rsid w:val="008D454C"/>
    <w:rsid w:val="008D6B3C"/>
    <w:rsid w:val="008D6B4B"/>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59A"/>
    <w:rsid w:val="008F0B38"/>
    <w:rsid w:val="008F18F2"/>
    <w:rsid w:val="008F1C0B"/>
    <w:rsid w:val="008F242E"/>
    <w:rsid w:val="008F2477"/>
    <w:rsid w:val="008F27A4"/>
    <w:rsid w:val="008F2900"/>
    <w:rsid w:val="008F329D"/>
    <w:rsid w:val="008F32D0"/>
    <w:rsid w:val="008F34D6"/>
    <w:rsid w:val="008F35AA"/>
    <w:rsid w:val="008F3619"/>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09C"/>
    <w:rsid w:val="009121F0"/>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5B1"/>
    <w:rsid w:val="00927D80"/>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4D05"/>
    <w:rsid w:val="00935371"/>
    <w:rsid w:val="00935826"/>
    <w:rsid w:val="0093708A"/>
    <w:rsid w:val="0093767A"/>
    <w:rsid w:val="009400B9"/>
    <w:rsid w:val="00940B02"/>
    <w:rsid w:val="00940EF8"/>
    <w:rsid w:val="00942030"/>
    <w:rsid w:val="00942226"/>
    <w:rsid w:val="00942379"/>
    <w:rsid w:val="0094242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294D"/>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21A2"/>
    <w:rsid w:val="0096248C"/>
    <w:rsid w:val="00963009"/>
    <w:rsid w:val="0096353F"/>
    <w:rsid w:val="009639C8"/>
    <w:rsid w:val="00963E07"/>
    <w:rsid w:val="0096424C"/>
    <w:rsid w:val="00964F9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619"/>
    <w:rsid w:val="00980D68"/>
    <w:rsid w:val="00981323"/>
    <w:rsid w:val="0098179C"/>
    <w:rsid w:val="009827EC"/>
    <w:rsid w:val="00982EE8"/>
    <w:rsid w:val="009836AA"/>
    <w:rsid w:val="00983A43"/>
    <w:rsid w:val="009841CD"/>
    <w:rsid w:val="00984758"/>
    <w:rsid w:val="00984B02"/>
    <w:rsid w:val="009855D4"/>
    <w:rsid w:val="00985A84"/>
    <w:rsid w:val="00985C2F"/>
    <w:rsid w:val="00985F55"/>
    <w:rsid w:val="00986B23"/>
    <w:rsid w:val="00986CE1"/>
    <w:rsid w:val="00986FE3"/>
    <w:rsid w:val="00987DE7"/>
    <w:rsid w:val="00990052"/>
    <w:rsid w:val="0099084A"/>
    <w:rsid w:val="00990E9B"/>
    <w:rsid w:val="009910A4"/>
    <w:rsid w:val="00991D5A"/>
    <w:rsid w:val="009921F1"/>
    <w:rsid w:val="0099297C"/>
    <w:rsid w:val="00993376"/>
    <w:rsid w:val="009936F7"/>
    <w:rsid w:val="0099370A"/>
    <w:rsid w:val="00993C23"/>
    <w:rsid w:val="00993D18"/>
    <w:rsid w:val="00993EC5"/>
    <w:rsid w:val="0099413E"/>
    <w:rsid w:val="00995FEE"/>
    <w:rsid w:val="00996076"/>
    <w:rsid w:val="0099696F"/>
    <w:rsid w:val="00996A31"/>
    <w:rsid w:val="00997065"/>
    <w:rsid w:val="0099736C"/>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B7A3A"/>
    <w:rsid w:val="009C00DC"/>
    <w:rsid w:val="009C06DA"/>
    <w:rsid w:val="009C0917"/>
    <w:rsid w:val="009C0C5D"/>
    <w:rsid w:val="009C1155"/>
    <w:rsid w:val="009C19E0"/>
    <w:rsid w:val="009C1B9B"/>
    <w:rsid w:val="009C2357"/>
    <w:rsid w:val="009C2518"/>
    <w:rsid w:val="009C30B3"/>
    <w:rsid w:val="009C3882"/>
    <w:rsid w:val="009C3F0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B9"/>
    <w:rsid w:val="009D184C"/>
    <w:rsid w:val="009D2096"/>
    <w:rsid w:val="009D243B"/>
    <w:rsid w:val="009D2F13"/>
    <w:rsid w:val="009D2F4F"/>
    <w:rsid w:val="009D34F9"/>
    <w:rsid w:val="009D3F5E"/>
    <w:rsid w:val="009D5536"/>
    <w:rsid w:val="009D5909"/>
    <w:rsid w:val="009D5D9E"/>
    <w:rsid w:val="009D61CE"/>
    <w:rsid w:val="009D62CF"/>
    <w:rsid w:val="009D6598"/>
    <w:rsid w:val="009D7294"/>
    <w:rsid w:val="009D73D9"/>
    <w:rsid w:val="009D779F"/>
    <w:rsid w:val="009D79F2"/>
    <w:rsid w:val="009E064A"/>
    <w:rsid w:val="009E129C"/>
    <w:rsid w:val="009E1584"/>
    <w:rsid w:val="009E1FFB"/>
    <w:rsid w:val="009E20B7"/>
    <w:rsid w:val="009E2403"/>
    <w:rsid w:val="009E3E43"/>
    <w:rsid w:val="009E43D5"/>
    <w:rsid w:val="009E46B6"/>
    <w:rsid w:val="009E46BC"/>
    <w:rsid w:val="009E4CDE"/>
    <w:rsid w:val="009E5549"/>
    <w:rsid w:val="009E61A9"/>
    <w:rsid w:val="009E6A1D"/>
    <w:rsid w:val="009E6E3B"/>
    <w:rsid w:val="009E7CA1"/>
    <w:rsid w:val="009F0698"/>
    <w:rsid w:val="009F0935"/>
    <w:rsid w:val="009F0A4E"/>
    <w:rsid w:val="009F0ECD"/>
    <w:rsid w:val="009F0F49"/>
    <w:rsid w:val="009F16D8"/>
    <w:rsid w:val="009F18CF"/>
    <w:rsid w:val="009F1B96"/>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1D0"/>
    <w:rsid w:val="00A00765"/>
    <w:rsid w:val="00A00841"/>
    <w:rsid w:val="00A01B3A"/>
    <w:rsid w:val="00A01E14"/>
    <w:rsid w:val="00A0216C"/>
    <w:rsid w:val="00A021C2"/>
    <w:rsid w:val="00A02524"/>
    <w:rsid w:val="00A028CC"/>
    <w:rsid w:val="00A03209"/>
    <w:rsid w:val="00A03422"/>
    <w:rsid w:val="00A036C1"/>
    <w:rsid w:val="00A03B2D"/>
    <w:rsid w:val="00A03F12"/>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6292"/>
    <w:rsid w:val="00A176D5"/>
    <w:rsid w:val="00A1780C"/>
    <w:rsid w:val="00A215B6"/>
    <w:rsid w:val="00A217B2"/>
    <w:rsid w:val="00A21F3E"/>
    <w:rsid w:val="00A222A1"/>
    <w:rsid w:val="00A23042"/>
    <w:rsid w:val="00A23B71"/>
    <w:rsid w:val="00A23C2A"/>
    <w:rsid w:val="00A242AB"/>
    <w:rsid w:val="00A2480E"/>
    <w:rsid w:val="00A24EBE"/>
    <w:rsid w:val="00A24FBA"/>
    <w:rsid w:val="00A25168"/>
    <w:rsid w:val="00A25311"/>
    <w:rsid w:val="00A2534E"/>
    <w:rsid w:val="00A25672"/>
    <w:rsid w:val="00A25751"/>
    <w:rsid w:val="00A25D08"/>
    <w:rsid w:val="00A26794"/>
    <w:rsid w:val="00A26F11"/>
    <w:rsid w:val="00A27446"/>
    <w:rsid w:val="00A27846"/>
    <w:rsid w:val="00A27E3B"/>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366"/>
    <w:rsid w:val="00A33684"/>
    <w:rsid w:val="00A33772"/>
    <w:rsid w:val="00A34154"/>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4EB5"/>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19BA"/>
    <w:rsid w:val="00A628D0"/>
    <w:rsid w:val="00A62C51"/>
    <w:rsid w:val="00A63571"/>
    <w:rsid w:val="00A637A9"/>
    <w:rsid w:val="00A63C55"/>
    <w:rsid w:val="00A63C9A"/>
    <w:rsid w:val="00A6422E"/>
    <w:rsid w:val="00A64641"/>
    <w:rsid w:val="00A646E1"/>
    <w:rsid w:val="00A649F1"/>
    <w:rsid w:val="00A6570E"/>
    <w:rsid w:val="00A65A55"/>
    <w:rsid w:val="00A65B5C"/>
    <w:rsid w:val="00A65CD9"/>
    <w:rsid w:val="00A660BC"/>
    <w:rsid w:val="00A6625B"/>
    <w:rsid w:val="00A668DB"/>
    <w:rsid w:val="00A67567"/>
    <w:rsid w:val="00A677AF"/>
    <w:rsid w:val="00A704CD"/>
    <w:rsid w:val="00A7090F"/>
    <w:rsid w:val="00A70D62"/>
    <w:rsid w:val="00A70DAE"/>
    <w:rsid w:val="00A70DC3"/>
    <w:rsid w:val="00A70E68"/>
    <w:rsid w:val="00A71194"/>
    <w:rsid w:val="00A71BA0"/>
    <w:rsid w:val="00A722D0"/>
    <w:rsid w:val="00A726BE"/>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7F0"/>
    <w:rsid w:val="00A80C02"/>
    <w:rsid w:val="00A80D01"/>
    <w:rsid w:val="00A814B8"/>
    <w:rsid w:val="00A81620"/>
    <w:rsid w:val="00A81AA2"/>
    <w:rsid w:val="00A81B32"/>
    <w:rsid w:val="00A81B5E"/>
    <w:rsid w:val="00A81FB7"/>
    <w:rsid w:val="00A82267"/>
    <w:rsid w:val="00A82588"/>
    <w:rsid w:val="00A825E2"/>
    <w:rsid w:val="00A8284B"/>
    <w:rsid w:val="00A829C4"/>
    <w:rsid w:val="00A82A44"/>
    <w:rsid w:val="00A82A79"/>
    <w:rsid w:val="00A82BCF"/>
    <w:rsid w:val="00A83F3F"/>
    <w:rsid w:val="00A84166"/>
    <w:rsid w:val="00A84566"/>
    <w:rsid w:val="00A84687"/>
    <w:rsid w:val="00A84D66"/>
    <w:rsid w:val="00A8580A"/>
    <w:rsid w:val="00A865DA"/>
    <w:rsid w:val="00A90AF8"/>
    <w:rsid w:val="00A91483"/>
    <w:rsid w:val="00A92611"/>
    <w:rsid w:val="00A934E0"/>
    <w:rsid w:val="00A93C5D"/>
    <w:rsid w:val="00A93F97"/>
    <w:rsid w:val="00A940CF"/>
    <w:rsid w:val="00A94134"/>
    <w:rsid w:val="00A94866"/>
    <w:rsid w:val="00A9488B"/>
    <w:rsid w:val="00A94AAE"/>
    <w:rsid w:val="00A96518"/>
    <w:rsid w:val="00A96630"/>
    <w:rsid w:val="00A97192"/>
    <w:rsid w:val="00A97EDD"/>
    <w:rsid w:val="00A97EF0"/>
    <w:rsid w:val="00AA0391"/>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01FB"/>
    <w:rsid w:val="00AB1754"/>
    <w:rsid w:val="00AB1EF3"/>
    <w:rsid w:val="00AB2A94"/>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B7DCF"/>
    <w:rsid w:val="00AC086D"/>
    <w:rsid w:val="00AC1757"/>
    <w:rsid w:val="00AC1D95"/>
    <w:rsid w:val="00AC2788"/>
    <w:rsid w:val="00AC2801"/>
    <w:rsid w:val="00AC2A50"/>
    <w:rsid w:val="00AC2A6E"/>
    <w:rsid w:val="00AC2AD3"/>
    <w:rsid w:val="00AC32A3"/>
    <w:rsid w:val="00AC3387"/>
    <w:rsid w:val="00AC4350"/>
    <w:rsid w:val="00AC4934"/>
    <w:rsid w:val="00AC4B04"/>
    <w:rsid w:val="00AC5BF2"/>
    <w:rsid w:val="00AC69AA"/>
    <w:rsid w:val="00AC6CCC"/>
    <w:rsid w:val="00AC6F14"/>
    <w:rsid w:val="00AC71A3"/>
    <w:rsid w:val="00AC7575"/>
    <w:rsid w:val="00AC7C29"/>
    <w:rsid w:val="00AD010C"/>
    <w:rsid w:val="00AD0431"/>
    <w:rsid w:val="00AD055C"/>
    <w:rsid w:val="00AD0818"/>
    <w:rsid w:val="00AD0911"/>
    <w:rsid w:val="00AD0F22"/>
    <w:rsid w:val="00AD1069"/>
    <w:rsid w:val="00AD16FA"/>
    <w:rsid w:val="00AD1B88"/>
    <w:rsid w:val="00AD2428"/>
    <w:rsid w:val="00AD291A"/>
    <w:rsid w:val="00AD2F0B"/>
    <w:rsid w:val="00AD352D"/>
    <w:rsid w:val="00AD3648"/>
    <w:rsid w:val="00AD3951"/>
    <w:rsid w:val="00AD3DCD"/>
    <w:rsid w:val="00AD4055"/>
    <w:rsid w:val="00AD4E6F"/>
    <w:rsid w:val="00AD5069"/>
    <w:rsid w:val="00AD51F7"/>
    <w:rsid w:val="00AD56F4"/>
    <w:rsid w:val="00AD57B1"/>
    <w:rsid w:val="00AD5BC5"/>
    <w:rsid w:val="00AD5DD1"/>
    <w:rsid w:val="00AD6119"/>
    <w:rsid w:val="00AD6800"/>
    <w:rsid w:val="00AD6A9B"/>
    <w:rsid w:val="00AD7D83"/>
    <w:rsid w:val="00AE0668"/>
    <w:rsid w:val="00AE1244"/>
    <w:rsid w:val="00AE1C5F"/>
    <w:rsid w:val="00AE2B70"/>
    <w:rsid w:val="00AE3439"/>
    <w:rsid w:val="00AE422D"/>
    <w:rsid w:val="00AE55E5"/>
    <w:rsid w:val="00AE60D1"/>
    <w:rsid w:val="00AE638B"/>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12CF"/>
    <w:rsid w:val="00B015FC"/>
    <w:rsid w:val="00B01A92"/>
    <w:rsid w:val="00B01C30"/>
    <w:rsid w:val="00B02638"/>
    <w:rsid w:val="00B0375E"/>
    <w:rsid w:val="00B03CE0"/>
    <w:rsid w:val="00B04F1D"/>
    <w:rsid w:val="00B053AF"/>
    <w:rsid w:val="00B05A03"/>
    <w:rsid w:val="00B06A47"/>
    <w:rsid w:val="00B06EA0"/>
    <w:rsid w:val="00B07665"/>
    <w:rsid w:val="00B10866"/>
    <w:rsid w:val="00B1096B"/>
    <w:rsid w:val="00B1123C"/>
    <w:rsid w:val="00B123E4"/>
    <w:rsid w:val="00B12512"/>
    <w:rsid w:val="00B12BF6"/>
    <w:rsid w:val="00B1388F"/>
    <w:rsid w:val="00B13B24"/>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0AD6"/>
    <w:rsid w:val="00B210DB"/>
    <w:rsid w:val="00B2125E"/>
    <w:rsid w:val="00B21AC5"/>
    <w:rsid w:val="00B21EFA"/>
    <w:rsid w:val="00B2239D"/>
    <w:rsid w:val="00B22538"/>
    <w:rsid w:val="00B24214"/>
    <w:rsid w:val="00B2459A"/>
    <w:rsid w:val="00B24708"/>
    <w:rsid w:val="00B24824"/>
    <w:rsid w:val="00B24D95"/>
    <w:rsid w:val="00B252D4"/>
    <w:rsid w:val="00B25867"/>
    <w:rsid w:val="00B27C06"/>
    <w:rsid w:val="00B27C29"/>
    <w:rsid w:val="00B27D89"/>
    <w:rsid w:val="00B30554"/>
    <w:rsid w:val="00B3055F"/>
    <w:rsid w:val="00B3068F"/>
    <w:rsid w:val="00B30753"/>
    <w:rsid w:val="00B30979"/>
    <w:rsid w:val="00B30AC8"/>
    <w:rsid w:val="00B30CEA"/>
    <w:rsid w:val="00B31908"/>
    <w:rsid w:val="00B31AEB"/>
    <w:rsid w:val="00B31D3E"/>
    <w:rsid w:val="00B31D5E"/>
    <w:rsid w:val="00B31F92"/>
    <w:rsid w:val="00B3233B"/>
    <w:rsid w:val="00B3287D"/>
    <w:rsid w:val="00B33394"/>
    <w:rsid w:val="00B33C3D"/>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9DB"/>
    <w:rsid w:val="00B41C66"/>
    <w:rsid w:val="00B420DE"/>
    <w:rsid w:val="00B42273"/>
    <w:rsid w:val="00B424B6"/>
    <w:rsid w:val="00B43830"/>
    <w:rsid w:val="00B43A30"/>
    <w:rsid w:val="00B44939"/>
    <w:rsid w:val="00B44BA1"/>
    <w:rsid w:val="00B44C07"/>
    <w:rsid w:val="00B44DAE"/>
    <w:rsid w:val="00B4578D"/>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7F8"/>
    <w:rsid w:val="00B55A65"/>
    <w:rsid w:val="00B55FAF"/>
    <w:rsid w:val="00B56D81"/>
    <w:rsid w:val="00B57190"/>
    <w:rsid w:val="00B57DB9"/>
    <w:rsid w:val="00B600AE"/>
    <w:rsid w:val="00B606C9"/>
    <w:rsid w:val="00B60CB8"/>
    <w:rsid w:val="00B61E41"/>
    <w:rsid w:val="00B61F68"/>
    <w:rsid w:val="00B62973"/>
    <w:rsid w:val="00B62AF3"/>
    <w:rsid w:val="00B62C56"/>
    <w:rsid w:val="00B62D48"/>
    <w:rsid w:val="00B6343D"/>
    <w:rsid w:val="00B64F95"/>
    <w:rsid w:val="00B6522C"/>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BCD"/>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40"/>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6D9E"/>
    <w:rsid w:val="00B970B0"/>
    <w:rsid w:val="00B97D87"/>
    <w:rsid w:val="00BA05C9"/>
    <w:rsid w:val="00BA080B"/>
    <w:rsid w:val="00BA0A4F"/>
    <w:rsid w:val="00BA0BCC"/>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230"/>
    <w:rsid w:val="00BC7052"/>
    <w:rsid w:val="00BC759E"/>
    <w:rsid w:val="00BC7F89"/>
    <w:rsid w:val="00BD00CF"/>
    <w:rsid w:val="00BD0C86"/>
    <w:rsid w:val="00BD22D9"/>
    <w:rsid w:val="00BD3C64"/>
    <w:rsid w:val="00BD41D7"/>
    <w:rsid w:val="00BD4544"/>
    <w:rsid w:val="00BD45A7"/>
    <w:rsid w:val="00BD584D"/>
    <w:rsid w:val="00BD5A4C"/>
    <w:rsid w:val="00BD5C48"/>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1B5"/>
    <w:rsid w:val="00BE7790"/>
    <w:rsid w:val="00BE7C72"/>
    <w:rsid w:val="00BF0683"/>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685"/>
    <w:rsid w:val="00C02966"/>
    <w:rsid w:val="00C02ABA"/>
    <w:rsid w:val="00C02B55"/>
    <w:rsid w:val="00C03EB7"/>
    <w:rsid w:val="00C04102"/>
    <w:rsid w:val="00C04270"/>
    <w:rsid w:val="00C04406"/>
    <w:rsid w:val="00C046D9"/>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2E"/>
    <w:rsid w:val="00C1268D"/>
    <w:rsid w:val="00C12BA8"/>
    <w:rsid w:val="00C13065"/>
    <w:rsid w:val="00C13066"/>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27926"/>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5C5"/>
    <w:rsid w:val="00C37C99"/>
    <w:rsid w:val="00C37CB5"/>
    <w:rsid w:val="00C37E50"/>
    <w:rsid w:val="00C4066F"/>
    <w:rsid w:val="00C41DFD"/>
    <w:rsid w:val="00C42A0E"/>
    <w:rsid w:val="00C430E9"/>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5E9"/>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948"/>
    <w:rsid w:val="00C70AD7"/>
    <w:rsid w:val="00C70F76"/>
    <w:rsid w:val="00C714A2"/>
    <w:rsid w:val="00C7179F"/>
    <w:rsid w:val="00C725E4"/>
    <w:rsid w:val="00C727CF"/>
    <w:rsid w:val="00C72D44"/>
    <w:rsid w:val="00C7441F"/>
    <w:rsid w:val="00C75D94"/>
    <w:rsid w:val="00C75E83"/>
    <w:rsid w:val="00C7706C"/>
    <w:rsid w:val="00C77938"/>
    <w:rsid w:val="00C77AC5"/>
    <w:rsid w:val="00C77CAE"/>
    <w:rsid w:val="00C80574"/>
    <w:rsid w:val="00C80988"/>
    <w:rsid w:val="00C80EBC"/>
    <w:rsid w:val="00C80EC6"/>
    <w:rsid w:val="00C8106D"/>
    <w:rsid w:val="00C822DC"/>
    <w:rsid w:val="00C82E95"/>
    <w:rsid w:val="00C8357B"/>
    <w:rsid w:val="00C83859"/>
    <w:rsid w:val="00C83FE2"/>
    <w:rsid w:val="00C840C6"/>
    <w:rsid w:val="00C84434"/>
    <w:rsid w:val="00C84604"/>
    <w:rsid w:val="00C84723"/>
    <w:rsid w:val="00C8487C"/>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17E"/>
    <w:rsid w:val="00C91381"/>
    <w:rsid w:val="00C91D8B"/>
    <w:rsid w:val="00C924CD"/>
    <w:rsid w:val="00C93240"/>
    <w:rsid w:val="00C940CA"/>
    <w:rsid w:val="00C9427A"/>
    <w:rsid w:val="00C94445"/>
    <w:rsid w:val="00C948BF"/>
    <w:rsid w:val="00C94A83"/>
    <w:rsid w:val="00C94B9F"/>
    <w:rsid w:val="00C94FF5"/>
    <w:rsid w:val="00C955E6"/>
    <w:rsid w:val="00C95B05"/>
    <w:rsid w:val="00C95D9A"/>
    <w:rsid w:val="00C96406"/>
    <w:rsid w:val="00C96C9E"/>
    <w:rsid w:val="00C96CEC"/>
    <w:rsid w:val="00C970BE"/>
    <w:rsid w:val="00C970C8"/>
    <w:rsid w:val="00C97CBD"/>
    <w:rsid w:val="00CA0254"/>
    <w:rsid w:val="00CA02E5"/>
    <w:rsid w:val="00CA02FE"/>
    <w:rsid w:val="00CA0664"/>
    <w:rsid w:val="00CA1393"/>
    <w:rsid w:val="00CA1743"/>
    <w:rsid w:val="00CA237E"/>
    <w:rsid w:val="00CA3DB1"/>
    <w:rsid w:val="00CA4139"/>
    <w:rsid w:val="00CA42C1"/>
    <w:rsid w:val="00CA45EE"/>
    <w:rsid w:val="00CA47CB"/>
    <w:rsid w:val="00CA5166"/>
    <w:rsid w:val="00CA5A2B"/>
    <w:rsid w:val="00CA64E1"/>
    <w:rsid w:val="00CA77FA"/>
    <w:rsid w:val="00CB0076"/>
    <w:rsid w:val="00CB1979"/>
    <w:rsid w:val="00CB1BFC"/>
    <w:rsid w:val="00CB1C73"/>
    <w:rsid w:val="00CB20ED"/>
    <w:rsid w:val="00CB21ED"/>
    <w:rsid w:val="00CB3C1E"/>
    <w:rsid w:val="00CB3CA6"/>
    <w:rsid w:val="00CB3E24"/>
    <w:rsid w:val="00CB46BF"/>
    <w:rsid w:val="00CB55B3"/>
    <w:rsid w:val="00CB5862"/>
    <w:rsid w:val="00CB5945"/>
    <w:rsid w:val="00CB5C1D"/>
    <w:rsid w:val="00CB5CA0"/>
    <w:rsid w:val="00CB5FF7"/>
    <w:rsid w:val="00CB607B"/>
    <w:rsid w:val="00CB6327"/>
    <w:rsid w:val="00CB6B3C"/>
    <w:rsid w:val="00CB70A1"/>
    <w:rsid w:val="00CB70D6"/>
    <w:rsid w:val="00CB7156"/>
    <w:rsid w:val="00CB748D"/>
    <w:rsid w:val="00CB7A6B"/>
    <w:rsid w:val="00CB7B13"/>
    <w:rsid w:val="00CC045F"/>
    <w:rsid w:val="00CC0E46"/>
    <w:rsid w:val="00CC108F"/>
    <w:rsid w:val="00CC18C0"/>
    <w:rsid w:val="00CC18F5"/>
    <w:rsid w:val="00CC1BF5"/>
    <w:rsid w:val="00CC1E27"/>
    <w:rsid w:val="00CC1FDA"/>
    <w:rsid w:val="00CC2006"/>
    <w:rsid w:val="00CC3078"/>
    <w:rsid w:val="00CC3797"/>
    <w:rsid w:val="00CC3925"/>
    <w:rsid w:val="00CC45EE"/>
    <w:rsid w:val="00CC4E78"/>
    <w:rsid w:val="00CC4EEC"/>
    <w:rsid w:val="00CC4F9F"/>
    <w:rsid w:val="00CC523D"/>
    <w:rsid w:val="00CC55D3"/>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71D"/>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562"/>
    <w:rsid w:val="00CE5A18"/>
    <w:rsid w:val="00CE6713"/>
    <w:rsid w:val="00CE6800"/>
    <w:rsid w:val="00CE7209"/>
    <w:rsid w:val="00CE75F2"/>
    <w:rsid w:val="00CE7939"/>
    <w:rsid w:val="00CE7FDF"/>
    <w:rsid w:val="00CF06D5"/>
    <w:rsid w:val="00CF06DE"/>
    <w:rsid w:val="00CF0E17"/>
    <w:rsid w:val="00CF14EB"/>
    <w:rsid w:val="00CF179D"/>
    <w:rsid w:val="00CF1D58"/>
    <w:rsid w:val="00CF1EA5"/>
    <w:rsid w:val="00CF1F79"/>
    <w:rsid w:val="00CF23C5"/>
    <w:rsid w:val="00CF2677"/>
    <w:rsid w:val="00CF2CB6"/>
    <w:rsid w:val="00CF486D"/>
    <w:rsid w:val="00CF55DC"/>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033"/>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0B9"/>
    <w:rsid w:val="00D17945"/>
    <w:rsid w:val="00D17972"/>
    <w:rsid w:val="00D17F09"/>
    <w:rsid w:val="00D202BA"/>
    <w:rsid w:val="00D20B5F"/>
    <w:rsid w:val="00D21289"/>
    <w:rsid w:val="00D22226"/>
    <w:rsid w:val="00D232F1"/>
    <w:rsid w:val="00D23CC8"/>
    <w:rsid w:val="00D247A7"/>
    <w:rsid w:val="00D24970"/>
    <w:rsid w:val="00D24EF8"/>
    <w:rsid w:val="00D25088"/>
    <w:rsid w:val="00D25782"/>
    <w:rsid w:val="00D26A9F"/>
    <w:rsid w:val="00D27B3A"/>
    <w:rsid w:val="00D27E76"/>
    <w:rsid w:val="00D304B1"/>
    <w:rsid w:val="00D30CCE"/>
    <w:rsid w:val="00D311C5"/>
    <w:rsid w:val="00D31692"/>
    <w:rsid w:val="00D32314"/>
    <w:rsid w:val="00D324CF"/>
    <w:rsid w:val="00D325C1"/>
    <w:rsid w:val="00D32FDE"/>
    <w:rsid w:val="00D331C2"/>
    <w:rsid w:val="00D3330B"/>
    <w:rsid w:val="00D33A83"/>
    <w:rsid w:val="00D33F7A"/>
    <w:rsid w:val="00D3495E"/>
    <w:rsid w:val="00D35192"/>
    <w:rsid w:val="00D354EB"/>
    <w:rsid w:val="00D35747"/>
    <w:rsid w:val="00D36991"/>
    <w:rsid w:val="00D37664"/>
    <w:rsid w:val="00D4094C"/>
    <w:rsid w:val="00D40BD6"/>
    <w:rsid w:val="00D40E98"/>
    <w:rsid w:val="00D41091"/>
    <w:rsid w:val="00D4126D"/>
    <w:rsid w:val="00D4135B"/>
    <w:rsid w:val="00D41480"/>
    <w:rsid w:val="00D41B11"/>
    <w:rsid w:val="00D41BC8"/>
    <w:rsid w:val="00D41D77"/>
    <w:rsid w:val="00D42637"/>
    <w:rsid w:val="00D43195"/>
    <w:rsid w:val="00D4327D"/>
    <w:rsid w:val="00D434C3"/>
    <w:rsid w:val="00D43E2A"/>
    <w:rsid w:val="00D44402"/>
    <w:rsid w:val="00D4468E"/>
    <w:rsid w:val="00D4483A"/>
    <w:rsid w:val="00D44D5E"/>
    <w:rsid w:val="00D4558C"/>
    <w:rsid w:val="00D45631"/>
    <w:rsid w:val="00D456B0"/>
    <w:rsid w:val="00D457AB"/>
    <w:rsid w:val="00D45A95"/>
    <w:rsid w:val="00D45B9E"/>
    <w:rsid w:val="00D45E0B"/>
    <w:rsid w:val="00D45F21"/>
    <w:rsid w:val="00D46097"/>
    <w:rsid w:val="00D4630D"/>
    <w:rsid w:val="00D464BD"/>
    <w:rsid w:val="00D4785E"/>
    <w:rsid w:val="00D5003D"/>
    <w:rsid w:val="00D5020B"/>
    <w:rsid w:val="00D50778"/>
    <w:rsid w:val="00D50D63"/>
    <w:rsid w:val="00D51C5E"/>
    <w:rsid w:val="00D51D07"/>
    <w:rsid w:val="00D52548"/>
    <w:rsid w:val="00D52566"/>
    <w:rsid w:val="00D526C8"/>
    <w:rsid w:val="00D53BF4"/>
    <w:rsid w:val="00D5428E"/>
    <w:rsid w:val="00D54741"/>
    <w:rsid w:val="00D551E2"/>
    <w:rsid w:val="00D55EDC"/>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13A"/>
    <w:rsid w:val="00D65C16"/>
    <w:rsid w:val="00D661BA"/>
    <w:rsid w:val="00D6652F"/>
    <w:rsid w:val="00D6654D"/>
    <w:rsid w:val="00D66697"/>
    <w:rsid w:val="00D668C3"/>
    <w:rsid w:val="00D66A43"/>
    <w:rsid w:val="00D66F4C"/>
    <w:rsid w:val="00D67710"/>
    <w:rsid w:val="00D67D52"/>
    <w:rsid w:val="00D7016F"/>
    <w:rsid w:val="00D702EC"/>
    <w:rsid w:val="00D70555"/>
    <w:rsid w:val="00D707AB"/>
    <w:rsid w:val="00D7155A"/>
    <w:rsid w:val="00D7262C"/>
    <w:rsid w:val="00D734C6"/>
    <w:rsid w:val="00D73765"/>
    <w:rsid w:val="00D7377C"/>
    <w:rsid w:val="00D740D9"/>
    <w:rsid w:val="00D74236"/>
    <w:rsid w:val="00D74A0D"/>
    <w:rsid w:val="00D74E4D"/>
    <w:rsid w:val="00D75062"/>
    <w:rsid w:val="00D75C09"/>
    <w:rsid w:val="00D76CA3"/>
    <w:rsid w:val="00D77078"/>
    <w:rsid w:val="00D7735E"/>
    <w:rsid w:val="00D77C78"/>
    <w:rsid w:val="00D8046D"/>
    <w:rsid w:val="00D80CDF"/>
    <w:rsid w:val="00D8178E"/>
    <w:rsid w:val="00D81993"/>
    <w:rsid w:val="00D820FC"/>
    <w:rsid w:val="00D82393"/>
    <w:rsid w:val="00D83945"/>
    <w:rsid w:val="00D840DA"/>
    <w:rsid w:val="00D84542"/>
    <w:rsid w:val="00D84630"/>
    <w:rsid w:val="00D84BEE"/>
    <w:rsid w:val="00D8625D"/>
    <w:rsid w:val="00D86901"/>
    <w:rsid w:val="00D86A7B"/>
    <w:rsid w:val="00D8792F"/>
    <w:rsid w:val="00D8795A"/>
    <w:rsid w:val="00D90B3E"/>
    <w:rsid w:val="00D90C01"/>
    <w:rsid w:val="00D91242"/>
    <w:rsid w:val="00D91789"/>
    <w:rsid w:val="00D92083"/>
    <w:rsid w:val="00D933CA"/>
    <w:rsid w:val="00D93420"/>
    <w:rsid w:val="00D934AE"/>
    <w:rsid w:val="00D9366A"/>
    <w:rsid w:val="00D93A2C"/>
    <w:rsid w:val="00D93AC0"/>
    <w:rsid w:val="00D94336"/>
    <w:rsid w:val="00D94650"/>
    <w:rsid w:val="00D94A6A"/>
    <w:rsid w:val="00D9544E"/>
    <w:rsid w:val="00D95547"/>
    <w:rsid w:val="00D959F6"/>
    <w:rsid w:val="00D95D4C"/>
    <w:rsid w:val="00D95F57"/>
    <w:rsid w:val="00D96083"/>
    <w:rsid w:val="00D9669E"/>
    <w:rsid w:val="00D96A3A"/>
    <w:rsid w:val="00D974EE"/>
    <w:rsid w:val="00D97A86"/>
    <w:rsid w:val="00DA05AB"/>
    <w:rsid w:val="00DA0A61"/>
    <w:rsid w:val="00DA0BE3"/>
    <w:rsid w:val="00DA154C"/>
    <w:rsid w:val="00DA1796"/>
    <w:rsid w:val="00DA1942"/>
    <w:rsid w:val="00DA1B9B"/>
    <w:rsid w:val="00DA22F0"/>
    <w:rsid w:val="00DA304C"/>
    <w:rsid w:val="00DA384E"/>
    <w:rsid w:val="00DA5AF1"/>
    <w:rsid w:val="00DA62B5"/>
    <w:rsid w:val="00DA649F"/>
    <w:rsid w:val="00DA6C21"/>
    <w:rsid w:val="00DA72F8"/>
    <w:rsid w:val="00DA74EC"/>
    <w:rsid w:val="00DA758B"/>
    <w:rsid w:val="00DA7A8A"/>
    <w:rsid w:val="00DA7E40"/>
    <w:rsid w:val="00DA7ECC"/>
    <w:rsid w:val="00DA7EE1"/>
    <w:rsid w:val="00DB0683"/>
    <w:rsid w:val="00DB0AD9"/>
    <w:rsid w:val="00DB27C4"/>
    <w:rsid w:val="00DB2857"/>
    <w:rsid w:val="00DB374C"/>
    <w:rsid w:val="00DB48B9"/>
    <w:rsid w:val="00DB4B5C"/>
    <w:rsid w:val="00DB4B6B"/>
    <w:rsid w:val="00DB4CE3"/>
    <w:rsid w:val="00DB5567"/>
    <w:rsid w:val="00DB58DD"/>
    <w:rsid w:val="00DB693A"/>
    <w:rsid w:val="00DB6BB0"/>
    <w:rsid w:val="00DB6D53"/>
    <w:rsid w:val="00DB75A4"/>
    <w:rsid w:val="00DB7E29"/>
    <w:rsid w:val="00DB7F65"/>
    <w:rsid w:val="00DB7F9E"/>
    <w:rsid w:val="00DC0229"/>
    <w:rsid w:val="00DC07A8"/>
    <w:rsid w:val="00DC09FD"/>
    <w:rsid w:val="00DC0DE3"/>
    <w:rsid w:val="00DC134B"/>
    <w:rsid w:val="00DC165B"/>
    <w:rsid w:val="00DC18B0"/>
    <w:rsid w:val="00DC1957"/>
    <w:rsid w:val="00DC1AF4"/>
    <w:rsid w:val="00DC1DE2"/>
    <w:rsid w:val="00DC2956"/>
    <w:rsid w:val="00DC303E"/>
    <w:rsid w:val="00DC3291"/>
    <w:rsid w:val="00DC35BA"/>
    <w:rsid w:val="00DC3961"/>
    <w:rsid w:val="00DC3A1D"/>
    <w:rsid w:val="00DC3D76"/>
    <w:rsid w:val="00DC3F3B"/>
    <w:rsid w:val="00DC4BE0"/>
    <w:rsid w:val="00DC5C9E"/>
    <w:rsid w:val="00DC5ED0"/>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2FE8"/>
    <w:rsid w:val="00DE34A5"/>
    <w:rsid w:val="00DE36F4"/>
    <w:rsid w:val="00DE37BE"/>
    <w:rsid w:val="00DE3D84"/>
    <w:rsid w:val="00DE4696"/>
    <w:rsid w:val="00DE4BE1"/>
    <w:rsid w:val="00DE4FAD"/>
    <w:rsid w:val="00DE504D"/>
    <w:rsid w:val="00DE5120"/>
    <w:rsid w:val="00DE5711"/>
    <w:rsid w:val="00DE5F20"/>
    <w:rsid w:val="00DE661B"/>
    <w:rsid w:val="00DE6991"/>
    <w:rsid w:val="00DE6E2B"/>
    <w:rsid w:val="00DE6ED4"/>
    <w:rsid w:val="00DE7037"/>
    <w:rsid w:val="00DF0AF7"/>
    <w:rsid w:val="00DF144A"/>
    <w:rsid w:val="00DF17DB"/>
    <w:rsid w:val="00DF1869"/>
    <w:rsid w:val="00DF27B3"/>
    <w:rsid w:val="00DF28BA"/>
    <w:rsid w:val="00DF3708"/>
    <w:rsid w:val="00DF3DDF"/>
    <w:rsid w:val="00DF44C5"/>
    <w:rsid w:val="00DF473C"/>
    <w:rsid w:val="00DF4D30"/>
    <w:rsid w:val="00DF5388"/>
    <w:rsid w:val="00DF5705"/>
    <w:rsid w:val="00DF58E2"/>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B60"/>
    <w:rsid w:val="00E02E87"/>
    <w:rsid w:val="00E042BB"/>
    <w:rsid w:val="00E04697"/>
    <w:rsid w:val="00E04919"/>
    <w:rsid w:val="00E05006"/>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67A"/>
    <w:rsid w:val="00E1385C"/>
    <w:rsid w:val="00E13B98"/>
    <w:rsid w:val="00E13E63"/>
    <w:rsid w:val="00E14179"/>
    <w:rsid w:val="00E1450C"/>
    <w:rsid w:val="00E146F6"/>
    <w:rsid w:val="00E146F8"/>
    <w:rsid w:val="00E16072"/>
    <w:rsid w:val="00E160F5"/>
    <w:rsid w:val="00E16240"/>
    <w:rsid w:val="00E16397"/>
    <w:rsid w:val="00E17643"/>
    <w:rsid w:val="00E2081F"/>
    <w:rsid w:val="00E20832"/>
    <w:rsid w:val="00E20941"/>
    <w:rsid w:val="00E20B63"/>
    <w:rsid w:val="00E21018"/>
    <w:rsid w:val="00E213D4"/>
    <w:rsid w:val="00E217CA"/>
    <w:rsid w:val="00E2208D"/>
    <w:rsid w:val="00E2216A"/>
    <w:rsid w:val="00E2216E"/>
    <w:rsid w:val="00E2272C"/>
    <w:rsid w:val="00E22C52"/>
    <w:rsid w:val="00E22F5F"/>
    <w:rsid w:val="00E22FEC"/>
    <w:rsid w:val="00E23403"/>
    <w:rsid w:val="00E235D5"/>
    <w:rsid w:val="00E2394E"/>
    <w:rsid w:val="00E23D01"/>
    <w:rsid w:val="00E24B5E"/>
    <w:rsid w:val="00E24BA1"/>
    <w:rsid w:val="00E2520F"/>
    <w:rsid w:val="00E2534F"/>
    <w:rsid w:val="00E25A55"/>
    <w:rsid w:val="00E25B02"/>
    <w:rsid w:val="00E25CFD"/>
    <w:rsid w:val="00E25D98"/>
    <w:rsid w:val="00E2608E"/>
    <w:rsid w:val="00E262E0"/>
    <w:rsid w:val="00E2694C"/>
    <w:rsid w:val="00E270AB"/>
    <w:rsid w:val="00E27289"/>
    <w:rsid w:val="00E27A96"/>
    <w:rsid w:val="00E30A51"/>
    <w:rsid w:val="00E30EE4"/>
    <w:rsid w:val="00E30F82"/>
    <w:rsid w:val="00E32664"/>
    <w:rsid w:val="00E328F9"/>
    <w:rsid w:val="00E32C8E"/>
    <w:rsid w:val="00E33261"/>
    <w:rsid w:val="00E345D2"/>
    <w:rsid w:val="00E347D3"/>
    <w:rsid w:val="00E355F1"/>
    <w:rsid w:val="00E3566E"/>
    <w:rsid w:val="00E3567D"/>
    <w:rsid w:val="00E3577F"/>
    <w:rsid w:val="00E357B2"/>
    <w:rsid w:val="00E35DAF"/>
    <w:rsid w:val="00E35E7C"/>
    <w:rsid w:val="00E35F01"/>
    <w:rsid w:val="00E365AF"/>
    <w:rsid w:val="00E36D08"/>
    <w:rsid w:val="00E375BF"/>
    <w:rsid w:val="00E3782C"/>
    <w:rsid w:val="00E37A98"/>
    <w:rsid w:val="00E41326"/>
    <w:rsid w:val="00E41B4B"/>
    <w:rsid w:val="00E42587"/>
    <w:rsid w:val="00E42A6B"/>
    <w:rsid w:val="00E42AB8"/>
    <w:rsid w:val="00E42B7C"/>
    <w:rsid w:val="00E430BD"/>
    <w:rsid w:val="00E43E42"/>
    <w:rsid w:val="00E43FBD"/>
    <w:rsid w:val="00E448B7"/>
    <w:rsid w:val="00E460B7"/>
    <w:rsid w:val="00E50D81"/>
    <w:rsid w:val="00E50E35"/>
    <w:rsid w:val="00E50F51"/>
    <w:rsid w:val="00E50F94"/>
    <w:rsid w:val="00E52A9C"/>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BDE"/>
    <w:rsid w:val="00E60C92"/>
    <w:rsid w:val="00E60D84"/>
    <w:rsid w:val="00E60DEF"/>
    <w:rsid w:val="00E61D90"/>
    <w:rsid w:val="00E6341D"/>
    <w:rsid w:val="00E6378C"/>
    <w:rsid w:val="00E63830"/>
    <w:rsid w:val="00E63E0C"/>
    <w:rsid w:val="00E64158"/>
    <w:rsid w:val="00E6448D"/>
    <w:rsid w:val="00E655C9"/>
    <w:rsid w:val="00E655D1"/>
    <w:rsid w:val="00E65C12"/>
    <w:rsid w:val="00E65C56"/>
    <w:rsid w:val="00E660CD"/>
    <w:rsid w:val="00E66292"/>
    <w:rsid w:val="00E668C5"/>
    <w:rsid w:val="00E668E8"/>
    <w:rsid w:val="00E66B21"/>
    <w:rsid w:val="00E670F8"/>
    <w:rsid w:val="00E67CF1"/>
    <w:rsid w:val="00E70410"/>
    <w:rsid w:val="00E7043E"/>
    <w:rsid w:val="00E729B9"/>
    <w:rsid w:val="00E73DD9"/>
    <w:rsid w:val="00E75068"/>
    <w:rsid w:val="00E75A5C"/>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87E86"/>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56D1"/>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CBB"/>
    <w:rsid w:val="00EC121F"/>
    <w:rsid w:val="00EC1554"/>
    <w:rsid w:val="00EC1B6F"/>
    <w:rsid w:val="00EC28A3"/>
    <w:rsid w:val="00EC3339"/>
    <w:rsid w:val="00EC3BB8"/>
    <w:rsid w:val="00EC3E8D"/>
    <w:rsid w:val="00EC42F8"/>
    <w:rsid w:val="00EC4989"/>
    <w:rsid w:val="00EC4A1B"/>
    <w:rsid w:val="00EC4EBE"/>
    <w:rsid w:val="00EC5275"/>
    <w:rsid w:val="00EC76CF"/>
    <w:rsid w:val="00EC77B6"/>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C4"/>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49B2"/>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30D"/>
    <w:rsid w:val="00F02806"/>
    <w:rsid w:val="00F02B98"/>
    <w:rsid w:val="00F02C2E"/>
    <w:rsid w:val="00F03222"/>
    <w:rsid w:val="00F032A4"/>
    <w:rsid w:val="00F03467"/>
    <w:rsid w:val="00F03537"/>
    <w:rsid w:val="00F0388F"/>
    <w:rsid w:val="00F03EE0"/>
    <w:rsid w:val="00F045F9"/>
    <w:rsid w:val="00F0480A"/>
    <w:rsid w:val="00F0499F"/>
    <w:rsid w:val="00F05F84"/>
    <w:rsid w:val="00F0655E"/>
    <w:rsid w:val="00F065D6"/>
    <w:rsid w:val="00F07198"/>
    <w:rsid w:val="00F07575"/>
    <w:rsid w:val="00F0779F"/>
    <w:rsid w:val="00F07997"/>
    <w:rsid w:val="00F10EB1"/>
    <w:rsid w:val="00F11188"/>
    <w:rsid w:val="00F1174E"/>
    <w:rsid w:val="00F11C05"/>
    <w:rsid w:val="00F126A8"/>
    <w:rsid w:val="00F13193"/>
    <w:rsid w:val="00F1334C"/>
    <w:rsid w:val="00F133E3"/>
    <w:rsid w:val="00F13921"/>
    <w:rsid w:val="00F15547"/>
    <w:rsid w:val="00F159D0"/>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3CE2"/>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A1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D8"/>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454D"/>
    <w:rsid w:val="00F650C8"/>
    <w:rsid w:val="00F65227"/>
    <w:rsid w:val="00F6524B"/>
    <w:rsid w:val="00F65626"/>
    <w:rsid w:val="00F65FF2"/>
    <w:rsid w:val="00F6698E"/>
    <w:rsid w:val="00F66A0D"/>
    <w:rsid w:val="00F67417"/>
    <w:rsid w:val="00F678A1"/>
    <w:rsid w:val="00F701DB"/>
    <w:rsid w:val="00F70B85"/>
    <w:rsid w:val="00F70D8A"/>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49"/>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3E1D"/>
    <w:rsid w:val="00F94AFD"/>
    <w:rsid w:val="00F94D71"/>
    <w:rsid w:val="00F952BE"/>
    <w:rsid w:val="00F953B3"/>
    <w:rsid w:val="00F9566B"/>
    <w:rsid w:val="00F9576C"/>
    <w:rsid w:val="00F966C7"/>
    <w:rsid w:val="00F96714"/>
    <w:rsid w:val="00FA0835"/>
    <w:rsid w:val="00FA0E33"/>
    <w:rsid w:val="00FA144D"/>
    <w:rsid w:val="00FA14BE"/>
    <w:rsid w:val="00FA19B4"/>
    <w:rsid w:val="00FA263B"/>
    <w:rsid w:val="00FA36EB"/>
    <w:rsid w:val="00FA454A"/>
    <w:rsid w:val="00FA4908"/>
    <w:rsid w:val="00FA56CE"/>
    <w:rsid w:val="00FA5EA4"/>
    <w:rsid w:val="00FA5ECB"/>
    <w:rsid w:val="00FA6816"/>
    <w:rsid w:val="00FA7142"/>
    <w:rsid w:val="00FA7269"/>
    <w:rsid w:val="00FA75F8"/>
    <w:rsid w:val="00FA780B"/>
    <w:rsid w:val="00FA7D78"/>
    <w:rsid w:val="00FB0339"/>
    <w:rsid w:val="00FB059B"/>
    <w:rsid w:val="00FB10F0"/>
    <w:rsid w:val="00FB1878"/>
    <w:rsid w:val="00FB1FBE"/>
    <w:rsid w:val="00FB275B"/>
    <w:rsid w:val="00FB2D75"/>
    <w:rsid w:val="00FB2EAD"/>
    <w:rsid w:val="00FB31A7"/>
    <w:rsid w:val="00FB3981"/>
    <w:rsid w:val="00FB3AC8"/>
    <w:rsid w:val="00FB3D71"/>
    <w:rsid w:val="00FB3D84"/>
    <w:rsid w:val="00FB458B"/>
    <w:rsid w:val="00FB4C59"/>
    <w:rsid w:val="00FB51C3"/>
    <w:rsid w:val="00FB5700"/>
    <w:rsid w:val="00FB5D95"/>
    <w:rsid w:val="00FB633B"/>
    <w:rsid w:val="00FB66D2"/>
    <w:rsid w:val="00FB6A6A"/>
    <w:rsid w:val="00FB71A2"/>
    <w:rsid w:val="00FB78A1"/>
    <w:rsid w:val="00FB7BCA"/>
    <w:rsid w:val="00FB7DD8"/>
    <w:rsid w:val="00FC0DC2"/>
    <w:rsid w:val="00FC11E6"/>
    <w:rsid w:val="00FC1A04"/>
    <w:rsid w:val="00FC1FC6"/>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234"/>
    <w:rsid w:val="00FD6707"/>
    <w:rsid w:val="00FD67F6"/>
    <w:rsid w:val="00FD6EE2"/>
    <w:rsid w:val="00FD6FC4"/>
    <w:rsid w:val="00FD79BE"/>
    <w:rsid w:val="00FD7C41"/>
    <w:rsid w:val="00FE0385"/>
    <w:rsid w:val="00FE07A7"/>
    <w:rsid w:val="00FE0D49"/>
    <w:rsid w:val="00FE0E16"/>
    <w:rsid w:val="00FE1075"/>
    <w:rsid w:val="00FE142D"/>
    <w:rsid w:val="00FE1551"/>
    <w:rsid w:val="00FE1B67"/>
    <w:rsid w:val="00FE1C0E"/>
    <w:rsid w:val="00FE20E1"/>
    <w:rsid w:val="00FE252E"/>
    <w:rsid w:val="00FE3D1F"/>
    <w:rsid w:val="00FE3D7C"/>
    <w:rsid w:val="00FE4634"/>
    <w:rsid w:val="00FE4654"/>
    <w:rsid w:val="00FE4908"/>
    <w:rsid w:val="00FE4E65"/>
    <w:rsid w:val="00FE521C"/>
    <w:rsid w:val="00FE528B"/>
    <w:rsid w:val="00FE5735"/>
    <w:rsid w:val="00FE63EB"/>
    <w:rsid w:val="00FE6998"/>
    <w:rsid w:val="00FE7908"/>
    <w:rsid w:val="00FE7F3A"/>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42FF"/>
    <w:rsid w:val="00FF5672"/>
    <w:rsid w:val="00FF5BD4"/>
    <w:rsid w:val="00FF607F"/>
    <w:rsid w:val="00FF6252"/>
    <w:rsid w:val="00FF6BA5"/>
    <w:rsid w:val="00FF6DA7"/>
    <w:rsid w:val="00FF769F"/>
    <w:rsid w:val="00FF7969"/>
    <w:rsid w:val="00FF7978"/>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557CD"/>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0CB"/>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5ED0"/>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mvandenys.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azvandenys@mvandeny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uploads/vpt/documents/files/mp/pavyzdiniai/pasalinimo_pagrindu_lentele.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18988</Words>
  <Characters>108233</Characters>
  <Application>Microsoft Office Word</Application>
  <DocSecurity>0</DocSecurity>
  <Lines>901</Lines>
  <Paragraphs>253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Microsoft user</cp:lastModifiedBy>
  <cp:revision>40</cp:revision>
  <cp:lastPrinted>2025-09-14T07:56:00Z</cp:lastPrinted>
  <dcterms:created xsi:type="dcterms:W3CDTF">2025-09-12T05:34:00Z</dcterms:created>
  <dcterms:modified xsi:type="dcterms:W3CDTF">2025-09-25T12:30:00Z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